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E73" w:rsidRPr="00365321" w:rsidRDefault="00FA3E73" w:rsidP="00FA3E73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Автономная некоммерческая организация высшего образования</w:t>
      </w:r>
    </w:p>
    <w:p w:rsidR="00FA3E73" w:rsidRPr="00365321" w:rsidRDefault="00FA3E73" w:rsidP="00FA3E73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«Открытый университет экономики, управления и права»</w:t>
      </w:r>
    </w:p>
    <w:p w:rsidR="00FA3E73" w:rsidRPr="00365321" w:rsidRDefault="00FA3E73" w:rsidP="00FA3E73">
      <w:pPr>
        <w:contextualSpacing/>
        <w:jc w:val="center"/>
        <w:rPr>
          <w:sz w:val="28"/>
          <w:szCs w:val="28"/>
        </w:rPr>
      </w:pPr>
      <w:r w:rsidRPr="00365321">
        <w:rPr>
          <w:b/>
          <w:sz w:val="28"/>
          <w:szCs w:val="28"/>
        </w:rPr>
        <w:t>(АНО ВО ОУЭП)</w:t>
      </w:r>
    </w:p>
    <w:p w:rsidR="00FA3E73" w:rsidRPr="00365321" w:rsidRDefault="00FA3E73" w:rsidP="00FA3E73">
      <w:pPr>
        <w:tabs>
          <w:tab w:val="left" w:pos="900"/>
          <w:tab w:val="left" w:pos="1080"/>
        </w:tabs>
        <w:suppressAutoHyphens/>
        <w:ind w:firstLine="709"/>
        <w:contextualSpacing/>
        <w:jc w:val="both"/>
        <w:rPr>
          <w:b/>
          <w:sz w:val="20"/>
        </w:rPr>
      </w:pPr>
    </w:p>
    <w:p w:rsidR="00FA3E73" w:rsidRPr="00365321" w:rsidRDefault="00FA3E73" w:rsidP="00FA3E73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FA3E73" w:rsidRPr="00664516" w:rsidRDefault="00FA3E73" w:rsidP="00FA3E73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sz w:val="20"/>
        </w:rPr>
        <w:t>УТВЕРЖДАЮ:</w:t>
      </w:r>
    </w:p>
    <w:p w:rsidR="00FA3E73" w:rsidRPr="00664516" w:rsidRDefault="00FA3E73" w:rsidP="00FA3E73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Ректор АНО ВО ОУЭП, Фокина В.Н.</w:t>
      </w:r>
    </w:p>
    <w:p w:rsidR="00FA3E73" w:rsidRPr="00664516" w:rsidRDefault="00FA3E73" w:rsidP="00FA3E73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FA3E73" w:rsidRPr="00664516" w:rsidRDefault="00FA3E73" w:rsidP="00FA3E73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noProof/>
          <w:sz w:val="20"/>
        </w:rPr>
        <w:drawing>
          <wp:inline distT="0" distB="0" distL="0" distR="0" wp14:anchorId="13E2AD85" wp14:editId="7A27911E">
            <wp:extent cx="3616657" cy="1099464"/>
            <wp:effectExtent l="0" t="0" r="317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Фокина Валерия Николаевна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4483" cy="112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E73" w:rsidRPr="00664516" w:rsidRDefault="00FA3E73" w:rsidP="00FA3E73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19 апреля 2023 г.</w:t>
      </w:r>
    </w:p>
    <w:p w:rsidR="00FA3E73" w:rsidRPr="00664516" w:rsidRDefault="00FA3E73" w:rsidP="00FA3E73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FA3E73" w:rsidRPr="00664516" w:rsidRDefault="00FA3E73" w:rsidP="00FA3E73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Решение Ученого совета АНО ВО ОУЭП,</w:t>
      </w:r>
    </w:p>
    <w:p w:rsidR="00FA3E73" w:rsidRPr="00664516" w:rsidRDefault="00FA3E73" w:rsidP="00FA3E73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 xml:space="preserve">Протокол N 9 от 19.04.2023 </w:t>
      </w:r>
    </w:p>
    <w:p w:rsidR="00FA3E73" w:rsidRPr="00C96620" w:rsidRDefault="00FA3E73" w:rsidP="00FA3E73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404E9D" w:rsidRPr="00637460" w:rsidRDefault="00404E9D" w:rsidP="00404E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404E9D" w:rsidRPr="00637460" w:rsidRDefault="00404E9D" w:rsidP="00404E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color w:val="000000" w:themeColor="text1"/>
          <w:sz w:val="20"/>
        </w:rPr>
      </w:pPr>
    </w:p>
    <w:p w:rsidR="00404E9D" w:rsidRPr="00637460" w:rsidRDefault="00404E9D" w:rsidP="00404E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РАБОЧАЯ ПРОГРАММА</w:t>
      </w:r>
    </w:p>
    <w:p w:rsidR="00404E9D" w:rsidRPr="00637460" w:rsidRDefault="00404E9D" w:rsidP="00404E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404E9D" w:rsidRPr="00637460" w:rsidRDefault="00404E9D" w:rsidP="00404E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по дисциплине</w:t>
      </w:r>
    </w:p>
    <w:p w:rsidR="00404E9D" w:rsidRPr="00637460" w:rsidRDefault="00404E9D" w:rsidP="00404E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404E9D" w:rsidRPr="00637460" w:rsidRDefault="00404E9D" w:rsidP="00404E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 xml:space="preserve">Наименование дисциплины Б1.В.ДВ.06.03 </w:t>
      </w:r>
      <w:r w:rsidRPr="00637460">
        <w:rPr>
          <w:bCs/>
          <w:color w:val="000000" w:themeColor="text1"/>
          <w:spacing w:val="4"/>
          <w:szCs w:val="24"/>
        </w:rPr>
        <w:t>«</w:t>
      </w:r>
      <w:r w:rsidRPr="00637460">
        <w:rPr>
          <w:color w:val="000000" w:themeColor="text1"/>
          <w:szCs w:val="24"/>
        </w:rPr>
        <w:t>Математические модели финансовых рисков»</w:t>
      </w:r>
    </w:p>
    <w:p w:rsidR="00404E9D" w:rsidRPr="00637460" w:rsidRDefault="00404E9D" w:rsidP="00404E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>Образовательная программа направления подготовки 38.03.01 «Экономика» направленность (профиль): Финансы и кредит</w:t>
      </w:r>
    </w:p>
    <w:p w:rsidR="00404E9D" w:rsidRPr="00637460" w:rsidRDefault="00404E9D" w:rsidP="00404E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b/>
          <w:color w:val="000000" w:themeColor="text1"/>
          <w:szCs w:val="24"/>
        </w:rPr>
      </w:pPr>
    </w:p>
    <w:p w:rsidR="00404E9D" w:rsidRPr="00637460" w:rsidRDefault="00404E9D" w:rsidP="00404E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404E9D" w:rsidRPr="00637460" w:rsidRDefault="00404E9D" w:rsidP="00404E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404E9D" w:rsidRPr="00637460" w:rsidRDefault="00404E9D" w:rsidP="00404E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404E9D" w:rsidRPr="00637460" w:rsidRDefault="00404E9D" w:rsidP="00404E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404E9D" w:rsidRPr="00637460" w:rsidRDefault="00404E9D" w:rsidP="00404E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404E9D" w:rsidRPr="00637460" w:rsidRDefault="00404E9D" w:rsidP="00404E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404E9D" w:rsidRPr="00637460" w:rsidRDefault="00FA3E73" w:rsidP="00404E9D">
      <w:pPr>
        <w:widowControl/>
        <w:snapToGrid/>
        <w:spacing w:before="0" w:after="0"/>
        <w:jc w:val="right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 </w:t>
      </w:r>
    </w:p>
    <w:p w:rsidR="00404E9D" w:rsidRPr="00637460" w:rsidRDefault="00404E9D" w:rsidP="00404E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404E9D" w:rsidRPr="00637460" w:rsidRDefault="00404E9D" w:rsidP="00404E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404E9D" w:rsidRPr="00637460" w:rsidRDefault="00404E9D" w:rsidP="00404E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404E9D" w:rsidRPr="00637460" w:rsidRDefault="00404E9D" w:rsidP="00404E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</w:p>
    <w:p w:rsidR="00404E9D" w:rsidRPr="00637460" w:rsidRDefault="00404E9D" w:rsidP="00404E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  <w:u w:val="single"/>
        </w:rPr>
      </w:pPr>
      <w:r w:rsidRPr="00637460">
        <w:rPr>
          <w:color w:val="000000" w:themeColor="text1"/>
          <w:szCs w:val="24"/>
        </w:rPr>
        <w:t>Квалификация - бакалавр</w:t>
      </w:r>
    </w:p>
    <w:p w:rsidR="00404E9D" w:rsidRPr="00637460" w:rsidRDefault="00404E9D" w:rsidP="00404E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404E9D" w:rsidRPr="00637460" w:rsidRDefault="00404E9D" w:rsidP="00404E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404E9D" w:rsidRPr="00637460" w:rsidRDefault="00404E9D" w:rsidP="00404E9D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Разработчик:</w:t>
      </w:r>
    </w:p>
    <w:p w:rsidR="00404E9D" w:rsidRPr="00637460" w:rsidRDefault="00404E9D" w:rsidP="00404E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Самороков А.В., к.э.н.</w:t>
      </w:r>
    </w:p>
    <w:p w:rsidR="00404E9D" w:rsidRPr="00637460" w:rsidRDefault="00404E9D" w:rsidP="00404E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404E9D" w:rsidRPr="00637460" w:rsidRDefault="00404E9D" w:rsidP="00404E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404E9D" w:rsidRPr="00637460" w:rsidRDefault="00404E9D" w:rsidP="00404E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404E9D" w:rsidRPr="00637460" w:rsidRDefault="00404E9D" w:rsidP="00404E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404E9D" w:rsidRPr="00637460" w:rsidRDefault="00404E9D" w:rsidP="00404E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404E9D" w:rsidRPr="00637460" w:rsidRDefault="00404E9D" w:rsidP="00404E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404E9D" w:rsidRPr="00637460" w:rsidRDefault="00404E9D" w:rsidP="00404E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404E9D" w:rsidRPr="00637460" w:rsidRDefault="00404E9D" w:rsidP="00404E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404E9D" w:rsidRPr="00637460" w:rsidRDefault="00404E9D" w:rsidP="00404E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404E9D" w:rsidRPr="00637460" w:rsidRDefault="00404E9D" w:rsidP="00404E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rStyle w:val="ab"/>
          <w:b/>
          <w:color w:val="000000" w:themeColor="text1"/>
        </w:rPr>
      </w:pPr>
      <w:r w:rsidRPr="00637460">
        <w:rPr>
          <w:color w:val="000000" w:themeColor="text1"/>
          <w:sz w:val="20"/>
        </w:rPr>
        <w:t>Москва 202</w:t>
      </w:r>
      <w:r w:rsidR="00FA3E73">
        <w:rPr>
          <w:color w:val="000000" w:themeColor="text1"/>
          <w:sz w:val="20"/>
        </w:rPr>
        <w:t>3</w:t>
      </w:r>
      <w:bookmarkStart w:id="0" w:name="_GoBack"/>
      <w:bookmarkEnd w:id="0"/>
    </w:p>
    <w:p w:rsidR="00404E9D" w:rsidRPr="00637460" w:rsidRDefault="00404E9D" w:rsidP="00404E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br w:type="page"/>
      </w:r>
      <w:r w:rsidRPr="00637460">
        <w:rPr>
          <w:b/>
          <w:color w:val="000000" w:themeColor="text1"/>
          <w:sz w:val="20"/>
        </w:rPr>
        <w:lastRenderedPageBreak/>
        <w:t>1</w:t>
      </w:r>
      <w:r w:rsidRPr="00637460">
        <w:rPr>
          <w:b/>
          <w:color w:val="000000" w:themeColor="text1"/>
          <w:szCs w:val="24"/>
        </w:rPr>
        <w:t>.</w:t>
      </w:r>
      <w:r w:rsidRPr="00637460">
        <w:rPr>
          <w:color w:val="000000" w:themeColor="text1"/>
          <w:szCs w:val="24"/>
        </w:rPr>
        <w:t xml:space="preserve"> </w:t>
      </w:r>
      <w:r w:rsidRPr="00637460">
        <w:rPr>
          <w:b/>
          <w:color w:val="000000" w:themeColor="text1"/>
          <w:sz w:val="20"/>
        </w:rPr>
        <w:t>Цель и задачи дисциплины</w:t>
      </w:r>
    </w:p>
    <w:p w:rsidR="00404E9D" w:rsidRPr="00637460" w:rsidRDefault="00404E9D" w:rsidP="00404E9D">
      <w:pPr>
        <w:pStyle w:val="aff8"/>
        <w:tabs>
          <w:tab w:val="left" w:pos="1080"/>
        </w:tabs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D55882">
        <w:rPr>
          <w:b/>
          <w:i/>
          <w:color w:val="000000" w:themeColor="text1"/>
          <w:sz w:val="20"/>
        </w:rPr>
        <w:t>Цель дисциплины</w:t>
      </w:r>
      <w:r w:rsidRPr="00637460">
        <w:rPr>
          <w:color w:val="000000" w:themeColor="text1"/>
          <w:sz w:val="20"/>
        </w:rPr>
        <w:t xml:space="preserve"> - формирование у обучающихся представлений об основных понятиях риска, получение знаний по теории риска и математическим моделям финансовых рисков.</w:t>
      </w:r>
    </w:p>
    <w:p w:rsidR="00404E9D" w:rsidRPr="00637460" w:rsidRDefault="00404E9D" w:rsidP="00404E9D">
      <w:pPr>
        <w:widowControl/>
        <w:tabs>
          <w:tab w:val="left" w:pos="900"/>
          <w:tab w:val="left" w:pos="993"/>
        </w:tabs>
        <w:suppressAutoHyphens/>
        <w:snapToGrid/>
        <w:spacing w:before="0" w:after="0"/>
        <w:ind w:firstLine="709"/>
        <w:contextualSpacing/>
        <w:jc w:val="both"/>
        <w:rPr>
          <w:color w:val="000000" w:themeColor="text1"/>
          <w:sz w:val="20"/>
        </w:rPr>
      </w:pPr>
      <w:r w:rsidRPr="00637460">
        <w:rPr>
          <w:b/>
          <w:i/>
          <w:color w:val="000000" w:themeColor="text1"/>
          <w:sz w:val="20"/>
        </w:rPr>
        <w:t>Задачи дисциплины:</w:t>
      </w:r>
    </w:p>
    <w:p w:rsidR="00404E9D" w:rsidRPr="00637460" w:rsidRDefault="00404E9D" w:rsidP="00404E9D">
      <w:pPr>
        <w:widowControl/>
        <w:tabs>
          <w:tab w:val="left" w:pos="900"/>
          <w:tab w:val="left" w:pos="993"/>
        </w:tabs>
        <w:suppressAutoHyphens/>
        <w:snapToGrid/>
        <w:spacing w:before="0" w:after="0"/>
        <w:ind w:firstLine="709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выработать представление о:</w:t>
      </w:r>
    </w:p>
    <w:p w:rsidR="00404E9D" w:rsidRPr="00637460" w:rsidRDefault="00404E9D" w:rsidP="00404E9D">
      <w:pPr>
        <w:widowControl/>
        <w:numPr>
          <w:ilvl w:val="0"/>
          <w:numId w:val="14"/>
        </w:numPr>
        <w:tabs>
          <w:tab w:val="left" w:pos="900"/>
          <w:tab w:val="left" w:pos="1134"/>
        </w:tabs>
        <w:suppressAutoHyphens/>
        <w:snapToGrid/>
        <w:spacing w:before="0" w:after="0"/>
        <w:ind w:left="0" w:firstLine="709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финансовых рисках, методах оценки рисков;</w:t>
      </w:r>
    </w:p>
    <w:p w:rsidR="00404E9D" w:rsidRPr="00637460" w:rsidRDefault="00404E9D" w:rsidP="00404E9D">
      <w:pPr>
        <w:widowControl/>
        <w:numPr>
          <w:ilvl w:val="0"/>
          <w:numId w:val="14"/>
        </w:numPr>
        <w:tabs>
          <w:tab w:val="left" w:pos="900"/>
          <w:tab w:val="left" w:pos="1134"/>
        </w:tabs>
        <w:suppressAutoHyphens/>
        <w:snapToGrid/>
        <w:spacing w:before="0" w:after="0"/>
        <w:ind w:left="0" w:firstLine="709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моделях инвестиционного портфельного анализа;</w:t>
      </w:r>
    </w:p>
    <w:p w:rsidR="00404E9D" w:rsidRPr="00637460" w:rsidRDefault="00404E9D" w:rsidP="00404E9D">
      <w:pPr>
        <w:widowControl/>
        <w:numPr>
          <w:ilvl w:val="0"/>
          <w:numId w:val="14"/>
        </w:numPr>
        <w:tabs>
          <w:tab w:val="left" w:pos="900"/>
          <w:tab w:val="left" w:pos="1134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моделях оценки стоимости опционов;</w:t>
      </w:r>
    </w:p>
    <w:p w:rsidR="00404E9D" w:rsidRPr="00637460" w:rsidRDefault="00404E9D" w:rsidP="00404E9D">
      <w:pPr>
        <w:widowControl/>
        <w:numPr>
          <w:ilvl w:val="0"/>
          <w:numId w:val="14"/>
        </w:numPr>
        <w:tabs>
          <w:tab w:val="left" w:pos="900"/>
          <w:tab w:val="left" w:pos="1134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актуарных расчетах в страховании;</w:t>
      </w:r>
    </w:p>
    <w:p w:rsidR="00404E9D" w:rsidRPr="00637460" w:rsidRDefault="00404E9D" w:rsidP="00404E9D">
      <w:pPr>
        <w:widowControl/>
        <w:numPr>
          <w:ilvl w:val="0"/>
          <w:numId w:val="14"/>
        </w:numPr>
        <w:tabs>
          <w:tab w:val="left" w:pos="900"/>
          <w:tab w:val="left" w:pos="1134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вероятностных характеристиках продолжительности жизни.</w:t>
      </w:r>
    </w:p>
    <w:p w:rsidR="00404E9D" w:rsidRPr="00637460" w:rsidRDefault="00404E9D" w:rsidP="00404E9D">
      <w:pPr>
        <w:pStyle w:val="10"/>
        <w:tabs>
          <w:tab w:val="right" w:leader="dot" w:pos="9600"/>
        </w:tabs>
        <w:rPr>
          <w:rFonts w:ascii="Times New Roman" w:hAnsi="Times New Roman"/>
          <w:color w:val="000000" w:themeColor="text1"/>
        </w:rPr>
      </w:pPr>
    </w:p>
    <w:p w:rsidR="00404E9D" w:rsidRPr="00637460" w:rsidRDefault="00404E9D" w:rsidP="00404E9D">
      <w:pPr>
        <w:widowControl/>
        <w:snapToGrid/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2. Место дисциплины в структуре ОП </w:t>
      </w:r>
    </w:p>
    <w:p w:rsidR="00404E9D" w:rsidRPr="00637460" w:rsidRDefault="00404E9D" w:rsidP="00404E9D">
      <w:pPr>
        <w:pStyle w:val="af2"/>
        <w:tabs>
          <w:tab w:val="left" w:pos="900"/>
          <w:tab w:val="left" w:pos="1080"/>
        </w:tabs>
        <w:suppressAutoHyphens/>
        <w:ind w:firstLine="709"/>
        <w:jc w:val="both"/>
        <w:rPr>
          <w:rFonts w:ascii="Times New Roman" w:hAnsi="Times New Roman"/>
          <w:bCs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Дисциплина «Математические модели финансовых рисков» относится </w:t>
      </w:r>
      <w:r w:rsidRPr="00637460">
        <w:rPr>
          <w:rFonts w:ascii="Times New Roman" w:hAnsi="Times New Roman"/>
          <w:bCs/>
          <w:color w:val="000000" w:themeColor="text1"/>
        </w:rPr>
        <w:t>к дисциплинам по выбору.</w:t>
      </w:r>
    </w:p>
    <w:p w:rsidR="00404E9D" w:rsidRPr="00637460" w:rsidRDefault="00404E9D" w:rsidP="00404E9D">
      <w:pPr>
        <w:pStyle w:val="af2"/>
        <w:tabs>
          <w:tab w:val="left" w:pos="900"/>
          <w:tab w:val="left" w:pos="1080"/>
        </w:tabs>
        <w:suppressAutoHyphens/>
        <w:ind w:firstLine="709"/>
        <w:jc w:val="both"/>
        <w:rPr>
          <w:rFonts w:ascii="Times New Roman" w:hAnsi="Times New Roman"/>
          <w:color w:val="000000" w:themeColor="text1"/>
        </w:rPr>
      </w:pPr>
    </w:p>
    <w:p w:rsidR="00404E9D" w:rsidRPr="00637460" w:rsidRDefault="00404E9D" w:rsidP="00404E9D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3. Планируемые результаты обучения по дисциплине</w:t>
      </w:r>
    </w:p>
    <w:p w:rsidR="00404E9D" w:rsidRPr="00637460" w:rsidRDefault="00404E9D" w:rsidP="00404E9D">
      <w:pPr>
        <w:tabs>
          <w:tab w:val="left" w:pos="900"/>
          <w:tab w:val="left" w:pos="1080"/>
        </w:tabs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результате изучения дисциплины обучающийся должен освоить:</w:t>
      </w:r>
    </w:p>
    <w:p w:rsidR="00404E9D" w:rsidRPr="00637460" w:rsidRDefault="00404E9D" w:rsidP="00404E9D">
      <w:pPr>
        <w:spacing w:before="0" w:after="0"/>
        <w:ind w:firstLine="709"/>
        <w:jc w:val="both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Обобщенные трудовые функции (ОТФ):</w:t>
      </w:r>
    </w:p>
    <w:p w:rsidR="00404E9D" w:rsidRPr="00637460" w:rsidRDefault="00404E9D" w:rsidP="00404E9D">
      <w:pPr>
        <w:autoSpaceDE w:val="0"/>
        <w:autoSpaceDN w:val="0"/>
        <w:spacing w:before="0" w:after="0"/>
        <w:ind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 консультирование клиентов по использованию финансовых продуктов и услуг;</w:t>
      </w:r>
    </w:p>
    <w:p w:rsidR="00404E9D" w:rsidRPr="00637460" w:rsidRDefault="00404E9D" w:rsidP="00404E9D">
      <w:pPr>
        <w:spacing w:before="0" w:after="0"/>
        <w:ind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 консультационное сопровождение сделок.</w:t>
      </w:r>
    </w:p>
    <w:p w:rsidR="00404E9D" w:rsidRPr="00637460" w:rsidRDefault="00404E9D" w:rsidP="00404E9D">
      <w:pPr>
        <w:tabs>
          <w:tab w:val="left" w:pos="900"/>
        </w:tabs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Трудовые функции:</w:t>
      </w:r>
    </w:p>
    <w:p w:rsidR="00404E9D" w:rsidRPr="00637460" w:rsidRDefault="00404E9D" w:rsidP="00404E9D">
      <w:pPr>
        <w:tabs>
          <w:tab w:val="left" w:pos="900"/>
        </w:tabs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мониторинг конъюнктуры рынка банковских услуг, ры</w:t>
      </w:r>
      <w:r w:rsidR="008C05D0">
        <w:rPr>
          <w:color w:val="000000" w:themeColor="text1"/>
          <w:sz w:val="20"/>
        </w:rPr>
        <w:t>нка ценных бумаг; иностранной ва</w:t>
      </w:r>
      <w:r w:rsidRPr="00637460">
        <w:rPr>
          <w:color w:val="000000" w:themeColor="text1"/>
          <w:sz w:val="20"/>
        </w:rPr>
        <w:t>люты, товарно-сырьевых рынков;</w:t>
      </w:r>
    </w:p>
    <w:p w:rsidR="00404E9D" w:rsidRPr="00637460" w:rsidRDefault="00404E9D" w:rsidP="00404E9D">
      <w:pPr>
        <w:tabs>
          <w:tab w:val="left" w:pos="900"/>
        </w:tabs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анализ и проверка финансового положения</w:t>
      </w:r>
      <w:r w:rsidR="008C05D0">
        <w:rPr>
          <w:color w:val="000000" w:themeColor="text1"/>
          <w:sz w:val="20"/>
        </w:rPr>
        <w:t xml:space="preserve"> </w:t>
      </w:r>
      <w:r w:rsidRPr="00637460">
        <w:rPr>
          <w:color w:val="000000" w:themeColor="text1"/>
          <w:sz w:val="20"/>
        </w:rPr>
        <w:t>заемщика.</w:t>
      </w:r>
    </w:p>
    <w:p w:rsidR="00404E9D" w:rsidRPr="00637460" w:rsidRDefault="00404E9D" w:rsidP="00404E9D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b/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Профессиональную компетенцию</w:t>
      </w:r>
    </w:p>
    <w:p w:rsidR="00404E9D" w:rsidRPr="00637460" w:rsidRDefault="00404E9D" w:rsidP="00404E9D">
      <w:pPr>
        <w:tabs>
          <w:tab w:val="left" w:pos="900"/>
        </w:tabs>
        <w:suppressAutoHyphens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ПК-1. Способен исследовать современное состояние и выявлять тенденции развития финансового сектора путем анализа финансово-экономической информации с использованием современных методов и информационных технологий, интерпретировать полученные данные для обеспечения эффективной деятельности экономических субъектов.</w:t>
      </w:r>
    </w:p>
    <w:p w:rsidR="00404E9D" w:rsidRPr="00637460" w:rsidRDefault="00404E9D" w:rsidP="00404E9D">
      <w:pPr>
        <w:tabs>
          <w:tab w:val="left" w:pos="900"/>
        </w:tabs>
        <w:suppressAutoHyphens/>
        <w:spacing w:before="0" w:after="0"/>
        <w:ind w:firstLine="709"/>
        <w:jc w:val="both"/>
        <w:rPr>
          <w:b/>
          <w:i/>
          <w:color w:val="000000" w:themeColor="text1"/>
          <w:sz w:val="20"/>
        </w:rPr>
      </w:pPr>
    </w:p>
    <w:p w:rsidR="00404E9D" w:rsidRPr="00637460" w:rsidRDefault="00404E9D" w:rsidP="00404E9D">
      <w:pPr>
        <w:tabs>
          <w:tab w:val="left" w:pos="900"/>
        </w:tabs>
        <w:suppressAutoHyphens/>
        <w:spacing w:before="0" w:after="0"/>
        <w:ind w:firstLine="709"/>
        <w:jc w:val="both"/>
        <w:rPr>
          <w:b/>
          <w:i/>
          <w:color w:val="000000" w:themeColor="text1"/>
          <w:sz w:val="20"/>
        </w:rPr>
      </w:pPr>
      <w:r w:rsidRPr="00637460">
        <w:rPr>
          <w:b/>
          <w:i/>
          <w:color w:val="000000" w:themeColor="text1"/>
          <w:sz w:val="20"/>
        </w:rPr>
        <w:t>Результаты освоения дисциплины, установленные индикаторы достижения компетенций</w:t>
      </w:r>
    </w:p>
    <w:p w:rsidR="00404E9D" w:rsidRPr="00637460" w:rsidRDefault="00404E9D" w:rsidP="00404E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</w:p>
    <w:tbl>
      <w:tblPr>
        <w:tblW w:w="9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3602"/>
        <w:gridCol w:w="3892"/>
      </w:tblGrid>
      <w:tr w:rsidR="00404E9D" w:rsidRPr="00637460" w:rsidTr="004A57FA">
        <w:trPr>
          <w:tblHeader/>
        </w:trPr>
        <w:tc>
          <w:tcPr>
            <w:tcW w:w="2376" w:type="dxa"/>
          </w:tcPr>
          <w:p w:rsidR="00404E9D" w:rsidRPr="00637460" w:rsidRDefault="00404E9D" w:rsidP="00404E9D">
            <w:pPr>
              <w:tabs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Наименование </w:t>
            </w:r>
            <w:r w:rsidRPr="00637460">
              <w:rPr>
                <w:b/>
                <w:color w:val="000000" w:themeColor="text1"/>
                <w:sz w:val="20"/>
              </w:rPr>
              <w:br/>
              <w:t>компетенции</w:t>
            </w:r>
          </w:p>
        </w:tc>
        <w:tc>
          <w:tcPr>
            <w:tcW w:w="3602" w:type="dxa"/>
          </w:tcPr>
          <w:p w:rsidR="00404E9D" w:rsidRPr="00637460" w:rsidRDefault="00404E9D" w:rsidP="00404E9D">
            <w:pPr>
              <w:tabs>
                <w:tab w:val="left" w:pos="234"/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Индикаторы достижения компетенции</w:t>
            </w:r>
          </w:p>
        </w:tc>
        <w:tc>
          <w:tcPr>
            <w:tcW w:w="3892" w:type="dxa"/>
          </w:tcPr>
          <w:p w:rsidR="00404E9D" w:rsidRPr="00637460" w:rsidRDefault="00404E9D" w:rsidP="00404E9D">
            <w:pPr>
              <w:tabs>
                <w:tab w:val="left" w:pos="259"/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Показатели (планируемые) результаты </w:t>
            </w:r>
            <w:r w:rsidRPr="00637460">
              <w:rPr>
                <w:b/>
                <w:color w:val="000000" w:themeColor="text1"/>
                <w:sz w:val="20"/>
              </w:rPr>
              <w:br/>
              <w:t>обучения</w:t>
            </w:r>
          </w:p>
        </w:tc>
      </w:tr>
      <w:tr w:rsidR="00404E9D" w:rsidRPr="00637460" w:rsidTr="004A57FA">
        <w:tc>
          <w:tcPr>
            <w:tcW w:w="2376" w:type="dxa"/>
            <w:vMerge w:val="restart"/>
          </w:tcPr>
          <w:p w:rsidR="00404E9D" w:rsidRPr="00637460" w:rsidRDefault="00404E9D" w:rsidP="00404E9D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ПК-1. Способен исследовать современное состояние и выявлять тенденции развития финансового сектора путем анализа финансово-экономической информации с использованием современных методов и информационных технологий, интерпретировать полученные данные для обеспечения эффективной деятельности экономических субъектов</w:t>
            </w:r>
          </w:p>
        </w:tc>
        <w:tc>
          <w:tcPr>
            <w:tcW w:w="3602" w:type="dxa"/>
            <w:vMerge w:val="restart"/>
          </w:tcPr>
          <w:p w:rsidR="00404E9D" w:rsidRPr="00637460" w:rsidRDefault="00404E9D" w:rsidP="00404E9D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ПК-1.1. Систематизирует, структурирует и анализирует финансово-экономическую информацию, характеризующую современное состояние и тенденции развития финансового сектора</w:t>
            </w:r>
          </w:p>
          <w:p w:rsidR="00404E9D" w:rsidRPr="00637460" w:rsidRDefault="00404E9D" w:rsidP="00404E9D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ПК-1.2. Применяет современные методы и информационные технологии для выявления тенденций развития финансовых рынков</w:t>
            </w:r>
          </w:p>
          <w:p w:rsidR="00404E9D" w:rsidRPr="00637460" w:rsidRDefault="00404E9D" w:rsidP="00404E9D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ПК-1.3. Использует полученные данные о состоянии и тенденциях развития финансовых рынков для обеспечения эффективной деятельности экономических субъектов</w:t>
            </w:r>
          </w:p>
        </w:tc>
        <w:tc>
          <w:tcPr>
            <w:tcW w:w="3892" w:type="dxa"/>
          </w:tcPr>
          <w:p w:rsidR="00404E9D" w:rsidRPr="00637460" w:rsidRDefault="00404E9D" w:rsidP="00404E9D">
            <w:pPr>
              <w:tabs>
                <w:tab w:val="left" w:pos="259"/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t>Знать:</w:t>
            </w:r>
          </w:p>
          <w:p w:rsidR="00404E9D" w:rsidRPr="00637460" w:rsidRDefault="00404E9D" w:rsidP="00404E9D">
            <w:pPr>
              <w:widowControl/>
              <w:numPr>
                <w:ilvl w:val="0"/>
                <w:numId w:val="15"/>
              </w:numPr>
              <w:tabs>
                <w:tab w:val="clear" w:pos="720"/>
                <w:tab w:val="left" w:pos="259"/>
                <w:tab w:val="left" w:pos="427"/>
                <w:tab w:val="left" w:pos="900"/>
                <w:tab w:val="left" w:pos="1134"/>
              </w:tabs>
              <w:suppressAutoHyphens/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понятие риска, методы его выявления;</w:t>
            </w:r>
          </w:p>
          <w:p w:rsidR="00404E9D" w:rsidRPr="00637460" w:rsidRDefault="00404E9D" w:rsidP="00404E9D">
            <w:pPr>
              <w:widowControl/>
              <w:numPr>
                <w:ilvl w:val="0"/>
                <w:numId w:val="15"/>
              </w:numPr>
              <w:tabs>
                <w:tab w:val="clear" w:pos="720"/>
                <w:tab w:val="left" w:pos="259"/>
                <w:tab w:val="left" w:pos="427"/>
                <w:tab w:val="left" w:pos="900"/>
              </w:tabs>
              <w:suppressAutoHyphens/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классификацию рисков;</w:t>
            </w:r>
          </w:p>
        </w:tc>
      </w:tr>
      <w:tr w:rsidR="00404E9D" w:rsidRPr="00637460" w:rsidTr="004A57FA">
        <w:tc>
          <w:tcPr>
            <w:tcW w:w="2376" w:type="dxa"/>
            <w:vMerge/>
          </w:tcPr>
          <w:p w:rsidR="00404E9D" w:rsidRPr="00637460" w:rsidRDefault="00404E9D" w:rsidP="00404E9D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3602" w:type="dxa"/>
            <w:vMerge/>
          </w:tcPr>
          <w:p w:rsidR="00404E9D" w:rsidRPr="00637460" w:rsidRDefault="00404E9D" w:rsidP="00404E9D">
            <w:pPr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3892" w:type="dxa"/>
          </w:tcPr>
          <w:p w:rsidR="00404E9D" w:rsidRPr="00637460" w:rsidRDefault="00404E9D" w:rsidP="00404E9D">
            <w:pPr>
              <w:tabs>
                <w:tab w:val="left" w:pos="259"/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t>Уметь:</w:t>
            </w:r>
          </w:p>
          <w:p w:rsidR="00404E9D" w:rsidRPr="00637460" w:rsidRDefault="00404E9D" w:rsidP="00404E9D">
            <w:pPr>
              <w:widowControl/>
              <w:numPr>
                <w:ilvl w:val="0"/>
                <w:numId w:val="16"/>
              </w:numPr>
              <w:tabs>
                <w:tab w:val="clear" w:pos="720"/>
                <w:tab w:val="left" w:pos="259"/>
                <w:tab w:val="left" w:pos="427"/>
                <w:tab w:val="left" w:pos="1134"/>
              </w:tabs>
              <w:suppressAutoHyphens/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вычислять оценки риска;</w:t>
            </w:r>
          </w:p>
          <w:p w:rsidR="00404E9D" w:rsidRPr="00637460" w:rsidRDefault="00404E9D" w:rsidP="00404E9D">
            <w:pPr>
              <w:widowControl/>
              <w:numPr>
                <w:ilvl w:val="0"/>
                <w:numId w:val="16"/>
              </w:numPr>
              <w:tabs>
                <w:tab w:val="clear" w:pos="720"/>
                <w:tab w:val="left" w:pos="259"/>
                <w:tab w:val="left" w:pos="427"/>
                <w:tab w:val="left" w:pos="1134"/>
              </w:tabs>
              <w:suppressAutoHyphens/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решать задачи портфельного анализа;</w:t>
            </w:r>
          </w:p>
          <w:p w:rsidR="00404E9D" w:rsidRPr="00637460" w:rsidRDefault="00404E9D" w:rsidP="00404E9D">
            <w:pPr>
              <w:widowControl/>
              <w:numPr>
                <w:ilvl w:val="0"/>
                <w:numId w:val="16"/>
              </w:numPr>
              <w:tabs>
                <w:tab w:val="clear" w:pos="720"/>
                <w:tab w:val="left" w:pos="259"/>
                <w:tab w:val="left" w:pos="427"/>
                <w:tab w:val="left" w:pos="1134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выполнять актуарные расчеты в страховании</w:t>
            </w:r>
          </w:p>
        </w:tc>
      </w:tr>
      <w:tr w:rsidR="00404E9D" w:rsidRPr="00637460" w:rsidTr="004A57FA">
        <w:tc>
          <w:tcPr>
            <w:tcW w:w="2376" w:type="dxa"/>
            <w:vMerge/>
          </w:tcPr>
          <w:p w:rsidR="00404E9D" w:rsidRPr="00637460" w:rsidRDefault="00404E9D" w:rsidP="00404E9D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3602" w:type="dxa"/>
            <w:vMerge/>
          </w:tcPr>
          <w:p w:rsidR="00404E9D" w:rsidRPr="00637460" w:rsidRDefault="00404E9D" w:rsidP="00404E9D">
            <w:pPr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3892" w:type="dxa"/>
          </w:tcPr>
          <w:p w:rsidR="00404E9D" w:rsidRPr="00637460" w:rsidRDefault="00404E9D" w:rsidP="00404E9D">
            <w:pPr>
              <w:tabs>
                <w:tab w:val="left" w:pos="259"/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t>Владеть:</w:t>
            </w:r>
          </w:p>
          <w:p w:rsidR="00404E9D" w:rsidRPr="00637460" w:rsidRDefault="00404E9D" w:rsidP="00404E9D">
            <w:pPr>
              <w:widowControl/>
              <w:numPr>
                <w:ilvl w:val="0"/>
                <w:numId w:val="17"/>
              </w:numPr>
              <w:tabs>
                <w:tab w:val="clear" w:pos="720"/>
                <w:tab w:val="left" w:pos="259"/>
                <w:tab w:val="left" w:pos="427"/>
                <w:tab w:val="left" w:pos="900"/>
                <w:tab w:val="left" w:pos="1134"/>
              </w:tabs>
              <w:suppressAutoHyphens/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основами портфельного инвестирования;</w:t>
            </w:r>
          </w:p>
          <w:p w:rsidR="00404E9D" w:rsidRPr="00637460" w:rsidRDefault="00404E9D" w:rsidP="00404E9D">
            <w:pPr>
              <w:widowControl/>
              <w:numPr>
                <w:ilvl w:val="0"/>
                <w:numId w:val="17"/>
              </w:numPr>
              <w:tabs>
                <w:tab w:val="clear" w:pos="720"/>
                <w:tab w:val="left" w:pos="259"/>
                <w:tab w:val="left" w:pos="427"/>
              </w:tabs>
              <w:snapToGrid/>
              <w:spacing w:before="0" w:after="0"/>
              <w:ind w:left="0" w:firstLine="0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color w:val="000000" w:themeColor="text1"/>
                <w:sz w:val="20"/>
              </w:rPr>
              <w:t>методами оценки рисков</w:t>
            </w:r>
          </w:p>
        </w:tc>
      </w:tr>
    </w:tbl>
    <w:p w:rsidR="00404E9D" w:rsidRPr="00637460" w:rsidRDefault="00404E9D" w:rsidP="00404E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</w:p>
    <w:p w:rsidR="00404E9D" w:rsidRPr="00637460" w:rsidRDefault="00404E9D" w:rsidP="00404E9D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4. Объем дисциплины и виды учебной работы </w:t>
      </w:r>
    </w:p>
    <w:p w:rsidR="00404E9D" w:rsidRPr="00637460" w:rsidRDefault="00404E9D" w:rsidP="00404E9D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404E9D" w:rsidRPr="00637460" w:rsidRDefault="00404E9D" w:rsidP="00404E9D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Учебным планом предусматриваются следующие виды работы по дисциплине:</w:t>
      </w:r>
    </w:p>
    <w:p w:rsidR="00404E9D" w:rsidRPr="00637460" w:rsidRDefault="00404E9D" w:rsidP="00404E9D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</w:p>
    <w:tbl>
      <w:tblPr>
        <w:tblW w:w="1028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"/>
        <w:gridCol w:w="4537"/>
        <w:gridCol w:w="720"/>
        <w:gridCol w:w="900"/>
        <w:gridCol w:w="720"/>
        <w:gridCol w:w="933"/>
        <w:gridCol w:w="687"/>
        <w:gridCol w:w="900"/>
      </w:tblGrid>
      <w:tr w:rsidR="00404E9D" w:rsidRPr="00637460" w:rsidTr="004A57FA">
        <w:tc>
          <w:tcPr>
            <w:tcW w:w="889" w:type="dxa"/>
            <w:vMerge w:val="restart"/>
            <w:vAlign w:val="center"/>
          </w:tcPr>
          <w:p w:rsidR="00404E9D" w:rsidRPr="00637460" w:rsidRDefault="00404E9D" w:rsidP="00404E9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4537" w:type="dxa"/>
            <w:vMerge w:val="restart"/>
            <w:vAlign w:val="center"/>
          </w:tcPr>
          <w:p w:rsidR="00404E9D" w:rsidRPr="00637460" w:rsidRDefault="00404E9D" w:rsidP="00404E9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Виды учебных занятий</w:t>
            </w:r>
          </w:p>
        </w:tc>
        <w:tc>
          <w:tcPr>
            <w:tcW w:w="4860" w:type="dxa"/>
            <w:gridSpan w:val="6"/>
          </w:tcPr>
          <w:p w:rsidR="00404E9D" w:rsidRPr="00637460" w:rsidRDefault="00404E9D" w:rsidP="00404E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 часов по формам обучения, ак. ч</w:t>
            </w:r>
          </w:p>
        </w:tc>
      </w:tr>
      <w:tr w:rsidR="00404E9D" w:rsidRPr="00637460" w:rsidTr="004A57FA">
        <w:tc>
          <w:tcPr>
            <w:tcW w:w="889" w:type="dxa"/>
            <w:vMerge/>
          </w:tcPr>
          <w:p w:rsidR="00404E9D" w:rsidRPr="00637460" w:rsidRDefault="00404E9D" w:rsidP="00404E9D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404E9D" w:rsidRPr="00637460" w:rsidRDefault="00404E9D" w:rsidP="00404E9D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1620" w:type="dxa"/>
            <w:gridSpan w:val="2"/>
          </w:tcPr>
          <w:p w:rsidR="00404E9D" w:rsidRPr="00637460" w:rsidRDefault="00404E9D" w:rsidP="00404E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Очная</w:t>
            </w:r>
          </w:p>
        </w:tc>
        <w:tc>
          <w:tcPr>
            <w:tcW w:w="1653" w:type="dxa"/>
            <w:gridSpan w:val="2"/>
          </w:tcPr>
          <w:p w:rsidR="00404E9D" w:rsidRPr="00637460" w:rsidRDefault="00404E9D" w:rsidP="00404E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Очно-заочная</w:t>
            </w:r>
          </w:p>
        </w:tc>
        <w:tc>
          <w:tcPr>
            <w:tcW w:w="1587" w:type="dxa"/>
            <w:gridSpan w:val="2"/>
          </w:tcPr>
          <w:p w:rsidR="00404E9D" w:rsidRPr="00637460" w:rsidRDefault="00404E9D" w:rsidP="00404E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Заочная</w:t>
            </w:r>
          </w:p>
        </w:tc>
      </w:tr>
      <w:tr w:rsidR="00404E9D" w:rsidRPr="00637460" w:rsidTr="004A57FA">
        <w:tc>
          <w:tcPr>
            <w:tcW w:w="889" w:type="dxa"/>
            <w:vMerge/>
          </w:tcPr>
          <w:p w:rsidR="00404E9D" w:rsidRPr="00637460" w:rsidRDefault="00404E9D" w:rsidP="00404E9D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404E9D" w:rsidRPr="00637460" w:rsidRDefault="00404E9D" w:rsidP="00404E9D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404E9D" w:rsidRPr="00637460" w:rsidRDefault="00404E9D" w:rsidP="00404E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404E9D" w:rsidRPr="00637460" w:rsidRDefault="00404E9D" w:rsidP="00404E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720" w:type="dxa"/>
            <w:vAlign w:val="center"/>
          </w:tcPr>
          <w:p w:rsidR="00404E9D" w:rsidRPr="00637460" w:rsidRDefault="00404E9D" w:rsidP="00404E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33" w:type="dxa"/>
            <w:vAlign w:val="center"/>
          </w:tcPr>
          <w:p w:rsidR="00404E9D" w:rsidRPr="00637460" w:rsidRDefault="00404E9D" w:rsidP="00404E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687" w:type="dxa"/>
            <w:vAlign w:val="center"/>
          </w:tcPr>
          <w:p w:rsidR="00404E9D" w:rsidRPr="00637460" w:rsidRDefault="00404E9D" w:rsidP="00404E9D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404E9D" w:rsidRPr="00637460" w:rsidRDefault="00404E9D" w:rsidP="00404E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</w:tr>
      <w:tr w:rsidR="00EB2F1C" w:rsidRPr="00637460" w:rsidTr="004A57FA">
        <w:tc>
          <w:tcPr>
            <w:tcW w:w="889" w:type="dxa"/>
            <w:vMerge w:val="restart"/>
          </w:tcPr>
          <w:p w:rsidR="00EB2F1C" w:rsidRPr="00637460" w:rsidRDefault="00EB2F1C" w:rsidP="00404E9D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lastRenderedPageBreak/>
              <w:t>1</w:t>
            </w:r>
          </w:p>
        </w:tc>
        <w:tc>
          <w:tcPr>
            <w:tcW w:w="4537" w:type="dxa"/>
          </w:tcPr>
          <w:p w:rsidR="00EB2F1C" w:rsidRPr="00637460" w:rsidRDefault="00EB2F1C" w:rsidP="00404E9D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Контактная работа (объем работы обучающихся во взаимодействии с преподавателем) (всего)</w:t>
            </w:r>
          </w:p>
        </w:tc>
        <w:tc>
          <w:tcPr>
            <w:tcW w:w="720" w:type="dxa"/>
          </w:tcPr>
          <w:p w:rsidR="00EB2F1C" w:rsidRPr="00637460" w:rsidRDefault="00EB2F1C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18,2</w:t>
            </w:r>
          </w:p>
        </w:tc>
        <w:tc>
          <w:tcPr>
            <w:tcW w:w="900" w:type="dxa"/>
          </w:tcPr>
          <w:p w:rsidR="00EB2F1C" w:rsidRPr="00637460" w:rsidRDefault="00EB2F1C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EB2F1C" w:rsidRPr="00637460" w:rsidRDefault="00EB2F1C" w:rsidP="00404E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18,2</w:t>
            </w:r>
          </w:p>
        </w:tc>
        <w:tc>
          <w:tcPr>
            <w:tcW w:w="933" w:type="dxa"/>
          </w:tcPr>
          <w:p w:rsidR="00EB2F1C" w:rsidRPr="00637460" w:rsidRDefault="00EB2F1C" w:rsidP="00404E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EB2F1C" w:rsidRPr="00637460" w:rsidRDefault="00EB2F1C" w:rsidP="00404E9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10,2</w:t>
            </w:r>
          </w:p>
        </w:tc>
        <w:tc>
          <w:tcPr>
            <w:tcW w:w="900" w:type="dxa"/>
          </w:tcPr>
          <w:p w:rsidR="00EB2F1C" w:rsidRPr="00637460" w:rsidRDefault="00EB2F1C" w:rsidP="00404E9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EB2F1C" w:rsidRPr="00637460" w:rsidTr="004A57FA">
        <w:tc>
          <w:tcPr>
            <w:tcW w:w="889" w:type="dxa"/>
            <w:vMerge/>
          </w:tcPr>
          <w:p w:rsidR="00EB2F1C" w:rsidRPr="00637460" w:rsidRDefault="00EB2F1C" w:rsidP="00404E9D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EB2F1C" w:rsidRPr="00637460" w:rsidRDefault="00EB2F1C" w:rsidP="00404E9D">
            <w:pPr>
              <w:suppressAutoHyphens/>
              <w:spacing w:before="0" w:after="0"/>
              <w:rPr>
                <w:b/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том числе в форме практической подготовки</w:t>
            </w:r>
          </w:p>
        </w:tc>
        <w:tc>
          <w:tcPr>
            <w:tcW w:w="720" w:type="dxa"/>
          </w:tcPr>
          <w:p w:rsidR="00EB2F1C" w:rsidRPr="00637460" w:rsidRDefault="00EB2F1C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EB2F1C" w:rsidRPr="00637460" w:rsidRDefault="00EB2F1C" w:rsidP="00221ABB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4</w:t>
            </w:r>
          </w:p>
        </w:tc>
        <w:tc>
          <w:tcPr>
            <w:tcW w:w="720" w:type="dxa"/>
          </w:tcPr>
          <w:p w:rsidR="00EB2F1C" w:rsidRPr="00637460" w:rsidRDefault="00EB2F1C" w:rsidP="00404E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EB2F1C" w:rsidRPr="00637460" w:rsidRDefault="00EB2F1C" w:rsidP="00404E9D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4</w:t>
            </w:r>
          </w:p>
        </w:tc>
        <w:tc>
          <w:tcPr>
            <w:tcW w:w="687" w:type="dxa"/>
          </w:tcPr>
          <w:p w:rsidR="00EB2F1C" w:rsidRPr="00637460" w:rsidRDefault="00EB2F1C" w:rsidP="00404E9D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EB2F1C" w:rsidRPr="00637460" w:rsidRDefault="00EB2F1C" w:rsidP="00404E9D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2</w:t>
            </w:r>
          </w:p>
        </w:tc>
      </w:tr>
      <w:tr w:rsidR="00EB2F1C" w:rsidRPr="00637460" w:rsidTr="00EB3072">
        <w:tc>
          <w:tcPr>
            <w:tcW w:w="889" w:type="dxa"/>
          </w:tcPr>
          <w:p w:rsidR="00EB2F1C" w:rsidRPr="00637460" w:rsidRDefault="00EB2F1C" w:rsidP="00404E9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1.1</w:t>
            </w:r>
          </w:p>
        </w:tc>
        <w:tc>
          <w:tcPr>
            <w:tcW w:w="4537" w:type="dxa"/>
          </w:tcPr>
          <w:p w:rsidR="00EB2F1C" w:rsidRPr="00637460" w:rsidRDefault="00EB2F1C" w:rsidP="00404E9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лекционного типа (лекции)</w:t>
            </w:r>
          </w:p>
        </w:tc>
        <w:tc>
          <w:tcPr>
            <w:tcW w:w="720" w:type="dxa"/>
            <w:vAlign w:val="center"/>
          </w:tcPr>
          <w:p w:rsidR="00EB2F1C" w:rsidRPr="00637460" w:rsidRDefault="00EB2F1C" w:rsidP="00221AB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00" w:type="dxa"/>
          </w:tcPr>
          <w:p w:rsidR="00EB2F1C" w:rsidRPr="00637460" w:rsidRDefault="00EB2F1C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EB2F1C" w:rsidRPr="00637460" w:rsidRDefault="00EB2F1C" w:rsidP="00404E9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33" w:type="dxa"/>
          </w:tcPr>
          <w:p w:rsidR="00EB2F1C" w:rsidRPr="00637460" w:rsidRDefault="00EB2F1C" w:rsidP="00404E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EB2F1C" w:rsidRPr="00637460" w:rsidRDefault="00EB2F1C" w:rsidP="00404E9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EB2F1C" w:rsidRPr="00637460" w:rsidRDefault="00EB2F1C" w:rsidP="00404E9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B2F1C" w:rsidRPr="00637460" w:rsidTr="00EB3072">
        <w:tc>
          <w:tcPr>
            <w:tcW w:w="889" w:type="dxa"/>
          </w:tcPr>
          <w:p w:rsidR="00EB2F1C" w:rsidRPr="00637460" w:rsidRDefault="00EB2F1C" w:rsidP="00404E9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</w:t>
            </w:r>
          </w:p>
        </w:tc>
        <w:tc>
          <w:tcPr>
            <w:tcW w:w="4537" w:type="dxa"/>
          </w:tcPr>
          <w:p w:rsidR="00EB2F1C" w:rsidRPr="00637460" w:rsidRDefault="00EB2F1C" w:rsidP="00404E9D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занятия семинарского типа (практические)*, </w:t>
            </w:r>
          </w:p>
          <w:p w:rsidR="00EB2F1C" w:rsidRPr="00637460" w:rsidRDefault="00EB2F1C" w:rsidP="00404E9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в том числе: </w:t>
            </w:r>
          </w:p>
        </w:tc>
        <w:tc>
          <w:tcPr>
            <w:tcW w:w="720" w:type="dxa"/>
            <w:vAlign w:val="center"/>
          </w:tcPr>
          <w:p w:rsidR="00EB2F1C" w:rsidRPr="00637460" w:rsidRDefault="00EB2F1C" w:rsidP="00221AB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900" w:type="dxa"/>
          </w:tcPr>
          <w:p w:rsidR="00EB2F1C" w:rsidRPr="00637460" w:rsidRDefault="00EB2F1C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EB2F1C" w:rsidRPr="00637460" w:rsidRDefault="00EB2F1C" w:rsidP="00404E9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933" w:type="dxa"/>
          </w:tcPr>
          <w:p w:rsidR="00EB2F1C" w:rsidRPr="00637460" w:rsidRDefault="00EB2F1C" w:rsidP="00404E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EB2F1C" w:rsidRPr="00637460" w:rsidRDefault="00EB2F1C" w:rsidP="00404E9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00" w:type="dxa"/>
          </w:tcPr>
          <w:p w:rsidR="00EB2F1C" w:rsidRPr="00637460" w:rsidRDefault="00EB2F1C" w:rsidP="00404E9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B2F1C" w:rsidRPr="00637460" w:rsidTr="004A57FA">
        <w:tc>
          <w:tcPr>
            <w:tcW w:w="889" w:type="dxa"/>
            <w:vMerge w:val="restart"/>
          </w:tcPr>
          <w:p w:rsidR="00EB2F1C" w:rsidRPr="00637460" w:rsidRDefault="00EB2F1C" w:rsidP="00404E9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1.2.1</w:t>
            </w:r>
          </w:p>
        </w:tc>
        <w:tc>
          <w:tcPr>
            <w:tcW w:w="4537" w:type="dxa"/>
          </w:tcPr>
          <w:p w:rsidR="00EB2F1C" w:rsidRPr="00637460" w:rsidRDefault="00EB2F1C" w:rsidP="00404E9D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семинар-дискуссия, </w:t>
            </w:r>
          </w:p>
          <w:p w:rsidR="00EB2F1C" w:rsidRPr="00637460" w:rsidRDefault="00EB2F1C" w:rsidP="00404E9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практические занятия</w:t>
            </w:r>
          </w:p>
        </w:tc>
        <w:tc>
          <w:tcPr>
            <w:tcW w:w="720" w:type="dxa"/>
          </w:tcPr>
          <w:p w:rsidR="00EB2F1C" w:rsidRPr="00637460" w:rsidRDefault="00EB2F1C" w:rsidP="00221AB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EB2F1C" w:rsidRPr="00637460" w:rsidRDefault="00EB2F1C" w:rsidP="00221ABB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EB2F1C" w:rsidRPr="00637460" w:rsidRDefault="00EB2F1C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720" w:type="dxa"/>
          </w:tcPr>
          <w:p w:rsidR="00EB2F1C" w:rsidRPr="00637460" w:rsidRDefault="00EB2F1C" w:rsidP="00404E9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EB2F1C" w:rsidRPr="00637460" w:rsidRDefault="00EB2F1C" w:rsidP="00404E9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EB2F1C" w:rsidRPr="00637460" w:rsidRDefault="00EB2F1C" w:rsidP="00404E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687" w:type="dxa"/>
          </w:tcPr>
          <w:p w:rsidR="00EB2F1C" w:rsidRPr="00637460" w:rsidRDefault="00EB2F1C" w:rsidP="00404E9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EB2F1C" w:rsidRPr="00637460" w:rsidRDefault="00EB2F1C" w:rsidP="00404E9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EB2F1C" w:rsidRPr="00637460" w:rsidRDefault="00EB2F1C" w:rsidP="00404E9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EB2F1C" w:rsidRPr="00637460" w:rsidRDefault="00EB2F1C" w:rsidP="00404E9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6</w:t>
            </w:r>
          </w:p>
        </w:tc>
      </w:tr>
      <w:tr w:rsidR="00EB2F1C" w:rsidRPr="00637460" w:rsidTr="00EB3072">
        <w:tc>
          <w:tcPr>
            <w:tcW w:w="889" w:type="dxa"/>
            <w:vMerge/>
          </w:tcPr>
          <w:p w:rsidR="00EB2F1C" w:rsidRPr="00637460" w:rsidRDefault="00EB2F1C" w:rsidP="00404E9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EB2F1C" w:rsidRPr="00637460" w:rsidRDefault="00EB2F1C" w:rsidP="00404E9D">
            <w:pPr>
              <w:suppressAutoHyphens/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форме практической подготовки</w:t>
            </w:r>
          </w:p>
        </w:tc>
        <w:tc>
          <w:tcPr>
            <w:tcW w:w="720" w:type="dxa"/>
            <w:vAlign w:val="center"/>
          </w:tcPr>
          <w:p w:rsidR="00EB2F1C" w:rsidRPr="00637460" w:rsidRDefault="00EB2F1C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EB2F1C" w:rsidRPr="00637460" w:rsidRDefault="00EB2F1C" w:rsidP="00221ABB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4</w:t>
            </w:r>
          </w:p>
        </w:tc>
        <w:tc>
          <w:tcPr>
            <w:tcW w:w="720" w:type="dxa"/>
            <w:vAlign w:val="center"/>
          </w:tcPr>
          <w:p w:rsidR="00EB2F1C" w:rsidRPr="00637460" w:rsidRDefault="00EB2F1C" w:rsidP="00404E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EB2F1C" w:rsidRPr="00637460" w:rsidRDefault="00EB2F1C" w:rsidP="00404E9D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4</w:t>
            </w:r>
          </w:p>
        </w:tc>
        <w:tc>
          <w:tcPr>
            <w:tcW w:w="687" w:type="dxa"/>
          </w:tcPr>
          <w:p w:rsidR="00EB2F1C" w:rsidRPr="00637460" w:rsidRDefault="00EB2F1C" w:rsidP="00404E9D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EB2F1C" w:rsidRPr="00637460" w:rsidRDefault="00EB2F1C" w:rsidP="00404E9D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2</w:t>
            </w:r>
          </w:p>
        </w:tc>
      </w:tr>
      <w:tr w:rsidR="00EB2F1C" w:rsidRPr="00637460" w:rsidTr="004A57FA">
        <w:tc>
          <w:tcPr>
            <w:tcW w:w="889" w:type="dxa"/>
          </w:tcPr>
          <w:p w:rsidR="00EB2F1C" w:rsidRPr="00637460" w:rsidRDefault="00EB2F1C" w:rsidP="00404E9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1.2.2</w:t>
            </w:r>
          </w:p>
        </w:tc>
        <w:tc>
          <w:tcPr>
            <w:tcW w:w="4537" w:type="dxa"/>
          </w:tcPr>
          <w:p w:rsidR="00EB2F1C" w:rsidRPr="00637460" w:rsidRDefault="00EB2F1C" w:rsidP="00404E9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семинарского типа: лабораторные работы  (лабораторные практикумы)</w:t>
            </w:r>
          </w:p>
        </w:tc>
        <w:tc>
          <w:tcPr>
            <w:tcW w:w="720" w:type="dxa"/>
          </w:tcPr>
          <w:p w:rsidR="00EB2F1C" w:rsidRPr="00637460" w:rsidRDefault="00EB2F1C" w:rsidP="00221AB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00" w:type="dxa"/>
          </w:tcPr>
          <w:p w:rsidR="00EB2F1C" w:rsidRPr="00637460" w:rsidRDefault="00EB2F1C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EB2F1C" w:rsidRPr="00637460" w:rsidRDefault="00EB2F1C" w:rsidP="00404E9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33" w:type="dxa"/>
          </w:tcPr>
          <w:p w:rsidR="00EB2F1C" w:rsidRPr="00637460" w:rsidRDefault="00EB2F1C" w:rsidP="00404E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EB2F1C" w:rsidRPr="00637460" w:rsidRDefault="00EB2F1C" w:rsidP="00404E9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EB2F1C" w:rsidRPr="00637460" w:rsidRDefault="00EB2F1C" w:rsidP="00404E9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B2F1C" w:rsidRPr="00637460" w:rsidTr="004A57FA">
        <w:tc>
          <w:tcPr>
            <w:tcW w:w="889" w:type="dxa"/>
          </w:tcPr>
          <w:p w:rsidR="00EB2F1C" w:rsidRPr="00637460" w:rsidRDefault="00EB2F1C" w:rsidP="00404E9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1.2.3</w:t>
            </w:r>
          </w:p>
        </w:tc>
        <w:tc>
          <w:tcPr>
            <w:tcW w:w="4537" w:type="dxa"/>
          </w:tcPr>
          <w:p w:rsidR="00EB2F1C" w:rsidRPr="00637460" w:rsidRDefault="00EB2F1C" w:rsidP="00404E9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курсовое проектирование (выполнение курсовой работы) </w:t>
            </w:r>
          </w:p>
        </w:tc>
        <w:tc>
          <w:tcPr>
            <w:tcW w:w="720" w:type="dxa"/>
          </w:tcPr>
          <w:p w:rsidR="00EB2F1C" w:rsidRPr="00637460" w:rsidRDefault="00EB2F1C" w:rsidP="00221AB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EB2F1C" w:rsidRPr="00637460" w:rsidRDefault="00EB2F1C" w:rsidP="00221ABB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EB2F1C" w:rsidRPr="00637460" w:rsidRDefault="00EB2F1C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EB2F1C" w:rsidRPr="00637460" w:rsidRDefault="00EB2F1C" w:rsidP="00404E9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EB2F1C" w:rsidRPr="00637460" w:rsidRDefault="00EB2F1C" w:rsidP="00404E9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3" w:type="dxa"/>
          </w:tcPr>
          <w:p w:rsidR="00EB2F1C" w:rsidRPr="00637460" w:rsidRDefault="00EB2F1C" w:rsidP="00404E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EB2F1C" w:rsidRPr="00637460" w:rsidRDefault="00EB2F1C" w:rsidP="00404E9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EB2F1C" w:rsidRPr="00637460" w:rsidRDefault="00EB2F1C" w:rsidP="00404E9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EB2F1C" w:rsidRPr="00637460" w:rsidRDefault="00EB2F1C" w:rsidP="00404E9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EB2F1C" w:rsidRPr="00637460" w:rsidTr="004A57FA">
        <w:tc>
          <w:tcPr>
            <w:tcW w:w="889" w:type="dxa"/>
          </w:tcPr>
          <w:p w:rsidR="00EB2F1C" w:rsidRPr="00637460" w:rsidRDefault="00EB2F1C" w:rsidP="00404E9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</w:t>
            </w:r>
          </w:p>
        </w:tc>
        <w:tc>
          <w:tcPr>
            <w:tcW w:w="4537" w:type="dxa"/>
          </w:tcPr>
          <w:p w:rsidR="00EB2F1C" w:rsidRPr="00637460" w:rsidRDefault="00EB2F1C" w:rsidP="00404E9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контроль промежуточной аттестации и оценивание ее результатов, в том числе:</w:t>
            </w:r>
          </w:p>
        </w:tc>
        <w:tc>
          <w:tcPr>
            <w:tcW w:w="720" w:type="dxa"/>
          </w:tcPr>
          <w:p w:rsidR="00EB2F1C" w:rsidRPr="00637460" w:rsidRDefault="00EB2F1C" w:rsidP="00221AB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EB2F1C" w:rsidRPr="00637460" w:rsidRDefault="00EB2F1C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EB2F1C" w:rsidRPr="00637460" w:rsidRDefault="00EB2F1C" w:rsidP="00404E9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33" w:type="dxa"/>
          </w:tcPr>
          <w:p w:rsidR="00EB2F1C" w:rsidRPr="00637460" w:rsidRDefault="00EB2F1C" w:rsidP="00404E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EB2F1C" w:rsidRPr="00637460" w:rsidRDefault="00EB2F1C" w:rsidP="00404E9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EB2F1C" w:rsidRPr="00637460" w:rsidRDefault="00EB2F1C" w:rsidP="00404E9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EB2F1C" w:rsidRPr="00637460" w:rsidTr="00EB3072">
        <w:tc>
          <w:tcPr>
            <w:tcW w:w="889" w:type="dxa"/>
          </w:tcPr>
          <w:p w:rsidR="00EB2F1C" w:rsidRPr="00637460" w:rsidRDefault="00EB2F1C" w:rsidP="00404E9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1.3.1</w:t>
            </w:r>
          </w:p>
        </w:tc>
        <w:tc>
          <w:tcPr>
            <w:tcW w:w="4537" w:type="dxa"/>
          </w:tcPr>
          <w:p w:rsidR="00EB2F1C" w:rsidRPr="00637460" w:rsidRDefault="00EB2F1C" w:rsidP="00404E9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консультации групповые </w:t>
            </w:r>
          </w:p>
        </w:tc>
        <w:tc>
          <w:tcPr>
            <w:tcW w:w="720" w:type="dxa"/>
            <w:vAlign w:val="center"/>
          </w:tcPr>
          <w:p w:rsidR="00EB2F1C" w:rsidRPr="00637460" w:rsidRDefault="00EB2F1C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EB2F1C" w:rsidRPr="00637460" w:rsidRDefault="00EB2F1C" w:rsidP="00221AB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720" w:type="dxa"/>
            <w:vAlign w:val="center"/>
          </w:tcPr>
          <w:p w:rsidR="00EB2F1C" w:rsidRPr="00637460" w:rsidRDefault="00EB2F1C" w:rsidP="00404E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EB2F1C" w:rsidRPr="00637460" w:rsidRDefault="00EB2F1C" w:rsidP="00404E9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687" w:type="dxa"/>
          </w:tcPr>
          <w:p w:rsidR="00EB2F1C" w:rsidRPr="00637460" w:rsidRDefault="00EB2F1C" w:rsidP="00404E9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EB2F1C" w:rsidRPr="00637460" w:rsidRDefault="00EB2F1C" w:rsidP="00404E9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</w:tr>
      <w:tr w:rsidR="00EB2F1C" w:rsidRPr="00637460" w:rsidTr="00EB3072">
        <w:tc>
          <w:tcPr>
            <w:tcW w:w="889" w:type="dxa"/>
          </w:tcPr>
          <w:p w:rsidR="00EB2F1C" w:rsidRPr="00637460" w:rsidRDefault="00EB2F1C" w:rsidP="00404E9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1.3.2</w:t>
            </w:r>
          </w:p>
        </w:tc>
        <w:tc>
          <w:tcPr>
            <w:tcW w:w="4537" w:type="dxa"/>
          </w:tcPr>
          <w:p w:rsidR="00EB2F1C" w:rsidRPr="00637460" w:rsidRDefault="00EB2F1C" w:rsidP="00404E9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прохождение промежуточной аттестации </w:t>
            </w:r>
          </w:p>
        </w:tc>
        <w:tc>
          <w:tcPr>
            <w:tcW w:w="720" w:type="dxa"/>
            <w:vAlign w:val="center"/>
          </w:tcPr>
          <w:p w:rsidR="00EB2F1C" w:rsidRPr="00637460" w:rsidRDefault="00EB2F1C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EB2F1C" w:rsidRPr="00637460" w:rsidRDefault="00EB2F1C" w:rsidP="00221AB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720" w:type="dxa"/>
            <w:vAlign w:val="center"/>
          </w:tcPr>
          <w:p w:rsidR="00EB2F1C" w:rsidRPr="00637460" w:rsidRDefault="00EB2F1C" w:rsidP="00404E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EB2F1C" w:rsidRPr="00637460" w:rsidRDefault="00EB2F1C" w:rsidP="00404E9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687" w:type="dxa"/>
          </w:tcPr>
          <w:p w:rsidR="00EB2F1C" w:rsidRPr="00637460" w:rsidRDefault="00EB2F1C" w:rsidP="00404E9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EB2F1C" w:rsidRPr="00637460" w:rsidRDefault="00EB2F1C" w:rsidP="00404E9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</w:tr>
      <w:tr w:rsidR="00EB2F1C" w:rsidRPr="00637460" w:rsidTr="00EB3072">
        <w:tc>
          <w:tcPr>
            <w:tcW w:w="889" w:type="dxa"/>
          </w:tcPr>
          <w:p w:rsidR="00EB2F1C" w:rsidRPr="00637460" w:rsidRDefault="00EB2F1C" w:rsidP="00404E9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  <w:tc>
          <w:tcPr>
            <w:tcW w:w="4537" w:type="dxa"/>
          </w:tcPr>
          <w:p w:rsidR="00EB2F1C" w:rsidRPr="00637460" w:rsidRDefault="00EB2F1C" w:rsidP="00404E9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Самостоятельная работа (всего)</w:t>
            </w:r>
          </w:p>
        </w:tc>
        <w:tc>
          <w:tcPr>
            <w:tcW w:w="720" w:type="dxa"/>
            <w:vAlign w:val="center"/>
          </w:tcPr>
          <w:p w:rsidR="00EB2F1C" w:rsidRPr="00637460" w:rsidRDefault="00EB2F1C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125,8</w:t>
            </w:r>
          </w:p>
        </w:tc>
        <w:tc>
          <w:tcPr>
            <w:tcW w:w="900" w:type="dxa"/>
          </w:tcPr>
          <w:p w:rsidR="00EB2F1C" w:rsidRPr="00637460" w:rsidRDefault="00EB2F1C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EB2F1C" w:rsidRPr="00637460" w:rsidRDefault="00EB2F1C" w:rsidP="00404E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125,8</w:t>
            </w:r>
          </w:p>
        </w:tc>
        <w:tc>
          <w:tcPr>
            <w:tcW w:w="933" w:type="dxa"/>
          </w:tcPr>
          <w:p w:rsidR="00EB2F1C" w:rsidRPr="00637460" w:rsidRDefault="00EB2F1C" w:rsidP="00404E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EB2F1C" w:rsidRPr="00637460" w:rsidRDefault="00EB2F1C" w:rsidP="00404E9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132</w:t>
            </w:r>
          </w:p>
        </w:tc>
        <w:tc>
          <w:tcPr>
            <w:tcW w:w="900" w:type="dxa"/>
          </w:tcPr>
          <w:p w:rsidR="00EB2F1C" w:rsidRPr="00637460" w:rsidRDefault="00EB2F1C" w:rsidP="00404E9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EB2F1C" w:rsidRPr="00637460" w:rsidTr="004A57FA">
        <w:tc>
          <w:tcPr>
            <w:tcW w:w="889" w:type="dxa"/>
          </w:tcPr>
          <w:p w:rsidR="00EB2F1C" w:rsidRPr="00637460" w:rsidRDefault="00EB2F1C" w:rsidP="00404E9D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2.1</w:t>
            </w:r>
          </w:p>
        </w:tc>
        <w:tc>
          <w:tcPr>
            <w:tcW w:w="4537" w:type="dxa"/>
          </w:tcPr>
          <w:p w:rsidR="00EB2F1C" w:rsidRPr="00637460" w:rsidRDefault="00EB2F1C" w:rsidP="00404E9D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146C56">
              <w:rPr>
                <w:sz w:val="20"/>
              </w:rPr>
              <w:t>работа в электронной информационно-образовательной среде с образовательными ресурсами учебной библиотеки, компьютерными средствами обучения для подготовки к текущему контролю успеваемости  и промежуточной аттестации, к курсовому проектированию (выполнению курсовых работ)</w:t>
            </w:r>
          </w:p>
        </w:tc>
        <w:tc>
          <w:tcPr>
            <w:tcW w:w="720" w:type="dxa"/>
          </w:tcPr>
          <w:p w:rsidR="00EB2F1C" w:rsidRPr="00637460" w:rsidRDefault="00EB2F1C" w:rsidP="00221AB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125,8</w:t>
            </w:r>
          </w:p>
        </w:tc>
        <w:tc>
          <w:tcPr>
            <w:tcW w:w="900" w:type="dxa"/>
          </w:tcPr>
          <w:p w:rsidR="00EB2F1C" w:rsidRPr="00637460" w:rsidRDefault="00EB2F1C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EB2F1C" w:rsidRPr="00637460" w:rsidRDefault="00EB2F1C" w:rsidP="00404E9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125,8</w:t>
            </w:r>
          </w:p>
        </w:tc>
        <w:tc>
          <w:tcPr>
            <w:tcW w:w="933" w:type="dxa"/>
          </w:tcPr>
          <w:p w:rsidR="00EB2F1C" w:rsidRPr="00637460" w:rsidRDefault="00EB2F1C" w:rsidP="00404E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EB2F1C" w:rsidRPr="00637460" w:rsidRDefault="00EB2F1C" w:rsidP="00404E9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132</w:t>
            </w:r>
          </w:p>
        </w:tc>
        <w:tc>
          <w:tcPr>
            <w:tcW w:w="900" w:type="dxa"/>
          </w:tcPr>
          <w:p w:rsidR="00EB2F1C" w:rsidRPr="00637460" w:rsidRDefault="00EB2F1C" w:rsidP="00404E9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404E9D" w:rsidRPr="00637460" w:rsidTr="004A57FA">
        <w:tc>
          <w:tcPr>
            <w:tcW w:w="889" w:type="dxa"/>
          </w:tcPr>
          <w:p w:rsidR="00404E9D" w:rsidRPr="00637460" w:rsidRDefault="00404E9D" w:rsidP="00404E9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2.2</w:t>
            </w:r>
          </w:p>
        </w:tc>
        <w:tc>
          <w:tcPr>
            <w:tcW w:w="4537" w:type="dxa"/>
          </w:tcPr>
          <w:p w:rsidR="00404E9D" w:rsidRPr="00637460" w:rsidRDefault="00404E9D" w:rsidP="00404E9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самостоятельная работа при подготовке к промежуточной аттестации</w:t>
            </w:r>
          </w:p>
        </w:tc>
        <w:tc>
          <w:tcPr>
            <w:tcW w:w="720" w:type="dxa"/>
          </w:tcPr>
          <w:p w:rsidR="00404E9D" w:rsidRPr="00637460" w:rsidRDefault="00404E9D" w:rsidP="00404E9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404E9D" w:rsidRPr="00637460" w:rsidRDefault="00404E9D" w:rsidP="00404E9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404E9D" w:rsidRPr="00637460" w:rsidRDefault="00404E9D" w:rsidP="00404E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  <w:vAlign w:val="center"/>
          </w:tcPr>
          <w:p w:rsidR="00404E9D" w:rsidRPr="00637460" w:rsidRDefault="00404E9D" w:rsidP="00404E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404E9D" w:rsidRPr="00637460" w:rsidRDefault="00404E9D" w:rsidP="00404E9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1,8</w:t>
            </w:r>
          </w:p>
        </w:tc>
        <w:tc>
          <w:tcPr>
            <w:tcW w:w="900" w:type="dxa"/>
          </w:tcPr>
          <w:p w:rsidR="00404E9D" w:rsidRPr="00637460" w:rsidRDefault="00404E9D" w:rsidP="00404E9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404E9D" w:rsidRPr="00637460" w:rsidTr="004A57FA">
        <w:tc>
          <w:tcPr>
            <w:tcW w:w="889" w:type="dxa"/>
            <w:vMerge w:val="restart"/>
          </w:tcPr>
          <w:p w:rsidR="00404E9D" w:rsidRPr="00637460" w:rsidRDefault="00404E9D" w:rsidP="00404E9D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3</w:t>
            </w:r>
          </w:p>
        </w:tc>
        <w:tc>
          <w:tcPr>
            <w:tcW w:w="4537" w:type="dxa"/>
            <w:vMerge w:val="restart"/>
          </w:tcPr>
          <w:p w:rsidR="00404E9D" w:rsidRPr="00637460" w:rsidRDefault="00404E9D" w:rsidP="00404E9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Общая трудоемкость</w:t>
            </w:r>
            <w:r w:rsidRPr="00637460">
              <w:rPr>
                <w:color w:val="000000" w:themeColor="text1"/>
                <w:sz w:val="20"/>
              </w:rPr>
              <w:t xml:space="preserve">                                   часы</w:t>
            </w:r>
          </w:p>
          <w:p w:rsidR="00404E9D" w:rsidRPr="00637460" w:rsidRDefault="00404E9D" w:rsidP="00404E9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дисциплины</w:t>
            </w:r>
            <w:r w:rsidRPr="00637460">
              <w:rPr>
                <w:color w:val="000000" w:themeColor="text1"/>
                <w:sz w:val="20"/>
              </w:rPr>
              <w:t xml:space="preserve">                           зачетные единицы</w:t>
            </w:r>
          </w:p>
          <w:p w:rsidR="00404E9D" w:rsidRPr="00637460" w:rsidRDefault="00404E9D" w:rsidP="00404E9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форма промежуточной аттестации</w:t>
            </w:r>
          </w:p>
        </w:tc>
        <w:tc>
          <w:tcPr>
            <w:tcW w:w="720" w:type="dxa"/>
          </w:tcPr>
          <w:p w:rsidR="00404E9D" w:rsidRPr="00637460" w:rsidRDefault="00EB2F1C" w:rsidP="00404E9D">
            <w:pPr>
              <w:suppressAutoHyphens/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144</w:t>
            </w:r>
          </w:p>
        </w:tc>
        <w:tc>
          <w:tcPr>
            <w:tcW w:w="900" w:type="dxa"/>
          </w:tcPr>
          <w:p w:rsidR="00404E9D" w:rsidRPr="00637460" w:rsidRDefault="00404E9D" w:rsidP="00404E9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404E9D" w:rsidRPr="00637460" w:rsidRDefault="00404E9D" w:rsidP="00404E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144</w:t>
            </w:r>
          </w:p>
        </w:tc>
        <w:tc>
          <w:tcPr>
            <w:tcW w:w="933" w:type="dxa"/>
            <w:vAlign w:val="center"/>
          </w:tcPr>
          <w:p w:rsidR="00404E9D" w:rsidRPr="00637460" w:rsidRDefault="00404E9D" w:rsidP="00404E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404E9D" w:rsidRPr="00637460" w:rsidRDefault="00404E9D" w:rsidP="00404E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144</w:t>
            </w:r>
          </w:p>
        </w:tc>
        <w:tc>
          <w:tcPr>
            <w:tcW w:w="900" w:type="dxa"/>
            <w:vAlign w:val="center"/>
          </w:tcPr>
          <w:p w:rsidR="00404E9D" w:rsidRPr="00637460" w:rsidRDefault="00404E9D" w:rsidP="00404E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404E9D" w:rsidRPr="00637460" w:rsidTr="004A57FA">
        <w:tc>
          <w:tcPr>
            <w:tcW w:w="889" w:type="dxa"/>
            <w:vMerge/>
          </w:tcPr>
          <w:p w:rsidR="00404E9D" w:rsidRPr="00637460" w:rsidRDefault="00404E9D" w:rsidP="00404E9D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404E9D" w:rsidRPr="00637460" w:rsidRDefault="00404E9D" w:rsidP="00404E9D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404E9D" w:rsidRPr="00637460" w:rsidRDefault="00EB2F1C" w:rsidP="00404E9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00" w:type="dxa"/>
          </w:tcPr>
          <w:p w:rsidR="00404E9D" w:rsidRPr="00637460" w:rsidRDefault="00404E9D" w:rsidP="00404E9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404E9D" w:rsidRPr="00637460" w:rsidRDefault="00404E9D" w:rsidP="00404E9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33" w:type="dxa"/>
            <w:vAlign w:val="center"/>
          </w:tcPr>
          <w:p w:rsidR="00404E9D" w:rsidRPr="00637460" w:rsidRDefault="00404E9D" w:rsidP="00404E9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404E9D" w:rsidRPr="00637460" w:rsidRDefault="00404E9D" w:rsidP="00404E9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00" w:type="dxa"/>
            <w:vAlign w:val="center"/>
          </w:tcPr>
          <w:p w:rsidR="00404E9D" w:rsidRPr="00637460" w:rsidRDefault="00404E9D" w:rsidP="00404E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404E9D" w:rsidRPr="00637460" w:rsidTr="004A57FA">
        <w:tc>
          <w:tcPr>
            <w:tcW w:w="889" w:type="dxa"/>
            <w:vMerge/>
          </w:tcPr>
          <w:p w:rsidR="00404E9D" w:rsidRPr="00637460" w:rsidRDefault="00404E9D" w:rsidP="00404E9D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404E9D" w:rsidRPr="00637460" w:rsidRDefault="00404E9D" w:rsidP="00404E9D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860" w:type="dxa"/>
            <w:gridSpan w:val="6"/>
            <w:vAlign w:val="center"/>
          </w:tcPr>
          <w:p w:rsidR="00404E9D" w:rsidRPr="00637460" w:rsidRDefault="00404E9D" w:rsidP="00404E9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Зачет с оценкой</w:t>
            </w:r>
          </w:p>
        </w:tc>
      </w:tr>
    </w:tbl>
    <w:p w:rsidR="00404E9D" w:rsidRPr="00637460" w:rsidRDefault="00404E9D" w:rsidP="00404E9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*</w:t>
      </w:r>
    </w:p>
    <w:p w:rsidR="00404E9D" w:rsidRPr="00637460" w:rsidRDefault="00404E9D" w:rsidP="00404E9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Семинар – семинар-дискуссия</w:t>
      </w:r>
    </w:p>
    <w:p w:rsidR="00404E9D" w:rsidRPr="00637460" w:rsidRDefault="00404E9D" w:rsidP="00404E9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ГТ - практическое занятие - глоссарный тренинг</w:t>
      </w:r>
    </w:p>
    <w:p w:rsidR="00404E9D" w:rsidRPr="00637460" w:rsidRDefault="00404E9D" w:rsidP="00404E9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ТТ - практическое занятие - тест-тренинг </w:t>
      </w:r>
    </w:p>
    <w:p w:rsidR="00404E9D" w:rsidRPr="00637460" w:rsidRDefault="00404E9D" w:rsidP="00404E9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ПЗТ - практическое занятие - позетовое тестирование </w:t>
      </w:r>
    </w:p>
    <w:p w:rsidR="00404E9D" w:rsidRPr="00637460" w:rsidRDefault="00404E9D" w:rsidP="00404E9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ЛС - практическое занятие - логическая схема</w:t>
      </w:r>
    </w:p>
    <w:p w:rsidR="00404E9D" w:rsidRPr="00637460" w:rsidRDefault="00404E9D" w:rsidP="00404E9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УД - семинар-обсуждение устного доклада</w:t>
      </w:r>
    </w:p>
    <w:p w:rsidR="00404E9D" w:rsidRPr="00637460" w:rsidRDefault="00404E9D" w:rsidP="00404E9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РФ – семинар-обсуждение реферата </w:t>
      </w:r>
    </w:p>
    <w:p w:rsidR="00404E9D" w:rsidRPr="00637460" w:rsidRDefault="00404E9D" w:rsidP="00404E9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Асессмент реферата - семинар-асессмент реферата</w:t>
      </w:r>
    </w:p>
    <w:p w:rsidR="00404E9D" w:rsidRPr="00637460" w:rsidRDefault="00404E9D" w:rsidP="00404E9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ВБ - вебинар </w:t>
      </w:r>
    </w:p>
    <w:p w:rsidR="00404E9D" w:rsidRPr="00637460" w:rsidRDefault="00404E9D" w:rsidP="00404E9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УЭ - семинар-обсуждение устного эссе </w:t>
      </w:r>
    </w:p>
    <w:p w:rsidR="00404E9D" w:rsidRPr="00637460" w:rsidRDefault="00404E9D" w:rsidP="00404E9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АЛТ - практическое занятие - алгоритмический тренинг  </w:t>
      </w:r>
    </w:p>
    <w:p w:rsidR="00404E9D" w:rsidRPr="00637460" w:rsidRDefault="00404E9D" w:rsidP="00404E9D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404E9D" w:rsidRPr="00637460" w:rsidRDefault="00404E9D" w:rsidP="00404E9D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5 Содержание дисциплины</w:t>
      </w:r>
    </w:p>
    <w:p w:rsidR="00404E9D" w:rsidRPr="00637460" w:rsidRDefault="00404E9D" w:rsidP="00404E9D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5.1. Содержание разделов и тем</w:t>
      </w:r>
    </w:p>
    <w:p w:rsidR="00404E9D" w:rsidRPr="00637460" w:rsidRDefault="00404E9D" w:rsidP="00404E9D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"/>
        <w:gridCol w:w="1799"/>
        <w:gridCol w:w="7447"/>
      </w:tblGrid>
      <w:tr w:rsidR="00404E9D" w:rsidRPr="00637460" w:rsidTr="004A57FA">
        <w:trPr>
          <w:tblHeader/>
        </w:trPr>
        <w:tc>
          <w:tcPr>
            <w:tcW w:w="257" w:type="pct"/>
          </w:tcPr>
          <w:p w:rsidR="00404E9D" w:rsidRPr="00637460" w:rsidRDefault="00404E9D" w:rsidP="00404E9D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№ п/п</w:t>
            </w:r>
          </w:p>
        </w:tc>
        <w:tc>
          <w:tcPr>
            <w:tcW w:w="923" w:type="pct"/>
          </w:tcPr>
          <w:p w:rsidR="00404E9D" w:rsidRPr="00637460" w:rsidRDefault="00404E9D" w:rsidP="00404E9D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pacing w:val="-2"/>
                <w:sz w:val="20"/>
              </w:rPr>
            </w:pPr>
            <w:r w:rsidRPr="00637460">
              <w:rPr>
                <w:color w:val="000000" w:themeColor="text1"/>
                <w:spacing w:val="-2"/>
                <w:sz w:val="20"/>
              </w:rPr>
              <w:t>Наименование раздела дисциплины</w:t>
            </w:r>
          </w:p>
        </w:tc>
        <w:tc>
          <w:tcPr>
            <w:tcW w:w="3820" w:type="pct"/>
          </w:tcPr>
          <w:p w:rsidR="00404E9D" w:rsidRPr="00637460" w:rsidRDefault="00404E9D" w:rsidP="00404E9D">
            <w:pPr>
              <w:widowControl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Содержание раздела дисциплины</w:t>
            </w:r>
          </w:p>
        </w:tc>
      </w:tr>
      <w:tr w:rsidR="00404E9D" w:rsidRPr="00637460" w:rsidTr="004A57FA">
        <w:tc>
          <w:tcPr>
            <w:tcW w:w="257" w:type="pct"/>
          </w:tcPr>
          <w:p w:rsidR="00404E9D" w:rsidRPr="00637460" w:rsidRDefault="00404E9D" w:rsidP="00404E9D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923" w:type="pct"/>
          </w:tcPr>
          <w:p w:rsidR="00404E9D" w:rsidRPr="00637460" w:rsidRDefault="00404E9D" w:rsidP="00404E9D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Теория рисков</w:t>
            </w:r>
          </w:p>
        </w:tc>
        <w:tc>
          <w:tcPr>
            <w:tcW w:w="3820" w:type="pct"/>
          </w:tcPr>
          <w:p w:rsidR="00404E9D" w:rsidRPr="00637460" w:rsidRDefault="00404E9D" w:rsidP="00404E9D">
            <w:pPr>
              <w:widowControl/>
              <w:suppressAutoHyphens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Основные понятия теории рисков</w:t>
            </w:r>
          </w:p>
          <w:p w:rsidR="00404E9D" w:rsidRPr="00637460" w:rsidRDefault="00404E9D" w:rsidP="00404E9D">
            <w:pPr>
              <w:suppressAutoHyphens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Понятие риска. Субъекты и объекты риска. Функции риска: регулятивная, инновационная, защитная, аналитическая. Классификация риска по субъектно-объектным характеристикам. Классификация рисков по условиям возникновения. Классификация рисков по содержанию. Классификация рисков по возможным последствиям. Классификация рисков по возможности передачи и снижения. Финансовые риски. Валютный и инвестиционный риски. Методы оценки риска. Управление рисками: диверсификация и хеджирование.</w:t>
            </w:r>
          </w:p>
        </w:tc>
      </w:tr>
      <w:tr w:rsidR="00404E9D" w:rsidRPr="00637460" w:rsidTr="004A57FA">
        <w:trPr>
          <w:trHeight w:val="422"/>
        </w:trPr>
        <w:tc>
          <w:tcPr>
            <w:tcW w:w="257" w:type="pct"/>
          </w:tcPr>
          <w:p w:rsidR="00404E9D" w:rsidRPr="00637460" w:rsidRDefault="00404E9D" w:rsidP="00404E9D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923" w:type="pct"/>
          </w:tcPr>
          <w:p w:rsidR="00404E9D" w:rsidRPr="00637460" w:rsidRDefault="00404E9D" w:rsidP="00404E9D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Риски портфельного инвестирования</w:t>
            </w:r>
          </w:p>
        </w:tc>
        <w:tc>
          <w:tcPr>
            <w:tcW w:w="3820" w:type="pct"/>
          </w:tcPr>
          <w:p w:rsidR="00404E9D" w:rsidRPr="00637460" w:rsidRDefault="00404E9D" w:rsidP="00404E9D">
            <w:pPr>
              <w:suppressAutoHyphens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Основы портфельного анализа</w:t>
            </w:r>
          </w:p>
          <w:p w:rsidR="00404E9D" w:rsidRPr="00637460" w:rsidRDefault="00404E9D" w:rsidP="00404E9D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Понятие финансового рынка. Понятие рынка ценных бумаг. Функции рынка ценных бумаг. Регулирование рынка ценных бумаг. Виды ценных бумаг: основные и производные. Понятие портфеля ценных бумаг. Виды портфелей: рискованный и </w:t>
            </w:r>
            <w:r w:rsidRPr="00637460">
              <w:rPr>
                <w:color w:val="000000" w:themeColor="text1"/>
                <w:sz w:val="20"/>
              </w:rPr>
              <w:lastRenderedPageBreak/>
              <w:t xml:space="preserve">консервативный. Портфель роста, портфель дохода, портфель роста и дохода. Характеристики портфеля: эффективность и риск. Модель Марковитца. Диверсификация риска. Многомерная модель портфеля. Модель ценообразования финансовых активов </w:t>
            </w:r>
            <w:r w:rsidRPr="00637460">
              <w:rPr>
                <w:color w:val="000000" w:themeColor="text1"/>
                <w:sz w:val="20"/>
                <w:lang w:val="en-US"/>
              </w:rPr>
              <w:t>CAPM</w:t>
            </w:r>
            <w:r w:rsidRPr="00637460">
              <w:rPr>
                <w:color w:val="000000" w:themeColor="text1"/>
                <w:sz w:val="20"/>
              </w:rPr>
              <w:t xml:space="preserve">. Арбитражная теория расчетов </w:t>
            </w:r>
            <w:r w:rsidRPr="00637460">
              <w:rPr>
                <w:color w:val="000000" w:themeColor="text1"/>
                <w:sz w:val="20"/>
                <w:lang w:val="en-US"/>
              </w:rPr>
              <w:t>ART</w:t>
            </w:r>
            <w:r w:rsidRPr="00637460">
              <w:rPr>
                <w:color w:val="000000" w:themeColor="text1"/>
                <w:sz w:val="20"/>
              </w:rPr>
              <w:t>.</w:t>
            </w:r>
          </w:p>
        </w:tc>
      </w:tr>
      <w:tr w:rsidR="00404E9D" w:rsidRPr="00637460" w:rsidTr="004A57FA">
        <w:trPr>
          <w:trHeight w:val="422"/>
        </w:trPr>
        <w:tc>
          <w:tcPr>
            <w:tcW w:w="257" w:type="pct"/>
          </w:tcPr>
          <w:p w:rsidR="00404E9D" w:rsidRPr="00637460" w:rsidRDefault="00404E9D" w:rsidP="00404E9D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3</w:t>
            </w:r>
          </w:p>
        </w:tc>
        <w:tc>
          <w:tcPr>
            <w:tcW w:w="923" w:type="pct"/>
          </w:tcPr>
          <w:p w:rsidR="00404E9D" w:rsidRPr="00637460" w:rsidRDefault="00FA3E73" w:rsidP="00404E9D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hyperlink r:id="rId6" w:anchor="Наиболее_популярные_опционные_модели" w:history="1">
              <w:r w:rsidR="00404E9D" w:rsidRPr="00637460">
                <w:rPr>
                  <w:rStyle w:val="toctext"/>
                  <w:color w:val="000000" w:themeColor="text1"/>
                  <w:sz w:val="20"/>
                  <w:shd w:val="clear" w:color="auto" w:fill="F8F9FA"/>
                </w:rPr>
                <w:t>Наиболее</w:t>
              </w:r>
            </w:hyperlink>
            <w:r w:rsidR="00404E9D" w:rsidRPr="00637460">
              <w:rPr>
                <w:color w:val="000000" w:themeColor="text1"/>
                <w:sz w:val="20"/>
              </w:rPr>
              <w:t xml:space="preserve"> популярные опционные модели</w:t>
            </w:r>
          </w:p>
        </w:tc>
        <w:tc>
          <w:tcPr>
            <w:tcW w:w="3820" w:type="pct"/>
          </w:tcPr>
          <w:p w:rsidR="00404E9D" w:rsidRPr="00637460" w:rsidRDefault="00404E9D" w:rsidP="00404E9D">
            <w:pPr>
              <w:widowControl/>
              <w:suppressAutoHyphens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Модели оценки стоимости опционов</w:t>
            </w:r>
          </w:p>
          <w:p w:rsidR="00404E9D" w:rsidRPr="00637460" w:rsidRDefault="00404E9D" w:rsidP="00404E9D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Опционы и их основные характеристики. Модель Блэка-Шоулса оценки стоимости европейских опционов. Биномиальная модель оценки стоимости американских опционов. Дельта-хеджирование европейских опционов. Дельта-хеджирование американских опционов.</w:t>
            </w:r>
          </w:p>
        </w:tc>
      </w:tr>
      <w:tr w:rsidR="00404E9D" w:rsidRPr="00637460" w:rsidTr="004A57FA">
        <w:trPr>
          <w:trHeight w:val="422"/>
        </w:trPr>
        <w:tc>
          <w:tcPr>
            <w:tcW w:w="257" w:type="pct"/>
          </w:tcPr>
          <w:p w:rsidR="00404E9D" w:rsidRPr="00637460" w:rsidRDefault="00404E9D" w:rsidP="00404E9D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23" w:type="pct"/>
          </w:tcPr>
          <w:p w:rsidR="00404E9D" w:rsidRPr="00637460" w:rsidRDefault="00404E9D" w:rsidP="00404E9D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Актуарная математика</w:t>
            </w:r>
          </w:p>
        </w:tc>
        <w:tc>
          <w:tcPr>
            <w:tcW w:w="3820" w:type="pct"/>
          </w:tcPr>
          <w:p w:rsidR="00404E9D" w:rsidRPr="00637460" w:rsidRDefault="00404E9D" w:rsidP="00404E9D">
            <w:pPr>
              <w:widowControl/>
              <w:suppressAutoHyphens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Актуарные расчеты в страховании</w:t>
            </w:r>
          </w:p>
          <w:p w:rsidR="00404E9D" w:rsidRPr="00637460" w:rsidRDefault="00404E9D" w:rsidP="00404E9D">
            <w:pPr>
              <w:widowControl/>
              <w:suppressAutoHyphens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Предмет актуарной математики. Имущественное и личное страхование. Понятие страховой премии. Понятие страховой выплаты. Расчет резерва страховой компании. Расчет страховых премий и нетто-ставки. Вероятностные характеристики продолжительности жизни.</w:t>
            </w:r>
          </w:p>
        </w:tc>
      </w:tr>
    </w:tbl>
    <w:p w:rsidR="00404E9D" w:rsidRPr="00637460" w:rsidRDefault="00404E9D" w:rsidP="00404E9D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404E9D" w:rsidRPr="00637460" w:rsidRDefault="00404E9D" w:rsidP="00404E9D">
      <w:pPr>
        <w:widowControl/>
        <w:tabs>
          <w:tab w:val="left" w:pos="851"/>
          <w:tab w:val="left" w:pos="993"/>
        </w:tabs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 Занятия лекционного и семинарского типа</w:t>
      </w:r>
    </w:p>
    <w:p w:rsidR="00404E9D" w:rsidRPr="00637460" w:rsidRDefault="00404E9D" w:rsidP="00404E9D">
      <w:pPr>
        <w:widowControl/>
        <w:tabs>
          <w:tab w:val="left" w:pos="142"/>
          <w:tab w:val="left" w:pos="851"/>
          <w:tab w:val="left" w:pos="993"/>
        </w:tabs>
        <w:snapToGrid/>
        <w:spacing w:before="0" w:after="0"/>
        <w:ind w:firstLine="567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5.2.1 Темы лекций</w:t>
      </w:r>
    </w:p>
    <w:p w:rsidR="00404E9D" w:rsidRPr="00637460" w:rsidRDefault="00404E9D" w:rsidP="00404E9D">
      <w:pPr>
        <w:widowControl/>
        <w:tabs>
          <w:tab w:val="left" w:pos="142"/>
          <w:tab w:val="left" w:pos="851"/>
          <w:tab w:val="left" w:pos="993"/>
          <w:tab w:val="left" w:pos="1080"/>
        </w:tabs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</w:t>
      </w:r>
      <w:r w:rsidRPr="00637460">
        <w:rPr>
          <w:b/>
          <w:bCs/>
          <w:iCs/>
          <w:color w:val="000000" w:themeColor="text1"/>
          <w:sz w:val="20"/>
        </w:rPr>
        <w:t xml:space="preserve">  «Теория рисков</w:t>
      </w:r>
      <w:r w:rsidRPr="00637460">
        <w:rPr>
          <w:b/>
          <w:color w:val="000000" w:themeColor="text1"/>
          <w:sz w:val="20"/>
        </w:rPr>
        <w:t>»</w:t>
      </w:r>
    </w:p>
    <w:p w:rsidR="00404E9D" w:rsidRPr="00637460" w:rsidRDefault="00404E9D" w:rsidP="00404E9D">
      <w:pPr>
        <w:widowControl/>
        <w:numPr>
          <w:ilvl w:val="0"/>
          <w:numId w:val="18"/>
        </w:numPr>
        <w:tabs>
          <w:tab w:val="left" w:pos="142"/>
          <w:tab w:val="left" w:pos="851"/>
          <w:tab w:val="left" w:pos="993"/>
        </w:tabs>
        <w:suppressAutoHyphens/>
        <w:snapToGrid/>
        <w:spacing w:before="0" w:after="0"/>
        <w:ind w:left="0" w:firstLine="567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Основные понятия теории рисков</w:t>
      </w:r>
    </w:p>
    <w:p w:rsidR="00404E9D" w:rsidRPr="00637460" w:rsidRDefault="00404E9D" w:rsidP="00404E9D">
      <w:pPr>
        <w:widowControl/>
        <w:tabs>
          <w:tab w:val="left" w:pos="142"/>
          <w:tab w:val="left" w:pos="851"/>
          <w:tab w:val="left" w:pos="993"/>
          <w:tab w:val="left" w:pos="1080"/>
        </w:tabs>
        <w:snapToGrid/>
        <w:spacing w:before="0" w:after="0"/>
        <w:ind w:firstLine="567"/>
        <w:jc w:val="both"/>
        <w:rPr>
          <w:color w:val="000000" w:themeColor="text1"/>
          <w:sz w:val="20"/>
        </w:rPr>
      </w:pPr>
    </w:p>
    <w:p w:rsidR="00404E9D" w:rsidRPr="00637460" w:rsidRDefault="00404E9D" w:rsidP="00404E9D">
      <w:pPr>
        <w:widowControl/>
        <w:tabs>
          <w:tab w:val="left" w:pos="142"/>
          <w:tab w:val="left" w:pos="851"/>
          <w:tab w:val="left" w:pos="993"/>
          <w:tab w:val="left" w:pos="1080"/>
        </w:tabs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>Раздел 2  «Риски портфельного инвестирования</w:t>
      </w:r>
      <w:r w:rsidRPr="00637460">
        <w:rPr>
          <w:b/>
          <w:color w:val="000000" w:themeColor="text1"/>
          <w:sz w:val="20"/>
        </w:rPr>
        <w:t>»</w:t>
      </w:r>
    </w:p>
    <w:p w:rsidR="00404E9D" w:rsidRPr="00637460" w:rsidRDefault="00404E9D" w:rsidP="00404E9D">
      <w:pPr>
        <w:numPr>
          <w:ilvl w:val="0"/>
          <w:numId w:val="19"/>
        </w:numPr>
        <w:tabs>
          <w:tab w:val="left" w:pos="142"/>
          <w:tab w:val="left" w:pos="851"/>
          <w:tab w:val="left" w:pos="993"/>
        </w:tabs>
        <w:suppressAutoHyphens/>
        <w:snapToGrid/>
        <w:spacing w:before="0" w:after="0"/>
        <w:ind w:left="0" w:firstLine="567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Основы портфельного анализа</w:t>
      </w:r>
    </w:p>
    <w:p w:rsidR="00404E9D" w:rsidRPr="00637460" w:rsidRDefault="00404E9D" w:rsidP="00404E9D">
      <w:pPr>
        <w:widowControl/>
        <w:numPr>
          <w:ilvl w:val="0"/>
          <w:numId w:val="19"/>
        </w:numPr>
        <w:tabs>
          <w:tab w:val="left" w:pos="142"/>
          <w:tab w:val="left" w:pos="851"/>
          <w:tab w:val="left" w:pos="993"/>
        </w:tabs>
        <w:snapToGrid/>
        <w:spacing w:before="0" w:after="0"/>
        <w:ind w:left="0" w:firstLine="567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Характеристики портфеля</w:t>
      </w:r>
    </w:p>
    <w:p w:rsidR="00404E9D" w:rsidRPr="00637460" w:rsidRDefault="00404E9D" w:rsidP="00404E9D">
      <w:pPr>
        <w:widowControl/>
        <w:tabs>
          <w:tab w:val="left" w:pos="142"/>
          <w:tab w:val="left" w:pos="851"/>
          <w:tab w:val="left" w:pos="993"/>
          <w:tab w:val="left" w:pos="1080"/>
        </w:tabs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</w:p>
    <w:p w:rsidR="00404E9D" w:rsidRPr="00637460" w:rsidRDefault="00404E9D" w:rsidP="00404E9D">
      <w:pPr>
        <w:widowControl/>
        <w:tabs>
          <w:tab w:val="left" w:pos="142"/>
          <w:tab w:val="left" w:pos="851"/>
          <w:tab w:val="left" w:pos="993"/>
          <w:tab w:val="left" w:pos="1080"/>
        </w:tabs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>Раздел 3  «</w:t>
      </w:r>
      <w:hyperlink r:id="rId7" w:anchor="Наиболее_популярные_опционные_модели" w:history="1">
        <w:r w:rsidRPr="00637460">
          <w:rPr>
            <w:rStyle w:val="toctext"/>
            <w:b/>
            <w:color w:val="000000" w:themeColor="text1"/>
            <w:sz w:val="20"/>
            <w:shd w:val="clear" w:color="auto" w:fill="F8F9FA"/>
          </w:rPr>
          <w:t>Наиболее</w:t>
        </w:r>
      </w:hyperlink>
      <w:r w:rsidRPr="00637460">
        <w:rPr>
          <w:b/>
          <w:color w:val="000000" w:themeColor="text1"/>
          <w:sz w:val="20"/>
        </w:rPr>
        <w:t xml:space="preserve"> популярные опционные модели»</w:t>
      </w:r>
    </w:p>
    <w:p w:rsidR="00404E9D" w:rsidRPr="00637460" w:rsidRDefault="00404E9D" w:rsidP="00404E9D">
      <w:pPr>
        <w:widowControl/>
        <w:numPr>
          <w:ilvl w:val="0"/>
          <w:numId w:val="20"/>
        </w:numPr>
        <w:tabs>
          <w:tab w:val="left" w:pos="142"/>
          <w:tab w:val="left" w:pos="851"/>
          <w:tab w:val="left" w:pos="993"/>
        </w:tabs>
        <w:suppressAutoHyphens/>
        <w:snapToGrid/>
        <w:spacing w:before="0" w:after="0"/>
        <w:ind w:left="0" w:firstLine="567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Модели оценки стоимости опционов. Дельта-хеджирование</w:t>
      </w:r>
    </w:p>
    <w:p w:rsidR="00404E9D" w:rsidRDefault="00404E9D" w:rsidP="00404E9D">
      <w:pPr>
        <w:tabs>
          <w:tab w:val="left" w:pos="142"/>
          <w:tab w:val="left" w:pos="851"/>
          <w:tab w:val="left" w:pos="993"/>
        </w:tabs>
        <w:spacing w:before="0" w:after="0"/>
        <w:ind w:firstLine="567"/>
        <w:jc w:val="both"/>
        <w:rPr>
          <w:b/>
          <w:bCs/>
          <w:color w:val="000000" w:themeColor="text1"/>
          <w:sz w:val="20"/>
        </w:rPr>
      </w:pPr>
    </w:p>
    <w:p w:rsidR="00EB2F1C" w:rsidRPr="00637460" w:rsidRDefault="00EB2F1C" w:rsidP="00404E9D">
      <w:pPr>
        <w:tabs>
          <w:tab w:val="left" w:pos="142"/>
          <w:tab w:val="left" w:pos="851"/>
          <w:tab w:val="left" w:pos="993"/>
        </w:tabs>
        <w:spacing w:before="0" w:after="0"/>
        <w:ind w:firstLine="567"/>
        <w:jc w:val="both"/>
        <w:rPr>
          <w:b/>
          <w:bCs/>
          <w:color w:val="000000" w:themeColor="text1"/>
          <w:sz w:val="20"/>
        </w:rPr>
      </w:pPr>
    </w:p>
    <w:p w:rsidR="00404E9D" w:rsidRPr="00637460" w:rsidRDefault="00404E9D" w:rsidP="00404E9D">
      <w:pPr>
        <w:tabs>
          <w:tab w:val="left" w:pos="142"/>
          <w:tab w:val="left" w:pos="851"/>
          <w:tab w:val="left" w:pos="993"/>
        </w:tabs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/>
          <w:bCs/>
          <w:color w:val="000000" w:themeColor="text1"/>
          <w:sz w:val="20"/>
        </w:rPr>
        <w:t xml:space="preserve">Раздел 4  </w:t>
      </w:r>
      <w:r w:rsidRPr="00637460">
        <w:rPr>
          <w:b/>
          <w:bCs/>
          <w:iCs/>
          <w:color w:val="000000" w:themeColor="text1"/>
          <w:sz w:val="20"/>
        </w:rPr>
        <w:t>«</w:t>
      </w:r>
      <w:r w:rsidRPr="00637460">
        <w:rPr>
          <w:b/>
          <w:color w:val="000000" w:themeColor="text1"/>
          <w:sz w:val="20"/>
        </w:rPr>
        <w:t>Актуарная математика»</w:t>
      </w:r>
    </w:p>
    <w:p w:rsidR="00404E9D" w:rsidRPr="00637460" w:rsidRDefault="00404E9D" w:rsidP="00404E9D">
      <w:pPr>
        <w:widowControl/>
        <w:tabs>
          <w:tab w:val="left" w:pos="-1080"/>
          <w:tab w:val="left" w:pos="142"/>
          <w:tab w:val="left" w:pos="851"/>
          <w:tab w:val="left" w:pos="993"/>
        </w:tabs>
        <w:suppressAutoHyphens/>
        <w:snapToGrid/>
        <w:spacing w:before="0" w:after="0"/>
        <w:ind w:firstLine="567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1. Предмет актуарной математики</w:t>
      </w:r>
    </w:p>
    <w:p w:rsidR="00404E9D" w:rsidRPr="00637460" w:rsidRDefault="00404E9D" w:rsidP="00404E9D">
      <w:pPr>
        <w:widowControl/>
        <w:tabs>
          <w:tab w:val="left" w:pos="-1080"/>
          <w:tab w:val="left" w:pos="142"/>
          <w:tab w:val="left" w:pos="851"/>
          <w:tab w:val="left" w:pos="993"/>
        </w:tabs>
        <w:suppressAutoHyphens/>
        <w:snapToGrid/>
        <w:spacing w:before="0" w:after="0"/>
        <w:ind w:firstLine="567"/>
        <w:contextualSpacing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2. Основные понятия страхования</w:t>
      </w:r>
    </w:p>
    <w:p w:rsidR="00404E9D" w:rsidRPr="00637460" w:rsidRDefault="00404E9D" w:rsidP="00404E9D">
      <w:pPr>
        <w:widowControl/>
        <w:tabs>
          <w:tab w:val="left" w:pos="851"/>
          <w:tab w:val="left" w:pos="993"/>
        </w:tabs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</w:p>
    <w:p w:rsidR="00404E9D" w:rsidRPr="00637460" w:rsidRDefault="00404E9D" w:rsidP="00404E9D">
      <w:pPr>
        <w:widowControl/>
        <w:tabs>
          <w:tab w:val="left" w:pos="851"/>
          <w:tab w:val="left" w:pos="993"/>
        </w:tabs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5.2.2 Вопросы для обсуждения на семинарах и практических занятиях</w:t>
      </w:r>
    </w:p>
    <w:p w:rsidR="00404E9D" w:rsidRPr="00637460" w:rsidRDefault="00404E9D" w:rsidP="00404E9D">
      <w:pPr>
        <w:widowControl/>
        <w:tabs>
          <w:tab w:val="left" w:pos="851"/>
          <w:tab w:val="left" w:pos="993"/>
          <w:tab w:val="left" w:pos="1080"/>
        </w:tabs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</w:t>
      </w:r>
      <w:r w:rsidRPr="00637460">
        <w:rPr>
          <w:b/>
          <w:bCs/>
          <w:iCs/>
          <w:color w:val="000000" w:themeColor="text1"/>
          <w:sz w:val="20"/>
        </w:rPr>
        <w:t xml:space="preserve">  «Теория рисков</w:t>
      </w:r>
      <w:r w:rsidRPr="00637460">
        <w:rPr>
          <w:b/>
          <w:color w:val="000000" w:themeColor="text1"/>
          <w:sz w:val="20"/>
        </w:rPr>
        <w:t>»</w:t>
      </w:r>
    </w:p>
    <w:p w:rsidR="00404E9D" w:rsidRPr="00637460" w:rsidRDefault="00404E9D" w:rsidP="00404E9D">
      <w:pPr>
        <w:widowControl/>
        <w:numPr>
          <w:ilvl w:val="0"/>
          <w:numId w:val="21"/>
        </w:numPr>
        <w:tabs>
          <w:tab w:val="clear" w:pos="720"/>
          <w:tab w:val="left" w:pos="851"/>
          <w:tab w:val="left" w:pos="1080"/>
          <w:tab w:val="left" w:pos="1134"/>
        </w:tabs>
        <w:suppressAutoHyphens/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Привести формулу арифметической доходности.</w:t>
      </w:r>
    </w:p>
    <w:p w:rsidR="00404E9D" w:rsidRPr="00637460" w:rsidRDefault="00404E9D" w:rsidP="00404E9D">
      <w:pPr>
        <w:widowControl/>
        <w:numPr>
          <w:ilvl w:val="0"/>
          <w:numId w:val="21"/>
        </w:numPr>
        <w:tabs>
          <w:tab w:val="clear" w:pos="720"/>
          <w:tab w:val="left" w:pos="851"/>
          <w:tab w:val="left" w:pos="1080"/>
          <w:tab w:val="left" w:pos="1134"/>
        </w:tabs>
        <w:suppressAutoHyphens/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Привести формулу геометрической доходности.</w:t>
      </w:r>
    </w:p>
    <w:p w:rsidR="00404E9D" w:rsidRPr="00637460" w:rsidRDefault="00404E9D" w:rsidP="00404E9D">
      <w:pPr>
        <w:widowControl/>
        <w:numPr>
          <w:ilvl w:val="0"/>
          <w:numId w:val="21"/>
        </w:numPr>
        <w:tabs>
          <w:tab w:val="clear" w:pos="720"/>
          <w:tab w:val="left" w:pos="851"/>
          <w:tab w:val="left" w:pos="1080"/>
          <w:tab w:val="left" w:pos="1134"/>
        </w:tabs>
        <w:suppressAutoHyphens/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Что означает неравенство β</w:t>
      </w:r>
      <w:r w:rsidRPr="00637460">
        <w:rPr>
          <w:color w:val="000000" w:themeColor="text1"/>
          <w:sz w:val="20"/>
          <w:vertAlign w:val="subscript"/>
          <w:lang w:val="en-US"/>
        </w:rPr>
        <w:t>i</w:t>
      </w:r>
      <w:r w:rsidRPr="00637460">
        <w:rPr>
          <w:color w:val="000000" w:themeColor="text1"/>
          <w:sz w:val="20"/>
        </w:rPr>
        <w:t xml:space="preserve">&lt;1 для некоторого актива </w:t>
      </w:r>
      <w:r w:rsidRPr="00637460">
        <w:rPr>
          <w:color w:val="000000" w:themeColor="text1"/>
          <w:sz w:val="20"/>
          <w:lang w:val="en-US"/>
        </w:rPr>
        <w:t>a</w:t>
      </w:r>
      <w:r w:rsidRPr="00637460">
        <w:rPr>
          <w:color w:val="000000" w:themeColor="text1"/>
          <w:sz w:val="20"/>
          <w:vertAlign w:val="subscript"/>
          <w:lang w:val="en-US"/>
        </w:rPr>
        <w:t>i</w:t>
      </w:r>
      <w:r w:rsidRPr="00637460">
        <w:rPr>
          <w:color w:val="000000" w:themeColor="text1"/>
          <w:sz w:val="20"/>
        </w:rPr>
        <w:t>.</w:t>
      </w:r>
    </w:p>
    <w:p w:rsidR="00404E9D" w:rsidRPr="00637460" w:rsidRDefault="00404E9D" w:rsidP="00404E9D">
      <w:pPr>
        <w:widowControl/>
        <w:numPr>
          <w:ilvl w:val="0"/>
          <w:numId w:val="21"/>
        </w:numPr>
        <w:tabs>
          <w:tab w:val="clear" w:pos="720"/>
          <w:tab w:val="left" w:pos="851"/>
          <w:tab w:val="left" w:pos="1080"/>
          <w:tab w:val="left" w:pos="1134"/>
        </w:tabs>
        <w:suppressAutoHyphens/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Привести формулу ожидаемой доходности акции.</w:t>
      </w:r>
    </w:p>
    <w:p w:rsidR="00404E9D" w:rsidRPr="00637460" w:rsidRDefault="00404E9D" w:rsidP="00404E9D">
      <w:pPr>
        <w:widowControl/>
        <w:numPr>
          <w:ilvl w:val="0"/>
          <w:numId w:val="21"/>
        </w:numPr>
        <w:tabs>
          <w:tab w:val="clear" w:pos="720"/>
          <w:tab w:val="left" w:pos="851"/>
          <w:tab w:val="left" w:pos="1080"/>
          <w:tab w:val="left" w:pos="1134"/>
        </w:tabs>
        <w:suppressAutoHyphens/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Привести формулу текущей доходности акции.</w:t>
      </w:r>
    </w:p>
    <w:p w:rsidR="00404E9D" w:rsidRPr="00637460" w:rsidRDefault="00404E9D" w:rsidP="00404E9D">
      <w:pPr>
        <w:widowControl/>
        <w:numPr>
          <w:ilvl w:val="0"/>
          <w:numId w:val="21"/>
        </w:numPr>
        <w:tabs>
          <w:tab w:val="clear" w:pos="720"/>
          <w:tab w:val="left" w:pos="851"/>
          <w:tab w:val="left" w:pos="1080"/>
          <w:tab w:val="left" w:pos="1134"/>
        </w:tabs>
        <w:suppressAutoHyphens/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Привести формулу полной годовой доходности акции.</w:t>
      </w:r>
    </w:p>
    <w:p w:rsidR="00404E9D" w:rsidRPr="00637460" w:rsidRDefault="00404E9D" w:rsidP="00404E9D">
      <w:pPr>
        <w:widowControl/>
        <w:tabs>
          <w:tab w:val="left" w:pos="851"/>
          <w:tab w:val="left" w:pos="1080"/>
          <w:tab w:val="left" w:pos="1134"/>
        </w:tabs>
        <w:suppressAutoHyphens/>
        <w:snapToGrid/>
        <w:spacing w:before="0" w:after="0"/>
        <w:ind w:firstLine="567"/>
        <w:jc w:val="both"/>
        <w:rPr>
          <w:color w:val="000000" w:themeColor="text1"/>
          <w:sz w:val="20"/>
        </w:rPr>
      </w:pPr>
    </w:p>
    <w:p w:rsidR="00404E9D" w:rsidRPr="00637460" w:rsidRDefault="00404E9D" w:rsidP="00404E9D">
      <w:pPr>
        <w:widowControl/>
        <w:tabs>
          <w:tab w:val="left" w:pos="851"/>
          <w:tab w:val="left" w:pos="993"/>
          <w:tab w:val="left" w:pos="1080"/>
        </w:tabs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>Раздел 2  «Риски портфельного инвестирования</w:t>
      </w:r>
      <w:r w:rsidRPr="00637460">
        <w:rPr>
          <w:b/>
          <w:color w:val="000000" w:themeColor="text1"/>
          <w:sz w:val="20"/>
        </w:rPr>
        <w:t>»</w:t>
      </w:r>
    </w:p>
    <w:p w:rsidR="00404E9D" w:rsidRPr="00637460" w:rsidRDefault="00404E9D" w:rsidP="00404E9D">
      <w:pPr>
        <w:widowControl/>
        <w:numPr>
          <w:ilvl w:val="0"/>
          <w:numId w:val="22"/>
        </w:numPr>
        <w:tabs>
          <w:tab w:val="left" w:pos="851"/>
          <w:tab w:val="left" w:pos="1134"/>
        </w:tabs>
        <w:suppressAutoHyphens/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 определяется цена облигации?</w:t>
      </w:r>
    </w:p>
    <w:p w:rsidR="00404E9D" w:rsidRPr="00637460" w:rsidRDefault="00404E9D" w:rsidP="00404E9D">
      <w:pPr>
        <w:widowControl/>
        <w:numPr>
          <w:ilvl w:val="0"/>
          <w:numId w:val="22"/>
        </w:numPr>
        <w:tabs>
          <w:tab w:val="left" w:pos="851"/>
          <w:tab w:val="left" w:pos="1134"/>
        </w:tabs>
        <w:suppressAutoHyphens/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Консервативный портфель является «…» рискованным.</w:t>
      </w:r>
    </w:p>
    <w:p w:rsidR="00404E9D" w:rsidRPr="00637460" w:rsidRDefault="00404E9D" w:rsidP="00404E9D">
      <w:pPr>
        <w:widowControl/>
        <w:numPr>
          <w:ilvl w:val="0"/>
          <w:numId w:val="22"/>
        </w:numPr>
        <w:tabs>
          <w:tab w:val="left" w:pos="851"/>
          <w:tab w:val="left" w:pos="1134"/>
        </w:tabs>
        <w:suppressAutoHyphens/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Портфель агрессивного роста является «…» рискованным.</w:t>
      </w:r>
    </w:p>
    <w:p w:rsidR="00404E9D" w:rsidRPr="00637460" w:rsidRDefault="00404E9D" w:rsidP="00404E9D">
      <w:pPr>
        <w:widowControl/>
        <w:numPr>
          <w:ilvl w:val="0"/>
          <w:numId w:val="22"/>
        </w:numPr>
        <w:tabs>
          <w:tab w:val="left" w:pos="851"/>
          <w:tab w:val="left" w:pos="1134"/>
        </w:tabs>
        <w:suppressAutoHyphens/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Характеристиками портфеля ЦБ являются «…».</w:t>
      </w:r>
    </w:p>
    <w:p w:rsidR="00404E9D" w:rsidRPr="00637460" w:rsidRDefault="00404E9D" w:rsidP="00404E9D">
      <w:pPr>
        <w:widowControl/>
        <w:numPr>
          <w:ilvl w:val="0"/>
          <w:numId w:val="22"/>
        </w:numPr>
        <w:tabs>
          <w:tab w:val="left" w:pos="851"/>
          <w:tab w:val="left" w:pos="1134"/>
        </w:tabs>
        <w:suppressAutoHyphens/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Эффективность портфеля ЦБ – это «…».</w:t>
      </w:r>
    </w:p>
    <w:p w:rsidR="00404E9D" w:rsidRPr="00637460" w:rsidRDefault="00404E9D" w:rsidP="00404E9D">
      <w:pPr>
        <w:widowControl/>
        <w:numPr>
          <w:ilvl w:val="0"/>
          <w:numId w:val="22"/>
        </w:numPr>
        <w:tabs>
          <w:tab w:val="left" w:pos="851"/>
          <w:tab w:val="left" w:pos="1134"/>
        </w:tabs>
        <w:suppressAutoHyphens/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Привести модель Марковитца.</w:t>
      </w:r>
    </w:p>
    <w:p w:rsidR="00404E9D" w:rsidRPr="00637460" w:rsidRDefault="00404E9D" w:rsidP="00404E9D">
      <w:pPr>
        <w:widowControl/>
        <w:numPr>
          <w:ilvl w:val="0"/>
          <w:numId w:val="22"/>
        </w:numPr>
        <w:tabs>
          <w:tab w:val="left" w:pos="851"/>
          <w:tab w:val="left" w:pos="1134"/>
        </w:tabs>
        <w:suppressAutoHyphens/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Если доли </w:t>
      </w:r>
      <w:r w:rsidRPr="00637460">
        <w:rPr>
          <w:color w:val="000000" w:themeColor="text1"/>
          <w:sz w:val="20"/>
          <w:lang w:val="en-US"/>
        </w:rPr>
        <w:t>x</w:t>
      </w:r>
      <w:r w:rsidRPr="00637460">
        <w:rPr>
          <w:color w:val="000000" w:themeColor="text1"/>
          <w:sz w:val="20"/>
          <w:vertAlign w:val="subscript"/>
          <w:lang w:val="en-US"/>
        </w:rPr>
        <w:t>i</w:t>
      </w:r>
      <w:r w:rsidRPr="00637460">
        <w:rPr>
          <w:color w:val="000000" w:themeColor="text1"/>
          <w:sz w:val="20"/>
        </w:rPr>
        <w:t xml:space="preserve"> &gt;0, то короткие продажи «……».</w:t>
      </w:r>
    </w:p>
    <w:p w:rsidR="00404E9D" w:rsidRPr="00637460" w:rsidRDefault="00404E9D" w:rsidP="00404E9D">
      <w:pPr>
        <w:widowControl/>
        <w:numPr>
          <w:ilvl w:val="0"/>
          <w:numId w:val="22"/>
        </w:numPr>
        <w:tabs>
          <w:tab w:val="left" w:pos="851"/>
          <w:tab w:val="left" w:pos="1134"/>
        </w:tabs>
        <w:suppressAutoHyphens/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Привести формулу для расчета коэффициента β</w:t>
      </w:r>
      <w:r w:rsidRPr="00637460">
        <w:rPr>
          <w:color w:val="000000" w:themeColor="text1"/>
          <w:sz w:val="20"/>
          <w:vertAlign w:val="subscript"/>
          <w:lang w:val="en-US"/>
        </w:rPr>
        <w:t>i</w:t>
      </w:r>
      <w:r w:rsidRPr="00637460">
        <w:rPr>
          <w:color w:val="000000" w:themeColor="text1"/>
          <w:sz w:val="20"/>
        </w:rPr>
        <w:t>.</w:t>
      </w:r>
    </w:p>
    <w:p w:rsidR="00404E9D" w:rsidRPr="00637460" w:rsidRDefault="00404E9D" w:rsidP="00404E9D">
      <w:pPr>
        <w:widowControl/>
        <w:numPr>
          <w:ilvl w:val="0"/>
          <w:numId w:val="22"/>
        </w:numPr>
        <w:tabs>
          <w:tab w:val="left" w:pos="851"/>
          <w:tab w:val="left" w:pos="1134"/>
        </w:tabs>
        <w:suppressAutoHyphens/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Привести модель </w:t>
      </w:r>
      <w:r w:rsidRPr="00637460">
        <w:rPr>
          <w:color w:val="000000" w:themeColor="text1"/>
          <w:sz w:val="20"/>
          <w:lang w:val="en-US"/>
        </w:rPr>
        <w:t>CAPM</w:t>
      </w:r>
      <w:r w:rsidRPr="00637460">
        <w:rPr>
          <w:color w:val="000000" w:themeColor="text1"/>
          <w:sz w:val="20"/>
        </w:rPr>
        <w:t xml:space="preserve">. </w:t>
      </w:r>
    </w:p>
    <w:p w:rsidR="00404E9D" w:rsidRPr="00637460" w:rsidRDefault="00404E9D" w:rsidP="00404E9D">
      <w:pPr>
        <w:widowControl/>
        <w:numPr>
          <w:ilvl w:val="0"/>
          <w:numId w:val="22"/>
        </w:numPr>
        <w:tabs>
          <w:tab w:val="left" w:pos="851"/>
        </w:tabs>
        <w:suppressAutoHyphens/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портфель ЦБ входят 40 % ЦБ №1 и 60 % ЦБ № 2. Рассчитать дисперсию портфеля, если даны распределения доходностей ЦБ.</w:t>
      </w:r>
    </w:p>
    <w:p w:rsidR="00404E9D" w:rsidRPr="00637460" w:rsidRDefault="00404E9D" w:rsidP="00404E9D">
      <w:pPr>
        <w:widowControl/>
        <w:numPr>
          <w:ilvl w:val="0"/>
          <w:numId w:val="22"/>
        </w:numPr>
        <w:tabs>
          <w:tab w:val="left" w:pos="851"/>
        </w:tabs>
        <w:suppressAutoHyphens/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Дана ковариационная матрица. Рассчитать дисперсию портфеля, в котором доли бумаг составляют 1/2, 1/6 и 1/3.</w:t>
      </w:r>
    </w:p>
    <w:p w:rsidR="00404E9D" w:rsidRPr="00637460" w:rsidRDefault="00404E9D" w:rsidP="00404E9D">
      <w:pPr>
        <w:widowControl/>
        <w:numPr>
          <w:ilvl w:val="0"/>
          <w:numId w:val="22"/>
        </w:numPr>
        <w:tabs>
          <w:tab w:val="left" w:pos="-360"/>
          <w:tab w:val="left" w:pos="851"/>
        </w:tabs>
        <w:suppressAutoHyphens/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 заданной ковариационной матрице рассчитать ковариацию между доходностями двух портфелей.</w:t>
      </w:r>
    </w:p>
    <w:p w:rsidR="00404E9D" w:rsidRPr="00637460" w:rsidRDefault="00404E9D" w:rsidP="00404E9D">
      <w:pPr>
        <w:widowControl/>
        <w:tabs>
          <w:tab w:val="left" w:pos="851"/>
          <w:tab w:val="left" w:pos="993"/>
          <w:tab w:val="left" w:pos="1080"/>
        </w:tabs>
        <w:snapToGrid/>
        <w:spacing w:before="0" w:after="0"/>
        <w:ind w:firstLine="567"/>
        <w:jc w:val="both"/>
        <w:rPr>
          <w:b/>
          <w:bCs/>
          <w:iCs/>
          <w:color w:val="000000" w:themeColor="text1"/>
          <w:sz w:val="20"/>
        </w:rPr>
      </w:pPr>
    </w:p>
    <w:p w:rsidR="00404E9D" w:rsidRPr="00637460" w:rsidRDefault="00404E9D" w:rsidP="00404E9D">
      <w:pPr>
        <w:widowControl/>
        <w:tabs>
          <w:tab w:val="left" w:pos="851"/>
          <w:tab w:val="left" w:pos="993"/>
          <w:tab w:val="left" w:pos="1080"/>
        </w:tabs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>Раздел 3  «</w:t>
      </w:r>
      <w:hyperlink r:id="rId8" w:anchor="Наиболее_популярные_опционные_модели" w:history="1">
        <w:r w:rsidRPr="00637460">
          <w:rPr>
            <w:rStyle w:val="toctext"/>
            <w:b/>
            <w:color w:val="000000" w:themeColor="text1"/>
            <w:sz w:val="20"/>
            <w:shd w:val="clear" w:color="auto" w:fill="F8F9FA"/>
          </w:rPr>
          <w:t>Наиболее</w:t>
        </w:r>
      </w:hyperlink>
      <w:r w:rsidRPr="00637460">
        <w:rPr>
          <w:b/>
          <w:color w:val="000000" w:themeColor="text1"/>
          <w:sz w:val="20"/>
        </w:rPr>
        <w:t xml:space="preserve"> популярные опционные модели»</w:t>
      </w:r>
    </w:p>
    <w:p w:rsidR="00404E9D" w:rsidRPr="00637460" w:rsidRDefault="00404E9D" w:rsidP="00404E9D">
      <w:pPr>
        <w:widowControl/>
        <w:numPr>
          <w:ilvl w:val="1"/>
          <w:numId w:val="23"/>
        </w:numPr>
        <w:tabs>
          <w:tab w:val="left" w:pos="851"/>
          <w:tab w:val="left" w:pos="1080"/>
          <w:tab w:val="left" w:pos="1134"/>
        </w:tabs>
        <w:suppressAutoHyphens/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Привести модель </w:t>
      </w:r>
      <w:r w:rsidRPr="00637460">
        <w:rPr>
          <w:color w:val="000000" w:themeColor="text1"/>
          <w:sz w:val="20"/>
          <w:lang w:val="en-US"/>
        </w:rPr>
        <w:t>ART</w:t>
      </w:r>
      <w:r w:rsidRPr="00637460">
        <w:rPr>
          <w:color w:val="000000" w:themeColor="text1"/>
          <w:sz w:val="20"/>
        </w:rPr>
        <w:t>.</w:t>
      </w:r>
    </w:p>
    <w:p w:rsidR="00404E9D" w:rsidRPr="00637460" w:rsidRDefault="00404E9D" w:rsidP="00404E9D">
      <w:pPr>
        <w:widowControl/>
        <w:numPr>
          <w:ilvl w:val="1"/>
          <w:numId w:val="23"/>
        </w:numPr>
        <w:tabs>
          <w:tab w:val="left" w:pos="851"/>
          <w:tab w:val="left" w:pos="1080"/>
          <w:tab w:val="left" w:pos="1134"/>
        </w:tabs>
        <w:suppressAutoHyphens/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Привести формулу расчета стоимости опционов Блэка-Шоулса.</w:t>
      </w:r>
    </w:p>
    <w:p w:rsidR="00404E9D" w:rsidRPr="00637460" w:rsidRDefault="00404E9D" w:rsidP="00404E9D">
      <w:pPr>
        <w:widowControl/>
        <w:numPr>
          <w:ilvl w:val="1"/>
          <w:numId w:val="23"/>
        </w:numPr>
        <w:tabs>
          <w:tab w:val="left" w:pos="851"/>
          <w:tab w:val="left" w:pos="1080"/>
          <w:tab w:val="left" w:pos="1134"/>
        </w:tabs>
        <w:suppressAutoHyphens/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>Рассчитать дельта-коэффициент американского опциона.</w:t>
      </w:r>
    </w:p>
    <w:p w:rsidR="00404E9D" w:rsidRPr="00637460" w:rsidRDefault="00404E9D" w:rsidP="00404E9D">
      <w:pPr>
        <w:widowControl/>
        <w:numPr>
          <w:ilvl w:val="1"/>
          <w:numId w:val="23"/>
        </w:numPr>
        <w:tabs>
          <w:tab w:val="left" w:pos="851"/>
          <w:tab w:val="left" w:pos="1080"/>
          <w:tab w:val="left" w:pos="1134"/>
        </w:tabs>
        <w:suppressAutoHyphens/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Рассчитать дельта-коэффициент европейского опциона.</w:t>
      </w:r>
    </w:p>
    <w:p w:rsidR="00404E9D" w:rsidRPr="00637460" w:rsidRDefault="00404E9D" w:rsidP="00404E9D">
      <w:pPr>
        <w:widowControl/>
        <w:numPr>
          <w:ilvl w:val="1"/>
          <w:numId w:val="23"/>
        </w:numPr>
        <w:tabs>
          <w:tab w:val="left" w:pos="851"/>
          <w:tab w:val="left" w:pos="1080"/>
          <w:tab w:val="left" w:pos="1134"/>
        </w:tabs>
        <w:suppressAutoHyphens/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Известна текущая цена активов, цена исполнения, волатильность базисной цены акции, безрисковая процентная ставка. С помощью формулы Блэка-Шоулса рассчитать стоимость опциона.</w:t>
      </w:r>
    </w:p>
    <w:p w:rsidR="00404E9D" w:rsidRPr="00637460" w:rsidRDefault="00404E9D" w:rsidP="00404E9D">
      <w:pPr>
        <w:widowControl/>
        <w:tabs>
          <w:tab w:val="left" w:pos="851"/>
          <w:tab w:val="left" w:pos="1080"/>
          <w:tab w:val="left" w:pos="1134"/>
        </w:tabs>
        <w:suppressAutoHyphens/>
        <w:snapToGrid/>
        <w:spacing w:before="0" w:after="0"/>
        <w:ind w:firstLine="567"/>
        <w:jc w:val="both"/>
        <w:rPr>
          <w:color w:val="000000" w:themeColor="text1"/>
          <w:sz w:val="20"/>
        </w:rPr>
      </w:pPr>
    </w:p>
    <w:p w:rsidR="00404E9D" w:rsidRPr="00637460" w:rsidRDefault="00404E9D" w:rsidP="00404E9D">
      <w:pPr>
        <w:tabs>
          <w:tab w:val="left" w:pos="851"/>
          <w:tab w:val="left" w:pos="993"/>
        </w:tabs>
        <w:spacing w:before="0" w:after="0"/>
        <w:ind w:firstLine="567"/>
        <w:jc w:val="both"/>
        <w:rPr>
          <w:b/>
          <w:bCs/>
          <w:color w:val="000000" w:themeColor="text1"/>
          <w:sz w:val="20"/>
        </w:rPr>
      </w:pPr>
      <w:r w:rsidRPr="00637460">
        <w:rPr>
          <w:b/>
          <w:bCs/>
          <w:color w:val="000000" w:themeColor="text1"/>
          <w:sz w:val="20"/>
        </w:rPr>
        <w:t>Раздел 4  «</w:t>
      </w:r>
      <w:r w:rsidRPr="00637460">
        <w:rPr>
          <w:b/>
          <w:color w:val="000000" w:themeColor="text1"/>
          <w:sz w:val="20"/>
        </w:rPr>
        <w:t>Актуарная математика»</w:t>
      </w:r>
    </w:p>
    <w:p w:rsidR="00404E9D" w:rsidRPr="00637460" w:rsidRDefault="00404E9D" w:rsidP="00404E9D">
      <w:pPr>
        <w:widowControl/>
        <w:numPr>
          <w:ilvl w:val="0"/>
          <w:numId w:val="24"/>
        </w:numPr>
        <w:tabs>
          <w:tab w:val="clear" w:pos="1800"/>
          <w:tab w:val="left" w:pos="851"/>
          <w:tab w:val="left" w:pos="1080"/>
          <w:tab w:val="left" w:pos="1134"/>
          <w:tab w:val="left" w:pos="1440"/>
        </w:tabs>
        <w:suppressAutoHyphens/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Страховая выплата имеет дискретное распределение. Рассчитать резерв страховой компании, гарантирующей доход страховой компании с 900 клиентами с вероятностью 0,95.</w:t>
      </w:r>
    </w:p>
    <w:p w:rsidR="00404E9D" w:rsidRPr="00637460" w:rsidRDefault="00404E9D" w:rsidP="00404E9D">
      <w:pPr>
        <w:widowControl/>
        <w:numPr>
          <w:ilvl w:val="0"/>
          <w:numId w:val="24"/>
        </w:numPr>
        <w:tabs>
          <w:tab w:val="clear" w:pos="1800"/>
          <w:tab w:val="left" w:pos="851"/>
          <w:tab w:val="left" w:pos="1080"/>
          <w:tab w:val="left" w:pos="1134"/>
          <w:tab w:val="left" w:pos="1440"/>
        </w:tabs>
        <w:suppressAutoHyphens/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Рассчитать нетто-ставку по одному виду страхования.</w:t>
      </w:r>
    </w:p>
    <w:p w:rsidR="00404E9D" w:rsidRPr="00637460" w:rsidRDefault="00404E9D" w:rsidP="00404E9D">
      <w:pPr>
        <w:widowControl/>
        <w:numPr>
          <w:ilvl w:val="0"/>
          <w:numId w:val="24"/>
        </w:numPr>
        <w:tabs>
          <w:tab w:val="clear" w:pos="1800"/>
          <w:tab w:val="left" w:pos="851"/>
          <w:tab w:val="left" w:pos="1080"/>
          <w:tab w:val="left" w:pos="1134"/>
          <w:tab w:val="left" w:pos="1440"/>
        </w:tabs>
        <w:suppressAutoHyphens/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Определить вероятность того, что остаточное время жизни человека, дожившего до 20 лет, находится в интервале от 40 до 70 лет.</w:t>
      </w:r>
    </w:p>
    <w:p w:rsidR="00404E9D" w:rsidRPr="00637460" w:rsidRDefault="00404E9D" w:rsidP="00404E9D">
      <w:pPr>
        <w:widowControl/>
        <w:numPr>
          <w:ilvl w:val="0"/>
          <w:numId w:val="24"/>
        </w:numPr>
        <w:tabs>
          <w:tab w:val="clear" w:pos="1800"/>
          <w:tab w:val="left" w:pos="851"/>
          <w:tab w:val="left" w:pos="1080"/>
          <w:tab w:val="left" w:pos="1134"/>
          <w:tab w:val="left" w:pos="1440"/>
        </w:tabs>
        <w:suppressAutoHyphens/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Привести формулу расчета нетто-ставки по нескольким видам страхования. </w:t>
      </w:r>
    </w:p>
    <w:p w:rsidR="00404E9D" w:rsidRPr="00637460" w:rsidRDefault="00404E9D" w:rsidP="00404E9D">
      <w:pPr>
        <w:widowControl/>
        <w:numPr>
          <w:ilvl w:val="0"/>
          <w:numId w:val="24"/>
        </w:numPr>
        <w:tabs>
          <w:tab w:val="clear" w:pos="1800"/>
          <w:tab w:val="left" w:pos="851"/>
          <w:tab w:val="left" w:pos="1080"/>
          <w:tab w:val="left" w:pos="1134"/>
          <w:tab w:val="left" w:pos="1440"/>
        </w:tabs>
        <w:suppressAutoHyphens/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Привести формулу резерва страховой компании.</w:t>
      </w:r>
    </w:p>
    <w:p w:rsidR="00404E9D" w:rsidRPr="00637460" w:rsidRDefault="00404E9D" w:rsidP="00404E9D">
      <w:pPr>
        <w:widowControl/>
        <w:numPr>
          <w:ilvl w:val="0"/>
          <w:numId w:val="24"/>
        </w:numPr>
        <w:tabs>
          <w:tab w:val="clear" w:pos="1800"/>
          <w:tab w:val="left" w:pos="851"/>
          <w:tab w:val="left" w:pos="1080"/>
          <w:tab w:val="left" w:pos="1134"/>
          <w:tab w:val="left" w:pos="1440"/>
        </w:tabs>
        <w:suppressAutoHyphens/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Привести формулу расчета нетто-ставки по рисковым видам страхования.</w:t>
      </w:r>
    </w:p>
    <w:p w:rsidR="00404E9D" w:rsidRPr="00637460" w:rsidRDefault="00404E9D" w:rsidP="00404E9D">
      <w:pPr>
        <w:widowControl/>
        <w:numPr>
          <w:ilvl w:val="0"/>
          <w:numId w:val="24"/>
        </w:numPr>
        <w:tabs>
          <w:tab w:val="clear" w:pos="1800"/>
          <w:tab w:val="left" w:pos="851"/>
          <w:tab w:val="left" w:pos="1080"/>
          <w:tab w:val="left" w:pos="1134"/>
          <w:tab w:val="left" w:pos="1440"/>
        </w:tabs>
        <w:suppressAutoHyphens/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Тарифная ставка складывается из нетто-ставки и «…».</w:t>
      </w:r>
    </w:p>
    <w:p w:rsidR="00404E9D" w:rsidRPr="00637460" w:rsidRDefault="00404E9D" w:rsidP="00404E9D">
      <w:pPr>
        <w:widowControl/>
        <w:tabs>
          <w:tab w:val="left" w:pos="851"/>
          <w:tab w:val="left" w:pos="1080"/>
          <w:tab w:val="left" w:pos="1134"/>
        </w:tabs>
        <w:suppressAutoHyphens/>
        <w:snapToGrid/>
        <w:spacing w:before="0" w:after="0"/>
        <w:ind w:left="567"/>
        <w:jc w:val="both"/>
        <w:rPr>
          <w:color w:val="000000" w:themeColor="text1"/>
          <w:sz w:val="20"/>
        </w:rPr>
      </w:pPr>
    </w:p>
    <w:p w:rsidR="00404E9D" w:rsidRPr="00637460" w:rsidRDefault="00404E9D" w:rsidP="00404E9D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5.3 Определение соотношения объема занятий, проведенное путем непосредственного взаимодействия педагогического работника с обучающимися по </w:t>
      </w:r>
      <w:r w:rsidR="00EB2F1C">
        <w:rPr>
          <w:b/>
          <w:color w:val="000000" w:themeColor="text1"/>
          <w:sz w:val="20"/>
        </w:rPr>
        <w:t xml:space="preserve">очной, </w:t>
      </w:r>
      <w:r w:rsidRPr="00637460">
        <w:rPr>
          <w:b/>
          <w:color w:val="000000" w:themeColor="text1"/>
          <w:sz w:val="20"/>
        </w:rPr>
        <w:t>очно-заочной форме</w:t>
      </w:r>
    </w:p>
    <w:p w:rsidR="00404E9D" w:rsidRPr="00637460" w:rsidRDefault="00404E9D" w:rsidP="00404E9D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  <w:gridCol w:w="2813"/>
        <w:gridCol w:w="2555"/>
        <w:gridCol w:w="1015"/>
        <w:gridCol w:w="1525"/>
      </w:tblGrid>
      <w:tr w:rsidR="00404E9D" w:rsidRPr="00637460" w:rsidTr="004A57FA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404E9D" w:rsidRPr="00637460" w:rsidRDefault="00404E9D" w:rsidP="00404E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E9D" w:rsidRPr="00637460" w:rsidRDefault="00404E9D" w:rsidP="00404E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404E9D" w:rsidRPr="00637460" w:rsidRDefault="00404E9D" w:rsidP="00404E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404E9D" w:rsidRPr="00637460" w:rsidTr="004A57FA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E9D" w:rsidRPr="00637460" w:rsidRDefault="00404E9D" w:rsidP="00404E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(ак.ч)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E9D" w:rsidRPr="00637460" w:rsidRDefault="00404E9D" w:rsidP="00404E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(ак.ч)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(всего ак.ч.)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 ак.ч.)</w:t>
            </w:r>
          </w:p>
        </w:tc>
      </w:tr>
      <w:tr w:rsidR="00404E9D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E9D" w:rsidRPr="00637460" w:rsidRDefault="00404E9D" w:rsidP="00404E9D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404E9D" w:rsidRPr="00637460" w:rsidTr="004A57FA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E9D" w:rsidRPr="00637460" w:rsidRDefault="00404E9D" w:rsidP="00404E9D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404E9D" w:rsidRPr="00637460" w:rsidRDefault="00404E9D" w:rsidP="00404E9D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404E9D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E9D" w:rsidRPr="00637460" w:rsidRDefault="00404E9D" w:rsidP="00404E9D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404E9D" w:rsidRPr="00637460" w:rsidRDefault="00404E9D" w:rsidP="00404E9D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404E9D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E9D" w:rsidRPr="00637460" w:rsidRDefault="00404E9D" w:rsidP="00404E9D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</w:tr>
      <w:tr w:rsidR="00404E9D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E9D" w:rsidRPr="00637460" w:rsidRDefault="00404E9D" w:rsidP="00404E9D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404E9D" w:rsidRPr="00637460" w:rsidRDefault="00404E9D" w:rsidP="00404E9D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404E9D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E9D" w:rsidRPr="00637460" w:rsidRDefault="00404E9D" w:rsidP="00404E9D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404E9D" w:rsidRPr="00637460" w:rsidRDefault="00404E9D" w:rsidP="00404E9D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404E9D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E9D" w:rsidRPr="00637460" w:rsidRDefault="00404E9D" w:rsidP="00404E9D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404E9D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E9D" w:rsidRPr="00637460" w:rsidRDefault="00404E9D" w:rsidP="00404E9D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(зачет с оценкой)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404E9D" w:rsidRPr="00637460" w:rsidTr="004A57FA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18,2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</w:tr>
    </w:tbl>
    <w:p w:rsidR="00404E9D" w:rsidRPr="00637460" w:rsidRDefault="00404E9D" w:rsidP="00404E9D">
      <w:pPr>
        <w:spacing w:before="0" w:after="0"/>
        <w:ind w:firstLine="680"/>
        <w:rPr>
          <w:i/>
          <w:color w:val="000000" w:themeColor="text1"/>
          <w:sz w:val="20"/>
        </w:rPr>
      </w:pPr>
    </w:p>
    <w:p w:rsidR="00404E9D" w:rsidRPr="00637460" w:rsidRDefault="00404E9D" w:rsidP="00404E9D">
      <w:pPr>
        <w:spacing w:before="0" w:after="0"/>
        <w:ind w:firstLine="680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 xml:space="preserve">Соотношение объема занятий, проводимых  путем непосредственного взаимодействия педагогического работника с обучающимися по </w:t>
      </w:r>
      <w:r w:rsidR="00EB2F1C">
        <w:rPr>
          <w:i/>
          <w:color w:val="000000" w:themeColor="text1"/>
          <w:sz w:val="20"/>
        </w:rPr>
        <w:t xml:space="preserve">очной, </w:t>
      </w:r>
      <w:r w:rsidRPr="00637460">
        <w:rPr>
          <w:i/>
          <w:color w:val="000000" w:themeColor="text1"/>
          <w:sz w:val="20"/>
        </w:rPr>
        <w:t>очно-заочной форме – 34%</w:t>
      </w:r>
    </w:p>
    <w:p w:rsidR="00404E9D" w:rsidRPr="00637460" w:rsidRDefault="00404E9D" w:rsidP="00404E9D">
      <w:pPr>
        <w:spacing w:before="0" w:after="0"/>
        <w:ind w:firstLine="680"/>
        <w:rPr>
          <w:b/>
          <w:color w:val="000000" w:themeColor="text1"/>
          <w:sz w:val="20"/>
        </w:rPr>
      </w:pPr>
    </w:p>
    <w:p w:rsidR="00404E9D" w:rsidRPr="00637460" w:rsidRDefault="00404E9D" w:rsidP="00404E9D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5.4 Определение соотношения объема занятий, проведенное путем непосредственного </w:t>
      </w:r>
      <w:r w:rsidRPr="00637460">
        <w:rPr>
          <w:b/>
          <w:color w:val="000000" w:themeColor="text1"/>
          <w:sz w:val="20"/>
        </w:rPr>
        <w:lastRenderedPageBreak/>
        <w:t>взаимодействия педагогического работника с обучающимися по заочной форме</w:t>
      </w:r>
    </w:p>
    <w:p w:rsidR="00404E9D" w:rsidRPr="00637460" w:rsidRDefault="00404E9D" w:rsidP="00404E9D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  <w:gridCol w:w="2813"/>
        <w:gridCol w:w="2555"/>
        <w:gridCol w:w="1015"/>
        <w:gridCol w:w="1525"/>
      </w:tblGrid>
      <w:tr w:rsidR="00404E9D" w:rsidRPr="00637460" w:rsidTr="004A57FA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404E9D" w:rsidRPr="00637460" w:rsidRDefault="00404E9D" w:rsidP="00404E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E9D" w:rsidRPr="00637460" w:rsidRDefault="00404E9D" w:rsidP="00404E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404E9D" w:rsidRPr="00637460" w:rsidRDefault="00404E9D" w:rsidP="00404E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404E9D" w:rsidRPr="00637460" w:rsidTr="004A57FA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E9D" w:rsidRPr="00637460" w:rsidRDefault="00404E9D" w:rsidP="00404E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(ак.ч)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E9D" w:rsidRPr="00637460" w:rsidRDefault="00404E9D" w:rsidP="00404E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(ак.ч)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(всего ак.ч.)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 ак.ч.)</w:t>
            </w:r>
          </w:p>
        </w:tc>
      </w:tr>
      <w:tr w:rsidR="00404E9D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E9D" w:rsidRPr="00637460" w:rsidRDefault="00404E9D" w:rsidP="00404E9D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404E9D" w:rsidRPr="00637460" w:rsidTr="004A57FA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E9D" w:rsidRPr="00637460" w:rsidRDefault="00404E9D" w:rsidP="00404E9D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404E9D" w:rsidRPr="00637460" w:rsidRDefault="00404E9D" w:rsidP="00404E9D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404E9D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E9D" w:rsidRPr="00637460" w:rsidRDefault="00404E9D" w:rsidP="00404E9D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404E9D" w:rsidRPr="00637460" w:rsidRDefault="00404E9D" w:rsidP="00404E9D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404E9D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E9D" w:rsidRPr="00637460" w:rsidRDefault="00404E9D" w:rsidP="00404E9D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</w:tr>
      <w:tr w:rsidR="00404E9D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E9D" w:rsidRPr="00637460" w:rsidRDefault="00404E9D" w:rsidP="00404E9D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404E9D" w:rsidRPr="00637460" w:rsidRDefault="00404E9D" w:rsidP="00404E9D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404E9D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E9D" w:rsidRPr="00637460" w:rsidRDefault="00404E9D" w:rsidP="00404E9D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404E9D" w:rsidRPr="00637460" w:rsidRDefault="00404E9D" w:rsidP="00404E9D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404E9D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E9D" w:rsidRPr="00637460" w:rsidRDefault="00404E9D" w:rsidP="00404E9D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404E9D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E9D" w:rsidRPr="00637460" w:rsidRDefault="00404E9D" w:rsidP="00404E9D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(зачет с оценкой)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404E9D" w:rsidRPr="00637460" w:rsidTr="004A57FA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10,2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9D" w:rsidRPr="00637460" w:rsidRDefault="00404E9D" w:rsidP="00404E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</w:tr>
    </w:tbl>
    <w:p w:rsidR="00404E9D" w:rsidRPr="00637460" w:rsidRDefault="00404E9D" w:rsidP="00404E9D">
      <w:pPr>
        <w:suppressAutoHyphens/>
        <w:spacing w:before="0" w:after="0"/>
        <w:ind w:firstLine="720"/>
        <w:jc w:val="both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Соотношение объема занятий, проводимых путем непосредственного взаимодействия педагогического работника с обучающимися по заочной форме - 41%</w:t>
      </w:r>
    </w:p>
    <w:p w:rsidR="00404E9D" w:rsidRPr="00637460" w:rsidRDefault="00404E9D" w:rsidP="00404E9D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404E9D" w:rsidRPr="00637460" w:rsidRDefault="00404E9D" w:rsidP="00404E9D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 Методические указания по освоению дисциплины </w:t>
      </w:r>
    </w:p>
    <w:p w:rsidR="00404E9D" w:rsidRPr="00637460" w:rsidRDefault="00404E9D" w:rsidP="00404E9D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6.1  Учебно-методическое обеспечение дисциплины</w:t>
      </w:r>
    </w:p>
    <w:p w:rsidR="00404E9D" w:rsidRPr="00637460" w:rsidRDefault="00404E9D" w:rsidP="00404E9D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Методические указания для преподавателя</w:t>
      </w:r>
    </w:p>
    <w:p w:rsidR="00404E9D" w:rsidRPr="00637460" w:rsidRDefault="00404E9D" w:rsidP="00404E9D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Изучение дисциплины проводится в форме лекций, практических занятий, организации самостоятельной работы студентов, консультаций. Главное назначение лекции - обеспечить теоретическую основу обучения, развить интерес студентов к учебной деятельности и к изучению конкретной учебной </w:t>
      </w:r>
      <w:r w:rsidRPr="00637460">
        <w:rPr>
          <w:color w:val="000000" w:themeColor="text1"/>
          <w:spacing w:val="-1"/>
          <w:sz w:val="20"/>
        </w:rPr>
        <w:t xml:space="preserve">дисциплины, сформировать у обучающихся ориентиры для самостоятельной работы над </w:t>
      </w:r>
      <w:r w:rsidRPr="00637460">
        <w:rPr>
          <w:color w:val="000000" w:themeColor="text1"/>
          <w:sz w:val="20"/>
        </w:rPr>
        <w:t>дисциплин</w:t>
      </w:r>
      <w:r w:rsidRPr="00637460">
        <w:rPr>
          <w:color w:val="000000" w:themeColor="text1"/>
          <w:spacing w:val="-1"/>
          <w:sz w:val="20"/>
        </w:rPr>
        <w:t>ой.</w:t>
      </w:r>
    </w:p>
    <w:p w:rsidR="00404E9D" w:rsidRPr="00637460" w:rsidRDefault="00404E9D" w:rsidP="00404E9D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Основной целью практических занятий является обсуждение наиболее сложных теоретических вопросов дисциплин</w:t>
      </w:r>
      <w:r w:rsidRPr="00637460">
        <w:rPr>
          <w:color w:val="000000" w:themeColor="text1"/>
          <w:spacing w:val="-1"/>
          <w:sz w:val="20"/>
        </w:rPr>
        <w:t>ы</w:t>
      </w:r>
      <w:r w:rsidRPr="00637460">
        <w:rPr>
          <w:color w:val="000000" w:themeColor="text1"/>
          <w:sz w:val="20"/>
        </w:rPr>
        <w:t>, их методологическая и методическая проработка. Они проводятся в форме опроса, диспута, тестирования, обсуждения докладов и пр.</w:t>
      </w:r>
    </w:p>
    <w:p w:rsidR="00404E9D" w:rsidRPr="00637460" w:rsidRDefault="00404E9D" w:rsidP="00404E9D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с научной и учебной литературой дополняется работой с тестирующими системами, тренинговыми программами, информационными базами, образовательным ресурсов электронной информационно-образовательной среды и сети Интернет.</w:t>
      </w:r>
    </w:p>
    <w:p w:rsidR="00404E9D" w:rsidRPr="00637460" w:rsidRDefault="00404E9D" w:rsidP="00404E9D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404E9D" w:rsidRPr="00637460" w:rsidRDefault="00404E9D" w:rsidP="00404E9D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6.2 Методические материалы обучающимся по дисциплине, определяющие процедуры оценивания знаний, умений, навыков и (или) опыта деятельности</w:t>
      </w:r>
    </w:p>
    <w:p w:rsidR="00404E9D" w:rsidRPr="00637460" w:rsidRDefault="00404E9D" w:rsidP="00404E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материалы доступны на сайте «Личная студия» в разделе «Методические указания и пособия».</w:t>
      </w:r>
    </w:p>
    <w:p w:rsidR="00404E9D" w:rsidRPr="00637460" w:rsidRDefault="00404E9D" w:rsidP="00404E9D">
      <w:pPr>
        <w:widowControl/>
        <w:numPr>
          <w:ilvl w:val="0"/>
          <w:numId w:val="25"/>
        </w:numPr>
        <w:tabs>
          <w:tab w:val="left" w:pos="900"/>
          <w:tab w:val="left" w:pos="1080"/>
        </w:tabs>
        <w:snapToGrid/>
        <w:spacing w:before="0" w:after="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«Введение в технологию обучения».</w:t>
      </w:r>
    </w:p>
    <w:p w:rsidR="00404E9D" w:rsidRPr="00637460" w:rsidRDefault="00404E9D" w:rsidP="00404E9D">
      <w:pPr>
        <w:widowControl/>
        <w:numPr>
          <w:ilvl w:val="0"/>
          <w:numId w:val="25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>Методические указания  по проведению учебного занятия «Вебинар».</w:t>
      </w:r>
    </w:p>
    <w:p w:rsidR="00404E9D" w:rsidRPr="00637460" w:rsidRDefault="00404E9D" w:rsidP="00404E9D">
      <w:pPr>
        <w:widowControl/>
        <w:numPr>
          <w:ilvl w:val="0"/>
          <w:numId w:val="25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«Семинар-обсуждение устного эссе», «Семинар-обсуждение устного доклада».</w:t>
      </w:r>
    </w:p>
    <w:p w:rsidR="00404E9D" w:rsidRPr="00637460" w:rsidRDefault="00404E9D" w:rsidP="00404E9D">
      <w:pPr>
        <w:widowControl/>
        <w:numPr>
          <w:ilvl w:val="0"/>
          <w:numId w:val="25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семинар-асессмент реферата».</w:t>
      </w:r>
    </w:p>
    <w:p w:rsidR="00404E9D" w:rsidRPr="00637460" w:rsidRDefault="00404E9D" w:rsidP="00404E9D">
      <w:pPr>
        <w:widowControl/>
        <w:numPr>
          <w:ilvl w:val="0"/>
          <w:numId w:val="25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асессмент дневника по физкультуре и спорту».</w:t>
      </w:r>
    </w:p>
    <w:p w:rsidR="00404E9D" w:rsidRPr="00637460" w:rsidRDefault="00404E9D" w:rsidP="00404E9D">
      <w:pPr>
        <w:widowControl/>
        <w:numPr>
          <w:ilvl w:val="0"/>
          <w:numId w:val="25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обсуждение реферата».</w:t>
      </w:r>
    </w:p>
    <w:p w:rsidR="00404E9D" w:rsidRPr="00637460" w:rsidRDefault="00404E9D" w:rsidP="00404E9D">
      <w:pPr>
        <w:widowControl/>
        <w:numPr>
          <w:ilvl w:val="0"/>
          <w:numId w:val="25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учебного занятия с компьютерным средством обучения «Практическое занятие - тест-тренинг».</w:t>
      </w:r>
    </w:p>
    <w:p w:rsidR="00404E9D" w:rsidRPr="00637460" w:rsidRDefault="00404E9D" w:rsidP="00404E9D">
      <w:pPr>
        <w:widowControl/>
        <w:numPr>
          <w:ilvl w:val="0"/>
          <w:numId w:val="25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учебного занятия с компьютерным средством обучения «Практическое занятие - глоссарный тренинг».</w:t>
      </w:r>
    </w:p>
    <w:p w:rsidR="00404E9D" w:rsidRPr="00637460" w:rsidRDefault="00404E9D" w:rsidP="00404E9D">
      <w:pPr>
        <w:widowControl/>
        <w:numPr>
          <w:ilvl w:val="0"/>
          <w:numId w:val="25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«Практическое занятие - позетовое тестирование».</w:t>
      </w:r>
    </w:p>
    <w:p w:rsidR="00404E9D" w:rsidRPr="00637460" w:rsidRDefault="00404E9D" w:rsidP="00404E9D">
      <w:pPr>
        <w:widowControl/>
        <w:numPr>
          <w:ilvl w:val="0"/>
          <w:numId w:val="25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Положение о реализации электронного обучения,  дистанционных образовательных технологий.</w:t>
      </w:r>
    </w:p>
    <w:p w:rsidR="00404E9D" w:rsidRPr="00637460" w:rsidRDefault="00404E9D" w:rsidP="00404E9D">
      <w:pPr>
        <w:widowControl/>
        <w:numPr>
          <w:ilvl w:val="0"/>
          <w:numId w:val="25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«Практическое занятие - алгоритмический тренинг».</w:t>
      </w:r>
    </w:p>
    <w:p w:rsidR="00404E9D" w:rsidRPr="00637460" w:rsidRDefault="00404E9D" w:rsidP="00404E9D">
      <w:pPr>
        <w:widowControl/>
        <w:tabs>
          <w:tab w:val="left" w:pos="900"/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Указанные методические материалы для обучающихся доступны в Личной студии обучающегося, в разделе ресурсы.</w:t>
      </w:r>
    </w:p>
    <w:p w:rsidR="00404E9D" w:rsidRPr="00637460" w:rsidRDefault="00404E9D" w:rsidP="00404E9D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206ABC" w:rsidRDefault="00206ABC" w:rsidP="00206ABC">
      <w:pPr>
        <w:spacing w:before="0" w:after="0"/>
        <w:ind w:firstLine="680"/>
        <w:jc w:val="both"/>
        <w:rPr>
          <w:b/>
          <w:sz w:val="20"/>
        </w:rPr>
      </w:pPr>
      <w:r>
        <w:rPr>
          <w:b/>
          <w:sz w:val="20"/>
        </w:rPr>
        <w:t>6.3 Особенности реализации дисциплины в отношении лиц из числа инвалидов и лиц с ограниченными возможностями здоровья</w:t>
      </w:r>
    </w:p>
    <w:p w:rsidR="00206ABC" w:rsidRDefault="00206ABC" w:rsidP="00206ABC">
      <w:pPr>
        <w:shd w:val="clear" w:color="auto" w:fill="FFFFFF"/>
        <w:spacing w:before="0" w:after="0"/>
        <w:ind w:firstLine="709"/>
        <w:jc w:val="both"/>
        <w:rPr>
          <w:sz w:val="20"/>
        </w:rPr>
      </w:pPr>
      <w:r>
        <w:rPr>
          <w:sz w:val="20"/>
        </w:rPr>
        <w:t>Студенты с ограниченными возможностями здоровья, в отличие от остальных студентов, имеют свои специфические особенности восприятия и переработки учебного материала.</w:t>
      </w:r>
    </w:p>
    <w:p w:rsidR="00206ABC" w:rsidRDefault="00206ABC" w:rsidP="00206AB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Подбор и разработка учебных материалов должны производится с учетом того, чтобы предоставлять этот материал в различных формах так, чтобы инвалиды с нарушениями слуха получали информацию визуально, с нарушениями зрения - аудиально (например, с использованием программ-синтезаторов речи) или с помощью тифлоинформационных устройств.</w:t>
      </w:r>
    </w:p>
    <w:p w:rsidR="00206ABC" w:rsidRDefault="00206ABC" w:rsidP="00206ABC">
      <w:pPr>
        <w:shd w:val="clear" w:color="auto" w:fill="FFFFFF"/>
        <w:tabs>
          <w:tab w:val="left" w:pos="993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Выбор средств и методов обучения осуществляется самим преподавателям. При этом в образовательном процессе рекомендуется использование социально-активных и рефлексивных методов обучения,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студентами, создания комфортного психологического климата в студенческой группе.</w:t>
      </w:r>
    </w:p>
    <w:p w:rsidR="00206ABC" w:rsidRDefault="00206ABC" w:rsidP="00206AB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организации.</w:t>
      </w:r>
    </w:p>
    <w:p w:rsidR="00206ABC" w:rsidRDefault="00206ABC" w:rsidP="00206AB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ассистентом, оказывающим обучающемуся необходимую помощь; инвалиды и лица с ограниченными возможностями здоровья по слуху имеют право на использование звукоусиливающей аппаратуры.</w:t>
      </w:r>
    </w:p>
    <w:p w:rsidR="00206ABC" w:rsidRDefault="00206ABC" w:rsidP="00206AB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При проведении промежуточной аттестации по дисциплине обеспечивается соблюдение следующих общих требований:</w:t>
      </w:r>
    </w:p>
    <w:p w:rsidR="00206ABC" w:rsidRDefault="00206ABC" w:rsidP="00206ABC">
      <w:pPr>
        <w:shd w:val="clear" w:color="auto" w:fill="FFFFFF"/>
        <w:tabs>
          <w:tab w:val="left" w:pos="888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проведение аттестации для инвалидов в одной аудитории совместно с обучающимися, не являющимися инвалидами, если это не создает трудностей для инвалидов и иных обучающихся при прохождении государственной итоговой аттестации;</w:t>
      </w:r>
    </w:p>
    <w:p w:rsidR="00206ABC" w:rsidRDefault="00206ABC" w:rsidP="00206AB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присутствие в аудитории ассистента (ассистентов), оказывающего обучающимся инвалидам необходимую техническую помощь с учетом их индивидуальных особенностей(занять рабочее место, передвигаться, прочитать и оформить задание, общаться с экзаменатором);</w:t>
      </w:r>
    </w:p>
    <w:p w:rsidR="00206ABC" w:rsidRDefault="00206ABC" w:rsidP="00206AB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пользование необходимыми обучающимся инвалидам техническими средствами при прохождении аттестации с учетом их индивидуальных особенностей;</w:t>
      </w:r>
    </w:p>
    <w:p w:rsidR="00206ABC" w:rsidRDefault="00206ABC" w:rsidP="00206AB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обеспечение возможности беспрепятственного доступа обучающихся инвалидов в аудитории, туалетные и другие помещения, а также их пребывания в указанных помещениях.</w:t>
      </w:r>
    </w:p>
    <w:p w:rsidR="00206ABC" w:rsidRDefault="00206ABC" w:rsidP="00206AB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сдачи:</w:t>
      </w:r>
    </w:p>
    <w:p w:rsidR="00206ABC" w:rsidRDefault="00206ABC" w:rsidP="00206AB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сдачи экзамена, проводимого в письменной форме, - не более чем на 90 минут;</w:t>
      </w:r>
    </w:p>
    <w:p w:rsidR="00206ABC" w:rsidRDefault="00206ABC" w:rsidP="00206AB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подготовки обучающегося к ответу на экзамене, проводимом в устной форме, - не более чем на 20 минут.</w:t>
      </w:r>
    </w:p>
    <w:p w:rsidR="00206ABC" w:rsidRDefault="00206ABC" w:rsidP="00206AB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аттестации:</w:t>
      </w:r>
    </w:p>
    <w:p w:rsidR="00206ABC" w:rsidRDefault="00206ABC" w:rsidP="00206AB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а) для слепых:</w:t>
      </w:r>
    </w:p>
    <w:p w:rsidR="00206ABC" w:rsidRDefault="00206ABC" w:rsidP="00206ABC">
      <w:pPr>
        <w:shd w:val="clear" w:color="auto" w:fill="FFFFFF"/>
        <w:tabs>
          <w:tab w:val="left" w:pos="955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задания и иные материалы для сдачи экзамена оформляются в виде электронного документа, доступного с помощью компьютера со специализированным программным обеспечением для слепых, либо зачитываются ассистентом;</w:t>
      </w:r>
    </w:p>
    <w:p w:rsidR="00206ABC" w:rsidRDefault="00206ABC" w:rsidP="00206AB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письменные задания выполняются обучающимися с использованием клавиатуры с азбукой Брайля, либо надиктовываются ассистенту;</w:t>
      </w:r>
    </w:p>
    <w:p w:rsidR="00206ABC" w:rsidRDefault="00206ABC" w:rsidP="00206AB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б) для слабовидящих:</w:t>
      </w:r>
    </w:p>
    <w:p w:rsidR="00206ABC" w:rsidRDefault="00206ABC" w:rsidP="00206AB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lastRenderedPageBreak/>
        <w:t>- задания и иные материалы для сдачи экзамена оформляются увеличенным шрифтом и\или использованием специализированным программным обеспечением Jaws;</w:t>
      </w:r>
    </w:p>
    <w:p w:rsidR="00206ABC" w:rsidRDefault="00206ABC" w:rsidP="00206AB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обеспечивается индивидуальное равномерное освещение не менее 300 люкс;</w:t>
      </w:r>
    </w:p>
    <w:p w:rsidR="00206ABC" w:rsidRDefault="00206ABC" w:rsidP="00206AB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при необходимости обучающимся предоставляется увеличивающее устройство,допускается использование увеличивающих устройств, имеющихся у обучающихся;</w:t>
      </w:r>
    </w:p>
    <w:p w:rsidR="00206ABC" w:rsidRDefault="00206ABC" w:rsidP="00206AB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в) для глухих и слабослышащих, с тяжелыми нарушениями речи:</w:t>
      </w:r>
    </w:p>
    <w:p w:rsidR="00206ABC" w:rsidRDefault="00206ABC" w:rsidP="00206AB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имеется в наличии информационная система "Исток" для слабослышащих коллективного пользования;</w:t>
      </w:r>
    </w:p>
    <w:p w:rsidR="00206ABC" w:rsidRDefault="00206ABC" w:rsidP="00206AB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электронной или письменной форме;</w:t>
      </w:r>
    </w:p>
    <w:p w:rsidR="00206ABC" w:rsidRDefault="00206ABC" w:rsidP="00206AB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г) для лиц с нарушениями опорно-двигательного аппарата:</w:t>
      </w:r>
    </w:p>
    <w:p w:rsidR="00206ABC" w:rsidRDefault="00206ABC" w:rsidP="00206AB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тестовые и тренинговые задания по текущей и промежуточной аттестации выполняются обучающимися на компьютере через сайт «Личная студия" с использованием электронного обучения, дистанционных технологий;</w:t>
      </w:r>
    </w:p>
    <w:p w:rsidR="00206ABC" w:rsidRDefault="00206ABC" w:rsidP="00206AB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для обучения лиц с нарушениями опорно-двигательного аппарата используется электронный образовательный ресурс, электронная информационно-образовательная среда;</w:t>
      </w:r>
    </w:p>
    <w:p w:rsidR="00206ABC" w:rsidRDefault="00206ABC" w:rsidP="00206AB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устной форме.</w:t>
      </w:r>
    </w:p>
    <w:p w:rsidR="00404E9D" w:rsidRPr="00637460" w:rsidRDefault="00206ABC" w:rsidP="00206ABC">
      <w:pPr>
        <w:widowControl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>
        <w:rPr>
          <w:sz w:val="20"/>
        </w:rPr>
        <w:t>О необходимости обеспечения специальных условий для проведения аттестации обучающийся должен сообщить письменно не позднее, чем за 10 дней до начала аттестации. К заявлению прилагаются документы, подтверждающие наличие у обучающегося индивидуальных особенностей (при отсутствии указанных документов в организации).</w:t>
      </w:r>
    </w:p>
    <w:p w:rsidR="00404E9D" w:rsidRPr="00637460" w:rsidRDefault="00404E9D" w:rsidP="00404E9D">
      <w:pPr>
        <w:widowControl/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404E9D" w:rsidRPr="00637460" w:rsidRDefault="00404E9D" w:rsidP="00404E9D">
      <w:pPr>
        <w:widowControl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6.4 Методические рекомендации по самостоятельной работе студентов </w:t>
      </w:r>
    </w:p>
    <w:p w:rsidR="00404E9D" w:rsidRPr="00637460" w:rsidRDefault="00404E9D" w:rsidP="00404E9D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Цель самостоятельной работы - подготовка современного компетентного специалиста, формирование у него способностей и навыков к непрерывному самообразованию и профессиональному совершенствованию.</w:t>
      </w:r>
    </w:p>
    <w:p w:rsidR="00404E9D" w:rsidRPr="00637460" w:rsidRDefault="00404E9D" w:rsidP="00404E9D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Реализация поставленной цели предполагает решение следующих задач:</w:t>
      </w:r>
    </w:p>
    <w:p w:rsidR="00404E9D" w:rsidRPr="00637460" w:rsidRDefault="00404E9D" w:rsidP="00404E9D">
      <w:pPr>
        <w:widowControl/>
        <w:shd w:val="clear" w:color="auto" w:fill="FFFFFF"/>
        <w:tabs>
          <w:tab w:val="left" w:pos="893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качественное освоение теоретического материала по изучаемой дисциплине, углубление и расширение теоретических знаний с целью их применения на уровне межпредметных связей;</w:t>
      </w:r>
    </w:p>
    <w:p w:rsidR="00404E9D" w:rsidRPr="00637460" w:rsidRDefault="00404E9D" w:rsidP="00404E9D">
      <w:pPr>
        <w:widowControl/>
        <w:shd w:val="clear" w:color="auto" w:fill="FFFFFF"/>
        <w:tabs>
          <w:tab w:val="left" w:pos="98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систематизация и закрепление полученных теоретических знаний и практических навыков;</w:t>
      </w:r>
    </w:p>
    <w:p w:rsidR="00404E9D" w:rsidRPr="00637460" w:rsidRDefault="00404E9D" w:rsidP="00404E9D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умений по поиску и использованию нормативной, правовой, справочной и специальной литературы, а также других источников информации;</w:t>
      </w:r>
    </w:p>
    <w:p w:rsidR="00404E9D" w:rsidRPr="00637460" w:rsidRDefault="00404E9D" w:rsidP="00404E9D">
      <w:pPr>
        <w:widowControl/>
        <w:shd w:val="clear" w:color="auto" w:fill="FFFFFF"/>
        <w:tabs>
          <w:tab w:val="left" w:pos="103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развитие познавательных способностей и активности, творческой инициативы, самостоятельности, ответственности и организованности;</w:t>
      </w:r>
    </w:p>
    <w:p w:rsidR="00404E9D" w:rsidRPr="00637460" w:rsidRDefault="00404E9D" w:rsidP="00404E9D">
      <w:pPr>
        <w:widowControl/>
        <w:shd w:val="clear" w:color="auto" w:fill="FFFFFF"/>
        <w:tabs>
          <w:tab w:val="left" w:pos="109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самостоятельности мышления, способностей к саморазвитию, самообразованию, самосовершенствованию и самореализации;</w:t>
      </w:r>
    </w:p>
    <w:p w:rsidR="00404E9D" w:rsidRPr="00637460" w:rsidRDefault="00404E9D" w:rsidP="00404E9D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развитие научно-исследовательских навыков;</w:t>
      </w:r>
    </w:p>
    <w:p w:rsidR="00404E9D" w:rsidRPr="00637460" w:rsidRDefault="00404E9D" w:rsidP="00404E9D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формирование умения решать практические задачи профессиональной деятельности, используя приобретенные знания, способности и навыки.</w:t>
      </w:r>
    </w:p>
    <w:p w:rsidR="00404E9D" w:rsidRPr="00637460" w:rsidRDefault="00404E9D" w:rsidP="00404E9D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является неотъемлемой частью образовательного процесса.</w:t>
      </w:r>
    </w:p>
    <w:p w:rsidR="00404E9D" w:rsidRPr="00637460" w:rsidRDefault="00404E9D" w:rsidP="00404E9D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предполагает инициативу самого обучающегося в процессе сбора и усвоения информации, приобретения новых знаний, умений и навыков и его ответственность за планирование, реализацию и оценку результатов учебной деятельности. Процесс освоения знаний при самостоятельной работе не обособлен от других форм обучения.</w:t>
      </w:r>
    </w:p>
    <w:p w:rsidR="00404E9D" w:rsidRPr="00637460" w:rsidRDefault="00404E9D" w:rsidP="00404E9D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должна:</w:t>
      </w:r>
    </w:p>
    <w:p w:rsidR="00404E9D" w:rsidRPr="00637460" w:rsidRDefault="00404E9D" w:rsidP="00404E9D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выполнена индивидуально (или являться частью коллективной работы). В случае, когда самостоятельная работа подготовлена в порядке выполнения группового задания, в работе делается соответствующая оговорка;</w:t>
      </w:r>
    </w:p>
    <w:p w:rsidR="00404E9D" w:rsidRPr="00637460" w:rsidRDefault="00404E9D" w:rsidP="00404E9D">
      <w:pPr>
        <w:widowControl/>
        <w:shd w:val="clear" w:color="auto" w:fill="FFFFFF"/>
        <w:tabs>
          <w:tab w:val="left" w:pos="1085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представлять собой законченную разработку (этап разработки), в которой анализируются актуальные проблемы по определенной теме и ее отдельных аспектов;</w:t>
      </w:r>
    </w:p>
    <w:p w:rsidR="00404E9D" w:rsidRPr="00637460" w:rsidRDefault="00404E9D" w:rsidP="00404E9D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отражать необходимую и достаточную компетентность автора;</w:t>
      </w:r>
    </w:p>
    <w:p w:rsidR="00404E9D" w:rsidRPr="00637460" w:rsidRDefault="00404E9D" w:rsidP="00404E9D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иметь учебную, научную и/или практическую направленность;</w:t>
      </w:r>
    </w:p>
    <w:p w:rsidR="00404E9D" w:rsidRPr="00637460" w:rsidRDefault="00404E9D" w:rsidP="00404E9D">
      <w:pPr>
        <w:widowControl/>
        <w:shd w:val="clear" w:color="auto" w:fill="FFFFFF"/>
        <w:tabs>
          <w:tab w:val="left" w:pos="9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оформлена структурно и в логической последовательности: титульный лист, оглавление, основная часть, заключение, выводы, список литературы, приложения,</w:t>
      </w:r>
    </w:p>
    <w:p w:rsidR="00404E9D" w:rsidRPr="00637460" w:rsidRDefault="00404E9D" w:rsidP="00404E9D">
      <w:pPr>
        <w:widowControl/>
        <w:shd w:val="clear" w:color="auto" w:fill="FFFFFF"/>
        <w:tabs>
          <w:tab w:val="left" w:pos="1109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содержать краткие и четкие формулировки, убедительную аргументацию, доказательность и обоснованность выводов;</w:t>
      </w:r>
    </w:p>
    <w:p w:rsidR="00404E9D" w:rsidRPr="00637460" w:rsidRDefault="00404E9D" w:rsidP="00404E9D">
      <w:pPr>
        <w:widowControl/>
        <w:shd w:val="clear" w:color="auto" w:fill="FFFFFF"/>
        <w:tabs>
          <w:tab w:val="left" w:pos="984"/>
          <w:tab w:val="left" w:pos="57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соответствовать этическим нормам (правила цитирования и парафраз; ссылки на использованные библиографические источники; исключение плагиата, дублирования собственного текста и использования чужих работ).</w:t>
      </w:r>
    </w:p>
    <w:p w:rsidR="00404E9D" w:rsidRPr="00637460" w:rsidRDefault="00404E9D" w:rsidP="00404E9D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404E9D" w:rsidRPr="00637460" w:rsidRDefault="00404E9D" w:rsidP="00404E9D">
      <w:pPr>
        <w:pStyle w:val="10"/>
        <w:keepNext/>
        <w:tabs>
          <w:tab w:val="right" w:leader="dot" w:pos="9600"/>
        </w:tabs>
        <w:ind w:firstLine="709"/>
        <w:rPr>
          <w:rFonts w:ascii="Times New Roman" w:hAnsi="Times New Roman"/>
          <w:b/>
          <w:bCs/>
          <w:caps/>
          <w:color w:val="000000" w:themeColor="text1"/>
          <w:kern w:val="32"/>
        </w:rPr>
      </w:pPr>
      <w:r w:rsidRPr="00637460">
        <w:rPr>
          <w:rFonts w:ascii="Times New Roman" w:hAnsi="Times New Roman"/>
          <w:b/>
          <w:bCs/>
          <w:color w:val="000000" w:themeColor="text1"/>
          <w:kern w:val="32"/>
        </w:rPr>
        <w:t xml:space="preserve">6.4.1 Формы самостоятельной работы обучающихся по разделам дисциплины </w:t>
      </w:r>
    </w:p>
    <w:p w:rsidR="00404E9D" w:rsidRPr="00637460" w:rsidRDefault="00404E9D" w:rsidP="00404E9D">
      <w:pPr>
        <w:widowControl/>
        <w:tabs>
          <w:tab w:val="left" w:pos="993"/>
          <w:tab w:val="left" w:pos="1080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</w:t>
      </w:r>
      <w:r w:rsidRPr="00637460">
        <w:rPr>
          <w:b/>
          <w:bCs/>
          <w:iCs/>
          <w:color w:val="000000" w:themeColor="text1"/>
          <w:sz w:val="20"/>
        </w:rPr>
        <w:t xml:space="preserve">  «Теория рисков</w:t>
      </w:r>
      <w:r w:rsidRPr="00637460">
        <w:rPr>
          <w:b/>
          <w:color w:val="000000" w:themeColor="text1"/>
          <w:sz w:val="20"/>
        </w:rPr>
        <w:t>»</w:t>
      </w:r>
    </w:p>
    <w:p w:rsidR="00404E9D" w:rsidRPr="00637460" w:rsidRDefault="00404E9D" w:rsidP="00404E9D">
      <w:pPr>
        <w:widowControl/>
        <w:tabs>
          <w:tab w:val="left" w:pos="1080"/>
        </w:tabs>
        <w:snapToGrid/>
        <w:spacing w:before="0" w:after="0"/>
        <w:ind w:firstLine="709"/>
        <w:jc w:val="both"/>
        <w:outlineLvl w:val="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реферата</w:t>
      </w:r>
    </w:p>
    <w:p w:rsidR="00404E9D" w:rsidRPr="00637460" w:rsidRDefault="00404E9D" w:rsidP="00404E9D">
      <w:pPr>
        <w:widowControl/>
        <w:numPr>
          <w:ilvl w:val="0"/>
          <w:numId w:val="26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Функции риска</w:t>
      </w:r>
    </w:p>
    <w:p w:rsidR="00404E9D" w:rsidRPr="00637460" w:rsidRDefault="00404E9D" w:rsidP="00404E9D">
      <w:pPr>
        <w:widowControl/>
        <w:numPr>
          <w:ilvl w:val="0"/>
          <w:numId w:val="26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Классификация риска по субъектно-объектным характеристикам</w:t>
      </w:r>
    </w:p>
    <w:p w:rsidR="00404E9D" w:rsidRPr="00637460" w:rsidRDefault="00404E9D" w:rsidP="00404E9D">
      <w:pPr>
        <w:widowControl/>
        <w:numPr>
          <w:ilvl w:val="0"/>
          <w:numId w:val="26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>Классификация рисков по условиям возникновения</w:t>
      </w:r>
    </w:p>
    <w:p w:rsidR="00404E9D" w:rsidRPr="00637460" w:rsidRDefault="00404E9D" w:rsidP="00404E9D">
      <w:pPr>
        <w:widowControl/>
        <w:numPr>
          <w:ilvl w:val="0"/>
          <w:numId w:val="26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Классификация рисков по содержанию</w:t>
      </w:r>
    </w:p>
    <w:p w:rsidR="00404E9D" w:rsidRPr="00637460" w:rsidRDefault="00404E9D" w:rsidP="00404E9D">
      <w:pPr>
        <w:widowControl/>
        <w:numPr>
          <w:ilvl w:val="0"/>
          <w:numId w:val="26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Классификация рисков по возможным последствиям</w:t>
      </w:r>
    </w:p>
    <w:p w:rsidR="00404E9D" w:rsidRPr="00637460" w:rsidRDefault="00404E9D" w:rsidP="00404E9D">
      <w:pPr>
        <w:widowControl/>
        <w:numPr>
          <w:ilvl w:val="0"/>
          <w:numId w:val="26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Классификация рисков по возможности передачи и снижения</w:t>
      </w:r>
    </w:p>
    <w:p w:rsidR="00404E9D" w:rsidRPr="00637460" w:rsidRDefault="00404E9D" w:rsidP="00404E9D">
      <w:pPr>
        <w:widowControl/>
        <w:numPr>
          <w:ilvl w:val="0"/>
          <w:numId w:val="26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Валютные риски</w:t>
      </w:r>
    </w:p>
    <w:p w:rsidR="00404E9D" w:rsidRPr="00637460" w:rsidRDefault="00404E9D" w:rsidP="00404E9D">
      <w:pPr>
        <w:widowControl/>
        <w:numPr>
          <w:ilvl w:val="0"/>
          <w:numId w:val="26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Инвестиционные риски</w:t>
      </w:r>
    </w:p>
    <w:p w:rsidR="00404E9D" w:rsidRPr="00637460" w:rsidRDefault="00404E9D" w:rsidP="00404E9D">
      <w:pPr>
        <w:widowControl/>
        <w:numPr>
          <w:ilvl w:val="0"/>
          <w:numId w:val="26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Методы оценки риска </w:t>
      </w:r>
    </w:p>
    <w:p w:rsidR="00404E9D" w:rsidRPr="00637460" w:rsidRDefault="00404E9D" w:rsidP="00404E9D">
      <w:pPr>
        <w:widowControl/>
        <w:numPr>
          <w:ilvl w:val="0"/>
          <w:numId w:val="26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Управление рисками: базовые функции системы риск-менеджмента</w:t>
      </w:r>
    </w:p>
    <w:p w:rsidR="00404E9D" w:rsidRPr="00637460" w:rsidRDefault="00404E9D" w:rsidP="00404E9D">
      <w:pPr>
        <w:widowControl/>
        <w:numPr>
          <w:ilvl w:val="0"/>
          <w:numId w:val="26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Основные методы борьбы с рисками</w:t>
      </w:r>
    </w:p>
    <w:p w:rsidR="00404E9D" w:rsidRPr="00637460" w:rsidRDefault="00404E9D" w:rsidP="00404E9D">
      <w:pPr>
        <w:widowControl/>
        <w:numPr>
          <w:ilvl w:val="0"/>
          <w:numId w:val="26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Хеджирование</w:t>
      </w:r>
    </w:p>
    <w:p w:rsidR="00404E9D" w:rsidRPr="00637460" w:rsidRDefault="00404E9D" w:rsidP="00404E9D">
      <w:pPr>
        <w:widowControl/>
        <w:numPr>
          <w:ilvl w:val="0"/>
          <w:numId w:val="26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Классическая теория экономического риска</w:t>
      </w:r>
    </w:p>
    <w:p w:rsidR="00404E9D" w:rsidRPr="00637460" w:rsidRDefault="00404E9D" w:rsidP="00404E9D">
      <w:pPr>
        <w:widowControl/>
        <w:numPr>
          <w:ilvl w:val="0"/>
          <w:numId w:val="26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Вероятность и неопределенность – явления, лежащие в основе рисков</w:t>
      </w:r>
    </w:p>
    <w:p w:rsidR="00404E9D" w:rsidRPr="00637460" w:rsidRDefault="00404E9D" w:rsidP="00404E9D">
      <w:pPr>
        <w:widowControl/>
        <w:numPr>
          <w:ilvl w:val="0"/>
          <w:numId w:val="26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Управление отдельными видами рисков</w:t>
      </w:r>
    </w:p>
    <w:p w:rsidR="00404E9D" w:rsidRPr="00637460" w:rsidRDefault="00404E9D" w:rsidP="00404E9D">
      <w:pPr>
        <w:widowControl/>
        <w:numPr>
          <w:ilvl w:val="0"/>
          <w:numId w:val="26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История развития теории риска</w:t>
      </w:r>
    </w:p>
    <w:p w:rsidR="00404E9D" w:rsidRPr="00637460" w:rsidRDefault="00404E9D" w:rsidP="00404E9D">
      <w:pPr>
        <w:widowControl/>
        <w:numPr>
          <w:ilvl w:val="0"/>
          <w:numId w:val="26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Организация управления рисками на предприятии</w:t>
      </w:r>
    </w:p>
    <w:p w:rsidR="00404E9D" w:rsidRPr="00637460" w:rsidRDefault="00404E9D" w:rsidP="00404E9D">
      <w:pPr>
        <w:widowControl/>
        <w:numPr>
          <w:ilvl w:val="0"/>
          <w:numId w:val="26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Основные термины и определения теории рисков</w:t>
      </w:r>
    </w:p>
    <w:p w:rsidR="00404E9D" w:rsidRPr="00637460" w:rsidRDefault="00404E9D" w:rsidP="00404E9D">
      <w:pPr>
        <w:widowControl/>
        <w:numPr>
          <w:ilvl w:val="0"/>
          <w:numId w:val="26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Сущность и причины неопределенности и риска</w:t>
      </w:r>
    </w:p>
    <w:p w:rsidR="00404E9D" w:rsidRPr="00637460" w:rsidRDefault="00404E9D" w:rsidP="00404E9D">
      <w:pPr>
        <w:widowControl/>
        <w:numPr>
          <w:ilvl w:val="0"/>
          <w:numId w:val="26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Неоклассическая теория экономического риска </w:t>
      </w:r>
    </w:p>
    <w:p w:rsidR="00404E9D" w:rsidRPr="00637460" w:rsidRDefault="00404E9D" w:rsidP="00404E9D">
      <w:pPr>
        <w:widowControl/>
        <w:tabs>
          <w:tab w:val="left" w:pos="1080"/>
          <w:tab w:val="left" w:pos="1134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</w:p>
    <w:p w:rsidR="00404E9D" w:rsidRPr="00637460" w:rsidRDefault="00404E9D" w:rsidP="00404E9D">
      <w:pPr>
        <w:widowControl/>
        <w:tabs>
          <w:tab w:val="left" w:pos="993"/>
          <w:tab w:val="left" w:pos="1080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>Раздел 2  «Риски портфельного инвестирования</w:t>
      </w:r>
      <w:r w:rsidRPr="00637460">
        <w:rPr>
          <w:b/>
          <w:color w:val="000000" w:themeColor="text1"/>
          <w:sz w:val="20"/>
        </w:rPr>
        <w:t>»</w:t>
      </w:r>
    </w:p>
    <w:p w:rsidR="00404E9D" w:rsidRPr="00637460" w:rsidRDefault="00404E9D" w:rsidP="00404E9D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устного доклада</w:t>
      </w:r>
    </w:p>
    <w:p w:rsidR="00404E9D" w:rsidRPr="00637460" w:rsidRDefault="00404E9D" w:rsidP="00404E9D">
      <w:pPr>
        <w:widowControl/>
        <w:numPr>
          <w:ilvl w:val="0"/>
          <w:numId w:val="27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Понятие финансового рынка. </w:t>
      </w:r>
    </w:p>
    <w:p w:rsidR="00404E9D" w:rsidRPr="00637460" w:rsidRDefault="00404E9D" w:rsidP="00404E9D">
      <w:pPr>
        <w:widowControl/>
        <w:numPr>
          <w:ilvl w:val="0"/>
          <w:numId w:val="27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Понятие рынка ценных бумаг. </w:t>
      </w:r>
    </w:p>
    <w:p w:rsidR="00404E9D" w:rsidRPr="00637460" w:rsidRDefault="00404E9D" w:rsidP="00404E9D">
      <w:pPr>
        <w:widowControl/>
        <w:numPr>
          <w:ilvl w:val="0"/>
          <w:numId w:val="27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Функции рынка ценных бумаг. </w:t>
      </w:r>
    </w:p>
    <w:p w:rsidR="00404E9D" w:rsidRPr="00637460" w:rsidRDefault="00404E9D" w:rsidP="00404E9D">
      <w:pPr>
        <w:widowControl/>
        <w:numPr>
          <w:ilvl w:val="0"/>
          <w:numId w:val="27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Регулирование рынка ценных бумаг. </w:t>
      </w:r>
    </w:p>
    <w:p w:rsidR="00404E9D" w:rsidRPr="00637460" w:rsidRDefault="00404E9D" w:rsidP="00404E9D">
      <w:pPr>
        <w:widowControl/>
        <w:numPr>
          <w:ilvl w:val="0"/>
          <w:numId w:val="27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Виды ценных бумаг: основные и производные. </w:t>
      </w:r>
    </w:p>
    <w:p w:rsidR="00404E9D" w:rsidRPr="00637460" w:rsidRDefault="00404E9D" w:rsidP="00404E9D">
      <w:pPr>
        <w:widowControl/>
        <w:numPr>
          <w:ilvl w:val="0"/>
          <w:numId w:val="27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Предсказание доходности ценных бумаг.</w:t>
      </w:r>
    </w:p>
    <w:p w:rsidR="00404E9D" w:rsidRPr="00637460" w:rsidRDefault="00404E9D" w:rsidP="00404E9D">
      <w:pPr>
        <w:widowControl/>
        <w:numPr>
          <w:ilvl w:val="0"/>
          <w:numId w:val="27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Виды портфелей ценных бумаг: рискованный и консервативный. </w:t>
      </w:r>
    </w:p>
    <w:p w:rsidR="00404E9D" w:rsidRPr="00637460" w:rsidRDefault="00404E9D" w:rsidP="00404E9D">
      <w:pPr>
        <w:widowControl/>
        <w:numPr>
          <w:ilvl w:val="0"/>
          <w:numId w:val="27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Портфель роста, портфель дохода, портфель роста и дохода. </w:t>
      </w:r>
    </w:p>
    <w:p w:rsidR="00404E9D" w:rsidRPr="00637460" w:rsidRDefault="00404E9D" w:rsidP="00404E9D">
      <w:pPr>
        <w:widowControl/>
        <w:numPr>
          <w:ilvl w:val="0"/>
          <w:numId w:val="27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Характеристики портфеля: эффективность и риск. </w:t>
      </w:r>
    </w:p>
    <w:p w:rsidR="00404E9D" w:rsidRPr="00637460" w:rsidRDefault="00404E9D" w:rsidP="00404E9D">
      <w:pPr>
        <w:widowControl/>
        <w:numPr>
          <w:ilvl w:val="0"/>
          <w:numId w:val="27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Модель Марковитца. </w:t>
      </w:r>
    </w:p>
    <w:p w:rsidR="00404E9D" w:rsidRPr="00637460" w:rsidRDefault="00404E9D" w:rsidP="00404E9D">
      <w:pPr>
        <w:widowControl/>
        <w:numPr>
          <w:ilvl w:val="0"/>
          <w:numId w:val="27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Диверсификация риска. </w:t>
      </w:r>
    </w:p>
    <w:p w:rsidR="00404E9D" w:rsidRPr="00637460" w:rsidRDefault="00404E9D" w:rsidP="00404E9D">
      <w:pPr>
        <w:widowControl/>
        <w:numPr>
          <w:ilvl w:val="0"/>
          <w:numId w:val="27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Многомерная модель портфеля. </w:t>
      </w:r>
    </w:p>
    <w:p w:rsidR="00404E9D" w:rsidRPr="00637460" w:rsidRDefault="00404E9D" w:rsidP="00404E9D">
      <w:pPr>
        <w:widowControl/>
        <w:numPr>
          <w:ilvl w:val="0"/>
          <w:numId w:val="27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Модель ценообразования финансовых активов </w:t>
      </w:r>
      <w:r w:rsidRPr="00637460">
        <w:rPr>
          <w:color w:val="000000" w:themeColor="text1"/>
          <w:sz w:val="20"/>
          <w:lang w:val="en-US"/>
        </w:rPr>
        <w:t>CAPM</w:t>
      </w:r>
      <w:r w:rsidRPr="00637460">
        <w:rPr>
          <w:color w:val="000000" w:themeColor="text1"/>
          <w:sz w:val="20"/>
        </w:rPr>
        <w:t xml:space="preserve">. </w:t>
      </w:r>
    </w:p>
    <w:p w:rsidR="00404E9D" w:rsidRPr="00637460" w:rsidRDefault="00404E9D" w:rsidP="00404E9D">
      <w:pPr>
        <w:widowControl/>
        <w:numPr>
          <w:ilvl w:val="0"/>
          <w:numId w:val="27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Арбитражная теория расчетов </w:t>
      </w:r>
      <w:r w:rsidRPr="00637460">
        <w:rPr>
          <w:color w:val="000000" w:themeColor="text1"/>
          <w:sz w:val="20"/>
          <w:lang w:val="en-US"/>
        </w:rPr>
        <w:t>ART</w:t>
      </w:r>
      <w:r w:rsidRPr="00637460">
        <w:rPr>
          <w:color w:val="000000" w:themeColor="text1"/>
          <w:sz w:val="20"/>
        </w:rPr>
        <w:t>.</w:t>
      </w:r>
    </w:p>
    <w:p w:rsidR="00404E9D" w:rsidRPr="00637460" w:rsidRDefault="00404E9D" w:rsidP="00404E9D">
      <w:pPr>
        <w:widowControl/>
        <w:numPr>
          <w:ilvl w:val="0"/>
          <w:numId w:val="27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Участники рынка ЦБ.</w:t>
      </w:r>
    </w:p>
    <w:p w:rsidR="00404E9D" w:rsidRPr="00637460" w:rsidRDefault="00404E9D" w:rsidP="00404E9D">
      <w:pPr>
        <w:widowControl/>
        <w:numPr>
          <w:ilvl w:val="0"/>
          <w:numId w:val="27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Цены и доходность акций.</w:t>
      </w:r>
    </w:p>
    <w:p w:rsidR="00404E9D" w:rsidRPr="00637460" w:rsidRDefault="00404E9D" w:rsidP="00404E9D">
      <w:pPr>
        <w:widowControl/>
        <w:numPr>
          <w:ilvl w:val="0"/>
          <w:numId w:val="27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Цена и доходность облигаций.</w:t>
      </w:r>
    </w:p>
    <w:p w:rsidR="00404E9D" w:rsidRPr="00637460" w:rsidRDefault="00404E9D" w:rsidP="00404E9D">
      <w:pPr>
        <w:widowControl/>
        <w:numPr>
          <w:ilvl w:val="0"/>
          <w:numId w:val="27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Согласованный портфель.</w:t>
      </w:r>
    </w:p>
    <w:p w:rsidR="00404E9D" w:rsidRPr="00637460" w:rsidRDefault="00404E9D" w:rsidP="00404E9D">
      <w:pPr>
        <w:widowControl/>
        <w:numPr>
          <w:ilvl w:val="0"/>
          <w:numId w:val="27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«Золотое правило» инвестирования.</w:t>
      </w:r>
    </w:p>
    <w:p w:rsidR="00404E9D" w:rsidRPr="00637460" w:rsidRDefault="00404E9D" w:rsidP="00404E9D">
      <w:pPr>
        <w:widowControl/>
        <w:numPr>
          <w:ilvl w:val="0"/>
          <w:numId w:val="27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  <w:lang w:val="en-US"/>
        </w:rPr>
      </w:pPr>
      <w:r w:rsidRPr="00637460">
        <w:rPr>
          <w:bCs/>
          <w:color w:val="000000" w:themeColor="text1"/>
          <w:sz w:val="20"/>
        </w:rPr>
        <w:t>Виды</w:t>
      </w:r>
      <w:r w:rsidRPr="00637460">
        <w:rPr>
          <w:bCs/>
          <w:color w:val="000000" w:themeColor="text1"/>
          <w:sz w:val="20"/>
          <w:lang w:val="en-US"/>
        </w:rPr>
        <w:t xml:space="preserve"> </w:t>
      </w:r>
      <w:r w:rsidRPr="00637460">
        <w:rPr>
          <w:bCs/>
          <w:color w:val="000000" w:themeColor="text1"/>
          <w:sz w:val="20"/>
        </w:rPr>
        <w:t>рисков портфельных инвестиций.</w:t>
      </w:r>
    </w:p>
    <w:p w:rsidR="00404E9D" w:rsidRPr="00637460" w:rsidRDefault="00404E9D" w:rsidP="00404E9D">
      <w:pPr>
        <w:widowControl/>
        <w:tabs>
          <w:tab w:val="left" w:pos="993"/>
          <w:tab w:val="left" w:pos="1080"/>
        </w:tabs>
        <w:snapToGrid/>
        <w:spacing w:before="0" w:after="0"/>
        <w:ind w:firstLine="709"/>
        <w:jc w:val="both"/>
        <w:rPr>
          <w:b/>
          <w:bCs/>
          <w:iCs/>
          <w:color w:val="000000" w:themeColor="text1"/>
          <w:sz w:val="20"/>
        </w:rPr>
      </w:pPr>
    </w:p>
    <w:p w:rsidR="00404E9D" w:rsidRPr="00637460" w:rsidRDefault="0056073A" w:rsidP="00D76A9A">
      <w:pPr>
        <w:pStyle w:val="10"/>
        <w:keepNext/>
        <w:tabs>
          <w:tab w:val="left" w:pos="851"/>
          <w:tab w:val="right" w:leader="dot" w:pos="9600"/>
        </w:tabs>
        <w:ind w:firstLine="567"/>
        <w:rPr>
          <w:rFonts w:ascii="Times New Roman" w:hAnsi="Times New Roman"/>
          <w:b/>
          <w:bCs/>
          <w:caps/>
          <w:color w:val="000000" w:themeColor="text1"/>
          <w:kern w:val="32"/>
        </w:rPr>
      </w:pPr>
      <w:bookmarkStart w:id="1" w:name="_Toc8730533"/>
      <w:r>
        <w:rPr>
          <w:rFonts w:ascii="Times New Roman" w:hAnsi="Times New Roman"/>
          <w:b/>
          <w:bCs/>
          <w:color w:val="000000" w:themeColor="text1"/>
          <w:kern w:val="32"/>
        </w:rPr>
        <w:t>7</w:t>
      </w:r>
      <w:r w:rsidR="00404E9D" w:rsidRPr="00637460">
        <w:rPr>
          <w:rFonts w:ascii="Times New Roman" w:hAnsi="Times New Roman"/>
          <w:b/>
          <w:bCs/>
          <w:color w:val="000000" w:themeColor="text1"/>
          <w:kern w:val="32"/>
        </w:rPr>
        <w:t>. Учебно-методическое и информационное обеспечение дисциплины</w:t>
      </w:r>
      <w:bookmarkEnd w:id="1"/>
    </w:p>
    <w:p w:rsidR="00404E9D" w:rsidRPr="00637460" w:rsidRDefault="0056073A" w:rsidP="00D76A9A">
      <w:pPr>
        <w:widowControl/>
        <w:tabs>
          <w:tab w:val="left" w:pos="851"/>
        </w:tabs>
        <w:snapToGrid/>
        <w:spacing w:before="0" w:after="0"/>
        <w:ind w:firstLine="567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404E9D" w:rsidRPr="00637460">
        <w:rPr>
          <w:b/>
          <w:color w:val="000000" w:themeColor="text1"/>
          <w:sz w:val="20"/>
        </w:rPr>
        <w:t xml:space="preserve">.1. Рекомендуемая литература </w:t>
      </w:r>
    </w:p>
    <w:p w:rsidR="00404E9D" w:rsidRPr="00637460" w:rsidRDefault="00404E9D" w:rsidP="00D76A9A">
      <w:pPr>
        <w:widowControl/>
        <w:tabs>
          <w:tab w:val="left" w:pos="851"/>
          <w:tab w:val="left" w:pos="1080"/>
        </w:tabs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Основная литература</w:t>
      </w:r>
    </w:p>
    <w:p w:rsidR="004F7282" w:rsidRPr="004F7282" w:rsidRDefault="004F7282" w:rsidP="00D76A9A">
      <w:pPr>
        <w:pStyle w:val="afffc"/>
        <w:numPr>
          <w:ilvl w:val="0"/>
          <w:numId w:val="33"/>
        </w:numPr>
        <w:tabs>
          <w:tab w:val="left" w:pos="851"/>
          <w:tab w:val="left" w:pos="108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</w:rPr>
      </w:pPr>
      <w:r w:rsidRPr="004F7282">
        <w:rPr>
          <w:rFonts w:ascii="Times New Roman" w:hAnsi="Times New Roman"/>
          <w:color w:val="000000" w:themeColor="text1"/>
        </w:rPr>
        <w:t>Выгодчикова И. Ю. Математические модели рынка ценных бумаг: учебное пособие / И. Ю. Выгодчикова. — Москва: Ай Пи Ар Медиа, 2021. — 257 c. — ISBN 978-5-4497-0982-0. — Текст: электронный // Электронно-библиотечная система IPR BOOKS: [сайт]. — URL: http://www.iprbookshop.ru/104669.html</w:t>
      </w:r>
    </w:p>
    <w:p w:rsidR="004F7282" w:rsidRPr="004F7282" w:rsidRDefault="004F7282" w:rsidP="00D76A9A">
      <w:pPr>
        <w:pStyle w:val="afffc"/>
        <w:numPr>
          <w:ilvl w:val="0"/>
          <w:numId w:val="33"/>
        </w:numPr>
        <w:tabs>
          <w:tab w:val="left" w:pos="851"/>
          <w:tab w:val="left" w:pos="108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</w:rPr>
      </w:pPr>
      <w:r w:rsidRPr="004F7282">
        <w:rPr>
          <w:rFonts w:ascii="Times New Roman" w:hAnsi="Times New Roman"/>
          <w:color w:val="000000" w:themeColor="text1"/>
        </w:rPr>
        <w:t>Шушунова Т.Н.  Математические модели в теории страхования/ [Электронный ресурс]: рабочий учебник / Шушунова Т.Н. - 2022. - http://library.roweb.online</w:t>
      </w:r>
    </w:p>
    <w:p w:rsidR="004F7282" w:rsidRPr="004F7282" w:rsidRDefault="004F7282" w:rsidP="00D76A9A">
      <w:pPr>
        <w:pStyle w:val="afffc"/>
        <w:numPr>
          <w:ilvl w:val="0"/>
          <w:numId w:val="33"/>
        </w:numPr>
        <w:tabs>
          <w:tab w:val="left" w:pos="851"/>
          <w:tab w:val="left" w:pos="108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</w:rPr>
      </w:pPr>
      <w:r w:rsidRPr="004F7282">
        <w:rPr>
          <w:rFonts w:ascii="Times New Roman" w:hAnsi="Times New Roman"/>
          <w:color w:val="000000" w:themeColor="text1"/>
        </w:rPr>
        <w:t>Пешкова И.В. Теория рисков. Риски портфельного инвестирования. / [Электронный ресурс]: рабочий учебник /Пешкова И.В. - 2022. - http://library.roweb.online</w:t>
      </w:r>
    </w:p>
    <w:p w:rsidR="004F7282" w:rsidRPr="004F7282" w:rsidRDefault="004F7282" w:rsidP="00D76A9A">
      <w:pPr>
        <w:pStyle w:val="afffc"/>
        <w:numPr>
          <w:ilvl w:val="0"/>
          <w:numId w:val="33"/>
        </w:numPr>
        <w:tabs>
          <w:tab w:val="left" w:pos="851"/>
          <w:tab w:val="left" w:pos="108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</w:rPr>
      </w:pPr>
      <w:r w:rsidRPr="004F7282">
        <w:rPr>
          <w:rFonts w:ascii="Times New Roman" w:hAnsi="Times New Roman"/>
          <w:color w:val="000000" w:themeColor="text1"/>
        </w:rPr>
        <w:t>Выгодчикова И. Ю. Математические методы в экономике: методы, модели, задачи: учебное пособие / И. Ю. Выгодчикова. — Саратов: Ай Пи Ар Медиа, 2020. — 122 c. — ISBN 978-5-4497-0417-7. — Текст: электронный // Электронно-библиотечная система IPR BOOKS: [сайт]. — URL: http://www.iprbookshop.ru/90534.html</w:t>
      </w:r>
    </w:p>
    <w:p w:rsidR="004F7282" w:rsidRDefault="004F7282" w:rsidP="00D76A9A">
      <w:pPr>
        <w:widowControl/>
        <w:tabs>
          <w:tab w:val="left" w:pos="851"/>
          <w:tab w:val="left" w:pos="1080"/>
        </w:tabs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</w:p>
    <w:p w:rsidR="00404E9D" w:rsidRPr="00637460" w:rsidRDefault="00404E9D" w:rsidP="00D76A9A">
      <w:pPr>
        <w:widowControl/>
        <w:tabs>
          <w:tab w:val="left" w:pos="851"/>
          <w:tab w:val="left" w:pos="1080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Дополнительная литература</w:t>
      </w:r>
    </w:p>
    <w:p w:rsidR="00404E9D" w:rsidRPr="004F7282" w:rsidRDefault="00404E9D" w:rsidP="00D76A9A">
      <w:pPr>
        <w:pStyle w:val="afffc"/>
        <w:numPr>
          <w:ilvl w:val="0"/>
          <w:numId w:val="3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</w:rPr>
      </w:pPr>
      <w:r w:rsidRPr="004F7282">
        <w:rPr>
          <w:rFonts w:ascii="Times New Roman" w:hAnsi="Times New Roman"/>
          <w:color w:val="000000" w:themeColor="text1"/>
        </w:rPr>
        <w:t>Дубина И.Н. Основы управления рисками [Электронный ресурс]: учебное пособие / И.Н. Дубина, Г.К. Кишибекова. — Электрон. текстовые данные. — Саратов: Вузовское образование, 2018. — 266 c. — 978-5-4487-0271-6. — Режим доступа: http://www.iprbookshop.ru/76240</w:t>
      </w:r>
    </w:p>
    <w:p w:rsidR="00404E9D" w:rsidRPr="004F7282" w:rsidRDefault="00404E9D" w:rsidP="00D76A9A">
      <w:pPr>
        <w:pStyle w:val="afffc"/>
        <w:numPr>
          <w:ilvl w:val="0"/>
          <w:numId w:val="3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</w:rPr>
      </w:pPr>
      <w:r w:rsidRPr="004F7282">
        <w:rPr>
          <w:rFonts w:ascii="Times New Roman" w:hAnsi="Times New Roman"/>
          <w:color w:val="000000" w:themeColor="text1"/>
        </w:rPr>
        <w:lastRenderedPageBreak/>
        <w:t>Выгодчикова И. Ю. Методы финансовых вычислений: учебное пособие / И. Ю. Выгодчикова. — Саратов: Ай Пи Ар Медиа, 2019. — 131 c. — ISBN 978-5-4497-0011-7. — Текст: электронный // Электронно-библиотечная система IPR BOOKS: [сайт]. — URL: http://www.iprbookshop.ru/81308.html</w:t>
      </w:r>
    </w:p>
    <w:p w:rsidR="00404E9D" w:rsidRPr="00637460" w:rsidRDefault="00404E9D" w:rsidP="00D76A9A">
      <w:pPr>
        <w:widowControl/>
        <w:tabs>
          <w:tab w:val="left" w:pos="851"/>
        </w:tabs>
        <w:snapToGrid/>
        <w:spacing w:before="0" w:after="0"/>
        <w:ind w:firstLine="567"/>
        <w:rPr>
          <w:b/>
          <w:color w:val="000000" w:themeColor="text1"/>
          <w:sz w:val="20"/>
        </w:rPr>
      </w:pPr>
    </w:p>
    <w:p w:rsidR="00404E9D" w:rsidRPr="00637460" w:rsidRDefault="0056073A" w:rsidP="00D76A9A">
      <w:pPr>
        <w:widowControl/>
        <w:tabs>
          <w:tab w:val="left" w:pos="851"/>
          <w:tab w:val="left" w:pos="1080"/>
        </w:tabs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404E9D" w:rsidRPr="00637460">
        <w:rPr>
          <w:b/>
          <w:color w:val="000000" w:themeColor="text1"/>
          <w:sz w:val="20"/>
        </w:rPr>
        <w:t>.2. Ресурсы информационно-телекоммуникационной сети «Интернет»</w:t>
      </w:r>
    </w:p>
    <w:p w:rsidR="00404E9D" w:rsidRPr="00637460" w:rsidRDefault="00404E9D" w:rsidP="00D76A9A">
      <w:pPr>
        <w:widowControl/>
        <w:numPr>
          <w:ilvl w:val="0"/>
          <w:numId w:val="13"/>
        </w:numPr>
        <w:tabs>
          <w:tab w:val="clear" w:pos="786"/>
          <w:tab w:val="left" w:pos="851"/>
          <w:tab w:val="left" w:pos="1080"/>
          <w:tab w:val="left" w:pos="1134"/>
        </w:tabs>
        <w:suppressAutoHyphens/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http://</w:t>
      </w:r>
      <w:r w:rsidRPr="00637460">
        <w:rPr>
          <w:color w:val="000000" w:themeColor="text1"/>
          <w:sz w:val="20"/>
        </w:rPr>
        <w:t>www.</w:t>
      </w:r>
      <w:r w:rsidR="00885765">
        <w:rPr>
          <w:color w:val="000000" w:themeColor="text1"/>
          <w:sz w:val="20"/>
          <w:lang w:val="en-US"/>
        </w:rPr>
        <w:t>en</w:t>
      </w:r>
      <w:r w:rsidRPr="00637460">
        <w:rPr>
          <w:color w:val="000000" w:themeColor="text1"/>
          <w:sz w:val="20"/>
          <w:lang w:val="en-US"/>
        </w:rPr>
        <w:t>gec</w:t>
      </w:r>
      <w:r w:rsidRPr="00637460">
        <w:rPr>
          <w:color w:val="000000" w:themeColor="text1"/>
          <w:sz w:val="20"/>
        </w:rPr>
        <w:t>.ru</w:t>
      </w:r>
    </w:p>
    <w:p w:rsidR="00404E9D" w:rsidRPr="00637460" w:rsidRDefault="00404E9D" w:rsidP="00D76A9A">
      <w:pPr>
        <w:widowControl/>
        <w:numPr>
          <w:ilvl w:val="0"/>
          <w:numId w:val="13"/>
        </w:numPr>
        <w:tabs>
          <w:tab w:val="clear" w:pos="786"/>
          <w:tab w:val="left" w:pos="851"/>
          <w:tab w:val="left" w:pos="1080"/>
          <w:tab w:val="left" w:pos="1134"/>
        </w:tabs>
        <w:suppressAutoHyphens/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http://</w:t>
      </w:r>
      <w:r w:rsidRPr="00637460">
        <w:rPr>
          <w:color w:val="000000" w:themeColor="text1"/>
          <w:sz w:val="20"/>
        </w:rPr>
        <w:t>www.</w:t>
      </w:r>
      <w:r w:rsidRPr="00637460">
        <w:rPr>
          <w:color w:val="000000" w:themeColor="text1"/>
          <w:sz w:val="20"/>
          <w:lang w:val="en-US"/>
        </w:rPr>
        <w:t>guu</w:t>
      </w:r>
      <w:r w:rsidRPr="00637460">
        <w:rPr>
          <w:color w:val="000000" w:themeColor="text1"/>
          <w:sz w:val="20"/>
        </w:rPr>
        <w:t>.ru</w:t>
      </w:r>
    </w:p>
    <w:p w:rsidR="00404E9D" w:rsidRPr="00637460" w:rsidRDefault="00404E9D" w:rsidP="00D76A9A">
      <w:pPr>
        <w:widowControl/>
        <w:numPr>
          <w:ilvl w:val="0"/>
          <w:numId w:val="13"/>
        </w:numPr>
        <w:tabs>
          <w:tab w:val="clear" w:pos="786"/>
          <w:tab w:val="left" w:pos="851"/>
          <w:tab w:val="left" w:pos="1080"/>
          <w:tab w:val="left" w:pos="1134"/>
        </w:tabs>
        <w:suppressAutoHyphens/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http://</w:t>
      </w:r>
      <w:r w:rsidRPr="00637460">
        <w:rPr>
          <w:color w:val="000000" w:themeColor="text1"/>
          <w:sz w:val="20"/>
        </w:rPr>
        <w:t>www.</w:t>
      </w:r>
      <w:r w:rsidRPr="00637460">
        <w:rPr>
          <w:color w:val="000000" w:themeColor="text1"/>
          <w:sz w:val="20"/>
          <w:lang w:val="en-US"/>
        </w:rPr>
        <w:t>hse</w:t>
      </w:r>
      <w:r w:rsidRPr="00637460">
        <w:rPr>
          <w:color w:val="000000" w:themeColor="text1"/>
          <w:sz w:val="20"/>
        </w:rPr>
        <w:t>.ru</w:t>
      </w:r>
    </w:p>
    <w:p w:rsidR="00404E9D" w:rsidRPr="00637460" w:rsidRDefault="00404E9D" w:rsidP="00D76A9A">
      <w:pPr>
        <w:widowControl/>
        <w:numPr>
          <w:ilvl w:val="0"/>
          <w:numId w:val="13"/>
        </w:numPr>
        <w:tabs>
          <w:tab w:val="clear" w:pos="786"/>
          <w:tab w:val="left" w:pos="851"/>
          <w:tab w:val="left" w:pos="1080"/>
          <w:tab w:val="left" w:pos="1134"/>
        </w:tabs>
        <w:suppressAutoHyphens/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  <w:lang w:val="en-US"/>
        </w:rPr>
        <w:t>http</w:t>
      </w:r>
      <w:r w:rsidRPr="00637460">
        <w:rPr>
          <w:color w:val="000000" w:themeColor="text1"/>
          <w:sz w:val="20"/>
        </w:rPr>
        <w:t>://www.cbr.ru</w:t>
      </w:r>
    </w:p>
    <w:p w:rsidR="00404E9D" w:rsidRPr="00637460" w:rsidRDefault="00404E9D" w:rsidP="00D76A9A">
      <w:pPr>
        <w:widowControl/>
        <w:tabs>
          <w:tab w:val="left" w:pos="851"/>
        </w:tabs>
        <w:snapToGrid/>
        <w:spacing w:before="0" w:after="0"/>
        <w:ind w:firstLine="567"/>
        <w:rPr>
          <w:b/>
          <w:color w:val="000000" w:themeColor="text1"/>
          <w:sz w:val="20"/>
        </w:rPr>
      </w:pPr>
    </w:p>
    <w:p w:rsidR="00C62B84" w:rsidRDefault="0056073A" w:rsidP="00D76A9A">
      <w:pPr>
        <w:tabs>
          <w:tab w:val="left" w:pos="851"/>
        </w:tabs>
        <w:spacing w:before="0" w:after="0"/>
        <w:ind w:firstLine="567"/>
        <w:jc w:val="both"/>
        <w:rPr>
          <w:b/>
          <w:sz w:val="20"/>
        </w:rPr>
      </w:pPr>
      <w:r>
        <w:rPr>
          <w:b/>
          <w:sz w:val="20"/>
        </w:rPr>
        <w:t>8</w:t>
      </w:r>
      <w:r w:rsidR="00C62B84">
        <w:rPr>
          <w:b/>
          <w:sz w:val="20"/>
        </w:rPr>
        <w:t>. Материально-техническое обеспечение дисциплины, перечень информационных технологий, используемых при осуществлении образовательного процесса по дисциплине, включая программное обеспечение, современные профессиональные базы данных и информационные справочные системы</w:t>
      </w:r>
    </w:p>
    <w:p w:rsidR="00C62B84" w:rsidRDefault="00C62B84" w:rsidP="00C62B84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Для проведения занятий по дисциплине имеется следующее материально-техническое обеспечение: </w:t>
      </w:r>
    </w:p>
    <w:p w:rsidR="00E1141E" w:rsidRDefault="00E1141E" w:rsidP="00C62B84">
      <w:pPr>
        <w:spacing w:before="0" w:after="0"/>
        <w:ind w:firstLine="709"/>
        <w:jc w:val="both"/>
        <w:rPr>
          <w:sz w:val="20"/>
        </w:rPr>
      </w:pPr>
      <w:r w:rsidRPr="00E1141E">
        <w:rPr>
          <w:sz w:val="20"/>
        </w:rPr>
        <w:t>- учебные аудитории для проведения учебных занятий, оборудованные учебной мебелью и оснащенные оборудованием и техническими средствами обучения с возможностью подключения к сети «Интернет»;</w:t>
      </w:r>
    </w:p>
    <w:p w:rsidR="00C62B84" w:rsidRDefault="00C62B84" w:rsidP="00C62B84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помещения для самостоятельной работы, оснащенные компьютерной техникой с возможностью подключения к сети «Интернет» и обеспечением доступа к электронной информационно-образовательной среде. </w:t>
      </w:r>
    </w:p>
    <w:p w:rsidR="00404E9D" w:rsidRPr="00637460" w:rsidRDefault="00C62B84" w:rsidP="00C62B84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Программное обеспечение:</w:t>
      </w:r>
    </w:p>
    <w:p w:rsidR="00404E9D" w:rsidRPr="00637460" w:rsidRDefault="00404E9D" w:rsidP="00404E9D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Лицензионное программное обеспечение (в том числе, отечественного производства):</w:t>
      </w:r>
    </w:p>
    <w:p w:rsidR="00404E9D" w:rsidRPr="00637460" w:rsidRDefault="00404E9D" w:rsidP="00404E9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Операционная система </w:t>
      </w:r>
      <w:r w:rsidRPr="00637460">
        <w:rPr>
          <w:sz w:val="20"/>
          <w:lang w:val="en-US"/>
        </w:rPr>
        <w:t>Windows</w:t>
      </w:r>
      <w:r w:rsidRPr="00637460">
        <w:rPr>
          <w:sz w:val="20"/>
        </w:rPr>
        <w:t xml:space="preserve"> </w:t>
      </w:r>
      <w:r w:rsidRPr="00637460">
        <w:rPr>
          <w:sz w:val="20"/>
          <w:lang w:val="en-US"/>
        </w:rPr>
        <w:t>Professional</w:t>
      </w:r>
      <w:r w:rsidRPr="00637460">
        <w:rPr>
          <w:sz w:val="20"/>
        </w:rPr>
        <w:t xml:space="preserve"> 10</w:t>
      </w:r>
    </w:p>
    <w:p w:rsidR="00404E9D" w:rsidRPr="00637460" w:rsidRDefault="00404E9D" w:rsidP="00404E9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ПО браузер – приложение операционной системы, предназначенное для просмотра Web-страниц</w:t>
      </w:r>
    </w:p>
    <w:p w:rsidR="00404E9D" w:rsidRPr="00637460" w:rsidRDefault="00404E9D" w:rsidP="00404E9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Платформа проведения аттестационных процедур с использованием каналов связи (отечественное ПО)</w:t>
      </w:r>
    </w:p>
    <w:p w:rsidR="00404E9D" w:rsidRPr="00637460" w:rsidRDefault="00404E9D" w:rsidP="00404E9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Платформа проведения вебинаров (отечественное ПО)</w:t>
      </w:r>
    </w:p>
    <w:p w:rsidR="00404E9D" w:rsidRPr="00637460" w:rsidRDefault="00404E9D" w:rsidP="00404E9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Информационная технология. Онлайн тестирование цифровой платформы Ровеб (отечественное ПО)</w:t>
      </w:r>
    </w:p>
    <w:p w:rsidR="00404E9D" w:rsidRPr="00637460" w:rsidRDefault="00404E9D" w:rsidP="00404E9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Электронный информационный ресурс. Экспертный интеллектуальный информационный робот Аттестация асессоров (отечественное ПО)</w:t>
      </w:r>
    </w:p>
    <w:p w:rsidR="00404E9D" w:rsidRPr="00637460" w:rsidRDefault="00404E9D" w:rsidP="00404E9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Информационная технология. Аттестационный интеллектуальный информационный робот контроля оригинальности и профессионализма «ИИР КОП» (отечественное ПО)</w:t>
      </w:r>
    </w:p>
    <w:p w:rsidR="00404E9D" w:rsidRPr="00637460" w:rsidRDefault="00404E9D" w:rsidP="00404E9D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sz w:val="20"/>
        </w:rPr>
        <w:t>Электронный информационный ресурс «Личная студия обучающегося» (отечественное ПО)</w:t>
      </w:r>
    </w:p>
    <w:p w:rsidR="00404E9D" w:rsidRPr="00637460" w:rsidRDefault="00404E9D" w:rsidP="00404E9D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Свободно распространяемое программное обеспечение (в том числе отечественного производства):</w:t>
      </w:r>
    </w:p>
    <w:p w:rsidR="00404E9D" w:rsidRPr="00637460" w:rsidRDefault="00404E9D" w:rsidP="00404E9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Мой Офис Веб-редакторы https://edit.myoffice.ru (отечественное ПО)</w:t>
      </w:r>
    </w:p>
    <w:p w:rsidR="00404E9D" w:rsidRPr="00637460" w:rsidRDefault="00404E9D" w:rsidP="00404E9D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Calc. </w:t>
      </w:r>
    </w:p>
    <w:p w:rsidR="00404E9D" w:rsidRPr="00637460" w:rsidRDefault="00FA3E73" w:rsidP="00404E9D">
      <w:pPr>
        <w:spacing w:before="0" w:after="0"/>
        <w:ind w:firstLine="709"/>
        <w:rPr>
          <w:sz w:val="20"/>
          <w:lang w:val="en-US"/>
        </w:rPr>
      </w:pPr>
      <w:hyperlink r:id="rId9" w:history="1">
        <w:r w:rsidR="00404E9D" w:rsidRPr="00637460">
          <w:rPr>
            <w:sz w:val="20"/>
            <w:lang w:val="en-US"/>
          </w:rPr>
          <w:t>http://qsp.su/tools/onlinehelp/about_license_gpl_russian.html</w:t>
        </w:r>
      </w:hyperlink>
      <w:r w:rsidR="00404E9D" w:rsidRPr="00637460">
        <w:rPr>
          <w:sz w:val="20"/>
          <w:lang w:val="en-US"/>
        </w:rPr>
        <w:t xml:space="preserve"> </w:t>
      </w:r>
    </w:p>
    <w:p w:rsidR="00404E9D" w:rsidRPr="00637460" w:rsidRDefault="00404E9D" w:rsidP="00404E9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ПО OpenOffice.Org.Base</w:t>
      </w:r>
    </w:p>
    <w:p w:rsidR="00404E9D" w:rsidRPr="00637460" w:rsidRDefault="00FA3E73" w:rsidP="00404E9D">
      <w:pPr>
        <w:spacing w:before="0" w:after="0"/>
        <w:ind w:firstLine="709"/>
        <w:rPr>
          <w:sz w:val="20"/>
        </w:rPr>
      </w:pPr>
      <w:hyperlink r:id="rId10" w:history="1">
        <w:r w:rsidR="00404E9D" w:rsidRPr="00637460">
          <w:rPr>
            <w:sz w:val="20"/>
          </w:rPr>
          <w:t>http://qsp.su/tools/onlinehelp/about_license_gpl_russian.html</w:t>
        </w:r>
      </w:hyperlink>
    </w:p>
    <w:p w:rsidR="00404E9D" w:rsidRPr="00637460" w:rsidRDefault="00404E9D" w:rsidP="00404E9D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OpenOffice.org.Impress </w:t>
      </w:r>
    </w:p>
    <w:p w:rsidR="00404E9D" w:rsidRPr="00637460" w:rsidRDefault="00FA3E73" w:rsidP="00404E9D">
      <w:pPr>
        <w:spacing w:before="0" w:after="0"/>
        <w:ind w:firstLine="709"/>
        <w:rPr>
          <w:sz w:val="20"/>
          <w:lang w:val="en-US"/>
        </w:rPr>
      </w:pPr>
      <w:hyperlink r:id="rId11" w:history="1">
        <w:r w:rsidR="00404E9D" w:rsidRPr="00637460">
          <w:rPr>
            <w:sz w:val="20"/>
            <w:lang w:val="en-US"/>
          </w:rPr>
          <w:t>http://qsp.su/tools/onlinehelp/about_license_gpl_russian.html</w:t>
        </w:r>
      </w:hyperlink>
      <w:r w:rsidR="00404E9D" w:rsidRPr="00637460">
        <w:rPr>
          <w:sz w:val="20"/>
          <w:lang w:val="en-US"/>
        </w:rPr>
        <w:t xml:space="preserve"> </w:t>
      </w:r>
    </w:p>
    <w:p w:rsidR="00404E9D" w:rsidRPr="00637460" w:rsidRDefault="00404E9D" w:rsidP="00404E9D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Writer </w:t>
      </w:r>
    </w:p>
    <w:p w:rsidR="00404E9D" w:rsidRPr="00637460" w:rsidRDefault="00FA3E73" w:rsidP="00404E9D">
      <w:pPr>
        <w:spacing w:before="0" w:after="0"/>
        <w:ind w:firstLine="709"/>
        <w:rPr>
          <w:sz w:val="20"/>
          <w:lang w:val="en-US"/>
        </w:rPr>
      </w:pPr>
      <w:hyperlink r:id="rId12" w:history="1">
        <w:r w:rsidR="00404E9D" w:rsidRPr="00637460">
          <w:rPr>
            <w:sz w:val="20"/>
            <w:lang w:val="en-US"/>
          </w:rPr>
          <w:t>http://qsp.su/tools/onlinehelp/about_license_gpl_russian.html</w:t>
        </w:r>
      </w:hyperlink>
    </w:p>
    <w:p w:rsidR="00404E9D" w:rsidRPr="00637460" w:rsidRDefault="00404E9D" w:rsidP="00404E9D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 Office.org Draw</w:t>
      </w:r>
    </w:p>
    <w:p w:rsidR="00404E9D" w:rsidRPr="00637460" w:rsidRDefault="00FA3E73" w:rsidP="00404E9D">
      <w:pPr>
        <w:spacing w:before="0" w:after="0"/>
        <w:ind w:firstLine="709"/>
        <w:rPr>
          <w:sz w:val="20"/>
          <w:lang w:val="en-US"/>
        </w:rPr>
      </w:pPr>
      <w:hyperlink r:id="rId13" w:history="1">
        <w:r w:rsidR="00404E9D" w:rsidRPr="00637460">
          <w:rPr>
            <w:sz w:val="20"/>
            <w:lang w:val="en-US"/>
          </w:rPr>
          <w:t>http://qsp.su/tools/onlinehelp/about_license_gpl_russian.html</w:t>
        </w:r>
      </w:hyperlink>
    </w:p>
    <w:p w:rsidR="00404E9D" w:rsidRPr="00637460" w:rsidRDefault="00404E9D" w:rsidP="00404E9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ПО «Блокнот» - стандартное приложение операционной системы (MS Windows, Android и т.д.), предназначенное для работы с текстами;  </w:t>
      </w:r>
    </w:p>
    <w:p w:rsidR="00404E9D" w:rsidRPr="00637460" w:rsidRDefault="00404E9D" w:rsidP="00404E9D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sz w:val="20"/>
        </w:rPr>
        <w:t>ПО «Калькулятор» – стандартное приложение операционной системы (MS Windows, Android и т.д.), имитирующее работу калькулятора.</w:t>
      </w:r>
    </w:p>
    <w:p w:rsidR="00404E9D" w:rsidRPr="00637460" w:rsidRDefault="00404E9D" w:rsidP="00404E9D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Современные профессиональные базы данных:</w:t>
      </w:r>
    </w:p>
    <w:p w:rsidR="00404E9D" w:rsidRPr="00637460" w:rsidRDefault="00404E9D" w:rsidP="00404E9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Реестр профессиональных стандартов https://profstandart.rosmintrud.ru/obshchiy-informatsionnyy-blok/natsionalnyy-reestr-professionalnykh-standartov/reestr-professionalnykh-standartov/ </w:t>
      </w:r>
    </w:p>
    <w:p w:rsidR="00404E9D" w:rsidRPr="00637460" w:rsidRDefault="00404E9D" w:rsidP="00404E9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Реестр студентов/ординаторов/аспирантов/ассистентов-стажеров https://www.mos.ru/karta-moskvicha/services-proverka-grazhdanina-v-reestre-studentov/ </w:t>
      </w:r>
    </w:p>
    <w:p w:rsidR="00404E9D" w:rsidRPr="00637460" w:rsidRDefault="00404E9D" w:rsidP="00404E9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Ассоциация российских банков </w:t>
      </w:r>
      <w:hyperlink r:id="rId14" w:history="1">
        <w:r w:rsidRPr="00637460">
          <w:rPr>
            <w:rStyle w:val="ab"/>
            <w:sz w:val="20"/>
          </w:rPr>
          <w:t>https://arb.ru/</w:t>
        </w:r>
      </w:hyperlink>
    </w:p>
    <w:p w:rsidR="00404E9D" w:rsidRPr="00637460" w:rsidRDefault="00404E9D" w:rsidP="00404E9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Бухгалтерия.Ру https://www.buhgalteria.ru/</w:t>
      </w:r>
    </w:p>
    <w:p w:rsidR="00404E9D" w:rsidRPr="00637460" w:rsidRDefault="00404E9D" w:rsidP="00404E9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Союз финансистов России </w:t>
      </w:r>
      <w:hyperlink r:id="rId15" w:history="1">
        <w:r w:rsidRPr="00637460">
          <w:rPr>
            <w:rStyle w:val="ab"/>
            <w:sz w:val="20"/>
          </w:rPr>
          <w:t>http://sf-rf.ru/</w:t>
        </w:r>
      </w:hyperlink>
    </w:p>
    <w:p w:rsidR="00404E9D" w:rsidRPr="00637460" w:rsidRDefault="00404E9D" w:rsidP="00404E9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Финансовые рынки </w:t>
      </w:r>
      <w:hyperlink r:id="rId16" w:history="1">
        <w:r w:rsidRPr="00637460">
          <w:rPr>
            <w:rStyle w:val="ab"/>
            <w:sz w:val="20"/>
          </w:rPr>
          <w:t>https://www.cbr.ru/statistics/finr/</w:t>
        </w:r>
      </w:hyperlink>
    </w:p>
    <w:p w:rsidR="00404E9D" w:rsidRPr="00637460" w:rsidRDefault="00404E9D" w:rsidP="00404E9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Научная электронная библиотека. </w:t>
      </w:r>
      <w:hyperlink r:id="rId17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r w:rsidRPr="00637460">
          <w:rPr>
            <w:rStyle w:val="ab"/>
            <w:sz w:val="20"/>
            <w:lang w:val="en-US"/>
          </w:rPr>
          <w:t>elibrary</w:t>
        </w:r>
        <w:r w:rsidRPr="00637460">
          <w:rPr>
            <w:rStyle w:val="ab"/>
            <w:sz w:val="20"/>
          </w:rPr>
          <w:t>.</w:t>
        </w:r>
        <w:r w:rsidRPr="00637460">
          <w:rPr>
            <w:rStyle w:val="ab"/>
            <w:sz w:val="20"/>
            <w:lang w:val="en-US"/>
          </w:rPr>
          <w:t>ru</w:t>
        </w:r>
      </w:hyperlink>
    </w:p>
    <w:p w:rsidR="00404E9D" w:rsidRPr="00637460" w:rsidRDefault="00404E9D" w:rsidP="00404E9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Электронно-библиотечная система </w:t>
      </w:r>
      <w:r w:rsidRPr="00637460">
        <w:rPr>
          <w:sz w:val="20"/>
          <w:lang w:val="en-US"/>
        </w:rPr>
        <w:t>IPRbooks</w:t>
      </w:r>
      <w:r w:rsidRPr="00637460">
        <w:rPr>
          <w:sz w:val="20"/>
        </w:rPr>
        <w:t xml:space="preserve"> (ЭБС </w:t>
      </w:r>
      <w:r w:rsidRPr="00637460">
        <w:rPr>
          <w:sz w:val="20"/>
          <w:lang w:val="en-US"/>
        </w:rPr>
        <w:t>IPRbooks</w:t>
      </w:r>
      <w:r w:rsidRPr="00637460">
        <w:rPr>
          <w:sz w:val="20"/>
        </w:rPr>
        <w:t xml:space="preserve">) –электронная библиотека по всем отраслям знаний </w:t>
      </w:r>
      <w:hyperlink r:id="rId18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r w:rsidRPr="00637460">
          <w:rPr>
            <w:rStyle w:val="ab"/>
            <w:sz w:val="20"/>
            <w:lang w:val="en-US"/>
          </w:rPr>
          <w:t>www</w:t>
        </w:r>
        <w:r w:rsidRPr="00637460">
          <w:rPr>
            <w:rStyle w:val="ab"/>
            <w:sz w:val="20"/>
          </w:rPr>
          <w:t>.</w:t>
        </w:r>
        <w:r w:rsidRPr="00637460">
          <w:rPr>
            <w:rStyle w:val="ab"/>
            <w:sz w:val="20"/>
            <w:lang w:val="en-US"/>
          </w:rPr>
          <w:t>iprbookshop</w:t>
        </w:r>
        <w:r w:rsidRPr="00637460">
          <w:rPr>
            <w:rStyle w:val="ab"/>
            <w:sz w:val="20"/>
          </w:rPr>
          <w:t>.</w:t>
        </w:r>
        <w:r w:rsidRPr="00637460">
          <w:rPr>
            <w:rStyle w:val="ab"/>
            <w:sz w:val="20"/>
            <w:lang w:val="en-US"/>
          </w:rPr>
          <w:t>ru</w:t>
        </w:r>
      </w:hyperlink>
    </w:p>
    <w:p w:rsidR="00404E9D" w:rsidRPr="00637460" w:rsidRDefault="00404E9D" w:rsidP="00404E9D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Информационно-справочные системы:</w:t>
      </w:r>
    </w:p>
    <w:p w:rsidR="00982119" w:rsidRPr="00982119" w:rsidRDefault="00982119" w:rsidP="00982119">
      <w:pPr>
        <w:spacing w:before="0" w:after="0"/>
        <w:rPr>
          <w:sz w:val="20"/>
        </w:rPr>
      </w:pPr>
      <w:r w:rsidRPr="00982119">
        <w:rPr>
          <w:sz w:val="20"/>
        </w:rPr>
        <w:t xml:space="preserve">Справочно-правовая система «Гарант»; </w:t>
      </w:r>
    </w:p>
    <w:p w:rsidR="006564D2" w:rsidRDefault="00982119" w:rsidP="00982119">
      <w:pPr>
        <w:spacing w:before="0" w:after="0"/>
      </w:pPr>
      <w:r w:rsidRPr="00982119">
        <w:rPr>
          <w:sz w:val="20"/>
        </w:rPr>
        <w:t>Справочно-правовая система «Консультант Плюс».</w:t>
      </w:r>
    </w:p>
    <w:sectPr w:rsidR="006564D2" w:rsidSect="00404E9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TT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doni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_Timer">
    <w:altName w:val="Times New Roman Cyr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ntiqua"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PMincho">
    <w:charset w:val="80"/>
    <w:family w:val="roman"/>
    <w:pitch w:val="variable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??">
    <w:altName w:val="Malgun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penSymbol">
    <w:altName w:val="Courier New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ios">
    <w:altName w:val="Helio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131"/>
      <w:lvlText w:val="%1."/>
      <w:lvlJc w:val="left"/>
      <w:pPr>
        <w:tabs>
          <w:tab w:val="left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FFFFFF82"/>
    <w:lvl w:ilvl="0">
      <w:start w:val="1"/>
      <w:numFmt w:val="bullet"/>
      <w:pStyle w:val="Tst-question"/>
      <w:lvlText w:val=""/>
      <w:lvlJc w:val="left"/>
      <w:pPr>
        <w:tabs>
          <w:tab w:val="left" w:pos="926"/>
        </w:tabs>
        <w:ind w:left="926" w:hanging="360"/>
      </w:pPr>
    </w:lvl>
  </w:abstractNum>
  <w:abstractNum w:abstractNumId="2" w15:restartNumberingAfterBreak="0">
    <w:nsid w:val="FFFFFF83"/>
    <w:multiLevelType w:val="singleLevel"/>
    <w:tmpl w:val="FFFFFF83"/>
    <w:lvl w:ilvl="0">
      <w:start w:val="1"/>
      <w:numFmt w:val="decimal"/>
      <w:pStyle w:val="3"/>
      <w:lvlText w:val="%1."/>
      <w:lvlJc w:val="left"/>
      <w:pPr>
        <w:ind w:left="720" w:hanging="360"/>
      </w:pPr>
      <w:rPr>
        <w:rFonts w:cs="Times New Roman"/>
      </w:rPr>
    </w:lvl>
  </w:abstractNum>
  <w:abstractNum w:abstractNumId="3" w15:restartNumberingAfterBreak="0">
    <w:nsid w:val="FFFFFF88"/>
    <w:multiLevelType w:val="singleLevel"/>
    <w:tmpl w:val="FFFFFF88"/>
    <w:lvl w:ilvl="0">
      <w:start w:val="1"/>
      <w:numFmt w:val="decimal"/>
      <w:pStyle w:val="-31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FFFFFF89"/>
    <w:multiLevelType w:val="singleLevel"/>
    <w:tmpl w:val="FFFFFF89"/>
    <w:lvl w:ilvl="0">
      <w:start w:val="1"/>
      <w:numFmt w:val="bullet"/>
      <w:pStyle w:val="0752"/>
      <w:lvlText w:val="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FE"/>
    <w:multiLevelType w:val="singleLevel"/>
    <w:tmpl w:val="FFFFFFFE"/>
    <w:lvl w:ilvl="0">
      <w:numFmt w:val="bullet"/>
      <w:lvlText w:val="*"/>
      <w:lvlJc w:val="left"/>
    </w:lvl>
  </w:abstractNum>
  <w:abstractNum w:abstractNumId="6" w15:restartNumberingAfterBreak="0">
    <w:nsid w:val="05536F94"/>
    <w:multiLevelType w:val="multilevel"/>
    <w:tmpl w:val="05536F9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C3456F5"/>
    <w:multiLevelType w:val="multilevel"/>
    <w:tmpl w:val="0C3456F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450138"/>
    <w:multiLevelType w:val="multilevel"/>
    <w:tmpl w:val="13450138"/>
    <w:lvl w:ilvl="0">
      <w:start w:val="1"/>
      <w:numFmt w:val="decimal"/>
      <w:pStyle w:val="a"/>
      <w:lvlText w:val="%1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  <w:rPr>
        <w:rFonts w:cs="Times New Roman"/>
      </w:rPr>
    </w:lvl>
  </w:abstractNum>
  <w:abstractNum w:abstractNumId="9" w15:restartNumberingAfterBreak="0">
    <w:nsid w:val="17AA16EB"/>
    <w:multiLevelType w:val="multilevel"/>
    <w:tmpl w:val="17AA16EB"/>
    <w:lvl w:ilvl="0">
      <w:start w:val="1"/>
      <w:numFmt w:val="decimal"/>
      <w:pStyle w:val="a0"/>
      <w:lvlText w:val="%1."/>
      <w:lvlJc w:val="left"/>
      <w:pPr>
        <w:tabs>
          <w:tab w:val="left" w:pos="0"/>
        </w:tabs>
        <w:ind w:left="113" w:hanging="113"/>
      </w:pPr>
      <w:rPr>
        <w:rFonts w:cs="Times New Roman"/>
      </w:rPr>
    </w:lvl>
    <w:lvl w:ilvl="1">
      <w:start w:val="1"/>
      <w:numFmt w:val="upperLetter"/>
      <w:lvlText w:val="%2)"/>
      <w:lvlJc w:val="left"/>
      <w:pPr>
        <w:tabs>
          <w:tab w:val="left" w:pos="0"/>
        </w:tabs>
        <w:ind w:left="454" w:hanging="114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cs="Times New Roman"/>
      </w:rPr>
    </w:lvl>
  </w:abstractNum>
  <w:abstractNum w:abstractNumId="10" w15:restartNumberingAfterBreak="0">
    <w:nsid w:val="1D034241"/>
    <w:multiLevelType w:val="multilevel"/>
    <w:tmpl w:val="1D034241"/>
    <w:lvl w:ilvl="0">
      <w:start w:val="1"/>
      <w:numFmt w:val="decimal"/>
      <w:pStyle w:val="2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E625B74"/>
    <w:multiLevelType w:val="hybridMultilevel"/>
    <w:tmpl w:val="6F1E62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7360CC5"/>
    <w:multiLevelType w:val="multilevel"/>
    <w:tmpl w:val="27360CC5"/>
    <w:lvl w:ilvl="0">
      <w:start w:val="1"/>
      <w:numFmt w:val="decimal"/>
      <w:lvlText w:val="%1."/>
      <w:lvlJc w:val="left"/>
      <w:pPr>
        <w:tabs>
          <w:tab w:val="left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7E53DB0"/>
    <w:multiLevelType w:val="multilevel"/>
    <w:tmpl w:val="27E53DB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540C00"/>
    <w:multiLevelType w:val="multilevel"/>
    <w:tmpl w:val="2E540C00"/>
    <w:lvl w:ilvl="0">
      <w:start w:val="1"/>
      <w:numFmt w:val="decimal"/>
      <w:lvlText w:val="%1."/>
      <w:lvlJc w:val="left"/>
      <w:pPr>
        <w:tabs>
          <w:tab w:val="left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F1A3E58"/>
    <w:multiLevelType w:val="hybridMultilevel"/>
    <w:tmpl w:val="F7484B4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F8D7315"/>
    <w:multiLevelType w:val="multilevel"/>
    <w:tmpl w:val="2F8D7315"/>
    <w:lvl w:ilvl="0">
      <w:start w:val="1"/>
      <w:numFmt w:val="decimal"/>
      <w:lvlText w:val="%1"/>
      <w:lvlJc w:val="left"/>
      <w:pPr>
        <w:tabs>
          <w:tab w:val="left" w:pos="72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375"/>
        </w:tabs>
        <w:ind w:left="137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095"/>
        </w:tabs>
        <w:ind w:left="2095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15"/>
        </w:tabs>
        <w:ind w:left="2815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535"/>
        </w:tabs>
        <w:ind w:left="3535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255"/>
        </w:tabs>
        <w:ind w:left="4255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4975"/>
        </w:tabs>
        <w:ind w:left="4975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695"/>
        </w:tabs>
        <w:ind w:left="569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15"/>
        </w:tabs>
        <w:ind w:left="6415" w:hanging="360"/>
      </w:pPr>
      <w:rPr>
        <w:rFonts w:cs="Times New Roman"/>
      </w:rPr>
    </w:lvl>
  </w:abstractNum>
  <w:abstractNum w:abstractNumId="17" w15:restartNumberingAfterBreak="0">
    <w:nsid w:val="36336F04"/>
    <w:multiLevelType w:val="multilevel"/>
    <w:tmpl w:val="36336F04"/>
    <w:lvl w:ilvl="0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 w15:restartNumberingAfterBreak="0">
    <w:nsid w:val="37556940"/>
    <w:multiLevelType w:val="multilevel"/>
    <w:tmpl w:val="37556940"/>
    <w:lvl w:ilvl="0">
      <w:start w:val="1"/>
      <w:numFmt w:val="bullet"/>
      <w:lvlText w:val="-"/>
      <w:lvlJc w:val="left"/>
      <w:pPr>
        <w:tabs>
          <w:tab w:val="left" w:pos="786"/>
        </w:tabs>
        <w:ind w:left="786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</w:lvl>
  </w:abstractNum>
  <w:abstractNum w:abstractNumId="19" w15:restartNumberingAfterBreak="0">
    <w:nsid w:val="37F025DE"/>
    <w:multiLevelType w:val="multilevel"/>
    <w:tmpl w:val="37F025D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24185"/>
    <w:multiLevelType w:val="hybridMultilevel"/>
    <w:tmpl w:val="A48644CA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505123A"/>
    <w:multiLevelType w:val="hybridMultilevel"/>
    <w:tmpl w:val="CF7EC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BB51533"/>
    <w:multiLevelType w:val="multilevel"/>
    <w:tmpl w:val="4BB51533"/>
    <w:lvl w:ilvl="0">
      <w:start w:val="1"/>
      <w:numFmt w:val="bullet"/>
      <w:pStyle w:val="1"/>
      <w:lvlText w:val=""/>
      <w:lvlJc w:val="left"/>
      <w:pPr>
        <w:tabs>
          <w:tab w:val="left" w:pos="144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</w:lvl>
  </w:abstractNum>
  <w:abstractNum w:abstractNumId="23" w15:restartNumberingAfterBreak="0">
    <w:nsid w:val="510D2550"/>
    <w:multiLevelType w:val="multilevel"/>
    <w:tmpl w:val="510D255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3F513F3"/>
    <w:multiLevelType w:val="multilevel"/>
    <w:tmpl w:val="53F513F3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3656D56"/>
    <w:multiLevelType w:val="multilevel"/>
    <w:tmpl w:val="63656D56"/>
    <w:lvl w:ilvl="0">
      <w:start w:val="1"/>
      <w:numFmt w:val="bullet"/>
      <w:lvlText w:val=""/>
      <w:lvlJc w:val="left"/>
      <w:pPr>
        <w:ind w:left="1429" w:hanging="360"/>
      </w:pPr>
    </w:lvl>
    <w:lvl w:ilvl="1">
      <w:start w:val="1"/>
      <w:numFmt w:val="bullet"/>
      <w:lvlText w:val="o"/>
      <w:lvlJc w:val="left"/>
      <w:pPr>
        <w:ind w:left="2149" w:hanging="360"/>
      </w:pPr>
    </w:lvl>
    <w:lvl w:ilvl="2">
      <w:start w:val="1"/>
      <w:numFmt w:val="bullet"/>
      <w:lvlText w:val=""/>
      <w:lvlJc w:val="left"/>
      <w:pPr>
        <w:ind w:left="2869" w:hanging="360"/>
      </w:pPr>
    </w:lvl>
    <w:lvl w:ilvl="3">
      <w:start w:val="1"/>
      <w:numFmt w:val="bullet"/>
      <w:lvlText w:val=""/>
      <w:lvlJc w:val="left"/>
      <w:pPr>
        <w:ind w:left="3589" w:hanging="360"/>
      </w:pPr>
    </w:lvl>
    <w:lvl w:ilvl="4">
      <w:start w:val="1"/>
      <w:numFmt w:val="bullet"/>
      <w:lvlText w:val="o"/>
      <w:lvlJc w:val="left"/>
      <w:pPr>
        <w:ind w:left="4309" w:hanging="360"/>
      </w:pPr>
    </w:lvl>
    <w:lvl w:ilvl="5">
      <w:start w:val="1"/>
      <w:numFmt w:val="bullet"/>
      <w:lvlText w:val=""/>
      <w:lvlJc w:val="left"/>
      <w:pPr>
        <w:ind w:left="5029" w:hanging="360"/>
      </w:pPr>
    </w:lvl>
    <w:lvl w:ilvl="6">
      <w:start w:val="1"/>
      <w:numFmt w:val="bullet"/>
      <w:lvlText w:val=""/>
      <w:lvlJc w:val="left"/>
      <w:pPr>
        <w:ind w:left="5749" w:hanging="360"/>
      </w:pPr>
    </w:lvl>
    <w:lvl w:ilvl="7">
      <w:start w:val="1"/>
      <w:numFmt w:val="bullet"/>
      <w:lvlText w:val="o"/>
      <w:lvlJc w:val="left"/>
      <w:pPr>
        <w:ind w:left="6469" w:hanging="360"/>
      </w:pPr>
    </w:lvl>
    <w:lvl w:ilvl="8">
      <w:start w:val="1"/>
      <w:numFmt w:val="bullet"/>
      <w:lvlText w:val=""/>
      <w:lvlJc w:val="left"/>
      <w:pPr>
        <w:ind w:left="7189" w:hanging="360"/>
      </w:pPr>
    </w:lvl>
  </w:abstractNum>
  <w:abstractNum w:abstractNumId="26" w15:restartNumberingAfterBreak="0">
    <w:nsid w:val="6A882274"/>
    <w:multiLevelType w:val="multilevel"/>
    <w:tmpl w:val="6A882274"/>
    <w:lvl w:ilvl="0">
      <w:start w:val="1"/>
      <w:numFmt w:val="decimal"/>
      <w:lvlText w:val="%1.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3240"/>
        </w:tabs>
        <w:ind w:left="32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960"/>
        </w:tabs>
        <w:ind w:left="39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4680"/>
        </w:tabs>
        <w:ind w:left="46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5400"/>
        </w:tabs>
        <w:ind w:left="54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6120"/>
        </w:tabs>
        <w:ind w:left="61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6840"/>
        </w:tabs>
        <w:ind w:left="68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7560"/>
        </w:tabs>
        <w:ind w:left="7560" w:hanging="180"/>
      </w:pPr>
      <w:rPr>
        <w:rFonts w:cs="Times New Roman"/>
      </w:rPr>
    </w:lvl>
  </w:abstractNum>
  <w:abstractNum w:abstractNumId="27" w15:restartNumberingAfterBreak="0">
    <w:nsid w:val="6C7924F9"/>
    <w:multiLevelType w:val="multilevel"/>
    <w:tmpl w:val="6C7924F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CB81905"/>
    <w:multiLevelType w:val="multilevel"/>
    <w:tmpl w:val="6CB81905"/>
    <w:lvl w:ilvl="0">
      <w:start w:val="1"/>
      <w:numFmt w:val="decimal"/>
      <w:pStyle w:val="a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E312336"/>
    <w:multiLevelType w:val="multilevel"/>
    <w:tmpl w:val="6E31233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4D5789"/>
    <w:multiLevelType w:val="multilevel"/>
    <w:tmpl w:val="714D5789"/>
    <w:lvl w:ilvl="0">
      <w:start w:val="1"/>
      <w:numFmt w:val="decimal"/>
      <w:pStyle w:val="2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4B76127"/>
    <w:multiLevelType w:val="multilevel"/>
    <w:tmpl w:val="74B76127"/>
    <w:lvl w:ilvl="0">
      <w:start w:val="1"/>
      <w:numFmt w:val="decimal"/>
      <w:lvlText w:val="%1."/>
      <w:lvlJc w:val="left"/>
      <w:pPr>
        <w:tabs>
          <w:tab w:val="left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5516E80"/>
    <w:multiLevelType w:val="multilevel"/>
    <w:tmpl w:val="75516E80"/>
    <w:lvl w:ilvl="0">
      <w:start w:val="1"/>
      <w:numFmt w:val="decimal"/>
      <w:lvlText w:val="%1."/>
      <w:lvlJc w:val="left"/>
      <w:pPr>
        <w:tabs>
          <w:tab w:val="left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AF3169A"/>
    <w:multiLevelType w:val="multilevel"/>
    <w:tmpl w:val="7AF3169A"/>
    <w:lvl w:ilvl="0">
      <w:start w:val="1"/>
      <w:numFmt w:val="decimal"/>
      <w:lvlText w:val="%1.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28"/>
  </w:num>
  <w:num w:numId="3">
    <w:abstractNumId w:val="8"/>
  </w:num>
  <w:num w:numId="4">
    <w:abstractNumId w:val="22"/>
  </w:num>
  <w:num w:numId="5">
    <w:abstractNumId w:val="1"/>
  </w:num>
  <w:num w:numId="6">
    <w:abstractNumId w:val="9"/>
  </w:num>
  <w:num w:numId="7">
    <w:abstractNumId w:val="0"/>
  </w:num>
  <w:num w:numId="8">
    <w:abstractNumId w:val="4"/>
  </w:num>
  <w:num w:numId="9">
    <w:abstractNumId w:val="10"/>
  </w:num>
  <w:num w:numId="10">
    <w:abstractNumId w:val="30"/>
  </w:num>
  <w:num w:numId="11">
    <w:abstractNumId w:val="3"/>
  </w:num>
  <w:num w:numId="12">
    <w:abstractNumId w:val="5"/>
    <w:lvlOverride w:ilvl="0">
      <w:lvl w:ilvl="0">
        <w:numFmt w:val="bullet"/>
        <w:lvlText w:val="-"/>
        <w:legacy w:legacy="1" w:legacySpace="0" w:legacyIndent="130"/>
        <w:lvlJc w:val="left"/>
      </w:lvl>
    </w:lvlOverride>
  </w:num>
  <w:num w:numId="13">
    <w:abstractNumId w:val="18"/>
  </w:num>
  <w:num w:numId="14">
    <w:abstractNumId w:val="25"/>
  </w:num>
  <w:num w:numId="15">
    <w:abstractNumId w:val="29"/>
  </w:num>
  <w:num w:numId="16">
    <w:abstractNumId w:val="13"/>
  </w:num>
  <w:num w:numId="17">
    <w:abstractNumId w:val="7"/>
  </w:num>
  <w:num w:numId="18">
    <w:abstractNumId w:val="32"/>
  </w:num>
  <w:num w:numId="19">
    <w:abstractNumId w:val="14"/>
  </w:num>
  <w:num w:numId="20">
    <w:abstractNumId w:val="12"/>
  </w:num>
  <w:num w:numId="21">
    <w:abstractNumId w:val="27"/>
  </w:num>
  <w:num w:numId="22">
    <w:abstractNumId w:val="33"/>
  </w:num>
  <w:num w:numId="23">
    <w:abstractNumId w:val="6"/>
  </w:num>
  <w:num w:numId="24">
    <w:abstractNumId w:val="26"/>
  </w:num>
  <w:num w:numId="25">
    <w:abstractNumId w:val="31"/>
  </w:num>
  <w:num w:numId="26">
    <w:abstractNumId w:val="23"/>
  </w:num>
  <w:num w:numId="27">
    <w:abstractNumId w:val="19"/>
  </w:num>
  <w:num w:numId="28">
    <w:abstractNumId w:val="16"/>
  </w:num>
  <w:num w:numId="29">
    <w:abstractNumId w:val="24"/>
  </w:num>
  <w:num w:numId="30">
    <w:abstractNumId w:val="17"/>
  </w:num>
  <w:num w:numId="31">
    <w:abstractNumId w:val="11"/>
  </w:num>
  <w:num w:numId="32">
    <w:abstractNumId w:val="21"/>
  </w:num>
  <w:num w:numId="33">
    <w:abstractNumId w:val="15"/>
  </w:num>
  <w:num w:numId="34">
    <w:abstractNumId w:val="2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compat>
    <w:compatSetting w:name="compatibilityMode" w:uri="http://schemas.microsoft.com/office/word" w:val="12"/>
  </w:compat>
  <w:rsids>
    <w:rsidRoot w:val="00404E9D"/>
    <w:rsid w:val="00001F5E"/>
    <w:rsid w:val="00084B91"/>
    <w:rsid w:val="00157DD9"/>
    <w:rsid w:val="00206ABC"/>
    <w:rsid w:val="002A2376"/>
    <w:rsid w:val="00371CF6"/>
    <w:rsid w:val="003D27B6"/>
    <w:rsid w:val="00404E9D"/>
    <w:rsid w:val="004F7282"/>
    <w:rsid w:val="0056073A"/>
    <w:rsid w:val="00577521"/>
    <w:rsid w:val="005B31CE"/>
    <w:rsid w:val="005D2178"/>
    <w:rsid w:val="00626F4D"/>
    <w:rsid w:val="006564D2"/>
    <w:rsid w:val="0065717A"/>
    <w:rsid w:val="00674E04"/>
    <w:rsid w:val="00690A6B"/>
    <w:rsid w:val="006E3898"/>
    <w:rsid w:val="00744BF2"/>
    <w:rsid w:val="00831313"/>
    <w:rsid w:val="00885765"/>
    <w:rsid w:val="008C05D0"/>
    <w:rsid w:val="008C3259"/>
    <w:rsid w:val="009023B7"/>
    <w:rsid w:val="00952061"/>
    <w:rsid w:val="00982119"/>
    <w:rsid w:val="009E371A"/>
    <w:rsid w:val="00A82094"/>
    <w:rsid w:val="00A93348"/>
    <w:rsid w:val="00AE0421"/>
    <w:rsid w:val="00B9490B"/>
    <w:rsid w:val="00BA7635"/>
    <w:rsid w:val="00BF2D3F"/>
    <w:rsid w:val="00C13BE9"/>
    <w:rsid w:val="00C54611"/>
    <w:rsid w:val="00C62B84"/>
    <w:rsid w:val="00C66DB4"/>
    <w:rsid w:val="00C76F84"/>
    <w:rsid w:val="00CA24F0"/>
    <w:rsid w:val="00CB043F"/>
    <w:rsid w:val="00CC6C75"/>
    <w:rsid w:val="00D51CCC"/>
    <w:rsid w:val="00D55882"/>
    <w:rsid w:val="00D76A9A"/>
    <w:rsid w:val="00E1141E"/>
    <w:rsid w:val="00E14C07"/>
    <w:rsid w:val="00E47F25"/>
    <w:rsid w:val="00EB2F1C"/>
    <w:rsid w:val="00F7676D"/>
    <w:rsid w:val="00F835D3"/>
    <w:rsid w:val="00FA3E73"/>
    <w:rsid w:val="00FD66BB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6947E"/>
  <w15:docId w15:val="{33AFC298-0688-43A1-8723-4AD77012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 w:qFormat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 w:qFormat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 w:qFormat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04E9D"/>
    <w:pPr>
      <w:widowControl w:val="0"/>
      <w:snapToGrid w:val="0"/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10">
    <w:name w:val="heading 1"/>
    <w:basedOn w:val="a2"/>
    <w:next w:val="a2"/>
    <w:link w:val="12"/>
    <w:qFormat/>
    <w:rsid w:val="00404E9D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0"/>
    </w:pPr>
    <w:rPr>
      <w:rFonts w:ascii="PragmaticaCTT" w:hAnsi="PragmaticaCTT"/>
      <w:sz w:val="20"/>
    </w:rPr>
  </w:style>
  <w:style w:type="paragraph" w:styleId="20">
    <w:name w:val="heading 2"/>
    <w:basedOn w:val="10"/>
    <w:next w:val="a2"/>
    <w:link w:val="23"/>
    <w:qFormat/>
    <w:rsid w:val="00404E9D"/>
    <w:pPr>
      <w:outlineLvl w:val="1"/>
    </w:pPr>
  </w:style>
  <w:style w:type="paragraph" w:styleId="30">
    <w:name w:val="heading 3"/>
    <w:basedOn w:val="a2"/>
    <w:next w:val="a2"/>
    <w:link w:val="32"/>
    <w:qFormat/>
    <w:rsid w:val="00404E9D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2"/>
    </w:pPr>
    <w:rPr>
      <w:rFonts w:ascii="PragmaticaCTT" w:hAnsi="PragmaticaCTT"/>
      <w:sz w:val="20"/>
    </w:rPr>
  </w:style>
  <w:style w:type="paragraph" w:styleId="4">
    <w:name w:val="heading 4"/>
    <w:basedOn w:val="a2"/>
    <w:next w:val="a2"/>
    <w:link w:val="40"/>
    <w:uiPriority w:val="99"/>
    <w:qFormat/>
    <w:rsid w:val="00404E9D"/>
    <w:pPr>
      <w:keepNext/>
      <w:widowControl/>
      <w:snapToGrid/>
      <w:spacing w:before="0" w:after="0"/>
      <w:outlineLvl w:val="3"/>
    </w:pPr>
    <w:rPr>
      <w:rFonts w:eastAsia="Times New Roman"/>
    </w:rPr>
  </w:style>
  <w:style w:type="paragraph" w:styleId="5">
    <w:name w:val="heading 5"/>
    <w:basedOn w:val="a2"/>
    <w:next w:val="a2"/>
    <w:link w:val="50"/>
    <w:uiPriority w:val="99"/>
    <w:qFormat/>
    <w:rsid w:val="00404E9D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4"/>
    </w:pPr>
    <w:rPr>
      <w:rFonts w:ascii="PragmaticaCTT" w:eastAsia="Times New Roman" w:hAnsi="PragmaticaCTT" w:cs="PragmaticaCTT"/>
      <w:sz w:val="20"/>
    </w:rPr>
  </w:style>
  <w:style w:type="paragraph" w:styleId="6">
    <w:name w:val="heading 6"/>
    <w:basedOn w:val="a2"/>
    <w:next w:val="a2"/>
    <w:link w:val="60"/>
    <w:uiPriority w:val="99"/>
    <w:qFormat/>
    <w:rsid w:val="00404E9D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5"/>
    </w:pPr>
    <w:rPr>
      <w:rFonts w:ascii="PragmaticaCTT" w:eastAsia="Times New Roman" w:hAnsi="PragmaticaCTT" w:cs="PragmaticaCTT"/>
      <w:sz w:val="20"/>
    </w:rPr>
  </w:style>
  <w:style w:type="paragraph" w:styleId="7">
    <w:name w:val="heading 7"/>
    <w:basedOn w:val="a2"/>
    <w:next w:val="a2"/>
    <w:link w:val="70"/>
    <w:uiPriority w:val="99"/>
    <w:qFormat/>
    <w:rsid w:val="00404E9D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6"/>
    </w:pPr>
    <w:rPr>
      <w:rFonts w:ascii="PragmaticaCTT" w:eastAsia="Times New Roman" w:hAnsi="PragmaticaCTT" w:cs="PragmaticaCTT"/>
      <w:sz w:val="20"/>
    </w:rPr>
  </w:style>
  <w:style w:type="paragraph" w:styleId="8">
    <w:name w:val="heading 8"/>
    <w:basedOn w:val="a2"/>
    <w:next w:val="a2"/>
    <w:link w:val="80"/>
    <w:uiPriority w:val="99"/>
    <w:qFormat/>
    <w:rsid w:val="00404E9D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styleId="9">
    <w:name w:val="heading 9"/>
    <w:basedOn w:val="a2"/>
    <w:next w:val="a2"/>
    <w:link w:val="90"/>
    <w:uiPriority w:val="99"/>
    <w:qFormat/>
    <w:rsid w:val="00404E9D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8"/>
    </w:pPr>
    <w:rPr>
      <w:rFonts w:ascii="PragmaticaCTT" w:eastAsia="Times New Roman" w:hAnsi="PragmaticaCTT" w:cs="PragmaticaCTT"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qFormat/>
    <w:rsid w:val="00404E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2">
    <w:name w:val="Заголовок 2 Знак"/>
    <w:basedOn w:val="a3"/>
    <w:qFormat/>
    <w:rsid w:val="00404E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qFormat/>
    <w:rsid w:val="00404E9D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character" w:customStyle="1" w:styleId="40">
    <w:name w:val="Заголовок 4 Знак"/>
    <w:basedOn w:val="a3"/>
    <w:link w:val="4"/>
    <w:uiPriority w:val="99"/>
    <w:qFormat/>
    <w:rsid w:val="00404E9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9"/>
    <w:qFormat/>
    <w:rsid w:val="00404E9D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60">
    <w:name w:val="Заголовок 6 Знак"/>
    <w:basedOn w:val="a3"/>
    <w:link w:val="6"/>
    <w:uiPriority w:val="99"/>
    <w:qFormat/>
    <w:rsid w:val="00404E9D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70">
    <w:name w:val="Заголовок 7 Знак"/>
    <w:basedOn w:val="a3"/>
    <w:link w:val="7"/>
    <w:uiPriority w:val="99"/>
    <w:qFormat/>
    <w:rsid w:val="00404E9D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80">
    <w:name w:val="Заголовок 8 Знак"/>
    <w:basedOn w:val="a3"/>
    <w:link w:val="8"/>
    <w:uiPriority w:val="99"/>
    <w:qFormat/>
    <w:rsid w:val="00404E9D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90">
    <w:name w:val="Заголовок 9 Знак"/>
    <w:basedOn w:val="a3"/>
    <w:link w:val="9"/>
    <w:uiPriority w:val="99"/>
    <w:qFormat/>
    <w:rsid w:val="00404E9D"/>
    <w:rPr>
      <w:rFonts w:ascii="PragmaticaCTT" w:eastAsia="Times New Roman" w:hAnsi="PragmaticaCTT" w:cs="PragmaticaCTT"/>
      <w:sz w:val="20"/>
      <w:szCs w:val="20"/>
      <w:lang w:eastAsia="ru-RU"/>
    </w:rPr>
  </w:style>
  <w:style w:type="character" w:styleId="HTML">
    <w:name w:val="HTML Sample"/>
    <w:basedOn w:val="a3"/>
    <w:uiPriority w:val="99"/>
    <w:qFormat/>
    <w:rsid w:val="00404E9D"/>
    <w:rPr>
      <w:rFonts w:ascii="Courier New" w:hAnsi="Courier New" w:cs="Times New Roman"/>
    </w:rPr>
  </w:style>
  <w:style w:type="character" w:styleId="a6">
    <w:name w:val="FollowedHyperlink"/>
    <w:basedOn w:val="a3"/>
    <w:uiPriority w:val="99"/>
    <w:qFormat/>
    <w:rsid w:val="00404E9D"/>
    <w:rPr>
      <w:rFonts w:cs="Times New Roman"/>
      <w:color w:val="800080"/>
      <w:u w:val="single"/>
    </w:rPr>
  </w:style>
  <w:style w:type="character" w:styleId="a7">
    <w:name w:val="footnote reference"/>
    <w:basedOn w:val="a3"/>
    <w:uiPriority w:val="99"/>
    <w:qFormat/>
    <w:rsid w:val="00404E9D"/>
    <w:rPr>
      <w:rFonts w:cs="Times New Roman"/>
      <w:vertAlign w:val="superscript"/>
    </w:rPr>
  </w:style>
  <w:style w:type="character" w:styleId="a8">
    <w:name w:val="annotation reference"/>
    <w:basedOn w:val="a3"/>
    <w:uiPriority w:val="99"/>
    <w:qFormat/>
    <w:rsid w:val="00404E9D"/>
    <w:rPr>
      <w:rFonts w:cs="Times New Roman"/>
      <w:sz w:val="16"/>
    </w:rPr>
  </w:style>
  <w:style w:type="character" w:styleId="a9">
    <w:name w:val="endnote reference"/>
    <w:basedOn w:val="a3"/>
    <w:uiPriority w:val="99"/>
    <w:qFormat/>
    <w:rsid w:val="00404E9D"/>
    <w:rPr>
      <w:rFonts w:cs="Times New Roman"/>
      <w:vertAlign w:val="superscript"/>
    </w:rPr>
  </w:style>
  <w:style w:type="character" w:styleId="HTML0">
    <w:name w:val="HTML Acronym"/>
    <w:basedOn w:val="a3"/>
    <w:uiPriority w:val="99"/>
    <w:qFormat/>
    <w:rsid w:val="00404E9D"/>
    <w:rPr>
      <w:rFonts w:cs="Times New Roman"/>
    </w:rPr>
  </w:style>
  <w:style w:type="character" w:styleId="aa">
    <w:name w:val="Emphasis"/>
    <w:basedOn w:val="a3"/>
    <w:uiPriority w:val="99"/>
    <w:qFormat/>
    <w:rsid w:val="00404E9D"/>
    <w:rPr>
      <w:rFonts w:cs="Times New Roman"/>
      <w:i/>
    </w:rPr>
  </w:style>
  <w:style w:type="character" w:styleId="ab">
    <w:name w:val="Hyperlink"/>
    <w:basedOn w:val="a3"/>
    <w:qFormat/>
    <w:rsid w:val="00404E9D"/>
    <w:rPr>
      <w:rFonts w:cs="Times New Roman"/>
      <w:color w:val="000000"/>
      <w:u w:val="single"/>
    </w:rPr>
  </w:style>
  <w:style w:type="character" w:styleId="HTML1">
    <w:name w:val="HTML Code"/>
    <w:basedOn w:val="a3"/>
    <w:uiPriority w:val="99"/>
    <w:qFormat/>
    <w:rsid w:val="00404E9D"/>
    <w:rPr>
      <w:rFonts w:ascii="Courier New" w:hAnsi="Courier New" w:cs="Times New Roman"/>
      <w:sz w:val="20"/>
    </w:rPr>
  </w:style>
  <w:style w:type="character" w:styleId="ac">
    <w:name w:val="page number"/>
    <w:basedOn w:val="a3"/>
    <w:uiPriority w:val="99"/>
    <w:qFormat/>
    <w:rsid w:val="00404E9D"/>
    <w:rPr>
      <w:rFonts w:cs="Times New Roman"/>
    </w:rPr>
  </w:style>
  <w:style w:type="character" w:styleId="ad">
    <w:name w:val="line number"/>
    <w:basedOn w:val="a3"/>
    <w:uiPriority w:val="99"/>
    <w:qFormat/>
    <w:rsid w:val="00404E9D"/>
    <w:rPr>
      <w:rFonts w:cs="Times New Roman"/>
    </w:rPr>
  </w:style>
  <w:style w:type="character" w:styleId="HTML2">
    <w:name w:val="HTML Definition"/>
    <w:basedOn w:val="a3"/>
    <w:uiPriority w:val="99"/>
    <w:qFormat/>
    <w:rsid w:val="00404E9D"/>
    <w:rPr>
      <w:rFonts w:cs="Times New Roman"/>
      <w:i/>
    </w:rPr>
  </w:style>
  <w:style w:type="character" w:styleId="HTML3">
    <w:name w:val="HTML Variable"/>
    <w:basedOn w:val="a3"/>
    <w:uiPriority w:val="99"/>
    <w:qFormat/>
    <w:rsid w:val="00404E9D"/>
    <w:rPr>
      <w:rFonts w:cs="Times New Roman"/>
      <w:i/>
    </w:rPr>
  </w:style>
  <w:style w:type="character" w:styleId="HTML4">
    <w:name w:val="HTML Typewriter"/>
    <w:basedOn w:val="a3"/>
    <w:uiPriority w:val="99"/>
    <w:qFormat/>
    <w:rsid w:val="00404E9D"/>
    <w:rPr>
      <w:rFonts w:ascii="Courier New" w:hAnsi="Courier New" w:cs="Times New Roman"/>
      <w:sz w:val="20"/>
    </w:rPr>
  </w:style>
  <w:style w:type="character" w:styleId="ae">
    <w:name w:val="Strong"/>
    <w:basedOn w:val="a3"/>
    <w:uiPriority w:val="22"/>
    <w:qFormat/>
    <w:rsid w:val="00404E9D"/>
    <w:rPr>
      <w:rFonts w:cs="Times New Roman"/>
      <w:b/>
    </w:rPr>
  </w:style>
  <w:style w:type="character" w:styleId="HTML5">
    <w:name w:val="HTML Cite"/>
    <w:basedOn w:val="a3"/>
    <w:uiPriority w:val="99"/>
    <w:qFormat/>
    <w:rsid w:val="00404E9D"/>
    <w:rPr>
      <w:rFonts w:cs="Times New Roman"/>
      <w:i/>
    </w:rPr>
  </w:style>
  <w:style w:type="paragraph" w:styleId="af">
    <w:name w:val="Balloon Text"/>
    <w:basedOn w:val="a2"/>
    <w:link w:val="af0"/>
    <w:uiPriority w:val="99"/>
    <w:qFormat/>
    <w:rsid w:val="00404E9D"/>
    <w:pPr>
      <w:widowControl/>
      <w:snapToGrid/>
      <w:spacing w:before="0" w:after="0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3"/>
    <w:link w:val="af"/>
    <w:uiPriority w:val="99"/>
    <w:qFormat/>
    <w:rsid w:val="00404E9D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2"/>
    <w:link w:val="25"/>
    <w:uiPriority w:val="99"/>
    <w:qFormat/>
    <w:rsid w:val="00404E9D"/>
    <w:pPr>
      <w:widowControl/>
      <w:shd w:val="clear" w:color="auto" w:fill="FFFFFF"/>
      <w:snapToGrid/>
      <w:spacing w:before="233" w:after="0" w:line="360" w:lineRule="auto"/>
      <w:ind w:left="1701" w:hanging="567"/>
    </w:pPr>
    <w:rPr>
      <w:b/>
      <w:color w:val="000000"/>
      <w:spacing w:val="-5"/>
      <w:sz w:val="28"/>
    </w:rPr>
  </w:style>
  <w:style w:type="character" w:customStyle="1" w:styleId="25">
    <w:name w:val="Основной текст 2 Знак"/>
    <w:basedOn w:val="a3"/>
    <w:link w:val="24"/>
    <w:uiPriority w:val="99"/>
    <w:qFormat/>
    <w:rsid w:val="00404E9D"/>
    <w:rPr>
      <w:rFonts w:ascii="Times New Roman" w:eastAsia="Calibri" w:hAnsi="Times New Roman" w:cs="Times New Roman"/>
      <w:b/>
      <w:color w:val="000000"/>
      <w:spacing w:val="-5"/>
      <w:sz w:val="28"/>
      <w:szCs w:val="20"/>
      <w:shd w:val="clear" w:color="auto" w:fill="FFFFFF"/>
      <w:lang w:eastAsia="ru-RU"/>
    </w:rPr>
  </w:style>
  <w:style w:type="paragraph" w:styleId="51">
    <w:name w:val="List Number 5"/>
    <w:basedOn w:val="a2"/>
    <w:uiPriority w:val="99"/>
    <w:qFormat/>
    <w:rsid w:val="00404E9D"/>
    <w:pPr>
      <w:widowControl/>
      <w:tabs>
        <w:tab w:val="left" w:pos="851"/>
        <w:tab w:val="left" w:pos="1492"/>
      </w:tabs>
      <w:snapToGrid/>
      <w:spacing w:before="0" w:after="0"/>
      <w:ind w:left="1492" w:hanging="360"/>
    </w:pPr>
    <w:rPr>
      <w:rFonts w:eastAsia="Times New Roman"/>
      <w:szCs w:val="24"/>
    </w:rPr>
  </w:style>
  <w:style w:type="paragraph" w:styleId="af1">
    <w:name w:val="Normal Indent"/>
    <w:basedOn w:val="a2"/>
    <w:uiPriority w:val="99"/>
    <w:qFormat/>
    <w:rsid w:val="00404E9D"/>
    <w:pPr>
      <w:widowControl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styleId="af2">
    <w:name w:val="Plain Text"/>
    <w:basedOn w:val="a2"/>
    <w:link w:val="af3"/>
    <w:qFormat/>
    <w:rsid w:val="00404E9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af3">
    <w:name w:val="Текст Знак"/>
    <w:basedOn w:val="a3"/>
    <w:link w:val="af2"/>
    <w:qFormat/>
    <w:rsid w:val="00404E9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3">
    <w:name w:val="Body Text Indent 3"/>
    <w:basedOn w:val="a2"/>
    <w:link w:val="330"/>
    <w:uiPriority w:val="99"/>
    <w:qFormat/>
    <w:rsid w:val="00404E9D"/>
    <w:pPr>
      <w:widowControl/>
      <w:snapToGrid/>
      <w:spacing w:before="0" w:after="0" w:line="360" w:lineRule="auto"/>
      <w:ind w:firstLine="709"/>
      <w:jc w:val="both"/>
    </w:pPr>
    <w:rPr>
      <w:sz w:val="20"/>
    </w:rPr>
  </w:style>
  <w:style w:type="character" w:customStyle="1" w:styleId="34">
    <w:name w:val="Основной текст с отступом 3 Знак"/>
    <w:basedOn w:val="a3"/>
    <w:uiPriority w:val="99"/>
    <w:qFormat/>
    <w:rsid w:val="00404E9D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4">
    <w:name w:val="endnote text"/>
    <w:basedOn w:val="a2"/>
    <w:link w:val="af5"/>
    <w:uiPriority w:val="99"/>
    <w:qFormat/>
    <w:rsid w:val="00404E9D"/>
    <w:pPr>
      <w:autoSpaceDE w:val="0"/>
      <w:autoSpaceDN w:val="0"/>
      <w:adjustRightInd w:val="0"/>
      <w:snapToGrid/>
      <w:spacing w:before="0" w:after="0"/>
    </w:pPr>
    <w:rPr>
      <w:rFonts w:eastAsia="Times New Roman"/>
      <w:color w:val="000000"/>
    </w:rPr>
  </w:style>
  <w:style w:type="character" w:customStyle="1" w:styleId="af5">
    <w:name w:val="Текст концевой сноски Знак"/>
    <w:basedOn w:val="a3"/>
    <w:link w:val="af4"/>
    <w:uiPriority w:val="99"/>
    <w:qFormat/>
    <w:rsid w:val="00404E9D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6">
    <w:name w:val="caption"/>
    <w:basedOn w:val="a2"/>
    <w:next w:val="a2"/>
    <w:uiPriority w:val="99"/>
    <w:qFormat/>
    <w:rsid w:val="00404E9D"/>
    <w:pPr>
      <w:widowControl/>
      <w:snapToGrid/>
      <w:spacing w:before="120" w:after="120" w:line="360" w:lineRule="auto"/>
      <w:jc w:val="both"/>
    </w:pPr>
    <w:rPr>
      <w:rFonts w:eastAsia="Times New Roman"/>
      <w:b/>
      <w:bCs/>
      <w:sz w:val="20"/>
      <w:lang w:val="en-US" w:eastAsia="en-US"/>
    </w:rPr>
  </w:style>
  <w:style w:type="paragraph" w:styleId="af7">
    <w:name w:val="annotation text"/>
    <w:basedOn w:val="a2"/>
    <w:link w:val="af8"/>
    <w:uiPriority w:val="99"/>
    <w:qFormat/>
    <w:rsid w:val="00404E9D"/>
    <w:pPr>
      <w:widowControl/>
      <w:snapToGrid/>
      <w:spacing w:before="0" w:after="0"/>
    </w:pPr>
    <w:rPr>
      <w:rFonts w:eastAsia="Times New Roman"/>
      <w:sz w:val="20"/>
    </w:rPr>
  </w:style>
  <w:style w:type="character" w:customStyle="1" w:styleId="af8">
    <w:name w:val="Текст примечания Знак"/>
    <w:basedOn w:val="a3"/>
    <w:link w:val="af7"/>
    <w:uiPriority w:val="99"/>
    <w:qFormat/>
    <w:rsid w:val="00404E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3">
    <w:name w:val="index 1"/>
    <w:basedOn w:val="a2"/>
    <w:next w:val="a2"/>
    <w:uiPriority w:val="99"/>
    <w:qFormat/>
    <w:rsid w:val="00404E9D"/>
    <w:pPr>
      <w:widowControl/>
      <w:suppressAutoHyphens/>
      <w:snapToGrid/>
      <w:spacing w:before="0" w:after="0"/>
      <w:ind w:left="240" w:hanging="240"/>
    </w:pPr>
    <w:rPr>
      <w:rFonts w:eastAsia="Times New Roman"/>
      <w:szCs w:val="24"/>
      <w:lang w:eastAsia="ar-SA"/>
    </w:rPr>
  </w:style>
  <w:style w:type="paragraph" w:styleId="af9">
    <w:name w:val="annotation subject"/>
    <w:basedOn w:val="af7"/>
    <w:next w:val="af7"/>
    <w:link w:val="afa"/>
    <w:uiPriority w:val="99"/>
    <w:qFormat/>
    <w:rsid w:val="00404E9D"/>
    <w:rPr>
      <w:rFonts w:ascii="Calibri" w:eastAsia="Calibri" w:hAnsi="Calibri"/>
      <w:sz w:val="16"/>
    </w:rPr>
  </w:style>
  <w:style w:type="character" w:customStyle="1" w:styleId="afa">
    <w:name w:val="Тема примечания Знак"/>
    <w:basedOn w:val="af8"/>
    <w:link w:val="af9"/>
    <w:uiPriority w:val="99"/>
    <w:qFormat/>
    <w:rsid w:val="00404E9D"/>
    <w:rPr>
      <w:rFonts w:ascii="Calibri" w:eastAsia="Calibri" w:hAnsi="Calibri" w:cs="Times New Roman"/>
      <w:sz w:val="16"/>
      <w:szCs w:val="20"/>
      <w:lang w:eastAsia="ru-RU"/>
    </w:rPr>
  </w:style>
  <w:style w:type="paragraph" w:styleId="afb">
    <w:name w:val="Document Map"/>
    <w:basedOn w:val="a2"/>
    <w:link w:val="afc"/>
    <w:uiPriority w:val="99"/>
    <w:qFormat/>
    <w:rsid w:val="00404E9D"/>
    <w:pPr>
      <w:widowControl/>
      <w:shd w:val="clear" w:color="auto" w:fill="000080"/>
      <w:snapToGrid/>
      <w:spacing w:before="0" w:after="0"/>
    </w:pPr>
    <w:rPr>
      <w:rFonts w:ascii="Tahoma" w:eastAsia="Times New Roman" w:hAnsi="Tahoma"/>
      <w:sz w:val="20"/>
    </w:rPr>
  </w:style>
  <w:style w:type="character" w:customStyle="1" w:styleId="afc">
    <w:name w:val="Схема документа Знак"/>
    <w:basedOn w:val="a3"/>
    <w:link w:val="afb"/>
    <w:uiPriority w:val="99"/>
    <w:qFormat/>
    <w:rsid w:val="00404E9D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d">
    <w:name w:val="footnote text"/>
    <w:basedOn w:val="a2"/>
    <w:link w:val="afe"/>
    <w:qFormat/>
    <w:rsid w:val="00404E9D"/>
    <w:pPr>
      <w:widowControl/>
      <w:snapToGrid/>
      <w:spacing w:before="0" w:after="0" w:line="360" w:lineRule="auto"/>
      <w:ind w:firstLine="709"/>
      <w:jc w:val="both"/>
    </w:pPr>
    <w:rPr>
      <w:rFonts w:ascii="Courier New" w:hAnsi="Courier New"/>
      <w:color w:val="000000"/>
    </w:rPr>
  </w:style>
  <w:style w:type="character" w:customStyle="1" w:styleId="afe">
    <w:name w:val="Текст сноски Знак"/>
    <w:basedOn w:val="a3"/>
    <w:link w:val="afd"/>
    <w:qFormat/>
    <w:rsid w:val="00404E9D"/>
    <w:rPr>
      <w:rFonts w:ascii="Courier New" w:eastAsia="Calibri" w:hAnsi="Courier New" w:cs="Times New Roman"/>
      <w:color w:val="000000"/>
      <w:sz w:val="24"/>
      <w:szCs w:val="20"/>
      <w:lang w:eastAsia="ru-RU"/>
    </w:rPr>
  </w:style>
  <w:style w:type="paragraph" w:styleId="81">
    <w:name w:val="toc 8"/>
    <w:basedOn w:val="a2"/>
    <w:next w:val="a2"/>
    <w:uiPriority w:val="99"/>
    <w:qFormat/>
    <w:rsid w:val="00404E9D"/>
    <w:pPr>
      <w:widowControl/>
      <w:snapToGrid/>
      <w:spacing w:before="0" w:line="276" w:lineRule="auto"/>
      <w:ind w:left="1540"/>
    </w:pPr>
    <w:rPr>
      <w:rFonts w:ascii="Calibri" w:eastAsia="Times New Roman" w:hAnsi="Calibri"/>
      <w:sz w:val="22"/>
      <w:szCs w:val="22"/>
    </w:rPr>
  </w:style>
  <w:style w:type="paragraph" w:styleId="3">
    <w:name w:val="List Number 3"/>
    <w:basedOn w:val="a2"/>
    <w:uiPriority w:val="99"/>
    <w:qFormat/>
    <w:rsid w:val="00404E9D"/>
    <w:pPr>
      <w:widowControl/>
      <w:numPr>
        <w:numId w:val="1"/>
      </w:numPr>
      <w:tabs>
        <w:tab w:val="left" w:pos="0"/>
        <w:tab w:val="left" w:pos="851"/>
        <w:tab w:val="left" w:pos="926"/>
      </w:tabs>
      <w:snapToGrid/>
      <w:spacing w:before="0" w:after="0"/>
      <w:ind w:left="926"/>
    </w:pPr>
    <w:rPr>
      <w:rFonts w:eastAsia="Times New Roman"/>
      <w:szCs w:val="24"/>
    </w:rPr>
  </w:style>
  <w:style w:type="paragraph" w:styleId="HTML6">
    <w:name w:val="HTML Address"/>
    <w:basedOn w:val="a2"/>
    <w:link w:val="HTML7"/>
    <w:uiPriority w:val="99"/>
    <w:qFormat/>
    <w:rsid w:val="00404E9D"/>
    <w:pPr>
      <w:widowControl/>
      <w:snapToGrid/>
      <w:spacing w:before="0" w:after="0"/>
    </w:pPr>
    <w:rPr>
      <w:rFonts w:ascii="Calibri" w:hAnsi="Calibri"/>
      <w:i/>
    </w:rPr>
  </w:style>
  <w:style w:type="character" w:customStyle="1" w:styleId="HTML7">
    <w:name w:val="Адрес HTML Знак"/>
    <w:basedOn w:val="a3"/>
    <w:link w:val="HTML6"/>
    <w:uiPriority w:val="99"/>
    <w:qFormat/>
    <w:rsid w:val="00404E9D"/>
    <w:rPr>
      <w:rFonts w:ascii="Calibri" w:eastAsia="Calibri" w:hAnsi="Calibri" w:cs="Times New Roman"/>
      <w:i/>
      <w:sz w:val="24"/>
      <w:szCs w:val="20"/>
      <w:lang w:eastAsia="ru-RU"/>
    </w:rPr>
  </w:style>
  <w:style w:type="paragraph" w:styleId="aff">
    <w:name w:val="header"/>
    <w:basedOn w:val="a2"/>
    <w:link w:val="aff0"/>
    <w:uiPriority w:val="99"/>
    <w:qFormat/>
    <w:rsid w:val="00404E9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aff0">
    <w:name w:val="Верхний колонтитул Знак"/>
    <w:basedOn w:val="a3"/>
    <w:link w:val="aff"/>
    <w:uiPriority w:val="99"/>
    <w:qFormat/>
    <w:rsid w:val="00404E9D"/>
    <w:rPr>
      <w:rFonts w:ascii="Arial" w:eastAsia="Times New Roman" w:hAnsi="Arial" w:cs="Times New Roman"/>
      <w:sz w:val="24"/>
      <w:szCs w:val="20"/>
      <w:lang w:eastAsia="ru-RU"/>
    </w:rPr>
  </w:style>
  <w:style w:type="paragraph" w:styleId="91">
    <w:name w:val="toc 9"/>
    <w:basedOn w:val="a2"/>
    <w:next w:val="a2"/>
    <w:uiPriority w:val="99"/>
    <w:rsid w:val="00404E9D"/>
    <w:pPr>
      <w:widowControl/>
      <w:snapToGrid/>
      <w:spacing w:before="0" w:line="276" w:lineRule="auto"/>
      <w:ind w:left="1760"/>
    </w:pPr>
    <w:rPr>
      <w:rFonts w:ascii="Calibri" w:eastAsia="Times New Roman" w:hAnsi="Calibri"/>
      <w:sz w:val="22"/>
      <w:szCs w:val="22"/>
    </w:rPr>
  </w:style>
  <w:style w:type="paragraph" w:styleId="71">
    <w:name w:val="toc 7"/>
    <w:basedOn w:val="a2"/>
    <w:next w:val="a2"/>
    <w:uiPriority w:val="99"/>
    <w:qFormat/>
    <w:rsid w:val="00404E9D"/>
    <w:pPr>
      <w:widowControl/>
      <w:snapToGrid/>
      <w:spacing w:before="0" w:line="276" w:lineRule="auto"/>
      <w:ind w:left="1320"/>
    </w:pPr>
    <w:rPr>
      <w:rFonts w:ascii="Calibri" w:eastAsia="Times New Roman" w:hAnsi="Calibri"/>
      <w:sz w:val="22"/>
      <w:szCs w:val="22"/>
    </w:rPr>
  </w:style>
  <w:style w:type="paragraph" w:styleId="aff1">
    <w:name w:val="Body Text"/>
    <w:basedOn w:val="a2"/>
    <w:link w:val="14"/>
    <w:uiPriority w:val="99"/>
    <w:qFormat/>
    <w:rsid w:val="00404E9D"/>
    <w:pPr>
      <w:widowControl/>
      <w:snapToGrid/>
      <w:spacing w:before="0" w:after="0" w:line="360" w:lineRule="auto"/>
    </w:pPr>
    <w:rPr>
      <w:rFonts w:eastAsia="Times New Roman"/>
    </w:rPr>
  </w:style>
  <w:style w:type="character" w:customStyle="1" w:styleId="aff2">
    <w:name w:val="Основной текст Знак"/>
    <w:basedOn w:val="a3"/>
    <w:uiPriority w:val="99"/>
    <w:qFormat/>
    <w:rsid w:val="00404E9D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3">
    <w:name w:val="index heading"/>
    <w:basedOn w:val="a2"/>
    <w:next w:val="13"/>
    <w:uiPriority w:val="99"/>
    <w:qFormat/>
    <w:rsid w:val="00404E9D"/>
    <w:pPr>
      <w:widowControl/>
      <w:suppressLineNumbers/>
      <w:suppressAutoHyphens/>
      <w:snapToGrid/>
      <w:spacing w:before="0" w:after="0"/>
    </w:pPr>
    <w:rPr>
      <w:rFonts w:eastAsia="Times New Roman" w:cs="Tahoma"/>
      <w:szCs w:val="24"/>
      <w:lang w:eastAsia="ar-SA"/>
    </w:rPr>
  </w:style>
  <w:style w:type="paragraph" w:styleId="15">
    <w:name w:val="toc 1"/>
    <w:basedOn w:val="a2"/>
    <w:next w:val="a2"/>
    <w:link w:val="16"/>
    <w:uiPriority w:val="99"/>
    <w:qFormat/>
    <w:rsid w:val="00404E9D"/>
    <w:pPr>
      <w:widowControl/>
      <w:tabs>
        <w:tab w:val="left" w:pos="1080"/>
      </w:tabs>
      <w:snapToGrid/>
      <w:spacing w:before="0" w:after="0"/>
    </w:pPr>
    <w:rPr>
      <w:rFonts w:eastAsia="Times New Roman"/>
      <w:b/>
      <w:sz w:val="20"/>
    </w:rPr>
  </w:style>
  <w:style w:type="paragraph" w:styleId="aff4">
    <w:name w:val="macro"/>
    <w:link w:val="aff5"/>
    <w:uiPriority w:val="99"/>
    <w:qFormat/>
    <w:rsid w:val="00404E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customStyle="1" w:styleId="aff5">
    <w:name w:val="Текст макроса Знак"/>
    <w:basedOn w:val="a3"/>
    <w:link w:val="aff4"/>
    <w:uiPriority w:val="99"/>
    <w:qFormat/>
    <w:rsid w:val="00404E9D"/>
    <w:rPr>
      <w:rFonts w:ascii="Courier New" w:eastAsia="Times New Roman" w:hAnsi="Courier New" w:cs="Times New Roman"/>
      <w:sz w:val="20"/>
      <w:szCs w:val="20"/>
      <w:lang w:val="en-US" w:eastAsia="ru-RU"/>
    </w:rPr>
  </w:style>
  <w:style w:type="paragraph" w:styleId="61">
    <w:name w:val="toc 6"/>
    <w:basedOn w:val="a2"/>
    <w:next w:val="a2"/>
    <w:uiPriority w:val="99"/>
    <w:qFormat/>
    <w:rsid w:val="00404E9D"/>
    <w:pPr>
      <w:widowControl/>
      <w:snapToGrid/>
      <w:spacing w:before="0" w:line="276" w:lineRule="auto"/>
      <w:ind w:left="1100"/>
    </w:pPr>
    <w:rPr>
      <w:rFonts w:ascii="Calibri" w:eastAsia="Times New Roman" w:hAnsi="Calibri"/>
      <w:sz w:val="22"/>
      <w:szCs w:val="22"/>
    </w:rPr>
  </w:style>
  <w:style w:type="paragraph" w:styleId="35">
    <w:name w:val="toc 3"/>
    <w:basedOn w:val="a2"/>
    <w:next w:val="a2"/>
    <w:uiPriority w:val="99"/>
    <w:qFormat/>
    <w:rsid w:val="00404E9D"/>
    <w:pPr>
      <w:widowControl/>
      <w:snapToGrid/>
      <w:spacing w:before="0" w:after="0"/>
      <w:ind w:left="480"/>
    </w:pPr>
    <w:rPr>
      <w:rFonts w:eastAsia="Times New Roman"/>
      <w:szCs w:val="24"/>
    </w:rPr>
  </w:style>
  <w:style w:type="paragraph" w:styleId="26">
    <w:name w:val="toc 2"/>
    <w:basedOn w:val="a2"/>
    <w:next w:val="a2"/>
    <w:uiPriority w:val="99"/>
    <w:qFormat/>
    <w:rsid w:val="00404E9D"/>
    <w:pPr>
      <w:widowControl/>
      <w:snapToGrid/>
      <w:spacing w:before="0" w:after="0"/>
      <w:ind w:left="240"/>
    </w:pPr>
    <w:rPr>
      <w:rFonts w:eastAsia="Times New Roman"/>
      <w:szCs w:val="24"/>
    </w:rPr>
  </w:style>
  <w:style w:type="paragraph" w:styleId="41">
    <w:name w:val="toc 4"/>
    <w:basedOn w:val="a2"/>
    <w:next w:val="a2"/>
    <w:uiPriority w:val="99"/>
    <w:qFormat/>
    <w:rsid w:val="00404E9D"/>
    <w:pPr>
      <w:tabs>
        <w:tab w:val="left" w:pos="502"/>
        <w:tab w:val="left" w:pos="3330"/>
      </w:tabs>
      <w:autoSpaceDE w:val="0"/>
      <w:autoSpaceDN w:val="0"/>
      <w:adjustRightInd w:val="0"/>
      <w:snapToGrid/>
      <w:spacing w:before="0" w:after="0"/>
      <w:ind w:left="502" w:hanging="720"/>
    </w:pPr>
    <w:rPr>
      <w:rFonts w:eastAsia="Times New Roman"/>
      <w:szCs w:val="24"/>
    </w:rPr>
  </w:style>
  <w:style w:type="paragraph" w:styleId="52">
    <w:name w:val="toc 5"/>
    <w:basedOn w:val="a2"/>
    <w:next w:val="a2"/>
    <w:uiPriority w:val="99"/>
    <w:qFormat/>
    <w:rsid w:val="00404E9D"/>
    <w:pPr>
      <w:widowControl/>
      <w:snapToGrid/>
      <w:spacing w:before="0" w:line="276" w:lineRule="auto"/>
      <w:ind w:left="880"/>
    </w:pPr>
    <w:rPr>
      <w:rFonts w:ascii="Calibri" w:eastAsia="Times New Roman" w:hAnsi="Calibri"/>
      <w:sz w:val="22"/>
      <w:szCs w:val="22"/>
    </w:rPr>
  </w:style>
  <w:style w:type="paragraph" w:styleId="53">
    <w:name w:val="List Bullet 5"/>
    <w:basedOn w:val="a2"/>
    <w:uiPriority w:val="99"/>
    <w:qFormat/>
    <w:rsid w:val="00404E9D"/>
    <w:pPr>
      <w:widowControl/>
      <w:snapToGrid/>
      <w:spacing w:before="0" w:after="0"/>
      <w:ind w:left="1132" w:hanging="283"/>
    </w:pPr>
    <w:rPr>
      <w:rFonts w:eastAsia="Times New Roman"/>
      <w:color w:val="00000A"/>
      <w:szCs w:val="24"/>
    </w:rPr>
  </w:style>
  <w:style w:type="paragraph" w:styleId="aff6">
    <w:name w:val="Body Text First Indent"/>
    <w:basedOn w:val="aff1"/>
    <w:link w:val="aff7"/>
    <w:uiPriority w:val="99"/>
    <w:qFormat/>
    <w:rsid w:val="00404E9D"/>
    <w:pPr>
      <w:spacing w:after="120" w:line="240" w:lineRule="auto"/>
      <w:ind w:firstLine="210"/>
    </w:pPr>
    <w:rPr>
      <w:szCs w:val="24"/>
    </w:rPr>
  </w:style>
  <w:style w:type="character" w:customStyle="1" w:styleId="aff7">
    <w:name w:val="Красная строка Знак"/>
    <w:basedOn w:val="aff2"/>
    <w:link w:val="aff6"/>
    <w:uiPriority w:val="99"/>
    <w:qFormat/>
    <w:rsid w:val="00404E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8">
    <w:name w:val="Body Text Indent"/>
    <w:basedOn w:val="a2"/>
    <w:link w:val="aff9"/>
    <w:uiPriority w:val="99"/>
    <w:unhideWhenUsed/>
    <w:qFormat/>
    <w:rsid w:val="00404E9D"/>
    <w:pPr>
      <w:spacing w:after="120"/>
      <w:ind w:left="283"/>
    </w:pPr>
  </w:style>
  <w:style w:type="character" w:customStyle="1" w:styleId="aff9">
    <w:name w:val="Основной текст с отступом Знак"/>
    <w:basedOn w:val="a3"/>
    <w:link w:val="aff8"/>
    <w:uiPriority w:val="99"/>
    <w:qFormat/>
    <w:rsid w:val="00404E9D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27">
    <w:name w:val="Body Text First Indent 2"/>
    <w:basedOn w:val="aff8"/>
    <w:link w:val="28"/>
    <w:uiPriority w:val="99"/>
    <w:qFormat/>
    <w:rsid w:val="00404E9D"/>
    <w:pPr>
      <w:widowControl/>
      <w:snapToGrid/>
      <w:spacing w:before="0"/>
      <w:ind w:firstLine="210"/>
    </w:pPr>
    <w:rPr>
      <w:rFonts w:ascii="Arial" w:hAnsi="Arial" w:cs="PragmaticaCTT"/>
      <w:b/>
      <w:bCs/>
      <w:kern w:val="32"/>
      <w:sz w:val="32"/>
      <w:szCs w:val="32"/>
    </w:rPr>
  </w:style>
  <w:style w:type="character" w:customStyle="1" w:styleId="28">
    <w:name w:val="Красная строка 2 Знак"/>
    <w:basedOn w:val="aff9"/>
    <w:link w:val="27"/>
    <w:uiPriority w:val="99"/>
    <w:qFormat/>
    <w:rsid w:val="00404E9D"/>
    <w:rPr>
      <w:rFonts w:ascii="Arial" w:eastAsia="Calibri" w:hAnsi="Arial" w:cs="PragmaticaCTT"/>
      <w:b/>
      <w:bCs/>
      <w:kern w:val="32"/>
      <w:sz w:val="32"/>
      <w:szCs w:val="32"/>
      <w:lang w:eastAsia="ru-RU"/>
    </w:rPr>
  </w:style>
  <w:style w:type="paragraph" w:styleId="42">
    <w:name w:val="List Bullet 4"/>
    <w:basedOn w:val="a2"/>
    <w:uiPriority w:val="99"/>
    <w:qFormat/>
    <w:rsid w:val="00404E9D"/>
    <w:pPr>
      <w:widowControl/>
      <w:snapToGrid/>
      <w:spacing w:before="0" w:after="0"/>
      <w:ind w:left="849" w:hanging="283"/>
    </w:pPr>
    <w:rPr>
      <w:rFonts w:eastAsia="Times New Roman"/>
      <w:color w:val="00000A"/>
      <w:szCs w:val="24"/>
    </w:rPr>
  </w:style>
  <w:style w:type="paragraph" w:styleId="affa">
    <w:name w:val="List Bullet"/>
    <w:basedOn w:val="a2"/>
    <w:uiPriority w:val="99"/>
    <w:qFormat/>
    <w:rsid w:val="00404E9D"/>
    <w:pPr>
      <w:widowControl/>
      <w:tabs>
        <w:tab w:val="left" w:pos="360"/>
      </w:tabs>
      <w:snapToGrid/>
      <w:spacing w:before="0" w:after="0"/>
      <w:ind w:left="360" w:hanging="360"/>
    </w:pPr>
    <w:rPr>
      <w:rFonts w:eastAsia="Times New Roman"/>
      <w:sz w:val="20"/>
      <w:lang w:val="en-US"/>
    </w:rPr>
  </w:style>
  <w:style w:type="paragraph" w:styleId="29">
    <w:name w:val="List Bullet 2"/>
    <w:basedOn w:val="a2"/>
    <w:uiPriority w:val="99"/>
    <w:qFormat/>
    <w:rsid w:val="00404E9D"/>
    <w:pPr>
      <w:widowControl/>
      <w:tabs>
        <w:tab w:val="left" w:pos="643"/>
      </w:tabs>
      <w:snapToGrid/>
      <w:spacing w:before="0" w:after="0"/>
      <w:ind w:left="643" w:hanging="360"/>
    </w:pPr>
    <w:rPr>
      <w:rFonts w:eastAsia="Times New Roman"/>
      <w:szCs w:val="24"/>
    </w:rPr>
  </w:style>
  <w:style w:type="paragraph" w:styleId="36">
    <w:name w:val="List Bullet 3"/>
    <w:basedOn w:val="a2"/>
    <w:uiPriority w:val="99"/>
    <w:qFormat/>
    <w:rsid w:val="00404E9D"/>
    <w:pPr>
      <w:widowControl/>
      <w:tabs>
        <w:tab w:val="left" w:pos="926"/>
      </w:tabs>
      <w:snapToGrid/>
      <w:spacing w:before="0" w:after="0"/>
      <w:ind w:left="926" w:hanging="360"/>
    </w:pPr>
    <w:rPr>
      <w:rFonts w:eastAsia="Times New Roman"/>
      <w:szCs w:val="24"/>
    </w:rPr>
  </w:style>
  <w:style w:type="paragraph" w:styleId="affb">
    <w:name w:val="Title"/>
    <w:basedOn w:val="a2"/>
    <w:link w:val="37"/>
    <w:uiPriority w:val="99"/>
    <w:qFormat/>
    <w:rsid w:val="00404E9D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affc">
    <w:name w:val="Название Знак"/>
    <w:basedOn w:val="a3"/>
    <w:uiPriority w:val="99"/>
    <w:qFormat/>
    <w:rsid w:val="00404E9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d">
    <w:name w:val="footer"/>
    <w:basedOn w:val="a2"/>
    <w:link w:val="affe"/>
    <w:uiPriority w:val="99"/>
    <w:qFormat/>
    <w:rsid w:val="00404E9D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szCs w:val="24"/>
    </w:rPr>
  </w:style>
  <w:style w:type="character" w:customStyle="1" w:styleId="affe">
    <w:name w:val="Нижний колонтитул Знак"/>
    <w:basedOn w:val="a3"/>
    <w:link w:val="affd"/>
    <w:uiPriority w:val="99"/>
    <w:qFormat/>
    <w:rsid w:val="00404E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">
    <w:name w:val="List Number"/>
    <w:basedOn w:val="a2"/>
    <w:uiPriority w:val="99"/>
    <w:qFormat/>
    <w:rsid w:val="00404E9D"/>
    <w:pPr>
      <w:widowControl/>
      <w:tabs>
        <w:tab w:val="left" w:pos="1440"/>
      </w:tabs>
      <w:snapToGrid/>
      <w:spacing w:before="0" w:after="0"/>
      <w:ind w:left="1440" w:hanging="360"/>
    </w:pPr>
    <w:rPr>
      <w:rFonts w:eastAsia="Times New Roman"/>
      <w:szCs w:val="24"/>
    </w:rPr>
  </w:style>
  <w:style w:type="paragraph" w:styleId="2a">
    <w:name w:val="List Number 2"/>
    <w:basedOn w:val="a2"/>
    <w:uiPriority w:val="99"/>
    <w:qFormat/>
    <w:rsid w:val="00404E9D"/>
    <w:pPr>
      <w:widowControl/>
      <w:tabs>
        <w:tab w:val="left" w:pos="643"/>
      </w:tabs>
      <w:snapToGrid/>
      <w:spacing w:before="0" w:after="0"/>
      <w:ind w:left="643" w:hanging="360"/>
      <w:contextualSpacing/>
    </w:pPr>
    <w:rPr>
      <w:rFonts w:eastAsia="Times New Roman"/>
      <w:szCs w:val="24"/>
    </w:rPr>
  </w:style>
  <w:style w:type="paragraph" w:styleId="afff0">
    <w:name w:val="List"/>
    <w:basedOn w:val="a2"/>
    <w:uiPriority w:val="99"/>
    <w:qFormat/>
    <w:rsid w:val="00404E9D"/>
    <w:pPr>
      <w:widowControl/>
      <w:snapToGrid/>
      <w:spacing w:before="0" w:after="0"/>
      <w:ind w:left="283" w:hanging="283"/>
    </w:pPr>
    <w:rPr>
      <w:rFonts w:eastAsia="Times New Roman"/>
      <w:sz w:val="20"/>
    </w:rPr>
  </w:style>
  <w:style w:type="paragraph" w:styleId="afff1">
    <w:name w:val="Normal (Web)"/>
    <w:aliases w:val=" Знак Знак23,Обычный (Web)"/>
    <w:basedOn w:val="a2"/>
    <w:link w:val="afff2"/>
    <w:uiPriority w:val="99"/>
    <w:qFormat/>
    <w:rsid w:val="00404E9D"/>
    <w:pPr>
      <w:widowControl/>
      <w:snapToGrid/>
      <w:spacing w:before="0" w:after="0"/>
    </w:pPr>
  </w:style>
  <w:style w:type="paragraph" w:styleId="38">
    <w:name w:val="Body Text 3"/>
    <w:basedOn w:val="a2"/>
    <w:link w:val="39"/>
    <w:uiPriority w:val="99"/>
    <w:qFormat/>
    <w:rsid w:val="00404E9D"/>
    <w:pPr>
      <w:widowControl/>
      <w:tabs>
        <w:tab w:val="left" w:pos="360"/>
      </w:tabs>
      <w:snapToGrid/>
      <w:spacing w:before="0" w:after="0"/>
      <w:jc w:val="both"/>
    </w:pPr>
    <w:rPr>
      <w:rFonts w:eastAsia="Times New Roman"/>
      <w:i/>
      <w:sz w:val="26"/>
    </w:rPr>
  </w:style>
  <w:style w:type="character" w:customStyle="1" w:styleId="39">
    <w:name w:val="Основной текст 3 Знак"/>
    <w:basedOn w:val="a3"/>
    <w:link w:val="38"/>
    <w:uiPriority w:val="99"/>
    <w:qFormat/>
    <w:rsid w:val="00404E9D"/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paragraph" w:styleId="2b">
    <w:name w:val="Body Text Indent 2"/>
    <w:basedOn w:val="a2"/>
    <w:link w:val="220"/>
    <w:uiPriority w:val="99"/>
    <w:qFormat/>
    <w:rsid w:val="00404E9D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character" w:customStyle="1" w:styleId="2c">
    <w:name w:val="Основной текст с отступом 2 Знак"/>
    <w:basedOn w:val="a3"/>
    <w:uiPriority w:val="99"/>
    <w:qFormat/>
    <w:rsid w:val="00404E9D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f3">
    <w:name w:val="Subtitle"/>
    <w:basedOn w:val="a2"/>
    <w:link w:val="afff4"/>
    <w:uiPriority w:val="99"/>
    <w:qFormat/>
    <w:rsid w:val="00404E9D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afff4">
    <w:name w:val="Подзаголовок Знак"/>
    <w:basedOn w:val="a3"/>
    <w:link w:val="afff3"/>
    <w:uiPriority w:val="99"/>
    <w:qFormat/>
    <w:rsid w:val="00404E9D"/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styleId="2d">
    <w:name w:val="List Continue 2"/>
    <w:basedOn w:val="a2"/>
    <w:uiPriority w:val="99"/>
    <w:qFormat/>
    <w:rsid w:val="00404E9D"/>
    <w:pPr>
      <w:widowControl/>
      <w:snapToGrid/>
      <w:spacing w:before="0" w:after="120"/>
      <w:ind w:left="566"/>
    </w:pPr>
    <w:rPr>
      <w:rFonts w:eastAsia="Times New Roman"/>
      <w:sz w:val="20"/>
    </w:rPr>
  </w:style>
  <w:style w:type="paragraph" w:styleId="2e">
    <w:name w:val="List 2"/>
    <w:basedOn w:val="a2"/>
    <w:uiPriority w:val="99"/>
    <w:qFormat/>
    <w:rsid w:val="00404E9D"/>
    <w:pPr>
      <w:widowControl/>
      <w:snapToGrid/>
      <w:spacing w:before="0" w:after="0"/>
      <w:ind w:left="566" w:hanging="283"/>
    </w:pPr>
    <w:rPr>
      <w:rFonts w:eastAsia="Times New Roman"/>
      <w:sz w:val="20"/>
    </w:rPr>
  </w:style>
  <w:style w:type="paragraph" w:styleId="3a">
    <w:name w:val="List 3"/>
    <w:basedOn w:val="a2"/>
    <w:uiPriority w:val="99"/>
    <w:qFormat/>
    <w:rsid w:val="00404E9D"/>
    <w:pPr>
      <w:widowControl/>
      <w:snapToGrid/>
      <w:spacing w:before="0" w:after="0"/>
      <w:ind w:left="849" w:hanging="283"/>
    </w:pPr>
    <w:rPr>
      <w:rFonts w:eastAsia="Times New Roman"/>
      <w:szCs w:val="24"/>
    </w:rPr>
  </w:style>
  <w:style w:type="paragraph" w:styleId="43">
    <w:name w:val="List 4"/>
    <w:basedOn w:val="a2"/>
    <w:uiPriority w:val="99"/>
    <w:qFormat/>
    <w:rsid w:val="00404E9D"/>
    <w:pPr>
      <w:widowControl/>
      <w:snapToGrid/>
      <w:spacing w:before="0" w:after="0"/>
      <w:ind w:left="1132" w:hanging="283"/>
    </w:pPr>
    <w:rPr>
      <w:rFonts w:eastAsia="Times New Roman"/>
      <w:szCs w:val="24"/>
    </w:rPr>
  </w:style>
  <w:style w:type="paragraph" w:styleId="HTML8">
    <w:name w:val="HTML Preformatted"/>
    <w:basedOn w:val="a2"/>
    <w:link w:val="HTML30"/>
    <w:uiPriority w:val="99"/>
    <w:qFormat/>
    <w:rsid w:val="00404E9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/>
      <w:kern w:val="1"/>
      <w:sz w:val="20"/>
      <w:lang w:eastAsia="hi-IN" w:bidi="hi-IN"/>
    </w:rPr>
  </w:style>
  <w:style w:type="character" w:customStyle="1" w:styleId="HTML9">
    <w:name w:val="Стандартный HTML Знак"/>
    <w:basedOn w:val="a3"/>
    <w:uiPriority w:val="99"/>
    <w:qFormat/>
    <w:rsid w:val="00404E9D"/>
    <w:rPr>
      <w:rFonts w:ascii="Consolas" w:eastAsia="Calibri" w:hAnsi="Consolas" w:cs="Consolas"/>
      <w:sz w:val="20"/>
      <w:szCs w:val="20"/>
      <w:lang w:eastAsia="ru-RU"/>
    </w:rPr>
  </w:style>
  <w:style w:type="paragraph" w:styleId="afff5">
    <w:name w:val="Block Text"/>
    <w:basedOn w:val="a2"/>
    <w:uiPriority w:val="99"/>
    <w:qFormat/>
    <w:rsid w:val="00404E9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table" w:styleId="17">
    <w:name w:val="Table Simple 1"/>
    <w:basedOn w:val="a4"/>
    <w:uiPriority w:val="99"/>
    <w:qFormat/>
    <w:rsid w:val="00404E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18">
    <w:name w:val="Table Grid 1"/>
    <w:basedOn w:val="a4"/>
    <w:uiPriority w:val="99"/>
    <w:qFormat/>
    <w:rsid w:val="00404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f6">
    <w:name w:val="Table Grid"/>
    <w:basedOn w:val="a4"/>
    <w:qFormat/>
    <w:rsid w:val="00404E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7">
    <w:name w:val="Table Professional"/>
    <w:basedOn w:val="a4"/>
    <w:uiPriority w:val="99"/>
    <w:qFormat/>
    <w:rsid w:val="00404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customStyle="1" w:styleId="Heading1Char">
    <w:name w:val="Heading 1 Char"/>
    <w:basedOn w:val="a3"/>
    <w:uiPriority w:val="99"/>
    <w:qFormat/>
    <w:locked/>
    <w:rsid w:val="00404E9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3"/>
    <w:uiPriority w:val="99"/>
    <w:qFormat/>
    <w:locked/>
    <w:rsid w:val="00404E9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a3"/>
    <w:uiPriority w:val="99"/>
    <w:qFormat/>
    <w:locked/>
    <w:rsid w:val="00404E9D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3"/>
    <w:uiPriority w:val="99"/>
    <w:qFormat/>
    <w:locked/>
    <w:rsid w:val="00404E9D"/>
    <w:rPr>
      <w:rFonts w:ascii="Cambria" w:hAnsi="Cambria" w:cs="Times New Roman"/>
      <w:b/>
      <w:i/>
      <w:color w:val="4F81BD"/>
      <w:sz w:val="22"/>
      <w:lang w:val="ru-RU" w:eastAsia="ru-RU"/>
    </w:rPr>
  </w:style>
  <w:style w:type="character" w:customStyle="1" w:styleId="Heading5Char">
    <w:name w:val="Heading 5 Char"/>
    <w:basedOn w:val="a3"/>
    <w:uiPriority w:val="99"/>
    <w:qFormat/>
    <w:locked/>
    <w:rsid w:val="00404E9D"/>
    <w:rPr>
      <w:rFonts w:cs="Times New Roman"/>
      <w:sz w:val="22"/>
      <w:lang w:val="ru-RU" w:eastAsia="en-US"/>
    </w:rPr>
  </w:style>
  <w:style w:type="character" w:customStyle="1" w:styleId="Heading6Char">
    <w:name w:val="Heading 6 Char"/>
    <w:basedOn w:val="a3"/>
    <w:uiPriority w:val="99"/>
    <w:qFormat/>
    <w:locked/>
    <w:rsid w:val="00404E9D"/>
    <w:rPr>
      <w:rFonts w:cs="Times New Roman"/>
      <w:i/>
      <w:sz w:val="22"/>
      <w:lang w:val="ru-RU" w:eastAsia="en-US"/>
    </w:rPr>
  </w:style>
  <w:style w:type="character" w:customStyle="1" w:styleId="Heading7Char">
    <w:name w:val="Heading 7 Char"/>
    <w:basedOn w:val="a3"/>
    <w:uiPriority w:val="99"/>
    <w:qFormat/>
    <w:locked/>
    <w:rsid w:val="00404E9D"/>
    <w:rPr>
      <w:rFonts w:ascii="Times New Roman" w:hAnsi="Times New Roman" w:cs="Times New Roman"/>
      <w:sz w:val="24"/>
      <w:lang w:eastAsia="ru-RU"/>
    </w:rPr>
  </w:style>
  <w:style w:type="character" w:customStyle="1" w:styleId="Heading8Char">
    <w:name w:val="Heading 8 Char"/>
    <w:basedOn w:val="a3"/>
    <w:uiPriority w:val="99"/>
    <w:qFormat/>
    <w:locked/>
    <w:rsid w:val="00404E9D"/>
    <w:rPr>
      <w:rFonts w:cs="Times New Roman"/>
      <w:i/>
      <w:lang w:val="ru-RU" w:eastAsia="en-US"/>
    </w:rPr>
  </w:style>
  <w:style w:type="character" w:customStyle="1" w:styleId="Heading9Char">
    <w:name w:val="Heading 9 Char"/>
    <w:basedOn w:val="a3"/>
    <w:uiPriority w:val="99"/>
    <w:qFormat/>
    <w:locked/>
    <w:rsid w:val="00404E9D"/>
    <w:rPr>
      <w:rFonts w:ascii="Arial" w:hAnsi="Arial" w:cs="Times New Roman"/>
      <w:lang w:eastAsia="ru-RU"/>
    </w:rPr>
  </w:style>
  <w:style w:type="character" w:customStyle="1" w:styleId="Heading1Char7">
    <w:name w:val="Heading 1 Char7"/>
    <w:basedOn w:val="a3"/>
    <w:uiPriority w:val="99"/>
    <w:qFormat/>
    <w:locked/>
    <w:rsid w:val="00404E9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6">
    <w:name w:val="Heading 1 Char6"/>
    <w:basedOn w:val="a3"/>
    <w:uiPriority w:val="99"/>
    <w:qFormat/>
    <w:locked/>
    <w:rsid w:val="00404E9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4">
    <w:name w:val="Heading 1 Char4"/>
    <w:basedOn w:val="a3"/>
    <w:uiPriority w:val="99"/>
    <w:qFormat/>
    <w:locked/>
    <w:rsid w:val="00404E9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2">
    <w:name w:val="Heading 3 Char2"/>
    <w:basedOn w:val="a3"/>
    <w:uiPriority w:val="99"/>
    <w:qFormat/>
    <w:locked/>
    <w:rsid w:val="00404E9D"/>
    <w:rPr>
      <w:rFonts w:ascii="Arial" w:hAnsi="Arial" w:cs="Times New Roman"/>
      <w:b/>
      <w:sz w:val="26"/>
      <w:lang w:val="ru-RU" w:eastAsia="ru-RU"/>
    </w:rPr>
  </w:style>
  <w:style w:type="character" w:customStyle="1" w:styleId="32">
    <w:name w:val="Заголовок 3 Знак2"/>
    <w:link w:val="30"/>
    <w:qFormat/>
    <w:locked/>
    <w:rsid w:val="00404E9D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240">
    <w:name w:val="Текст сноски Знак24"/>
    <w:basedOn w:val="a3"/>
    <w:uiPriority w:val="99"/>
    <w:qFormat/>
    <w:rsid w:val="00404E9D"/>
    <w:rPr>
      <w:rFonts w:cs="Times New Roman"/>
    </w:rPr>
  </w:style>
  <w:style w:type="character" w:customStyle="1" w:styleId="spelle">
    <w:name w:val="spelle"/>
    <w:uiPriority w:val="99"/>
    <w:qFormat/>
    <w:rsid w:val="00404E9D"/>
  </w:style>
  <w:style w:type="character" w:customStyle="1" w:styleId="FootnoteTextChar3">
    <w:name w:val="Footnote Text Char3"/>
    <w:uiPriority w:val="99"/>
    <w:qFormat/>
    <w:locked/>
    <w:rsid w:val="00404E9D"/>
    <w:rPr>
      <w:rFonts w:ascii="Courier New" w:hAnsi="Courier New"/>
      <w:color w:val="000000"/>
      <w:sz w:val="24"/>
    </w:rPr>
  </w:style>
  <w:style w:type="paragraph" w:customStyle="1" w:styleId="3b">
    <w:name w:val="Стиль3"/>
    <w:basedOn w:val="10"/>
    <w:next w:val="a2"/>
    <w:link w:val="3c"/>
    <w:uiPriority w:val="99"/>
    <w:qFormat/>
    <w:rsid w:val="00404E9D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 w:line="269" w:lineRule="auto"/>
      <w:contextualSpacing/>
      <w:jc w:val="left"/>
    </w:pPr>
    <w:rPr>
      <w:rFonts w:ascii="Arial" w:hAnsi="Arial"/>
      <w:color w:val="622423"/>
      <w:sz w:val="32"/>
    </w:rPr>
  </w:style>
  <w:style w:type="character" w:customStyle="1" w:styleId="grame">
    <w:name w:val="grame"/>
    <w:uiPriority w:val="99"/>
    <w:qFormat/>
    <w:rsid w:val="00404E9D"/>
  </w:style>
  <w:style w:type="character" w:customStyle="1" w:styleId="FootnoteTextChar">
    <w:name w:val="Footnote Text Char"/>
    <w:basedOn w:val="a3"/>
    <w:uiPriority w:val="99"/>
    <w:qFormat/>
    <w:locked/>
    <w:rsid w:val="00404E9D"/>
    <w:rPr>
      <w:rFonts w:ascii="Times New Roman" w:hAnsi="Times New Roman" w:cs="Times New Roman"/>
      <w:sz w:val="20"/>
      <w:szCs w:val="20"/>
    </w:rPr>
  </w:style>
  <w:style w:type="character" w:customStyle="1" w:styleId="19">
    <w:name w:val="Текст сноски Знак1"/>
    <w:basedOn w:val="a3"/>
    <w:uiPriority w:val="99"/>
    <w:semiHidden/>
    <w:qFormat/>
    <w:rsid w:val="00404E9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">
    <w:name w:val="Текст сноски Знак2"/>
    <w:basedOn w:val="a3"/>
    <w:uiPriority w:val="99"/>
    <w:qFormat/>
    <w:rsid w:val="00404E9D"/>
    <w:rPr>
      <w:rFonts w:cs="Times New Roman"/>
    </w:rPr>
  </w:style>
  <w:style w:type="character" w:customStyle="1" w:styleId="BodyTextIndentChar2">
    <w:name w:val="Body Text Indent Char2"/>
    <w:uiPriority w:val="99"/>
    <w:qFormat/>
    <w:locked/>
    <w:rsid w:val="00404E9D"/>
    <w:rPr>
      <w:rFonts w:ascii="Arial" w:hAnsi="Arial"/>
      <w:b/>
      <w:kern w:val="32"/>
      <w:sz w:val="32"/>
      <w:lang w:eastAsia="ru-RU"/>
    </w:rPr>
  </w:style>
  <w:style w:type="character" w:customStyle="1" w:styleId="FontStyle25">
    <w:name w:val="Font Style25"/>
    <w:uiPriority w:val="99"/>
    <w:qFormat/>
    <w:rsid w:val="00404E9D"/>
    <w:rPr>
      <w:rFonts w:ascii="Times New Roman" w:hAnsi="Times New Roman"/>
      <w:i/>
      <w:sz w:val="16"/>
    </w:rPr>
  </w:style>
  <w:style w:type="character" w:customStyle="1" w:styleId="260">
    <w:name w:val="Текст сноски Знак26"/>
    <w:basedOn w:val="a3"/>
    <w:uiPriority w:val="99"/>
    <w:qFormat/>
    <w:rsid w:val="00404E9D"/>
    <w:rPr>
      <w:rFonts w:cs="Times New Roman"/>
    </w:rPr>
  </w:style>
  <w:style w:type="character" w:customStyle="1" w:styleId="250">
    <w:name w:val="Текст сноски Знак25"/>
    <w:basedOn w:val="a3"/>
    <w:uiPriority w:val="99"/>
    <w:semiHidden/>
    <w:qFormat/>
    <w:rsid w:val="00404E9D"/>
    <w:rPr>
      <w:rFonts w:cs="Times New Roman"/>
    </w:rPr>
  </w:style>
  <w:style w:type="paragraph" w:customStyle="1" w:styleId="2f0">
    <w:name w:val="Стиль2"/>
    <w:basedOn w:val="a2"/>
    <w:next w:val="afff"/>
    <w:uiPriority w:val="99"/>
    <w:qFormat/>
    <w:rsid w:val="00404E9D"/>
    <w:pPr>
      <w:widowControl/>
      <w:snapToGrid/>
      <w:spacing w:before="0" w:after="0"/>
    </w:pPr>
    <w:rPr>
      <w:rFonts w:eastAsia="Times New Roman"/>
      <w:b/>
      <w:sz w:val="20"/>
      <w:szCs w:val="24"/>
    </w:rPr>
  </w:style>
  <w:style w:type="character" w:customStyle="1" w:styleId="23">
    <w:name w:val="Заголовок 2 Знак3"/>
    <w:link w:val="20"/>
    <w:qFormat/>
    <w:locked/>
    <w:rsid w:val="00404E9D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BodyTextIndent2Char">
    <w:name w:val="Body Text Indent 2 Char"/>
    <w:basedOn w:val="a3"/>
    <w:uiPriority w:val="99"/>
    <w:qFormat/>
    <w:locked/>
    <w:rsid w:val="00404E9D"/>
    <w:rPr>
      <w:rFonts w:cs="Times New Roman"/>
      <w:sz w:val="24"/>
    </w:rPr>
  </w:style>
  <w:style w:type="character" w:customStyle="1" w:styleId="FontStyle47">
    <w:name w:val="Font Style47"/>
    <w:uiPriority w:val="99"/>
    <w:qFormat/>
    <w:rsid w:val="00404E9D"/>
    <w:rPr>
      <w:rFonts w:ascii="Times New Roman" w:hAnsi="Times New Roman"/>
      <w:sz w:val="24"/>
    </w:rPr>
  </w:style>
  <w:style w:type="character" w:customStyle="1" w:styleId="HeaderChar">
    <w:name w:val="Header Char"/>
    <w:basedOn w:val="a3"/>
    <w:uiPriority w:val="99"/>
    <w:qFormat/>
    <w:locked/>
    <w:rsid w:val="00404E9D"/>
    <w:rPr>
      <w:rFonts w:cs="Times New Roman"/>
      <w:sz w:val="24"/>
    </w:rPr>
  </w:style>
  <w:style w:type="character" w:customStyle="1" w:styleId="b-serp-urlitem1">
    <w:name w:val="b-serp-url__item1"/>
    <w:uiPriority w:val="99"/>
    <w:qFormat/>
    <w:rsid w:val="00404E9D"/>
  </w:style>
  <w:style w:type="character" w:customStyle="1" w:styleId="DocumentMapChar">
    <w:name w:val="Document Map Char"/>
    <w:basedOn w:val="a3"/>
    <w:uiPriority w:val="99"/>
    <w:qFormat/>
    <w:locked/>
    <w:rsid w:val="00404E9D"/>
    <w:rPr>
      <w:rFonts w:ascii="Tahoma" w:hAnsi="Tahoma" w:cs="Times New Roman"/>
    </w:rPr>
  </w:style>
  <w:style w:type="character" w:customStyle="1" w:styleId="140">
    <w:name w:val="Знак Знак14"/>
    <w:uiPriority w:val="99"/>
    <w:qFormat/>
    <w:locked/>
    <w:rsid w:val="00404E9D"/>
    <w:rPr>
      <w:b/>
      <w:sz w:val="27"/>
      <w:lang w:val="ru-RU" w:eastAsia="ru-RU"/>
    </w:rPr>
  </w:style>
  <w:style w:type="character" w:customStyle="1" w:styleId="310">
    <w:name w:val="Основной текст 3 Знак1"/>
    <w:basedOn w:val="a3"/>
    <w:uiPriority w:val="99"/>
    <w:qFormat/>
    <w:rsid w:val="00404E9D"/>
    <w:rPr>
      <w:rFonts w:cs="Times New Roman"/>
      <w:sz w:val="16"/>
      <w:szCs w:val="16"/>
    </w:rPr>
  </w:style>
  <w:style w:type="character" w:customStyle="1" w:styleId="BodyTextIndent3Char">
    <w:name w:val="Body Text Indent 3 Char"/>
    <w:basedOn w:val="a3"/>
    <w:uiPriority w:val="99"/>
    <w:qFormat/>
    <w:locked/>
    <w:rsid w:val="00404E9D"/>
    <w:rPr>
      <w:rFonts w:ascii="Times New Roman" w:hAnsi="Times New Roman" w:cs="Times New Roman"/>
      <w:sz w:val="16"/>
    </w:rPr>
  </w:style>
  <w:style w:type="character" w:customStyle="1" w:styleId="72">
    <w:name w:val="Знак Знак7"/>
    <w:uiPriority w:val="99"/>
    <w:qFormat/>
    <w:rsid w:val="00404E9D"/>
    <w:rPr>
      <w:sz w:val="16"/>
      <w:lang w:val="ru-RU" w:eastAsia="ru-RU"/>
    </w:rPr>
  </w:style>
  <w:style w:type="paragraph" w:customStyle="1" w:styleId="afff8">
    <w:name w:val="......."/>
    <w:basedOn w:val="a2"/>
    <w:next w:val="a2"/>
    <w:uiPriority w:val="99"/>
    <w:qFormat/>
    <w:rsid w:val="00404E9D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BodyTextChar">
    <w:name w:val="Body Text Char"/>
    <w:basedOn w:val="a3"/>
    <w:uiPriority w:val="99"/>
    <w:qFormat/>
    <w:rsid w:val="00404E9D"/>
    <w:rPr>
      <w:rFonts w:ascii="Times New Roman" w:hAnsi="Times New Roman"/>
      <w:sz w:val="24"/>
      <w:szCs w:val="20"/>
    </w:rPr>
  </w:style>
  <w:style w:type="character" w:customStyle="1" w:styleId="BodyTextChar6">
    <w:name w:val="Body Text Char6"/>
    <w:basedOn w:val="a3"/>
    <w:uiPriority w:val="99"/>
    <w:qFormat/>
    <w:locked/>
    <w:rsid w:val="00404E9D"/>
    <w:rPr>
      <w:rFonts w:ascii="Times New Roman" w:hAnsi="Times New Roman" w:cs="Times New Roman"/>
      <w:sz w:val="24"/>
      <w:szCs w:val="24"/>
    </w:rPr>
  </w:style>
  <w:style w:type="character" w:customStyle="1" w:styleId="BodyTextChar2">
    <w:name w:val="Body Text Char2"/>
    <w:basedOn w:val="a3"/>
    <w:uiPriority w:val="99"/>
    <w:qFormat/>
    <w:locked/>
    <w:rsid w:val="00404E9D"/>
    <w:rPr>
      <w:rFonts w:ascii="Times New Roman" w:hAnsi="Times New Roman" w:cs="Times New Roman"/>
      <w:sz w:val="24"/>
      <w:szCs w:val="24"/>
    </w:rPr>
  </w:style>
  <w:style w:type="character" w:customStyle="1" w:styleId="14">
    <w:name w:val="Основной текст Знак1"/>
    <w:basedOn w:val="a3"/>
    <w:link w:val="aff1"/>
    <w:uiPriority w:val="99"/>
    <w:qFormat/>
    <w:locked/>
    <w:rsid w:val="00404E9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0">
    <w:name w:val="Текст сноски Знак21"/>
    <w:basedOn w:val="a3"/>
    <w:uiPriority w:val="99"/>
    <w:qFormat/>
    <w:rsid w:val="00404E9D"/>
    <w:rPr>
      <w:rFonts w:cs="Times New Roman"/>
    </w:rPr>
  </w:style>
  <w:style w:type="character" w:customStyle="1" w:styleId="221">
    <w:name w:val="Текст сноски Знак22"/>
    <w:basedOn w:val="a3"/>
    <w:uiPriority w:val="99"/>
    <w:semiHidden/>
    <w:qFormat/>
    <w:rsid w:val="00404E9D"/>
    <w:rPr>
      <w:rFonts w:cs="Times New Roman"/>
    </w:rPr>
  </w:style>
  <w:style w:type="character" w:customStyle="1" w:styleId="230">
    <w:name w:val="Текст сноски Знак23"/>
    <w:basedOn w:val="a3"/>
    <w:uiPriority w:val="99"/>
    <w:semiHidden/>
    <w:qFormat/>
    <w:rsid w:val="00404E9D"/>
    <w:rPr>
      <w:rFonts w:cs="Times New Roman"/>
    </w:rPr>
  </w:style>
  <w:style w:type="character" w:customStyle="1" w:styleId="BodyText3Char">
    <w:name w:val="Body Text 3 Char"/>
    <w:basedOn w:val="a3"/>
    <w:uiPriority w:val="99"/>
    <w:qFormat/>
    <w:locked/>
    <w:rsid w:val="00404E9D"/>
    <w:rPr>
      <w:rFonts w:ascii="Times New Roman" w:hAnsi="Times New Roman" w:cs="Times New Roman"/>
      <w:sz w:val="16"/>
      <w:szCs w:val="16"/>
    </w:rPr>
  </w:style>
  <w:style w:type="paragraph" w:customStyle="1" w:styleId="afff9">
    <w:name w:val="Для таблиц"/>
    <w:basedOn w:val="a2"/>
    <w:uiPriority w:val="99"/>
    <w:qFormat/>
    <w:rsid w:val="00404E9D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120">
    <w:name w:val="Основной текст с отступом Знак12"/>
    <w:basedOn w:val="a3"/>
    <w:uiPriority w:val="99"/>
    <w:qFormat/>
    <w:rsid w:val="00404E9D"/>
    <w:rPr>
      <w:rFonts w:cs="Times New Roman"/>
      <w:sz w:val="24"/>
      <w:szCs w:val="24"/>
    </w:rPr>
  </w:style>
  <w:style w:type="character" w:customStyle="1" w:styleId="130">
    <w:name w:val="Основной текст с отступом Знак13"/>
    <w:basedOn w:val="a3"/>
    <w:uiPriority w:val="99"/>
    <w:semiHidden/>
    <w:qFormat/>
    <w:rsid w:val="00404E9D"/>
    <w:rPr>
      <w:rFonts w:cs="Times New Roman"/>
      <w:sz w:val="24"/>
      <w:szCs w:val="24"/>
    </w:rPr>
  </w:style>
  <w:style w:type="character" w:customStyle="1" w:styleId="FontStyle11">
    <w:name w:val="Font Style11"/>
    <w:uiPriority w:val="99"/>
    <w:qFormat/>
    <w:rsid w:val="00404E9D"/>
    <w:rPr>
      <w:rFonts w:ascii="Times New Roman" w:hAnsi="Times New Roman"/>
      <w:b/>
      <w:sz w:val="24"/>
    </w:rPr>
  </w:style>
  <w:style w:type="character" w:customStyle="1" w:styleId="1a">
    <w:name w:val="Основной текст с отступом Знак1"/>
    <w:basedOn w:val="a3"/>
    <w:uiPriority w:val="99"/>
    <w:qFormat/>
    <w:rsid w:val="00404E9D"/>
    <w:rPr>
      <w:rFonts w:cs="Times New Roman"/>
      <w:sz w:val="24"/>
      <w:szCs w:val="24"/>
    </w:rPr>
  </w:style>
  <w:style w:type="character" w:customStyle="1" w:styleId="FontStyle12">
    <w:name w:val="Font Style12"/>
    <w:uiPriority w:val="99"/>
    <w:qFormat/>
    <w:rsid w:val="00404E9D"/>
    <w:rPr>
      <w:rFonts w:ascii="Times New Roman" w:hAnsi="Times New Roman"/>
      <w:sz w:val="24"/>
    </w:rPr>
  </w:style>
  <w:style w:type="character" w:customStyle="1" w:styleId="BodyTextIndentChar">
    <w:name w:val="Body Text Indent Char"/>
    <w:basedOn w:val="a3"/>
    <w:uiPriority w:val="99"/>
    <w:qFormat/>
    <w:locked/>
    <w:rsid w:val="00404E9D"/>
    <w:rPr>
      <w:rFonts w:ascii="Times New Roman" w:hAnsi="Times New Roman" w:cs="Times New Roman"/>
      <w:sz w:val="20"/>
      <w:szCs w:val="20"/>
    </w:rPr>
  </w:style>
  <w:style w:type="character" w:customStyle="1" w:styleId="BodyTextIndentChar11">
    <w:name w:val="Body Text Indent Char11"/>
    <w:basedOn w:val="a3"/>
    <w:uiPriority w:val="99"/>
    <w:semiHidden/>
    <w:locked/>
    <w:rsid w:val="00404E9D"/>
    <w:rPr>
      <w:rFonts w:ascii="Times New Roman" w:hAnsi="Times New Roman" w:cs="Times New Roman"/>
      <w:sz w:val="20"/>
      <w:szCs w:val="20"/>
    </w:rPr>
  </w:style>
  <w:style w:type="character" w:customStyle="1" w:styleId="BodyTextIndentChar10">
    <w:name w:val="Body Text Indent Char10"/>
    <w:basedOn w:val="a3"/>
    <w:uiPriority w:val="99"/>
    <w:semiHidden/>
    <w:qFormat/>
    <w:locked/>
    <w:rsid w:val="00404E9D"/>
    <w:rPr>
      <w:rFonts w:ascii="Times New Roman" w:hAnsi="Times New Roman" w:cs="Times New Roman"/>
      <w:sz w:val="20"/>
      <w:szCs w:val="20"/>
    </w:rPr>
  </w:style>
  <w:style w:type="character" w:customStyle="1" w:styleId="BodyTextIndentChar9">
    <w:name w:val="Body Text Indent Char9"/>
    <w:basedOn w:val="a3"/>
    <w:uiPriority w:val="99"/>
    <w:semiHidden/>
    <w:qFormat/>
    <w:locked/>
    <w:rsid w:val="00404E9D"/>
    <w:rPr>
      <w:rFonts w:ascii="Times New Roman" w:hAnsi="Times New Roman" w:cs="Times New Roman"/>
      <w:sz w:val="20"/>
      <w:szCs w:val="20"/>
    </w:rPr>
  </w:style>
  <w:style w:type="character" w:customStyle="1" w:styleId="BodyTextIndentChar8">
    <w:name w:val="Body Text Indent Char8"/>
    <w:basedOn w:val="a3"/>
    <w:uiPriority w:val="99"/>
    <w:semiHidden/>
    <w:qFormat/>
    <w:locked/>
    <w:rsid w:val="00404E9D"/>
    <w:rPr>
      <w:rFonts w:ascii="Times New Roman" w:hAnsi="Times New Roman" w:cs="Times New Roman"/>
      <w:sz w:val="20"/>
      <w:szCs w:val="20"/>
    </w:rPr>
  </w:style>
  <w:style w:type="character" w:customStyle="1" w:styleId="BodyTextIndentChar7">
    <w:name w:val="Body Text Indent Char7"/>
    <w:basedOn w:val="a3"/>
    <w:uiPriority w:val="99"/>
    <w:semiHidden/>
    <w:qFormat/>
    <w:locked/>
    <w:rsid w:val="00404E9D"/>
    <w:rPr>
      <w:rFonts w:ascii="Times New Roman" w:hAnsi="Times New Roman" w:cs="Times New Roman"/>
      <w:sz w:val="24"/>
      <w:szCs w:val="24"/>
    </w:rPr>
  </w:style>
  <w:style w:type="character" w:customStyle="1" w:styleId="BodyTextIndentChar6">
    <w:name w:val="Body Text Indent Char6"/>
    <w:basedOn w:val="a3"/>
    <w:uiPriority w:val="99"/>
    <w:semiHidden/>
    <w:qFormat/>
    <w:locked/>
    <w:rsid w:val="00404E9D"/>
    <w:rPr>
      <w:rFonts w:ascii="Times New Roman" w:hAnsi="Times New Roman" w:cs="Times New Roman"/>
      <w:sz w:val="24"/>
      <w:szCs w:val="24"/>
    </w:rPr>
  </w:style>
  <w:style w:type="character" w:customStyle="1" w:styleId="BodyTextIndentChar5">
    <w:name w:val="Body Text Indent Char5"/>
    <w:basedOn w:val="a3"/>
    <w:uiPriority w:val="99"/>
    <w:qFormat/>
    <w:locked/>
    <w:rsid w:val="00404E9D"/>
    <w:rPr>
      <w:rFonts w:ascii="Times New Roman" w:hAnsi="Times New Roman" w:cs="Times New Roman"/>
      <w:sz w:val="24"/>
      <w:szCs w:val="24"/>
    </w:rPr>
  </w:style>
  <w:style w:type="character" w:customStyle="1" w:styleId="2f1">
    <w:name w:val="Основной текст с отступом Знак2"/>
    <w:basedOn w:val="a3"/>
    <w:uiPriority w:val="99"/>
    <w:qFormat/>
    <w:rsid w:val="00404E9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qFormat/>
    <w:rsid w:val="00404E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a">
    <w:name w:val="список с точками"/>
    <w:basedOn w:val="a2"/>
    <w:uiPriority w:val="99"/>
    <w:qFormat/>
    <w:rsid w:val="00404E9D"/>
    <w:pPr>
      <w:widowControl/>
      <w:tabs>
        <w:tab w:val="left" w:pos="3330"/>
      </w:tabs>
      <w:snapToGrid/>
      <w:spacing w:before="0" w:after="0" w:line="312" w:lineRule="auto"/>
      <w:ind w:left="3330" w:hanging="720"/>
      <w:jc w:val="both"/>
    </w:pPr>
    <w:rPr>
      <w:rFonts w:eastAsia="Times New Roman"/>
      <w:szCs w:val="24"/>
    </w:rPr>
  </w:style>
  <w:style w:type="character" w:customStyle="1" w:styleId="312">
    <w:name w:val="Основной текст 3 Знак12"/>
    <w:basedOn w:val="a3"/>
    <w:uiPriority w:val="99"/>
    <w:qFormat/>
    <w:rsid w:val="00404E9D"/>
    <w:rPr>
      <w:rFonts w:cs="Times New Roman"/>
      <w:sz w:val="16"/>
      <w:szCs w:val="16"/>
    </w:rPr>
  </w:style>
  <w:style w:type="character" w:customStyle="1" w:styleId="313">
    <w:name w:val="Основной текст 3 Знак13"/>
    <w:basedOn w:val="a3"/>
    <w:uiPriority w:val="99"/>
    <w:qFormat/>
    <w:rsid w:val="00404E9D"/>
    <w:rPr>
      <w:rFonts w:cs="Times New Roman"/>
      <w:sz w:val="16"/>
      <w:szCs w:val="16"/>
    </w:rPr>
  </w:style>
  <w:style w:type="character" w:customStyle="1" w:styleId="314">
    <w:name w:val="Основной текст 3 Знак14"/>
    <w:basedOn w:val="a3"/>
    <w:uiPriority w:val="99"/>
    <w:semiHidden/>
    <w:qFormat/>
    <w:rsid w:val="00404E9D"/>
    <w:rPr>
      <w:rFonts w:cs="Times New Roman"/>
      <w:sz w:val="16"/>
      <w:szCs w:val="16"/>
    </w:rPr>
  </w:style>
  <w:style w:type="character" w:customStyle="1" w:styleId="12">
    <w:name w:val="Заголовок 1 Знак2"/>
    <w:link w:val="10"/>
    <w:qFormat/>
    <w:locked/>
    <w:rsid w:val="00404E9D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FooterChar">
    <w:name w:val="Footer Char"/>
    <w:basedOn w:val="a3"/>
    <w:uiPriority w:val="99"/>
    <w:qFormat/>
    <w:locked/>
    <w:rsid w:val="00404E9D"/>
    <w:rPr>
      <w:rFonts w:cs="Times New Roman"/>
      <w:sz w:val="24"/>
    </w:rPr>
  </w:style>
  <w:style w:type="character" w:customStyle="1" w:styleId="BodyText2Char">
    <w:name w:val="Body Text 2 Char"/>
    <w:basedOn w:val="a3"/>
    <w:uiPriority w:val="99"/>
    <w:qFormat/>
    <w:locked/>
    <w:rsid w:val="00404E9D"/>
    <w:rPr>
      <w:rFonts w:cs="Times New Roman"/>
    </w:rPr>
  </w:style>
  <w:style w:type="paragraph" w:customStyle="1" w:styleId="ConsPlusNonformat">
    <w:name w:val="ConsPlusNonformat"/>
    <w:uiPriority w:val="99"/>
    <w:qFormat/>
    <w:rsid w:val="00404E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lainTextChar">
    <w:name w:val="Plain Text Char"/>
    <w:basedOn w:val="a3"/>
    <w:uiPriority w:val="99"/>
    <w:qFormat/>
    <w:locked/>
    <w:rsid w:val="00404E9D"/>
    <w:rPr>
      <w:rFonts w:ascii="Courier New" w:hAnsi="Courier New" w:cs="Courier New"/>
      <w:sz w:val="20"/>
      <w:szCs w:val="20"/>
    </w:rPr>
  </w:style>
  <w:style w:type="character" w:customStyle="1" w:styleId="PlainTextChar4">
    <w:name w:val="Plain Text Char4"/>
    <w:basedOn w:val="a3"/>
    <w:uiPriority w:val="99"/>
    <w:qFormat/>
    <w:locked/>
    <w:rsid w:val="00404E9D"/>
    <w:rPr>
      <w:rFonts w:ascii="Courier New" w:hAnsi="Courier New" w:cs="Times New Roman"/>
      <w:lang w:val="ru-RU" w:eastAsia="ru-RU"/>
    </w:rPr>
  </w:style>
  <w:style w:type="character" w:customStyle="1" w:styleId="330">
    <w:name w:val="Основной текст с отступом 3 Знак3"/>
    <w:link w:val="33"/>
    <w:uiPriority w:val="99"/>
    <w:qFormat/>
    <w:locked/>
    <w:rsid w:val="00404E9D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FontStyle42">
    <w:name w:val="Font Style42"/>
    <w:uiPriority w:val="99"/>
    <w:qFormat/>
    <w:rsid w:val="00404E9D"/>
    <w:rPr>
      <w:rFonts w:ascii="Times New Roman" w:hAnsi="Times New Roman"/>
      <w:sz w:val="26"/>
    </w:rPr>
  </w:style>
  <w:style w:type="paragraph" w:customStyle="1" w:styleId="Style1">
    <w:name w:val="Style1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 w:line="309" w:lineRule="exact"/>
      <w:ind w:firstLine="686"/>
      <w:jc w:val="both"/>
    </w:pPr>
    <w:rPr>
      <w:rFonts w:eastAsia="Times New Roman"/>
      <w:szCs w:val="24"/>
    </w:rPr>
  </w:style>
  <w:style w:type="paragraph" w:customStyle="1" w:styleId="Style2">
    <w:name w:val="Style2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b">
    <w:name w:val="Знак Знак Знак Знак Знак Знак"/>
    <w:basedOn w:val="a2"/>
    <w:uiPriority w:val="99"/>
    <w:qFormat/>
    <w:rsid w:val="00404E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20">
    <w:name w:val="Основной текст с отступом 2 Знак2"/>
    <w:link w:val="2b"/>
    <w:uiPriority w:val="99"/>
    <w:qFormat/>
    <w:locked/>
    <w:rsid w:val="00404E9D"/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ft250">
    <w:name w:val="ft250"/>
    <w:uiPriority w:val="99"/>
    <w:qFormat/>
    <w:rsid w:val="00404E9D"/>
  </w:style>
  <w:style w:type="character" w:customStyle="1" w:styleId="110">
    <w:name w:val="Заголовок 1 Знак1"/>
    <w:uiPriority w:val="99"/>
    <w:qFormat/>
    <w:locked/>
    <w:rsid w:val="00404E9D"/>
    <w:rPr>
      <w:b/>
      <w:caps/>
      <w:sz w:val="24"/>
    </w:rPr>
  </w:style>
  <w:style w:type="character" w:customStyle="1" w:styleId="100">
    <w:name w:val="Знак Знак10"/>
    <w:uiPriority w:val="99"/>
    <w:qFormat/>
    <w:locked/>
    <w:rsid w:val="00404E9D"/>
    <w:rPr>
      <w:sz w:val="16"/>
      <w:lang w:val="ru-RU" w:eastAsia="ru-RU"/>
    </w:rPr>
  </w:style>
  <w:style w:type="character" w:customStyle="1" w:styleId="121">
    <w:name w:val="Заголовок 1 Знак Знак21"/>
    <w:uiPriority w:val="99"/>
    <w:locked/>
    <w:rsid w:val="00404E9D"/>
    <w:rPr>
      <w:b/>
      <w:caps/>
      <w:sz w:val="24"/>
      <w:lang w:val="ru-RU" w:eastAsia="ru-RU"/>
    </w:rPr>
  </w:style>
  <w:style w:type="paragraph" w:customStyle="1" w:styleId="Style23">
    <w:name w:val="Style23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character" w:customStyle="1" w:styleId="FontStyle34">
    <w:name w:val="Font Style34"/>
    <w:uiPriority w:val="99"/>
    <w:qFormat/>
    <w:rsid w:val="00404E9D"/>
    <w:rPr>
      <w:rFonts w:ascii="Times New Roman" w:hAnsi="Times New Roman"/>
      <w:sz w:val="26"/>
    </w:rPr>
  </w:style>
  <w:style w:type="character" w:customStyle="1" w:styleId="FontStyle38">
    <w:name w:val="Font Style38"/>
    <w:uiPriority w:val="99"/>
    <w:qFormat/>
    <w:rsid w:val="00404E9D"/>
    <w:rPr>
      <w:rFonts w:ascii="Times New Roman" w:hAnsi="Times New Roman"/>
      <w:sz w:val="26"/>
    </w:rPr>
  </w:style>
  <w:style w:type="character" w:customStyle="1" w:styleId="62">
    <w:name w:val="Знак Знак6"/>
    <w:uiPriority w:val="99"/>
    <w:qFormat/>
    <w:rsid w:val="00404E9D"/>
    <w:rPr>
      <w:rFonts w:ascii="Arial" w:hAnsi="Arial"/>
      <w:b/>
      <w:i/>
      <w:sz w:val="28"/>
      <w:lang w:val="ru-RU" w:eastAsia="en-US"/>
    </w:rPr>
  </w:style>
  <w:style w:type="paragraph" w:customStyle="1" w:styleId="Style5">
    <w:name w:val="Style5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 w:line="490" w:lineRule="exact"/>
      <w:jc w:val="center"/>
    </w:pPr>
    <w:rPr>
      <w:rFonts w:eastAsia="Times New Roman"/>
      <w:szCs w:val="24"/>
    </w:rPr>
  </w:style>
  <w:style w:type="character" w:customStyle="1" w:styleId="FontStyle50">
    <w:name w:val="Font Style50"/>
    <w:uiPriority w:val="99"/>
    <w:qFormat/>
    <w:rsid w:val="00404E9D"/>
    <w:rPr>
      <w:rFonts w:ascii="Times New Roman" w:hAnsi="Times New Roman"/>
      <w:b/>
      <w:sz w:val="26"/>
    </w:rPr>
  </w:style>
  <w:style w:type="paragraph" w:customStyle="1" w:styleId="FR3">
    <w:name w:val="FR3"/>
    <w:uiPriority w:val="99"/>
    <w:qFormat/>
    <w:rsid w:val="00404E9D"/>
    <w:pPr>
      <w:widowControl w:val="0"/>
      <w:spacing w:after="0" w:line="28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Обычный (веб)1"/>
    <w:basedOn w:val="a2"/>
    <w:uiPriority w:val="99"/>
    <w:qFormat/>
    <w:rsid w:val="00404E9D"/>
    <w:pPr>
      <w:widowControl/>
      <w:snapToGrid/>
      <w:spacing w:before="75" w:afterAutospacing="1"/>
      <w:jc w:val="both"/>
    </w:pPr>
    <w:rPr>
      <w:rFonts w:ascii="Arial" w:eastAsia="Times New Roman" w:hAnsi="Arial" w:cs="Arial"/>
      <w:color w:val="000000"/>
      <w:sz w:val="20"/>
    </w:rPr>
  </w:style>
  <w:style w:type="character" w:customStyle="1" w:styleId="blk">
    <w:name w:val="blk"/>
    <w:uiPriority w:val="99"/>
    <w:qFormat/>
    <w:rsid w:val="00404E9D"/>
  </w:style>
  <w:style w:type="paragraph" w:customStyle="1" w:styleId="Style16">
    <w:name w:val="Style16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 w:line="478" w:lineRule="exact"/>
      <w:ind w:firstLine="706"/>
      <w:jc w:val="both"/>
    </w:pPr>
    <w:rPr>
      <w:rFonts w:eastAsia="Times New Roman"/>
      <w:szCs w:val="24"/>
    </w:rPr>
  </w:style>
  <w:style w:type="character" w:customStyle="1" w:styleId="FontStyle36">
    <w:name w:val="Font Style36"/>
    <w:uiPriority w:val="99"/>
    <w:qFormat/>
    <w:rsid w:val="00404E9D"/>
    <w:rPr>
      <w:rFonts w:ascii="Times New Roman" w:hAnsi="Times New Roman"/>
      <w:sz w:val="26"/>
    </w:rPr>
  </w:style>
  <w:style w:type="paragraph" w:styleId="afffc">
    <w:name w:val="List Paragraph"/>
    <w:basedOn w:val="a2"/>
    <w:link w:val="1c"/>
    <w:uiPriority w:val="34"/>
    <w:qFormat/>
    <w:rsid w:val="00404E9D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paragraph" w:customStyle="1" w:styleId="afffd">
    <w:name w:val="Îáû÷íûé"/>
    <w:uiPriority w:val="99"/>
    <w:qFormat/>
    <w:rsid w:val="00404E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fffe">
    <w:name w:val="Об"/>
    <w:uiPriority w:val="99"/>
    <w:qFormat/>
    <w:rsid w:val="00404E9D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ffff">
    <w:name w:val="Основной текст Знак Знак Знак"/>
    <w:uiPriority w:val="99"/>
    <w:locked/>
    <w:rsid w:val="00404E9D"/>
    <w:rPr>
      <w:sz w:val="24"/>
      <w:lang w:val="ru-RU" w:eastAsia="ru-RU"/>
    </w:rPr>
  </w:style>
  <w:style w:type="character" w:customStyle="1" w:styleId="TitleChar">
    <w:name w:val="Title Char"/>
    <w:basedOn w:val="a3"/>
    <w:uiPriority w:val="99"/>
    <w:qFormat/>
    <w:locked/>
    <w:rsid w:val="00404E9D"/>
    <w:rPr>
      <w:rFonts w:cs="Times New Roman"/>
      <w:sz w:val="24"/>
      <w:lang w:val="en-US"/>
    </w:rPr>
  </w:style>
  <w:style w:type="character" w:customStyle="1" w:styleId="37">
    <w:name w:val="Заголовок Знак3"/>
    <w:basedOn w:val="a3"/>
    <w:link w:val="affb"/>
    <w:uiPriority w:val="99"/>
    <w:locked/>
    <w:rsid w:val="00404E9D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paragraph" w:customStyle="1" w:styleId="ConsPlusNormal">
    <w:name w:val="ConsPlusNormal"/>
    <w:link w:val="ConsPlusNormal0"/>
    <w:uiPriority w:val="99"/>
    <w:qFormat/>
    <w:rsid w:val="00404E9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paragraph" w:customStyle="1" w:styleId="1d">
    <w:name w:val="Абзац списка1"/>
    <w:basedOn w:val="a2"/>
    <w:link w:val="ListParagraphChar"/>
    <w:uiPriority w:val="99"/>
    <w:qFormat/>
    <w:rsid w:val="00404E9D"/>
    <w:pPr>
      <w:widowControl/>
      <w:snapToGrid/>
      <w:spacing w:before="0" w:after="0"/>
      <w:ind w:left="720"/>
      <w:contextualSpacing/>
    </w:pPr>
  </w:style>
  <w:style w:type="character" w:customStyle="1" w:styleId="ListParagraphChar">
    <w:name w:val="List Paragraph Char"/>
    <w:link w:val="1d"/>
    <w:uiPriority w:val="99"/>
    <w:qFormat/>
    <w:locked/>
    <w:rsid w:val="00404E9D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tbln121">
    <w:name w:val="tbln121"/>
    <w:uiPriority w:val="99"/>
    <w:qFormat/>
    <w:rsid w:val="00404E9D"/>
    <w:rPr>
      <w:rFonts w:ascii="Arial" w:hAnsi="Arial"/>
      <w:i/>
      <w:color w:val="000000"/>
      <w:sz w:val="18"/>
      <w:u w:val="none"/>
    </w:rPr>
  </w:style>
  <w:style w:type="character" w:customStyle="1" w:styleId="mistake">
    <w:name w:val="mistake"/>
    <w:uiPriority w:val="99"/>
    <w:qFormat/>
    <w:rsid w:val="00404E9D"/>
    <w:rPr>
      <w:sz w:val="24"/>
    </w:rPr>
  </w:style>
  <w:style w:type="character" w:customStyle="1" w:styleId="trb12">
    <w:name w:val="trb12"/>
    <w:basedOn w:val="a3"/>
    <w:uiPriority w:val="99"/>
    <w:qFormat/>
    <w:rsid w:val="00404E9D"/>
    <w:rPr>
      <w:rFonts w:cs="Times New Roman"/>
    </w:rPr>
  </w:style>
  <w:style w:type="character" w:customStyle="1" w:styleId="tbln12">
    <w:name w:val="tbln12"/>
    <w:basedOn w:val="a3"/>
    <w:uiPriority w:val="99"/>
    <w:qFormat/>
    <w:rsid w:val="00404E9D"/>
    <w:rPr>
      <w:rFonts w:cs="Times New Roman"/>
    </w:rPr>
  </w:style>
  <w:style w:type="character" w:customStyle="1" w:styleId="tbb12">
    <w:name w:val="tbb12"/>
    <w:basedOn w:val="a3"/>
    <w:uiPriority w:val="99"/>
    <w:qFormat/>
    <w:rsid w:val="00404E9D"/>
    <w:rPr>
      <w:rFonts w:cs="Times New Roman"/>
    </w:rPr>
  </w:style>
  <w:style w:type="paragraph" w:customStyle="1" w:styleId="Style9">
    <w:name w:val="Style9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0">
    <w:name w:val="Темы"/>
    <w:basedOn w:val="a2"/>
    <w:link w:val="affff1"/>
    <w:uiPriority w:val="99"/>
    <w:qFormat/>
    <w:rsid w:val="00404E9D"/>
    <w:pPr>
      <w:keepNext/>
      <w:widowControl/>
      <w:snapToGrid/>
      <w:spacing w:before="0" w:after="0"/>
      <w:jc w:val="both"/>
    </w:pPr>
    <w:rPr>
      <w:b/>
    </w:rPr>
  </w:style>
  <w:style w:type="paragraph" w:customStyle="1" w:styleId="Style19">
    <w:name w:val="Style19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 w:line="516" w:lineRule="exact"/>
      <w:ind w:firstLine="701"/>
      <w:jc w:val="both"/>
    </w:pPr>
    <w:rPr>
      <w:rFonts w:eastAsia="Times New Roman"/>
      <w:szCs w:val="24"/>
    </w:rPr>
  </w:style>
  <w:style w:type="paragraph" w:customStyle="1" w:styleId="stepanov">
    <w:name w:val="stepanov"/>
    <w:basedOn w:val="af2"/>
    <w:uiPriority w:val="99"/>
    <w:qFormat/>
    <w:rsid w:val="00404E9D"/>
    <w:pPr>
      <w:spacing w:line="360" w:lineRule="auto"/>
      <w:jc w:val="both"/>
    </w:pPr>
    <w:rPr>
      <w:rFonts w:ascii="Times New Roman" w:hAnsi="Times New Roman"/>
      <w:sz w:val="24"/>
    </w:rPr>
  </w:style>
  <w:style w:type="paragraph" w:customStyle="1" w:styleId="1e">
    <w:name w:val="Стиль1"/>
    <w:basedOn w:val="stepanov"/>
    <w:link w:val="1f"/>
    <w:uiPriority w:val="99"/>
    <w:qFormat/>
    <w:rsid w:val="00404E9D"/>
    <w:pPr>
      <w:suppressAutoHyphens/>
      <w:spacing w:line="240" w:lineRule="auto"/>
    </w:pPr>
    <w:rPr>
      <w:rFonts w:eastAsia="Calibri"/>
      <w:sz w:val="20"/>
    </w:rPr>
  </w:style>
  <w:style w:type="paragraph" w:customStyle="1" w:styleId="075">
    <w:name w:val="Стиль Нумерованный список + сверху: (одинарная Авто  075 пт лини..."/>
    <w:basedOn w:val="afff"/>
    <w:uiPriority w:val="99"/>
    <w:qFormat/>
    <w:rsid w:val="00404E9D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1">
    <w:name w:val="Стиль Нумерованный список + сверху: (одинарная Авто  075 пт лини...1"/>
    <w:basedOn w:val="afff"/>
    <w:uiPriority w:val="99"/>
    <w:qFormat/>
    <w:rsid w:val="00404E9D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6">
    <w:name w:val="Стиль Нумерованный список + сверху: (одинарная Авто  075 пт лини...6"/>
    <w:basedOn w:val="afff"/>
    <w:uiPriority w:val="99"/>
    <w:qFormat/>
    <w:rsid w:val="00404E9D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7">
    <w:name w:val="Стиль Нумерованный список + сверху: (одинарная Авто  075 пт лини...7"/>
    <w:basedOn w:val="afff"/>
    <w:uiPriority w:val="99"/>
    <w:qFormat/>
    <w:rsid w:val="00404E9D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2TimesNewRoman12">
    <w:name w:val="Стиль Заголовок 2 + Times New Roman 12 пт не курсив"/>
    <w:basedOn w:val="20"/>
    <w:uiPriority w:val="99"/>
    <w:qFormat/>
    <w:rsid w:val="00404E9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  <w:szCs w:val="28"/>
    </w:rPr>
  </w:style>
  <w:style w:type="paragraph" w:customStyle="1" w:styleId="2TimesNewRoman120">
    <w:name w:val="Стиль Стиль Заголовок 2 + Times New Roman 12 пт не курсив + курсив"/>
    <w:basedOn w:val="2TimesNewRoman12"/>
    <w:uiPriority w:val="99"/>
    <w:qFormat/>
    <w:rsid w:val="00404E9D"/>
    <w:rPr>
      <w:iCs/>
    </w:rPr>
  </w:style>
  <w:style w:type="paragraph" w:customStyle="1" w:styleId="2TimesNewRoman121">
    <w:name w:val="Стиль Заголовок 2 + Times New Roman 12 пт"/>
    <w:basedOn w:val="20"/>
    <w:uiPriority w:val="99"/>
    <w:qFormat/>
    <w:rsid w:val="00404E9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  <w:szCs w:val="28"/>
    </w:rPr>
  </w:style>
  <w:style w:type="paragraph" w:customStyle="1" w:styleId="style10">
    <w:name w:val="style1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448">
    <w:name w:val="Font Style448"/>
    <w:uiPriority w:val="99"/>
    <w:qFormat/>
    <w:rsid w:val="00404E9D"/>
    <w:rPr>
      <w:rFonts w:ascii="Times New Roman" w:hAnsi="Times New Roman"/>
      <w:sz w:val="20"/>
    </w:rPr>
  </w:style>
  <w:style w:type="paragraph" w:customStyle="1" w:styleId="211">
    <w:name w:val="Основной текст 21"/>
    <w:basedOn w:val="a2"/>
    <w:uiPriority w:val="99"/>
    <w:qFormat/>
    <w:rsid w:val="00404E9D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paragraph" w:customStyle="1" w:styleId="1f0">
    <w:name w:val="Обычный1"/>
    <w:qFormat/>
    <w:rsid w:val="00404E9D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CommentSubjectChar3">
    <w:name w:val="Comment Subject Char3"/>
    <w:uiPriority w:val="99"/>
    <w:locked/>
    <w:rsid w:val="00404E9D"/>
    <w:rPr>
      <w:sz w:val="16"/>
    </w:rPr>
  </w:style>
  <w:style w:type="character" w:customStyle="1" w:styleId="CommentTextChar">
    <w:name w:val="Comment Text Char"/>
    <w:basedOn w:val="a3"/>
    <w:uiPriority w:val="99"/>
    <w:qFormat/>
    <w:locked/>
    <w:rsid w:val="00404E9D"/>
    <w:rPr>
      <w:rFonts w:ascii="Times New Roman" w:hAnsi="Times New Roman" w:cs="Times New Roman"/>
      <w:sz w:val="20"/>
      <w:lang w:eastAsia="ru-RU"/>
    </w:rPr>
  </w:style>
  <w:style w:type="character" w:customStyle="1" w:styleId="CommentSubjectChar">
    <w:name w:val="Comment Subject Char"/>
    <w:basedOn w:val="af8"/>
    <w:uiPriority w:val="99"/>
    <w:qFormat/>
    <w:locked/>
    <w:rsid w:val="00404E9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1">
    <w:name w:val="Тема примечания Знак1"/>
    <w:basedOn w:val="af8"/>
    <w:uiPriority w:val="99"/>
    <w:qFormat/>
    <w:rsid w:val="00404E9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200">
    <w:name w:val="Тема примечания Знак120"/>
    <w:basedOn w:val="af8"/>
    <w:uiPriority w:val="99"/>
    <w:semiHidden/>
    <w:qFormat/>
    <w:rsid w:val="00404E9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9">
    <w:name w:val="Тема примечания Знак119"/>
    <w:basedOn w:val="af8"/>
    <w:uiPriority w:val="99"/>
    <w:semiHidden/>
    <w:qFormat/>
    <w:rsid w:val="00404E9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8">
    <w:name w:val="Тема примечания Знак118"/>
    <w:basedOn w:val="af8"/>
    <w:uiPriority w:val="99"/>
    <w:semiHidden/>
    <w:qFormat/>
    <w:rsid w:val="00404E9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7">
    <w:name w:val="Тема примечания Знак117"/>
    <w:basedOn w:val="af8"/>
    <w:uiPriority w:val="99"/>
    <w:qFormat/>
    <w:rsid w:val="00404E9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6">
    <w:name w:val="Тема примечания Знак116"/>
    <w:basedOn w:val="af8"/>
    <w:uiPriority w:val="99"/>
    <w:semiHidden/>
    <w:qFormat/>
    <w:rsid w:val="00404E9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5">
    <w:name w:val="Тема примечания Знак115"/>
    <w:basedOn w:val="af8"/>
    <w:uiPriority w:val="99"/>
    <w:semiHidden/>
    <w:qFormat/>
    <w:rsid w:val="00404E9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4">
    <w:name w:val="Тема примечания Знак114"/>
    <w:basedOn w:val="af8"/>
    <w:uiPriority w:val="99"/>
    <w:semiHidden/>
    <w:qFormat/>
    <w:rsid w:val="00404E9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3">
    <w:name w:val="Тема примечания Знак113"/>
    <w:basedOn w:val="af8"/>
    <w:uiPriority w:val="99"/>
    <w:semiHidden/>
    <w:qFormat/>
    <w:rsid w:val="00404E9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2">
    <w:name w:val="Тема примечания Знак112"/>
    <w:basedOn w:val="af8"/>
    <w:uiPriority w:val="99"/>
    <w:semiHidden/>
    <w:qFormat/>
    <w:rsid w:val="00404E9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1">
    <w:name w:val="Тема примечания Знак111"/>
    <w:basedOn w:val="af8"/>
    <w:uiPriority w:val="99"/>
    <w:qFormat/>
    <w:rsid w:val="00404E9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00">
    <w:name w:val="Тема примечания Знак110"/>
    <w:basedOn w:val="af8"/>
    <w:uiPriority w:val="99"/>
    <w:semiHidden/>
    <w:qFormat/>
    <w:rsid w:val="00404E9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90">
    <w:name w:val="Тема примечания Знак19"/>
    <w:basedOn w:val="af8"/>
    <w:uiPriority w:val="99"/>
    <w:qFormat/>
    <w:rsid w:val="00404E9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80">
    <w:name w:val="Тема примечания Знак18"/>
    <w:basedOn w:val="af8"/>
    <w:uiPriority w:val="99"/>
    <w:semiHidden/>
    <w:qFormat/>
    <w:rsid w:val="00404E9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70">
    <w:name w:val="Тема примечания Знак17"/>
    <w:basedOn w:val="af8"/>
    <w:uiPriority w:val="99"/>
    <w:semiHidden/>
    <w:qFormat/>
    <w:rsid w:val="00404E9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60">
    <w:name w:val="Тема примечания Знак16"/>
    <w:basedOn w:val="af8"/>
    <w:uiPriority w:val="99"/>
    <w:semiHidden/>
    <w:qFormat/>
    <w:rsid w:val="00404E9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50">
    <w:name w:val="Тема примечания Знак15"/>
    <w:basedOn w:val="af8"/>
    <w:uiPriority w:val="99"/>
    <w:qFormat/>
    <w:rsid w:val="00404E9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41">
    <w:name w:val="Тема примечания Знак14"/>
    <w:basedOn w:val="af8"/>
    <w:uiPriority w:val="99"/>
    <w:semiHidden/>
    <w:qFormat/>
    <w:rsid w:val="00404E9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32">
    <w:name w:val="Тема примечания Знак13"/>
    <w:basedOn w:val="af8"/>
    <w:uiPriority w:val="99"/>
    <w:semiHidden/>
    <w:qFormat/>
    <w:rsid w:val="00404E9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22">
    <w:name w:val="Тема примечания Знак12"/>
    <w:basedOn w:val="af8"/>
    <w:uiPriority w:val="99"/>
    <w:qFormat/>
    <w:rsid w:val="00404E9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a">
    <w:name w:val="Тема примечания Знак11"/>
    <w:uiPriority w:val="99"/>
    <w:qFormat/>
    <w:rsid w:val="00404E9D"/>
    <w:rPr>
      <w:b/>
      <w:lang w:val="ru-RU" w:eastAsia="ru-RU"/>
    </w:rPr>
  </w:style>
  <w:style w:type="character" w:customStyle="1" w:styleId="highlighthighlightactive">
    <w:name w:val="highlight highlight_active"/>
    <w:basedOn w:val="a3"/>
    <w:uiPriority w:val="99"/>
    <w:qFormat/>
    <w:rsid w:val="00404E9D"/>
    <w:rPr>
      <w:rFonts w:cs="Times New Roman"/>
    </w:rPr>
  </w:style>
  <w:style w:type="character" w:customStyle="1" w:styleId="161">
    <w:name w:val="Знак Знак16"/>
    <w:uiPriority w:val="99"/>
    <w:qFormat/>
    <w:locked/>
    <w:rsid w:val="00404E9D"/>
    <w:rPr>
      <w:b/>
      <w:caps/>
      <w:sz w:val="24"/>
      <w:lang w:val="ru-RU" w:eastAsia="ru-RU"/>
    </w:rPr>
  </w:style>
  <w:style w:type="paragraph" w:customStyle="1" w:styleId="1f2">
    <w:name w:val="1"/>
    <w:basedOn w:val="a2"/>
    <w:uiPriority w:val="99"/>
    <w:qFormat/>
    <w:rsid w:val="00404E9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1f3">
    <w:name w:val="Загол. 1 ур."/>
    <w:basedOn w:val="a2"/>
    <w:uiPriority w:val="99"/>
    <w:qFormat/>
    <w:rsid w:val="00404E9D"/>
    <w:pPr>
      <w:keepNext/>
      <w:keepLines/>
      <w:autoSpaceDE w:val="0"/>
      <w:autoSpaceDN w:val="0"/>
      <w:adjustRightInd w:val="0"/>
      <w:snapToGrid/>
      <w:spacing w:before="57" w:after="57" w:line="220" w:lineRule="atLeast"/>
      <w:jc w:val="center"/>
    </w:pPr>
    <w:rPr>
      <w:rFonts w:ascii="PragmaticaCTT" w:eastAsia="Times New Roman" w:hAnsi="PragmaticaCTT" w:cs="PragmaticaCTT"/>
      <w:b/>
      <w:bCs/>
      <w:caps/>
      <w:sz w:val="22"/>
      <w:szCs w:val="22"/>
    </w:rPr>
  </w:style>
  <w:style w:type="paragraph" w:customStyle="1" w:styleId="44">
    <w:name w:val="заголовок 4"/>
    <w:basedOn w:val="4"/>
    <w:uiPriority w:val="99"/>
    <w:qFormat/>
    <w:rsid w:val="00404E9D"/>
    <w:pPr>
      <w:tabs>
        <w:tab w:val="left" w:pos="720"/>
      </w:tabs>
      <w:spacing w:before="240" w:after="60"/>
      <w:ind w:left="720" w:hanging="360"/>
    </w:pPr>
    <w:rPr>
      <w:bCs/>
      <w:i/>
      <w:sz w:val="28"/>
      <w:szCs w:val="28"/>
    </w:rPr>
  </w:style>
  <w:style w:type="character" w:customStyle="1" w:styleId="small11">
    <w:name w:val="small11"/>
    <w:uiPriority w:val="99"/>
    <w:qFormat/>
    <w:rsid w:val="00404E9D"/>
    <w:rPr>
      <w:sz w:val="16"/>
    </w:rPr>
  </w:style>
  <w:style w:type="paragraph" w:customStyle="1" w:styleId="affff2">
    <w:name w:val="a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cxspmiddle">
    <w:name w:val="acxspmiddle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73">
    <w:name w:val="Знак Знак73"/>
    <w:uiPriority w:val="99"/>
    <w:qFormat/>
    <w:rsid w:val="00404E9D"/>
    <w:rPr>
      <w:sz w:val="16"/>
      <w:lang w:val="ru-RU" w:eastAsia="ru-RU"/>
    </w:rPr>
  </w:style>
  <w:style w:type="paragraph" w:customStyle="1" w:styleId="ConsPlusTitle">
    <w:name w:val="ConsPlusTitle"/>
    <w:uiPriority w:val="99"/>
    <w:qFormat/>
    <w:rsid w:val="00404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08">
    <w:name w:val="Стиль По ширине Первая строка:  08 см"/>
    <w:basedOn w:val="a2"/>
    <w:uiPriority w:val="99"/>
    <w:qFormat/>
    <w:rsid w:val="00404E9D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character" w:customStyle="1" w:styleId="apple-converted-space">
    <w:name w:val="apple-converted-space"/>
    <w:qFormat/>
    <w:rsid w:val="00404E9D"/>
  </w:style>
  <w:style w:type="character" w:customStyle="1" w:styleId="apple-style-span">
    <w:name w:val="apple-style-span"/>
    <w:uiPriority w:val="99"/>
    <w:qFormat/>
    <w:rsid w:val="00404E9D"/>
  </w:style>
  <w:style w:type="character" w:customStyle="1" w:styleId="orange">
    <w:name w:val="orange"/>
    <w:uiPriority w:val="99"/>
    <w:qFormat/>
    <w:rsid w:val="00404E9D"/>
  </w:style>
  <w:style w:type="character" w:customStyle="1" w:styleId="gray">
    <w:name w:val="gray"/>
    <w:uiPriority w:val="99"/>
    <w:qFormat/>
    <w:rsid w:val="00404E9D"/>
  </w:style>
  <w:style w:type="paragraph" w:customStyle="1" w:styleId="1KGK9">
    <w:name w:val="1KG=K9"/>
    <w:uiPriority w:val="99"/>
    <w:qFormat/>
    <w:rsid w:val="00404E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4"/>
      <w:szCs w:val="20"/>
      <w:lang w:eastAsia="ru-RU"/>
    </w:rPr>
  </w:style>
  <w:style w:type="character" w:customStyle="1" w:styleId="133">
    <w:name w:val="табл_заголовок_13 Знак"/>
    <w:link w:val="134"/>
    <w:uiPriority w:val="99"/>
    <w:qFormat/>
    <w:locked/>
    <w:rsid w:val="00404E9D"/>
    <w:rPr>
      <w:b/>
      <w:sz w:val="26"/>
    </w:rPr>
  </w:style>
  <w:style w:type="paragraph" w:customStyle="1" w:styleId="134">
    <w:name w:val="табл_заголовок_13"/>
    <w:basedOn w:val="a2"/>
    <w:link w:val="133"/>
    <w:uiPriority w:val="99"/>
    <w:qFormat/>
    <w:rsid w:val="00404E9D"/>
    <w:pPr>
      <w:widowControl/>
      <w:snapToGrid/>
      <w:spacing w:before="0" w:after="240" w:line="288" w:lineRule="auto"/>
      <w:jc w:val="center"/>
    </w:pPr>
    <w:rPr>
      <w:rFonts w:asciiTheme="minorHAnsi" w:eastAsiaTheme="minorHAnsi" w:hAnsiTheme="minorHAnsi" w:cstheme="minorBidi"/>
      <w:b/>
      <w:sz w:val="26"/>
      <w:szCs w:val="22"/>
      <w:lang w:eastAsia="en-US"/>
    </w:rPr>
  </w:style>
  <w:style w:type="paragraph" w:customStyle="1" w:styleId="135">
    <w:name w:val="табл_текст_центр_ 13"/>
    <w:basedOn w:val="a2"/>
    <w:uiPriority w:val="99"/>
    <w:qFormat/>
    <w:rsid w:val="00404E9D"/>
    <w:pPr>
      <w:widowControl/>
      <w:suppressAutoHyphens/>
      <w:snapToGrid/>
      <w:spacing w:before="0" w:after="0"/>
      <w:jc w:val="center"/>
    </w:pPr>
    <w:rPr>
      <w:rFonts w:eastAsia="Times New Roman"/>
      <w:sz w:val="26"/>
      <w:szCs w:val="24"/>
      <w:lang w:eastAsia="ar-SA"/>
    </w:rPr>
  </w:style>
  <w:style w:type="paragraph" w:customStyle="1" w:styleId="2f2">
    <w:name w:val="Заголовок_2"/>
    <w:basedOn w:val="a2"/>
    <w:uiPriority w:val="99"/>
    <w:qFormat/>
    <w:rsid w:val="00404E9D"/>
    <w:pPr>
      <w:widowControl/>
      <w:snapToGrid/>
      <w:spacing w:before="0" w:after="0" w:line="360" w:lineRule="auto"/>
      <w:jc w:val="both"/>
    </w:pPr>
    <w:rPr>
      <w:rFonts w:ascii="Arial" w:eastAsia="Times New Roman" w:hAnsi="Arial"/>
      <w:b/>
      <w:i/>
      <w:sz w:val="28"/>
    </w:rPr>
  </w:style>
  <w:style w:type="paragraph" w:customStyle="1" w:styleId="affff3">
    <w:name w:val="Абзац_СУБД"/>
    <w:basedOn w:val="a2"/>
    <w:uiPriority w:val="99"/>
    <w:qFormat/>
    <w:rsid w:val="00404E9D"/>
    <w:pPr>
      <w:widowControl/>
      <w:snapToGrid/>
      <w:spacing w:before="0" w:after="0" w:line="360" w:lineRule="auto"/>
      <w:ind w:firstLine="720"/>
      <w:jc w:val="both"/>
    </w:pPr>
    <w:rPr>
      <w:rFonts w:ascii="Arial" w:eastAsia="Times New Roman" w:hAnsi="Arial"/>
      <w:sz w:val="28"/>
    </w:rPr>
  </w:style>
  <w:style w:type="character" w:customStyle="1" w:styleId="FontStyle40">
    <w:name w:val="Font Style40"/>
    <w:uiPriority w:val="99"/>
    <w:qFormat/>
    <w:rsid w:val="00404E9D"/>
    <w:rPr>
      <w:rFonts w:ascii="Times New Roman" w:hAnsi="Times New Roman"/>
      <w:sz w:val="26"/>
    </w:rPr>
  </w:style>
  <w:style w:type="character" w:customStyle="1" w:styleId="FontStyle55">
    <w:name w:val="Font Style55"/>
    <w:uiPriority w:val="99"/>
    <w:qFormat/>
    <w:rsid w:val="00404E9D"/>
    <w:rPr>
      <w:rFonts w:ascii="Times New Roman" w:hAnsi="Times New Roman"/>
      <w:sz w:val="28"/>
    </w:rPr>
  </w:style>
  <w:style w:type="character" w:customStyle="1" w:styleId="FontStyle43">
    <w:name w:val="Font Style43"/>
    <w:uiPriority w:val="99"/>
    <w:qFormat/>
    <w:rsid w:val="00404E9D"/>
    <w:rPr>
      <w:rFonts w:ascii="Times New Roman" w:hAnsi="Times New Roman"/>
      <w:b/>
      <w:sz w:val="26"/>
    </w:rPr>
  </w:style>
  <w:style w:type="paragraph" w:customStyle="1" w:styleId="FR2">
    <w:name w:val="FR2"/>
    <w:link w:val="FR20"/>
    <w:uiPriority w:val="99"/>
    <w:qFormat/>
    <w:rsid w:val="00404E9D"/>
    <w:pPr>
      <w:widowControl w:val="0"/>
      <w:snapToGrid w:val="0"/>
      <w:spacing w:before="300" w:after="0" w:line="240" w:lineRule="auto"/>
      <w:jc w:val="both"/>
    </w:pPr>
    <w:rPr>
      <w:rFonts w:ascii="Arial" w:eastAsia="Calibri" w:hAnsi="Arial" w:cs="Times New Roman"/>
      <w:lang w:eastAsia="ru-RU"/>
    </w:rPr>
  </w:style>
  <w:style w:type="paragraph" w:customStyle="1" w:styleId="FR1">
    <w:name w:val="FR1"/>
    <w:uiPriority w:val="99"/>
    <w:qFormat/>
    <w:rsid w:val="00404E9D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f4">
    <w:name w:val="Основной тект"/>
    <w:basedOn w:val="a2"/>
    <w:link w:val="affff5"/>
    <w:uiPriority w:val="99"/>
    <w:qFormat/>
    <w:rsid w:val="00404E9D"/>
    <w:pPr>
      <w:widowControl/>
      <w:snapToGrid/>
      <w:spacing w:before="0" w:after="0"/>
      <w:ind w:firstLine="454"/>
      <w:jc w:val="both"/>
    </w:pPr>
  </w:style>
  <w:style w:type="character" w:customStyle="1" w:styleId="affff5">
    <w:name w:val="Основной тект Знак"/>
    <w:link w:val="affff4"/>
    <w:uiPriority w:val="99"/>
    <w:qFormat/>
    <w:locked/>
    <w:rsid w:val="00404E9D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1">
    <w:name w:val="Модуль"/>
    <w:basedOn w:val="a2"/>
    <w:uiPriority w:val="99"/>
    <w:qFormat/>
    <w:rsid w:val="00404E9D"/>
    <w:pPr>
      <w:keepNext/>
      <w:widowControl/>
      <w:numPr>
        <w:numId w:val="2"/>
      </w:numPr>
      <w:snapToGrid/>
      <w:spacing w:before="0" w:after="0"/>
      <w:jc w:val="both"/>
    </w:pPr>
    <w:rPr>
      <w:rFonts w:eastAsia="Times New Roman"/>
      <w:sz w:val="20"/>
    </w:rPr>
  </w:style>
  <w:style w:type="paragraph" w:customStyle="1" w:styleId="Style11">
    <w:name w:val="Style11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affff6">
    <w:name w:val="Нормальный"/>
    <w:uiPriority w:val="99"/>
    <w:qFormat/>
    <w:rsid w:val="00404E9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4">
    <w:name w:val="Текст1"/>
    <w:basedOn w:val="a2"/>
    <w:uiPriority w:val="99"/>
    <w:qFormat/>
    <w:rsid w:val="00404E9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affff7">
    <w:name w:val="Примечание"/>
    <w:basedOn w:val="a2"/>
    <w:uiPriority w:val="99"/>
    <w:qFormat/>
    <w:rsid w:val="00404E9D"/>
    <w:pPr>
      <w:widowControl/>
      <w:snapToGrid/>
      <w:spacing w:before="0" w:after="0"/>
      <w:ind w:firstLine="454"/>
      <w:jc w:val="both"/>
    </w:pPr>
    <w:rPr>
      <w:rFonts w:eastAsia="Times New Roman"/>
      <w:i/>
      <w:szCs w:val="24"/>
    </w:rPr>
  </w:style>
  <w:style w:type="paragraph" w:customStyle="1" w:styleId="Style6">
    <w:name w:val="Style6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3">
    <w:name w:val="Style33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8">
    <w:name w:val="Таблицы (моноширинный)"/>
    <w:basedOn w:val="a2"/>
    <w:next w:val="a2"/>
    <w:uiPriority w:val="99"/>
    <w:qFormat/>
    <w:rsid w:val="00404E9D"/>
    <w:pPr>
      <w:autoSpaceDE w:val="0"/>
      <w:autoSpaceDN w:val="0"/>
      <w:adjustRightInd w:val="0"/>
      <w:snapToGrid/>
      <w:spacing w:before="0" w:after="0"/>
      <w:jc w:val="both"/>
    </w:pPr>
    <w:rPr>
      <w:rFonts w:ascii="Courier New" w:eastAsia="Times New Roman" w:hAnsi="Courier New" w:cs="Courier New"/>
      <w:sz w:val="20"/>
    </w:rPr>
  </w:style>
  <w:style w:type="paragraph" w:customStyle="1" w:styleId="f">
    <w:name w:val="f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nameautor3">
    <w:name w:val="name_autor3"/>
    <w:basedOn w:val="a3"/>
    <w:uiPriority w:val="99"/>
    <w:qFormat/>
    <w:rsid w:val="00404E9D"/>
    <w:rPr>
      <w:rFonts w:cs="Times New Roman"/>
    </w:rPr>
  </w:style>
  <w:style w:type="paragraph" w:customStyle="1" w:styleId="affff9">
    <w:name w:val="Прижатый влево"/>
    <w:basedOn w:val="a2"/>
    <w:next w:val="a2"/>
    <w:uiPriority w:val="99"/>
    <w:qFormat/>
    <w:rsid w:val="00404E9D"/>
    <w:pPr>
      <w:widowControl/>
      <w:autoSpaceDE w:val="0"/>
      <w:autoSpaceDN w:val="0"/>
      <w:adjustRightInd w:val="0"/>
      <w:snapToGrid/>
      <w:spacing w:before="0" w:after="0"/>
    </w:pPr>
    <w:rPr>
      <w:rFonts w:ascii="Arial" w:eastAsia="Times New Roman" w:hAnsi="Arial"/>
      <w:sz w:val="20"/>
    </w:rPr>
  </w:style>
  <w:style w:type="paragraph" w:customStyle="1" w:styleId="11b">
    <w:name w:val="Обычный11"/>
    <w:uiPriority w:val="99"/>
    <w:qFormat/>
    <w:rsid w:val="00404E9D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1f5">
    <w:name w:val="Цитата1"/>
    <w:basedOn w:val="a2"/>
    <w:uiPriority w:val="99"/>
    <w:qFormat/>
    <w:rsid w:val="00404E9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50">
    <w:name w:val="35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a">
    <w:name w:val="Нормальный (таблица)"/>
    <w:basedOn w:val="a2"/>
    <w:next w:val="a2"/>
    <w:uiPriority w:val="99"/>
    <w:qFormat/>
    <w:rsid w:val="00404E9D"/>
    <w:pPr>
      <w:autoSpaceDE w:val="0"/>
      <w:autoSpaceDN w:val="0"/>
      <w:adjustRightInd w:val="0"/>
      <w:snapToGrid/>
      <w:spacing w:before="0" w:after="0"/>
      <w:jc w:val="both"/>
    </w:pPr>
    <w:rPr>
      <w:rFonts w:ascii="Arial" w:eastAsia="Times New Roman" w:hAnsi="Arial" w:cs="Arial"/>
      <w:szCs w:val="24"/>
    </w:rPr>
  </w:style>
  <w:style w:type="paragraph" w:customStyle="1" w:styleId="311">
    <w:name w:val="Основной текст с отступом 31"/>
    <w:basedOn w:val="a2"/>
    <w:uiPriority w:val="99"/>
    <w:qFormat/>
    <w:rsid w:val="00404E9D"/>
    <w:pPr>
      <w:widowControl/>
      <w:suppressAutoHyphens/>
      <w:snapToGrid/>
      <w:spacing w:before="0" w:after="120"/>
      <w:ind w:left="283"/>
    </w:pPr>
    <w:rPr>
      <w:rFonts w:eastAsia="Times New Roman"/>
      <w:sz w:val="16"/>
      <w:szCs w:val="16"/>
      <w:lang w:eastAsia="ar-SA"/>
    </w:rPr>
  </w:style>
  <w:style w:type="character" w:customStyle="1" w:styleId="ft318">
    <w:name w:val="ft318"/>
    <w:basedOn w:val="a3"/>
    <w:uiPriority w:val="99"/>
    <w:qFormat/>
    <w:rsid w:val="00404E9D"/>
    <w:rPr>
      <w:rFonts w:cs="Times New Roman"/>
    </w:rPr>
  </w:style>
  <w:style w:type="character" w:customStyle="1" w:styleId="ft523">
    <w:name w:val="ft523"/>
    <w:basedOn w:val="a3"/>
    <w:uiPriority w:val="99"/>
    <w:qFormat/>
    <w:rsid w:val="00404E9D"/>
    <w:rPr>
      <w:rFonts w:cs="Times New Roman"/>
    </w:rPr>
  </w:style>
  <w:style w:type="character" w:customStyle="1" w:styleId="ft459">
    <w:name w:val="ft459"/>
    <w:basedOn w:val="a3"/>
    <w:uiPriority w:val="99"/>
    <w:qFormat/>
    <w:rsid w:val="00404E9D"/>
    <w:rPr>
      <w:rFonts w:cs="Times New Roman"/>
    </w:rPr>
  </w:style>
  <w:style w:type="character" w:customStyle="1" w:styleId="ft553">
    <w:name w:val="ft553"/>
    <w:basedOn w:val="a3"/>
    <w:uiPriority w:val="99"/>
    <w:qFormat/>
    <w:rsid w:val="00404E9D"/>
    <w:rPr>
      <w:rFonts w:cs="Times New Roman"/>
    </w:rPr>
  </w:style>
  <w:style w:type="character" w:customStyle="1" w:styleId="ft672">
    <w:name w:val="ft672"/>
    <w:basedOn w:val="a3"/>
    <w:uiPriority w:val="99"/>
    <w:qFormat/>
    <w:rsid w:val="00404E9D"/>
    <w:rPr>
      <w:rFonts w:cs="Times New Roman"/>
    </w:rPr>
  </w:style>
  <w:style w:type="character" w:customStyle="1" w:styleId="fieldname">
    <w:name w:val="fieldname"/>
    <w:basedOn w:val="a3"/>
    <w:uiPriority w:val="99"/>
    <w:qFormat/>
    <w:rsid w:val="00404E9D"/>
    <w:rPr>
      <w:rFonts w:cs="Times New Roman"/>
    </w:rPr>
  </w:style>
  <w:style w:type="character" w:customStyle="1" w:styleId="ft224">
    <w:name w:val="ft224"/>
    <w:basedOn w:val="a3"/>
    <w:uiPriority w:val="99"/>
    <w:qFormat/>
    <w:rsid w:val="00404E9D"/>
    <w:rPr>
      <w:rFonts w:cs="Times New Roman"/>
    </w:rPr>
  </w:style>
  <w:style w:type="character" w:customStyle="1" w:styleId="Heading1Char3">
    <w:name w:val="Heading 1 Char3"/>
    <w:uiPriority w:val="99"/>
    <w:qFormat/>
    <w:locked/>
    <w:rsid w:val="00404E9D"/>
    <w:rPr>
      <w:rFonts w:ascii="Cambria" w:hAnsi="Cambria"/>
      <w:b/>
      <w:kern w:val="32"/>
      <w:sz w:val="32"/>
    </w:rPr>
  </w:style>
  <w:style w:type="character" w:customStyle="1" w:styleId="BodyText3Char3">
    <w:name w:val="Body Text 3 Char3"/>
    <w:uiPriority w:val="99"/>
    <w:qFormat/>
    <w:locked/>
    <w:rsid w:val="00404E9D"/>
    <w:rPr>
      <w:sz w:val="16"/>
    </w:rPr>
  </w:style>
  <w:style w:type="paragraph" w:customStyle="1" w:styleId="affffb">
    <w:name w:val="Стиль"/>
    <w:uiPriority w:val="99"/>
    <w:qFormat/>
    <w:rsid w:val="00404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rmlabels1">
    <w:name w:val="form_labels1"/>
    <w:uiPriority w:val="99"/>
    <w:qFormat/>
    <w:rsid w:val="00404E9D"/>
    <w:rPr>
      <w:rFonts w:ascii="Verdana" w:hAnsi="Verdana"/>
      <w:sz w:val="16"/>
    </w:rPr>
  </w:style>
  <w:style w:type="character" w:customStyle="1" w:styleId="BodyTextFirstIndentChar">
    <w:name w:val="Body Text First Indent Char"/>
    <w:basedOn w:val="14"/>
    <w:uiPriority w:val="99"/>
    <w:qFormat/>
    <w:locked/>
    <w:rsid w:val="00404E9D"/>
    <w:rPr>
      <w:rFonts w:ascii="PragmaticaCTT" w:eastAsia="Times New Roman" w:hAnsi="PragmaticaCTT" w:cs="Times New Roman"/>
      <w:sz w:val="24"/>
      <w:szCs w:val="20"/>
      <w:lang w:eastAsia="ru-RU"/>
    </w:rPr>
  </w:style>
  <w:style w:type="character" w:customStyle="1" w:styleId="BodyTextChar3">
    <w:name w:val="Body Text Char3"/>
    <w:uiPriority w:val="99"/>
    <w:locked/>
    <w:rsid w:val="00404E9D"/>
    <w:rPr>
      <w:rFonts w:ascii="Times New Roman" w:hAnsi="Times New Roman"/>
      <w:sz w:val="24"/>
    </w:rPr>
  </w:style>
  <w:style w:type="paragraph" w:customStyle="1" w:styleId="caaieiaie3">
    <w:name w:val="caaieiaie 3"/>
    <w:uiPriority w:val="99"/>
    <w:qFormat/>
    <w:rsid w:val="00404E9D"/>
    <w:pPr>
      <w:keepNext/>
      <w:spacing w:after="0" w:line="190" w:lineRule="atLeast"/>
      <w:jc w:val="center"/>
    </w:pPr>
    <w:rPr>
      <w:rFonts w:ascii="PragmaticaCTT" w:eastAsia="Times New Roman" w:hAnsi="PragmaticaCTT" w:cs="Times New Roman"/>
      <w:sz w:val="24"/>
      <w:szCs w:val="20"/>
      <w:lang w:eastAsia="ru-RU"/>
    </w:rPr>
  </w:style>
  <w:style w:type="paragraph" w:customStyle="1" w:styleId="affffc">
    <w:name w:val="Литература"/>
    <w:basedOn w:val="a2"/>
    <w:uiPriority w:val="99"/>
    <w:qFormat/>
    <w:rsid w:val="00404E9D"/>
    <w:pPr>
      <w:keepNext/>
      <w:widowControl/>
      <w:snapToGrid/>
      <w:spacing w:before="0" w:after="0"/>
      <w:jc w:val="center"/>
    </w:pPr>
    <w:rPr>
      <w:rFonts w:eastAsia="Times New Roman"/>
      <w:b/>
      <w:szCs w:val="24"/>
    </w:rPr>
  </w:style>
  <w:style w:type="paragraph" w:customStyle="1" w:styleId="2f3">
    <w:name w:val="Знак Знак2 Знак Знак Знак Знак Знак Знак Знак Знак Знак Знак"/>
    <w:basedOn w:val="a2"/>
    <w:uiPriority w:val="99"/>
    <w:qFormat/>
    <w:rsid w:val="00404E9D"/>
    <w:pPr>
      <w:widowControl/>
      <w:snapToGrid/>
      <w:spacing w:beforeAutospacing="1" w:afterAutospacing="1"/>
    </w:pPr>
    <w:rPr>
      <w:rFonts w:ascii="Tahoma" w:eastAsia="Times New Roman" w:hAnsi="Tahoma" w:cs="Tahoma"/>
      <w:sz w:val="20"/>
      <w:lang w:val="en-US" w:eastAsia="en-US"/>
    </w:rPr>
  </w:style>
  <w:style w:type="character" w:customStyle="1" w:styleId="pagename1">
    <w:name w:val="pagename1"/>
    <w:uiPriority w:val="99"/>
    <w:qFormat/>
    <w:rsid w:val="00404E9D"/>
    <w:rPr>
      <w:rFonts w:ascii="Verdana" w:hAnsi="Verdana"/>
      <w:b/>
      <w:color w:val="7C9DC0"/>
      <w:sz w:val="22"/>
      <w:shd w:val="clear" w:color="auto" w:fill="FAF0E6"/>
    </w:rPr>
  </w:style>
  <w:style w:type="paragraph" w:customStyle="1" w:styleId="western">
    <w:name w:val="western"/>
    <w:basedOn w:val="a2"/>
    <w:uiPriority w:val="99"/>
    <w:qFormat/>
    <w:rsid w:val="00404E9D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jk">
    <w:name w:val="cjk"/>
    <w:basedOn w:val="a2"/>
    <w:uiPriority w:val="99"/>
    <w:qFormat/>
    <w:rsid w:val="00404E9D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tl">
    <w:name w:val="ctl"/>
    <w:basedOn w:val="a2"/>
    <w:uiPriority w:val="99"/>
    <w:qFormat/>
    <w:rsid w:val="00404E9D"/>
    <w:pPr>
      <w:widowControl/>
      <w:snapToGrid/>
      <w:spacing w:beforeAutospacing="1" w:after="115"/>
    </w:pPr>
    <w:rPr>
      <w:rFonts w:ascii="Calibri" w:eastAsia="Times New Roman" w:hAnsi="Calibri"/>
      <w:color w:val="000000"/>
      <w:sz w:val="20"/>
    </w:rPr>
  </w:style>
  <w:style w:type="character" w:customStyle="1" w:styleId="ft1100">
    <w:name w:val="ft1100"/>
    <w:basedOn w:val="a3"/>
    <w:uiPriority w:val="99"/>
    <w:qFormat/>
    <w:rsid w:val="00404E9D"/>
    <w:rPr>
      <w:rFonts w:cs="Times New Roman"/>
    </w:rPr>
  </w:style>
  <w:style w:type="character" w:customStyle="1" w:styleId="ft1168">
    <w:name w:val="ft1168"/>
    <w:basedOn w:val="a3"/>
    <w:uiPriority w:val="99"/>
    <w:qFormat/>
    <w:rsid w:val="00404E9D"/>
    <w:rPr>
      <w:rFonts w:cs="Times New Roman"/>
    </w:rPr>
  </w:style>
  <w:style w:type="character" w:customStyle="1" w:styleId="ft1237">
    <w:name w:val="ft1237"/>
    <w:basedOn w:val="a3"/>
    <w:uiPriority w:val="99"/>
    <w:qFormat/>
    <w:rsid w:val="00404E9D"/>
    <w:rPr>
      <w:rFonts w:cs="Times New Roman"/>
    </w:rPr>
  </w:style>
  <w:style w:type="character" w:customStyle="1" w:styleId="ft1245">
    <w:name w:val="ft1245"/>
    <w:basedOn w:val="a3"/>
    <w:uiPriority w:val="99"/>
    <w:qFormat/>
    <w:rsid w:val="00404E9D"/>
    <w:rPr>
      <w:rFonts w:cs="Times New Roman"/>
    </w:rPr>
  </w:style>
  <w:style w:type="character" w:customStyle="1" w:styleId="articletext">
    <w:name w:val="article_text"/>
    <w:basedOn w:val="a3"/>
    <w:uiPriority w:val="99"/>
    <w:qFormat/>
    <w:rsid w:val="00404E9D"/>
    <w:rPr>
      <w:rFonts w:cs="Times New Roman"/>
    </w:rPr>
  </w:style>
  <w:style w:type="paragraph" w:customStyle="1" w:styleId="2f4">
    <w:name w:val="[О] Загол. 2 ур."/>
    <w:uiPriority w:val="99"/>
    <w:qFormat/>
    <w:rsid w:val="00404E9D"/>
    <w:pPr>
      <w:tabs>
        <w:tab w:val="right" w:pos="561"/>
        <w:tab w:val="left" w:pos="624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Times New Roman"/>
      <w:sz w:val="18"/>
      <w:szCs w:val="18"/>
      <w:lang w:eastAsia="ru-RU"/>
    </w:rPr>
  </w:style>
  <w:style w:type="character" w:customStyle="1" w:styleId="mw-headline">
    <w:name w:val="mw-headline"/>
    <w:basedOn w:val="a3"/>
    <w:qFormat/>
    <w:rsid w:val="00404E9D"/>
    <w:rPr>
      <w:rFonts w:cs="Times New Roman"/>
    </w:rPr>
  </w:style>
  <w:style w:type="character" w:customStyle="1" w:styleId="610">
    <w:name w:val="Знак Знак610"/>
    <w:uiPriority w:val="99"/>
    <w:qFormat/>
    <w:locked/>
    <w:rsid w:val="00404E9D"/>
    <w:rPr>
      <w:b/>
      <w:caps/>
      <w:sz w:val="24"/>
      <w:lang w:val="ru-RU" w:eastAsia="ru-RU"/>
    </w:rPr>
  </w:style>
  <w:style w:type="paragraph" w:customStyle="1" w:styleId="affffd">
    <w:name w:val="Знак Знак Знак Знак Знак Знак Знак Знак Знак Знак Знак Знак Знак"/>
    <w:basedOn w:val="a2"/>
    <w:uiPriority w:val="99"/>
    <w:qFormat/>
    <w:rsid w:val="00404E9D"/>
    <w:pPr>
      <w:widowControl/>
      <w:tabs>
        <w:tab w:val="left" w:pos="720"/>
      </w:tabs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e">
    <w:name w:val="Абзац"/>
    <w:basedOn w:val="a2"/>
    <w:uiPriority w:val="99"/>
    <w:qFormat/>
    <w:rsid w:val="00404E9D"/>
    <w:pPr>
      <w:widowControl/>
      <w:snapToGrid/>
      <w:spacing w:before="0" w:after="0" w:line="312" w:lineRule="auto"/>
      <w:ind w:firstLine="567"/>
      <w:jc w:val="both"/>
    </w:pPr>
    <w:rPr>
      <w:rFonts w:eastAsia="Times New Roman"/>
      <w:spacing w:val="-4"/>
    </w:rPr>
  </w:style>
  <w:style w:type="paragraph" w:customStyle="1" w:styleId="315">
    <w:name w:val="Основной текст 31"/>
    <w:basedOn w:val="1f0"/>
    <w:uiPriority w:val="99"/>
    <w:qFormat/>
    <w:rsid w:val="00404E9D"/>
    <w:pPr>
      <w:widowControl/>
      <w:spacing w:line="240" w:lineRule="auto"/>
      <w:ind w:firstLine="0"/>
    </w:pPr>
    <w:rPr>
      <w:i/>
      <w:sz w:val="26"/>
    </w:rPr>
  </w:style>
  <w:style w:type="character" w:customStyle="1" w:styleId="162">
    <w:name w:val="Знак Знак162"/>
    <w:uiPriority w:val="99"/>
    <w:qFormat/>
    <w:rsid w:val="00404E9D"/>
    <w:rPr>
      <w:rFonts w:ascii="Cambria" w:hAnsi="Cambria"/>
      <w:b/>
      <w:kern w:val="32"/>
      <w:sz w:val="32"/>
    </w:rPr>
  </w:style>
  <w:style w:type="paragraph" w:customStyle="1" w:styleId="BodyText22">
    <w:name w:val="Body Text 22"/>
    <w:basedOn w:val="a2"/>
    <w:uiPriority w:val="99"/>
    <w:qFormat/>
    <w:rsid w:val="00404E9D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rFonts w:eastAsia="Times New Roman"/>
      <w:sz w:val="22"/>
      <w:szCs w:val="22"/>
      <w:lang w:val="en-US"/>
    </w:rPr>
  </w:style>
  <w:style w:type="paragraph" w:customStyle="1" w:styleId="2f5">
    <w:name w:val="_СПИСОК_2"/>
    <w:basedOn w:val="a2"/>
    <w:uiPriority w:val="99"/>
    <w:qFormat/>
    <w:rsid w:val="00404E9D"/>
    <w:pPr>
      <w:widowControl/>
      <w:snapToGrid/>
      <w:spacing w:before="0" w:after="0"/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afffff">
    <w:name w:val="Îñíîâíîé"/>
    <w:basedOn w:val="a2"/>
    <w:uiPriority w:val="99"/>
    <w:qFormat/>
    <w:rsid w:val="00404E9D"/>
    <w:pPr>
      <w:widowControl/>
      <w:overflowPunct w:val="0"/>
      <w:autoSpaceDE w:val="0"/>
      <w:autoSpaceDN w:val="0"/>
      <w:adjustRightInd w:val="0"/>
      <w:snapToGrid/>
      <w:spacing w:before="0" w:after="0"/>
      <w:ind w:firstLine="426"/>
      <w:jc w:val="both"/>
      <w:textAlignment w:val="baseline"/>
    </w:pPr>
    <w:rPr>
      <w:rFonts w:eastAsia="Times New Roman"/>
      <w:sz w:val="28"/>
    </w:rPr>
  </w:style>
  <w:style w:type="paragraph" w:customStyle="1" w:styleId="1f6">
    <w:name w:val="Çàãë1"/>
    <w:basedOn w:val="a2"/>
    <w:uiPriority w:val="99"/>
    <w:qFormat/>
    <w:rsid w:val="00404E9D"/>
    <w:pPr>
      <w:widowControl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rFonts w:eastAsia="Times New Roman"/>
      <w:sz w:val="28"/>
    </w:rPr>
  </w:style>
  <w:style w:type="character" w:customStyle="1" w:styleId="name">
    <w:name w:val="name"/>
    <w:basedOn w:val="a3"/>
    <w:uiPriority w:val="99"/>
    <w:qFormat/>
    <w:rsid w:val="00404E9D"/>
    <w:rPr>
      <w:rFonts w:cs="Times New Roman"/>
    </w:rPr>
  </w:style>
  <w:style w:type="character" w:customStyle="1" w:styleId="FontStyle33">
    <w:name w:val="Font Style33"/>
    <w:uiPriority w:val="99"/>
    <w:qFormat/>
    <w:rsid w:val="00404E9D"/>
    <w:rPr>
      <w:rFonts w:ascii="Times New Roman" w:hAnsi="Times New Roman"/>
      <w:b/>
      <w:sz w:val="26"/>
    </w:rPr>
  </w:style>
  <w:style w:type="paragraph" w:customStyle="1" w:styleId="Style100">
    <w:name w:val="Style10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 w:line="480" w:lineRule="exact"/>
      <w:ind w:firstLine="720"/>
      <w:jc w:val="both"/>
    </w:pPr>
    <w:rPr>
      <w:rFonts w:eastAsia="Times New Roman"/>
      <w:szCs w:val="24"/>
    </w:rPr>
  </w:style>
  <w:style w:type="paragraph" w:customStyle="1" w:styleId="Style20">
    <w:name w:val="Style20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 w:line="478" w:lineRule="exact"/>
    </w:pPr>
    <w:rPr>
      <w:rFonts w:eastAsia="Times New Roman"/>
      <w:szCs w:val="24"/>
    </w:rPr>
  </w:style>
  <w:style w:type="character" w:customStyle="1" w:styleId="FontStyle35">
    <w:name w:val="Font Style35"/>
    <w:uiPriority w:val="99"/>
    <w:qFormat/>
    <w:rsid w:val="00404E9D"/>
    <w:rPr>
      <w:rFonts w:ascii="Times New Roman" w:hAnsi="Times New Roman"/>
      <w:i/>
      <w:sz w:val="24"/>
    </w:rPr>
  </w:style>
  <w:style w:type="paragraph" w:customStyle="1" w:styleId="Style8">
    <w:name w:val="Style8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18">
    <w:name w:val="Style18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37">
    <w:name w:val="Font Style37"/>
    <w:uiPriority w:val="99"/>
    <w:qFormat/>
    <w:rsid w:val="00404E9D"/>
    <w:rPr>
      <w:rFonts w:ascii="Times New Roman" w:hAnsi="Times New Roman"/>
      <w:sz w:val="32"/>
    </w:rPr>
  </w:style>
  <w:style w:type="paragraph" w:customStyle="1" w:styleId="Style17">
    <w:name w:val="Style17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 w:line="516" w:lineRule="exact"/>
      <w:ind w:firstLine="691"/>
      <w:jc w:val="both"/>
    </w:pPr>
    <w:rPr>
      <w:rFonts w:eastAsia="Times New Roman"/>
      <w:szCs w:val="24"/>
    </w:rPr>
  </w:style>
  <w:style w:type="paragraph" w:customStyle="1" w:styleId="Style25">
    <w:name w:val="Style25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Style30">
    <w:name w:val="Style30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acaae">
    <w:name w:val="?acaae"/>
    <w:basedOn w:val="a2"/>
    <w:uiPriority w:val="99"/>
    <w:qFormat/>
    <w:rsid w:val="00404E9D"/>
    <w:pPr>
      <w:keepNext/>
      <w:widowControl/>
      <w:tabs>
        <w:tab w:val="left" w:pos="567"/>
        <w:tab w:val="left" w:pos="851"/>
        <w:tab w:val="left" w:pos="1134"/>
        <w:tab w:val="left" w:pos="1418"/>
        <w:tab w:val="left" w:pos="1701"/>
        <w:tab w:val="left" w:pos="1985"/>
      </w:tabs>
      <w:snapToGrid/>
      <w:spacing w:before="0" w:after="0" w:line="360" w:lineRule="auto"/>
      <w:jc w:val="center"/>
    </w:pPr>
    <w:rPr>
      <w:rFonts w:eastAsia="Times New Roman"/>
      <w:b/>
      <w:kern w:val="28"/>
    </w:rPr>
  </w:style>
  <w:style w:type="paragraph" w:customStyle="1" w:styleId="1f7">
    <w:name w:val="Знак Знак Знак Знак Знак Знак Знак Знак Знак Знак Знак Знак Знак1"/>
    <w:basedOn w:val="a2"/>
    <w:uiPriority w:val="99"/>
    <w:qFormat/>
    <w:rsid w:val="00404E9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f0">
    <w:name w:val="Обычный текст"/>
    <w:basedOn w:val="a2"/>
    <w:link w:val="afffff1"/>
    <w:uiPriority w:val="99"/>
    <w:qFormat/>
    <w:rsid w:val="00404E9D"/>
    <w:pPr>
      <w:widowControl/>
      <w:snapToGrid/>
      <w:spacing w:before="0" w:after="0"/>
      <w:ind w:firstLine="454"/>
      <w:jc w:val="both"/>
    </w:pPr>
    <w:rPr>
      <w:sz w:val="20"/>
    </w:rPr>
  </w:style>
  <w:style w:type="paragraph" w:customStyle="1" w:styleId="11c">
    <w:name w:val="Абзац списка11"/>
    <w:basedOn w:val="a2"/>
    <w:uiPriority w:val="99"/>
    <w:qFormat/>
    <w:rsid w:val="00404E9D"/>
    <w:pPr>
      <w:snapToGrid/>
      <w:spacing w:before="0" w:after="0"/>
      <w:ind w:left="720" w:firstLine="400"/>
      <w:jc w:val="both"/>
    </w:pPr>
    <w:rPr>
      <w:rFonts w:eastAsia="Times New Roman"/>
      <w:szCs w:val="24"/>
    </w:rPr>
  </w:style>
  <w:style w:type="paragraph" w:customStyle="1" w:styleId="212">
    <w:name w:val="Основной текст с отступом 21"/>
    <w:basedOn w:val="a2"/>
    <w:uiPriority w:val="99"/>
    <w:qFormat/>
    <w:rsid w:val="00404E9D"/>
    <w:pPr>
      <w:snapToGrid/>
      <w:spacing w:before="0" w:after="0" w:line="360" w:lineRule="auto"/>
      <w:ind w:firstLine="720"/>
    </w:pPr>
    <w:rPr>
      <w:rFonts w:eastAsia="Times New Roman"/>
      <w:sz w:val="26"/>
      <w:szCs w:val="24"/>
    </w:rPr>
  </w:style>
  <w:style w:type="paragraph" w:customStyle="1" w:styleId="320">
    <w:name w:val="Основной текст с отступом 32"/>
    <w:basedOn w:val="a2"/>
    <w:uiPriority w:val="99"/>
    <w:qFormat/>
    <w:rsid w:val="00404E9D"/>
    <w:pPr>
      <w:widowControl/>
      <w:overflowPunct w:val="0"/>
      <w:autoSpaceDE w:val="0"/>
      <w:autoSpaceDN w:val="0"/>
      <w:adjustRightInd w:val="0"/>
      <w:snapToGrid/>
      <w:spacing w:before="0" w:after="120"/>
      <w:ind w:left="283"/>
      <w:textAlignment w:val="baseline"/>
    </w:pPr>
    <w:rPr>
      <w:rFonts w:eastAsia="Times New Roman"/>
      <w:sz w:val="16"/>
    </w:rPr>
  </w:style>
  <w:style w:type="character" w:customStyle="1" w:styleId="ft3087">
    <w:name w:val="ft3087"/>
    <w:basedOn w:val="a3"/>
    <w:uiPriority w:val="99"/>
    <w:qFormat/>
    <w:rsid w:val="00404E9D"/>
    <w:rPr>
      <w:rFonts w:cs="Times New Roman"/>
    </w:rPr>
  </w:style>
  <w:style w:type="character" w:customStyle="1" w:styleId="ft3162">
    <w:name w:val="ft3162"/>
    <w:basedOn w:val="a3"/>
    <w:uiPriority w:val="99"/>
    <w:qFormat/>
    <w:rsid w:val="00404E9D"/>
    <w:rPr>
      <w:rFonts w:cs="Times New Roman"/>
    </w:rPr>
  </w:style>
  <w:style w:type="character" w:customStyle="1" w:styleId="ft1373">
    <w:name w:val="ft1373"/>
    <w:basedOn w:val="a3"/>
    <w:uiPriority w:val="99"/>
    <w:qFormat/>
    <w:rsid w:val="00404E9D"/>
    <w:rPr>
      <w:rFonts w:cs="Times New Roman"/>
    </w:rPr>
  </w:style>
  <w:style w:type="character" w:customStyle="1" w:styleId="ft32">
    <w:name w:val="ft32"/>
    <w:basedOn w:val="a3"/>
    <w:uiPriority w:val="99"/>
    <w:qFormat/>
    <w:rsid w:val="00404E9D"/>
    <w:rPr>
      <w:rFonts w:cs="Times New Roman"/>
    </w:rPr>
  </w:style>
  <w:style w:type="character" w:customStyle="1" w:styleId="ft1433">
    <w:name w:val="ft1433"/>
    <w:basedOn w:val="a3"/>
    <w:uiPriority w:val="99"/>
    <w:qFormat/>
    <w:rsid w:val="00404E9D"/>
    <w:rPr>
      <w:rFonts w:cs="Times New Roman"/>
    </w:rPr>
  </w:style>
  <w:style w:type="character" w:customStyle="1" w:styleId="ft1481">
    <w:name w:val="ft1481"/>
    <w:basedOn w:val="a3"/>
    <w:uiPriority w:val="99"/>
    <w:qFormat/>
    <w:rsid w:val="00404E9D"/>
    <w:rPr>
      <w:rFonts w:cs="Times New Roman"/>
    </w:rPr>
  </w:style>
  <w:style w:type="character" w:customStyle="1" w:styleId="ft1536">
    <w:name w:val="ft1536"/>
    <w:basedOn w:val="a3"/>
    <w:uiPriority w:val="99"/>
    <w:qFormat/>
    <w:rsid w:val="00404E9D"/>
    <w:rPr>
      <w:rFonts w:cs="Times New Roman"/>
    </w:rPr>
  </w:style>
  <w:style w:type="character" w:customStyle="1" w:styleId="ft1543">
    <w:name w:val="ft1543"/>
    <w:basedOn w:val="a3"/>
    <w:uiPriority w:val="99"/>
    <w:qFormat/>
    <w:rsid w:val="00404E9D"/>
    <w:rPr>
      <w:rFonts w:cs="Times New Roman"/>
    </w:rPr>
  </w:style>
  <w:style w:type="character" w:customStyle="1" w:styleId="ft1">
    <w:name w:val="ft1"/>
    <w:basedOn w:val="a3"/>
    <w:uiPriority w:val="99"/>
    <w:qFormat/>
    <w:rsid w:val="00404E9D"/>
    <w:rPr>
      <w:rFonts w:cs="Times New Roman"/>
    </w:rPr>
  </w:style>
  <w:style w:type="character" w:customStyle="1" w:styleId="ft1546">
    <w:name w:val="ft1546"/>
    <w:basedOn w:val="a3"/>
    <w:uiPriority w:val="99"/>
    <w:qFormat/>
    <w:rsid w:val="00404E9D"/>
    <w:rPr>
      <w:rFonts w:cs="Times New Roman"/>
    </w:rPr>
  </w:style>
  <w:style w:type="character" w:customStyle="1" w:styleId="ft1550">
    <w:name w:val="ft1550"/>
    <w:basedOn w:val="a3"/>
    <w:uiPriority w:val="99"/>
    <w:qFormat/>
    <w:rsid w:val="00404E9D"/>
    <w:rPr>
      <w:rFonts w:cs="Times New Roman"/>
    </w:rPr>
  </w:style>
  <w:style w:type="character" w:customStyle="1" w:styleId="ft1571">
    <w:name w:val="ft1571"/>
    <w:basedOn w:val="a3"/>
    <w:uiPriority w:val="99"/>
    <w:qFormat/>
    <w:rsid w:val="00404E9D"/>
    <w:rPr>
      <w:rFonts w:cs="Times New Roman"/>
    </w:rPr>
  </w:style>
  <w:style w:type="character" w:customStyle="1" w:styleId="ft1577">
    <w:name w:val="ft1577"/>
    <w:basedOn w:val="a3"/>
    <w:uiPriority w:val="99"/>
    <w:qFormat/>
    <w:rsid w:val="00404E9D"/>
    <w:rPr>
      <w:rFonts w:cs="Times New Roman"/>
    </w:rPr>
  </w:style>
  <w:style w:type="character" w:customStyle="1" w:styleId="ft1583">
    <w:name w:val="ft1583"/>
    <w:basedOn w:val="a3"/>
    <w:uiPriority w:val="99"/>
    <w:qFormat/>
    <w:rsid w:val="00404E9D"/>
    <w:rPr>
      <w:rFonts w:cs="Times New Roman"/>
    </w:rPr>
  </w:style>
  <w:style w:type="character" w:customStyle="1" w:styleId="ft1593">
    <w:name w:val="ft1593"/>
    <w:basedOn w:val="a3"/>
    <w:uiPriority w:val="99"/>
    <w:qFormat/>
    <w:rsid w:val="00404E9D"/>
    <w:rPr>
      <w:rFonts w:cs="Times New Roman"/>
    </w:rPr>
  </w:style>
  <w:style w:type="character" w:customStyle="1" w:styleId="ft1641">
    <w:name w:val="ft1641"/>
    <w:basedOn w:val="a3"/>
    <w:uiPriority w:val="99"/>
    <w:qFormat/>
    <w:rsid w:val="00404E9D"/>
    <w:rPr>
      <w:rFonts w:cs="Times New Roman"/>
    </w:rPr>
  </w:style>
  <w:style w:type="character" w:customStyle="1" w:styleId="ft1671">
    <w:name w:val="ft1671"/>
    <w:basedOn w:val="a3"/>
    <w:uiPriority w:val="99"/>
    <w:qFormat/>
    <w:rsid w:val="00404E9D"/>
    <w:rPr>
      <w:rFonts w:cs="Times New Roman"/>
    </w:rPr>
  </w:style>
  <w:style w:type="character" w:customStyle="1" w:styleId="ft1723">
    <w:name w:val="ft1723"/>
    <w:basedOn w:val="a3"/>
    <w:uiPriority w:val="99"/>
    <w:qFormat/>
    <w:rsid w:val="00404E9D"/>
    <w:rPr>
      <w:rFonts w:cs="Times New Roman"/>
    </w:rPr>
  </w:style>
  <w:style w:type="character" w:customStyle="1" w:styleId="ft1786">
    <w:name w:val="ft1786"/>
    <w:basedOn w:val="a3"/>
    <w:uiPriority w:val="99"/>
    <w:qFormat/>
    <w:rsid w:val="00404E9D"/>
    <w:rPr>
      <w:rFonts w:cs="Times New Roman"/>
    </w:rPr>
  </w:style>
  <w:style w:type="character" w:customStyle="1" w:styleId="ft1809">
    <w:name w:val="ft1809"/>
    <w:basedOn w:val="a3"/>
    <w:uiPriority w:val="99"/>
    <w:qFormat/>
    <w:rsid w:val="00404E9D"/>
    <w:rPr>
      <w:rFonts w:cs="Times New Roman"/>
    </w:rPr>
  </w:style>
  <w:style w:type="character" w:customStyle="1" w:styleId="ft1814">
    <w:name w:val="ft1814"/>
    <w:basedOn w:val="a3"/>
    <w:uiPriority w:val="99"/>
    <w:qFormat/>
    <w:rsid w:val="00404E9D"/>
    <w:rPr>
      <w:rFonts w:cs="Times New Roman"/>
    </w:rPr>
  </w:style>
  <w:style w:type="character" w:customStyle="1" w:styleId="ft1827">
    <w:name w:val="ft1827"/>
    <w:basedOn w:val="a3"/>
    <w:uiPriority w:val="99"/>
    <w:qFormat/>
    <w:rsid w:val="00404E9D"/>
    <w:rPr>
      <w:rFonts w:cs="Times New Roman"/>
    </w:rPr>
  </w:style>
  <w:style w:type="character" w:customStyle="1" w:styleId="ft1831">
    <w:name w:val="ft1831"/>
    <w:basedOn w:val="a3"/>
    <w:uiPriority w:val="99"/>
    <w:qFormat/>
    <w:rsid w:val="00404E9D"/>
    <w:rPr>
      <w:rFonts w:cs="Times New Roman"/>
    </w:rPr>
  </w:style>
  <w:style w:type="character" w:customStyle="1" w:styleId="ft1837">
    <w:name w:val="ft1837"/>
    <w:basedOn w:val="a3"/>
    <w:uiPriority w:val="99"/>
    <w:qFormat/>
    <w:rsid w:val="00404E9D"/>
    <w:rPr>
      <w:rFonts w:cs="Times New Roman"/>
    </w:rPr>
  </w:style>
  <w:style w:type="character" w:customStyle="1" w:styleId="ft1857">
    <w:name w:val="ft1857"/>
    <w:basedOn w:val="a3"/>
    <w:uiPriority w:val="99"/>
    <w:qFormat/>
    <w:rsid w:val="00404E9D"/>
    <w:rPr>
      <w:rFonts w:cs="Times New Roman"/>
    </w:rPr>
  </w:style>
  <w:style w:type="character" w:customStyle="1" w:styleId="ft1873">
    <w:name w:val="ft1873"/>
    <w:basedOn w:val="a3"/>
    <w:uiPriority w:val="99"/>
    <w:qFormat/>
    <w:rsid w:val="00404E9D"/>
    <w:rPr>
      <w:rFonts w:cs="Times New Roman"/>
    </w:rPr>
  </w:style>
  <w:style w:type="character" w:customStyle="1" w:styleId="ft1932">
    <w:name w:val="ft1932"/>
    <w:basedOn w:val="a3"/>
    <w:uiPriority w:val="99"/>
    <w:qFormat/>
    <w:rsid w:val="00404E9D"/>
    <w:rPr>
      <w:rFonts w:cs="Times New Roman"/>
    </w:rPr>
  </w:style>
  <w:style w:type="character" w:customStyle="1" w:styleId="ft1995">
    <w:name w:val="ft1995"/>
    <w:basedOn w:val="a3"/>
    <w:uiPriority w:val="99"/>
    <w:qFormat/>
    <w:rsid w:val="00404E9D"/>
    <w:rPr>
      <w:rFonts w:cs="Times New Roman"/>
    </w:rPr>
  </w:style>
  <w:style w:type="character" w:customStyle="1" w:styleId="ft2033">
    <w:name w:val="ft2033"/>
    <w:basedOn w:val="a3"/>
    <w:uiPriority w:val="99"/>
    <w:qFormat/>
    <w:rsid w:val="00404E9D"/>
    <w:rPr>
      <w:rFonts w:cs="Times New Roman"/>
    </w:rPr>
  </w:style>
  <w:style w:type="character" w:customStyle="1" w:styleId="ft11943">
    <w:name w:val="ft11943"/>
    <w:basedOn w:val="a3"/>
    <w:uiPriority w:val="99"/>
    <w:qFormat/>
    <w:rsid w:val="00404E9D"/>
    <w:rPr>
      <w:rFonts w:cs="Times New Roman"/>
    </w:rPr>
  </w:style>
  <w:style w:type="character" w:customStyle="1" w:styleId="ft12010">
    <w:name w:val="ft12010"/>
    <w:basedOn w:val="a3"/>
    <w:uiPriority w:val="99"/>
    <w:qFormat/>
    <w:rsid w:val="00404E9D"/>
    <w:rPr>
      <w:rFonts w:cs="Times New Roman"/>
    </w:rPr>
  </w:style>
  <w:style w:type="character" w:customStyle="1" w:styleId="ft12050">
    <w:name w:val="ft12050"/>
    <w:basedOn w:val="a3"/>
    <w:uiPriority w:val="99"/>
    <w:qFormat/>
    <w:rsid w:val="00404E9D"/>
    <w:rPr>
      <w:rFonts w:cs="Times New Roman"/>
    </w:rPr>
  </w:style>
  <w:style w:type="character" w:customStyle="1" w:styleId="ft12104">
    <w:name w:val="ft12104"/>
    <w:basedOn w:val="a3"/>
    <w:uiPriority w:val="99"/>
    <w:qFormat/>
    <w:rsid w:val="00404E9D"/>
    <w:rPr>
      <w:rFonts w:cs="Times New Roman"/>
    </w:rPr>
  </w:style>
  <w:style w:type="character" w:customStyle="1" w:styleId="ft12139">
    <w:name w:val="ft12139"/>
    <w:basedOn w:val="a3"/>
    <w:uiPriority w:val="99"/>
    <w:qFormat/>
    <w:rsid w:val="00404E9D"/>
    <w:rPr>
      <w:rFonts w:cs="Times New Roman"/>
    </w:rPr>
  </w:style>
  <w:style w:type="character" w:customStyle="1" w:styleId="ft12166">
    <w:name w:val="ft12166"/>
    <w:basedOn w:val="a3"/>
    <w:uiPriority w:val="99"/>
    <w:qFormat/>
    <w:rsid w:val="00404E9D"/>
    <w:rPr>
      <w:rFonts w:cs="Times New Roman"/>
    </w:rPr>
  </w:style>
  <w:style w:type="character" w:customStyle="1" w:styleId="ft12184">
    <w:name w:val="ft12184"/>
    <w:basedOn w:val="a3"/>
    <w:uiPriority w:val="99"/>
    <w:qFormat/>
    <w:rsid w:val="00404E9D"/>
    <w:rPr>
      <w:rFonts w:cs="Times New Roman"/>
    </w:rPr>
  </w:style>
  <w:style w:type="character" w:customStyle="1" w:styleId="ft12250">
    <w:name w:val="ft12250"/>
    <w:basedOn w:val="a3"/>
    <w:uiPriority w:val="99"/>
    <w:qFormat/>
    <w:rsid w:val="00404E9D"/>
    <w:rPr>
      <w:rFonts w:cs="Times New Roman"/>
    </w:rPr>
  </w:style>
  <w:style w:type="character" w:customStyle="1" w:styleId="ft12278">
    <w:name w:val="ft12278"/>
    <w:basedOn w:val="a3"/>
    <w:uiPriority w:val="99"/>
    <w:qFormat/>
    <w:rsid w:val="00404E9D"/>
    <w:rPr>
      <w:rFonts w:cs="Times New Roman"/>
    </w:rPr>
  </w:style>
  <w:style w:type="character" w:customStyle="1" w:styleId="ft12329">
    <w:name w:val="ft12329"/>
    <w:basedOn w:val="a3"/>
    <w:uiPriority w:val="99"/>
    <w:qFormat/>
    <w:rsid w:val="00404E9D"/>
    <w:rPr>
      <w:rFonts w:cs="Times New Roman"/>
    </w:rPr>
  </w:style>
  <w:style w:type="character" w:customStyle="1" w:styleId="ft12373">
    <w:name w:val="ft12373"/>
    <w:basedOn w:val="a3"/>
    <w:uiPriority w:val="99"/>
    <w:qFormat/>
    <w:rsid w:val="00404E9D"/>
    <w:rPr>
      <w:rFonts w:cs="Times New Roman"/>
    </w:rPr>
  </w:style>
  <w:style w:type="character" w:customStyle="1" w:styleId="ft12374">
    <w:name w:val="ft12374"/>
    <w:basedOn w:val="a3"/>
    <w:uiPriority w:val="99"/>
    <w:qFormat/>
    <w:rsid w:val="00404E9D"/>
    <w:rPr>
      <w:rFonts w:cs="Times New Roman"/>
    </w:rPr>
  </w:style>
  <w:style w:type="character" w:customStyle="1" w:styleId="ft12429">
    <w:name w:val="ft12429"/>
    <w:basedOn w:val="a3"/>
    <w:uiPriority w:val="99"/>
    <w:qFormat/>
    <w:rsid w:val="00404E9D"/>
    <w:rPr>
      <w:rFonts w:cs="Times New Roman"/>
    </w:rPr>
  </w:style>
  <w:style w:type="character" w:customStyle="1" w:styleId="ft12471">
    <w:name w:val="ft12471"/>
    <w:basedOn w:val="a3"/>
    <w:uiPriority w:val="99"/>
    <w:qFormat/>
    <w:rsid w:val="00404E9D"/>
    <w:rPr>
      <w:rFonts w:cs="Times New Roman"/>
    </w:rPr>
  </w:style>
  <w:style w:type="character" w:customStyle="1" w:styleId="ft12500">
    <w:name w:val="ft12500"/>
    <w:basedOn w:val="a3"/>
    <w:uiPriority w:val="99"/>
    <w:qFormat/>
    <w:rsid w:val="00404E9D"/>
    <w:rPr>
      <w:rFonts w:cs="Times New Roman"/>
    </w:rPr>
  </w:style>
  <w:style w:type="character" w:customStyle="1" w:styleId="ft12501">
    <w:name w:val="ft12501"/>
    <w:basedOn w:val="a3"/>
    <w:uiPriority w:val="99"/>
    <w:qFormat/>
    <w:rsid w:val="00404E9D"/>
    <w:rPr>
      <w:rFonts w:cs="Times New Roman"/>
    </w:rPr>
  </w:style>
  <w:style w:type="character" w:customStyle="1" w:styleId="ft12561">
    <w:name w:val="ft12561"/>
    <w:basedOn w:val="a3"/>
    <w:uiPriority w:val="99"/>
    <w:qFormat/>
    <w:rsid w:val="00404E9D"/>
    <w:rPr>
      <w:rFonts w:cs="Times New Roman"/>
    </w:rPr>
  </w:style>
  <w:style w:type="character" w:customStyle="1" w:styleId="ft12562">
    <w:name w:val="ft12562"/>
    <w:basedOn w:val="a3"/>
    <w:uiPriority w:val="99"/>
    <w:qFormat/>
    <w:rsid w:val="00404E9D"/>
    <w:rPr>
      <w:rFonts w:cs="Times New Roman"/>
    </w:rPr>
  </w:style>
  <w:style w:type="character" w:customStyle="1" w:styleId="ft12589">
    <w:name w:val="ft12589"/>
    <w:basedOn w:val="a3"/>
    <w:uiPriority w:val="99"/>
    <w:qFormat/>
    <w:rsid w:val="00404E9D"/>
    <w:rPr>
      <w:rFonts w:cs="Times New Roman"/>
    </w:rPr>
  </w:style>
  <w:style w:type="character" w:customStyle="1" w:styleId="ft12609">
    <w:name w:val="ft12609"/>
    <w:basedOn w:val="a3"/>
    <w:uiPriority w:val="99"/>
    <w:qFormat/>
    <w:rsid w:val="00404E9D"/>
    <w:rPr>
      <w:rFonts w:cs="Times New Roman"/>
    </w:rPr>
  </w:style>
  <w:style w:type="character" w:customStyle="1" w:styleId="ft12670">
    <w:name w:val="ft12670"/>
    <w:basedOn w:val="a3"/>
    <w:uiPriority w:val="99"/>
    <w:qFormat/>
    <w:rsid w:val="00404E9D"/>
    <w:rPr>
      <w:rFonts w:cs="Times New Roman"/>
    </w:rPr>
  </w:style>
  <w:style w:type="character" w:customStyle="1" w:styleId="ft12676">
    <w:name w:val="ft12676"/>
    <w:basedOn w:val="a3"/>
    <w:uiPriority w:val="99"/>
    <w:qFormat/>
    <w:rsid w:val="00404E9D"/>
    <w:rPr>
      <w:rFonts w:cs="Times New Roman"/>
    </w:rPr>
  </w:style>
  <w:style w:type="character" w:customStyle="1" w:styleId="ft12686">
    <w:name w:val="ft12686"/>
    <w:basedOn w:val="a3"/>
    <w:uiPriority w:val="99"/>
    <w:qFormat/>
    <w:rsid w:val="00404E9D"/>
    <w:rPr>
      <w:rFonts w:cs="Times New Roman"/>
    </w:rPr>
  </w:style>
  <w:style w:type="character" w:customStyle="1" w:styleId="ft12696">
    <w:name w:val="ft12696"/>
    <w:basedOn w:val="a3"/>
    <w:uiPriority w:val="99"/>
    <w:qFormat/>
    <w:rsid w:val="00404E9D"/>
    <w:rPr>
      <w:rFonts w:cs="Times New Roman"/>
    </w:rPr>
  </w:style>
  <w:style w:type="character" w:customStyle="1" w:styleId="ft12701">
    <w:name w:val="ft12701"/>
    <w:basedOn w:val="a3"/>
    <w:uiPriority w:val="99"/>
    <w:qFormat/>
    <w:rsid w:val="00404E9D"/>
    <w:rPr>
      <w:rFonts w:cs="Times New Roman"/>
    </w:rPr>
  </w:style>
  <w:style w:type="character" w:customStyle="1" w:styleId="ft12708">
    <w:name w:val="ft12708"/>
    <w:basedOn w:val="a3"/>
    <w:uiPriority w:val="99"/>
    <w:qFormat/>
    <w:rsid w:val="00404E9D"/>
    <w:rPr>
      <w:rFonts w:cs="Times New Roman"/>
    </w:rPr>
  </w:style>
  <w:style w:type="character" w:customStyle="1" w:styleId="ft12715">
    <w:name w:val="ft12715"/>
    <w:basedOn w:val="a3"/>
    <w:uiPriority w:val="99"/>
    <w:qFormat/>
    <w:rsid w:val="00404E9D"/>
    <w:rPr>
      <w:rFonts w:cs="Times New Roman"/>
    </w:rPr>
  </w:style>
  <w:style w:type="character" w:customStyle="1" w:styleId="ft12722">
    <w:name w:val="ft12722"/>
    <w:basedOn w:val="a3"/>
    <w:uiPriority w:val="99"/>
    <w:qFormat/>
    <w:rsid w:val="00404E9D"/>
    <w:rPr>
      <w:rFonts w:cs="Times New Roman"/>
    </w:rPr>
  </w:style>
  <w:style w:type="character" w:customStyle="1" w:styleId="ft12787">
    <w:name w:val="ft12787"/>
    <w:basedOn w:val="a3"/>
    <w:uiPriority w:val="99"/>
    <w:qFormat/>
    <w:rsid w:val="00404E9D"/>
    <w:rPr>
      <w:rFonts w:cs="Times New Roman"/>
    </w:rPr>
  </w:style>
  <w:style w:type="character" w:customStyle="1" w:styleId="ft12790">
    <w:name w:val="ft12790"/>
    <w:basedOn w:val="a3"/>
    <w:uiPriority w:val="99"/>
    <w:qFormat/>
    <w:rsid w:val="00404E9D"/>
    <w:rPr>
      <w:rFonts w:cs="Times New Roman"/>
    </w:rPr>
  </w:style>
  <w:style w:type="character" w:customStyle="1" w:styleId="ft12850">
    <w:name w:val="ft12850"/>
    <w:basedOn w:val="a3"/>
    <w:uiPriority w:val="99"/>
    <w:qFormat/>
    <w:rsid w:val="00404E9D"/>
    <w:rPr>
      <w:rFonts w:cs="Times New Roman"/>
    </w:rPr>
  </w:style>
  <w:style w:type="character" w:customStyle="1" w:styleId="ft12896">
    <w:name w:val="ft12896"/>
    <w:basedOn w:val="a3"/>
    <w:uiPriority w:val="99"/>
    <w:qFormat/>
    <w:rsid w:val="00404E9D"/>
    <w:rPr>
      <w:rFonts w:cs="Times New Roman"/>
    </w:rPr>
  </w:style>
  <w:style w:type="character" w:customStyle="1" w:styleId="ft12942">
    <w:name w:val="ft12942"/>
    <w:basedOn w:val="a3"/>
    <w:uiPriority w:val="99"/>
    <w:qFormat/>
    <w:rsid w:val="00404E9D"/>
    <w:rPr>
      <w:rFonts w:cs="Times New Roman"/>
    </w:rPr>
  </w:style>
  <w:style w:type="character" w:customStyle="1" w:styleId="ft12991">
    <w:name w:val="ft12991"/>
    <w:basedOn w:val="a3"/>
    <w:uiPriority w:val="99"/>
    <w:qFormat/>
    <w:rsid w:val="00404E9D"/>
    <w:rPr>
      <w:rFonts w:cs="Times New Roman"/>
    </w:rPr>
  </w:style>
  <w:style w:type="character" w:customStyle="1" w:styleId="ft13046">
    <w:name w:val="ft13046"/>
    <w:basedOn w:val="a3"/>
    <w:uiPriority w:val="99"/>
    <w:qFormat/>
    <w:rsid w:val="00404E9D"/>
    <w:rPr>
      <w:rFonts w:cs="Times New Roman"/>
    </w:rPr>
  </w:style>
  <w:style w:type="character" w:customStyle="1" w:styleId="ft13079">
    <w:name w:val="ft13079"/>
    <w:basedOn w:val="a3"/>
    <w:uiPriority w:val="99"/>
    <w:qFormat/>
    <w:rsid w:val="00404E9D"/>
    <w:rPr>
      <w:rFonts w:cs="Times New Roman"/>
    </w:rPr>
  </w:style>
  <w:style w:type="character" w:customStyle="1" w:styleId="ft13129">
    <w:name w:val="ft13129"/>
    <w:basedOn w:val="a3"/>
    <w:uiPriority w:val="99"/>
    <w:qFormat/>
    <w:rsid w:val="00404E9D"/>
    <w:rPr>
      <w:rFonts w:cs="Times New Roman"/>
    </w:rPr>
  </w:style>
  <w:style w:type="character" w:customStyle="1" w:styleId="ft13186">
    <w:name w:val="ft13186"/>
    <w:basedOn w:val="a3"/>
    <w:uiPriority w:val="99"/>
    <w:qFormat/>
    <w:rsid w:val="00404E9D"/>
    <w:rPr>
      <w:rFonts w:cs="Times New Roman"/>
    </w:rPr>
  </w:style>
  <w:style w:type="character" w:customStyle="1" w:styleId="ft13226">
    <w:name w:val="ft13226"/>
    <w:basedOn w:val="a3"/>
    <w:uiPriority w:val="99"/>
    <w:qFormat/>
    <w:rsid w:val="00404E9D"/>
    <w:rPr>
      <w:rFonts w:cs="Times New Roman"/>
    </w:rPr>
  </w:style>
  <w:style w:type="character" w:customStyle="1" w:styleId="ft13271">
    <w:name w:val="ft13271"/>
    <w:basedOn w:val="a3"/>
    <w:uiPriority w:val="99"/>
    <w:qFormat/>
    <w:rsid w:val="00404E9D"/>
    <w:rPr>
      <w:rFonts w:cs="Times New Roman"/>
    </w:rPr>
  </w:style>
  <w:style w:type="character" w:customStyle="1" w:styleId="ft13309">
    <w:name w:val="ft13309"/>
    <w:basedOn w:val="a3"/>
    <w:uiPriority w:val="99"/>
    <w:qFormat/>
    <w:rsid w:val="00404E9D"/>
    <w:rPr>
      <w:rFonts w:cs="Times New Roman"/>
    </w:rPr>
  </w:style>
  <w:style w:type="character" w:customStyle="1" w:styleId="ft13366">
    <w:name w:val="ft13366"/>
    <w:basedOn w:val="a3"/>
    <w:uiPriority w:val="99"/>
    <w:qFormat/>
    <w:rsid w:val="00404E9D"/>
    <w:rPr>
      <w:rFonts w:cs="Times New Roman"/>
    </w:rPr>
  </w:style>
  <w:style w:type="character" w:customStyle="1" w:styleId="ft13418">
    <w:name w:val="ft13418"/>
    <w:basedOn w:val="a3"/>
    <w:uiPriority w:val="99"/>
    <w:qFormat/>
    <w:rsid w:val="00404E9D"/>
    <w:rPr>
      <w:rFonts w:cs="Times New Roman"/>
    </w:rPr>
  </w:style>
  <w:style w:type="character" w:customStyle="1" w:styleId="ft13441">
    <w:name w:val="ft13441"/>
    <w:basedOn w:val="a3"/>
    <w:uiPriority w:val="99"/>
    <w:qFormat/>
    <w:rsid w:val="00404E9D"/>
    <w:rPr>
      <w:rFonts w:cs="Times New Roman"/>
    </w:rPr>
  </w:style>
  <w:style w:type="character" w:customStyle="1" w:styleId="ft13487">
    <w:name w:val="ft13487"/>
    <w:basedOn w:val="a3"/>
    <w:uiPriority w:val="99"/>
    <w:qFormat/>
    <w:rsid w:val="00404E9D"/>
    <w:rPr>
      <w:rFonts w:cs="Times New Roman"/>
    </w:rPr>
  </w:style>
  <w:style w:type="character" w:customStyle="1" w:styleId="ft13488">
    <w:name w:val="ft13488"/>
    <w:basedOn w:val="a3"/>
    <w:uiPriority w:val="99"/>
    <w:qFormat/>
    <w:rsid w:val="00404E9D"/>
    <w:rPr>
      <w:rFonts w:cs="Times New Roman"/>
    </w:rPr>
  </w:style>
  <w:style w:type="character" w:customStyle="1" w:styleId="ft13494">
    <w:name w:val="ft13494"/>
    <w:basedOn w:val="a3"/>
    <w:uiPriority w:val="99"/>
    <w:qFormat/>
    <w:rsid w:val="00404E9D"/>
    <w:rPr>
      <w:rFonts w:cs="Times New Roman"/>
    </w:rPr>
  </w:style>
  <w:style w:type="character" w:customStyle="1" w:styleId="ft13500">
    <w:name w:val="ft13500"/>
    <w:basedOn w:val="a3"/>
    <w:uiPriority w:val="99"/>
    <w:qFormat/>
    <w:rsid w:val="00404E9D"/>
    <w:rPr>
      <w:rFonts w:cs="Times New Roman"/>
    </w:rPr>
  </w:style>
  <w:style w:type="character" w:customStyle="1" w:styleId="ft13505">
    <w:name w:val="ft13505"/>
    <w:basedOn w:val="a3"/>
    <w:uiPriority w:val="99"/>
    <w:qFormat/>
    <w:rsid w:val="00404E9D"/>
    <w:rPr>
      <w:rFonts w:cs="Times New Roman"/>
    </w:rPr>
  </w:style>
  <w:style w:type="character" w:customStyle="1" w:styleId="ft13518">
    <w:name w:val="ft13518"/>
    <w:basedOn w:val="a3"/>
    <w:uiPriority w:val="99"/>
    <w:qFormat/>
    <w:rsid w:val="00404E9D"/>
    <w:rPr>
      <w:rFonts w:cs="Times New Roman"/>
    </w:rPr>
  </w:style>
  <w:style w:type="character" w:customStyle="1" w:styleId="ft13525">
    <w:name w:val="ft13525"/>
    <w:basedOn w:val="a3"/>
    <w:uiPriority w:val="99"/>
    <w:qFormat/>
    <w:rsid w:val="00404E9D"/>
    <w:rPr>
      <w:rFonts w:cs="Times New Roman"/>
    </w:rPr>
  </w:style>
  <w:style w:type="character" w:customStyle="1" w:styleId="ft13537">
    <w:name w:val="ft13537"/>
    <w:basedOn w:val="a3"/>
    <w:uiPriority w:val="99"/>
    <w:qFormat/>
    <w:rsid w:val="00404E9D"/>
    <w:rPr>
      <w:rFonts w:cs="Times New Roman"/>
    </w:rPr>
  </w:style>
  <w:style w:type="character" w:customStyle="1" w:styleId="ft13542">
    <w:name w:val="ft13542"/>
    <w:basedOn w:val="a3"/>
    <w:uiPriority w:val="99"/>
    <w:qFormat/>
    <w:rsid w:val="00404E9D"/>
    <w:rPr>
      <w:rFonts w:cs="Times New Roman"/>
    </w:rPr>
  </w:style>
  <w:style w:type="character" w:customStyle="1" w:styleId="ft13555">
    <w:name w:val="ft13555"/>
    <w:basedOn w:val="a3"/>
    <w:uiPriority w:val="99"/>
    <w:qFormat/>
    <w:rsid w:val="00404E9D"/>
    <w:rPr>
      <w:rFonts w:cs="Times New Roman"/>
    </w:rPr>
  </w:style>
  <w:style w:type="character" w:customStyle="1" w:styleId="ft13563">
    <w:name w:val="ft13563"/>
    <w:basedOn w:val="a3"/>
    <w:uiPriority w:val="99"/>
    <w:qFormat/>
    <w:rsid w:val="00404E9D"/>
    <w:rPr>
      <w:rFonts w:cs="Times New Roman"/>
    </w:rPr>
  </w:style>
  <w:style w:type="character" w:customStyle="1" w:styleId="ft13566">
    <w:name w:val="ft13566"/>
    <w:basedOn w:val="a3"/>
    <w:uiPriority w:val="99"/>
    <w:qFormat/>
    <w:rsid w:val="00404E9D"/>
    <w:rPr>
      <w:rFonts w:cs="Times New Roman"/>
    </w:rPr>
  </w:style>
  <w:style w:type="character" w:customStyle="1" w:styleId="ft13578">
    <w:name w:val="ft13578"/>
    <w:basedOn w:val="a3"/>
    <w:uiPriority w:val="99"/>
    <w:qFormat/>
    <w:rsid w:val="00404E9D"/>
    <w:rPr>
      <w:rFonts w:cs="Times New Roman"/>
    </w:rPr>
  </w:style>
  <w:style w:type="character" w:customStyle="1" w:styleId="ft13580">
    <w:name w:val="ft13580"/>
    <w:basedOn w:val="a3"/>
    <w:uiPriority w:val="99"/>
    <w:qFormat/>
    <w:rsid w:val="00404E9D"/>
    <w:rPr>
      <w:rFonts w:cs="Times New Roman"/>
    </w:rPr>
  </w:style>
  <w:style w:type="character" w:customStyle="1" w:styleId="ft13588">
    <w:name w:val="ft13588"/>
    <w:basedOn w:val="a3"/>
    <w:uiPriority w:val="99"/>
    <w:qFormat/>
    <w:rsid w:val="00404E9D"/>
    <w:rPr>
      <w:rFonts w:cs="Times New Roman"/>
    </w:rPr>
  </w:style>
  <w:style w:type="character" w:customStyle="1" w:styleId="ft13644">
    <w:name w:val="ft13644"/>
    <w:basedOn w:val="a3"/>
    <w:uiPriority w:val="99"/>
    <w:qFormat/>
    <w:rsid w:val="00404E9D"/>
    <w:rPr>
      <w:rFonts w:cs="Times New Roman"/>
    </w:rPr>
  </w:style>
  <w:style w:type="character" w:customStyle="1" w:styleId="ft13668">
    <w:name w:val="ft13668"/>
    <w:basedOn w:val="a3"/>
    <w:uiPriority w:val="99"/>
    <w:qFormat/>
    <w:rsid w:val="00404E9D"/>
    <w:rPr>
      <w:rFonts w:cs="Times New Roman"/>
    </w:rPr>
  </w:style>
  <w:style w:type="character" w:customStyle="1" w:styleId="ft13712">
    <w:name w:val="ft13712"/>
    <w:basedOn w:val="a3"/>
    <w:uiPriority w:val="99"/>
    <w:qFormat/>
    <w:rsid w:val="00404E9D"/>
    <w:rPr>
      <w:rFonts w:cs="Times New Roman"/>
    </w:rPr>
  </w:style>
  <w:style w:type="character" w:customStyle="1" w:styleId="ft13768">
    <w:name w:val="ft13768"/>
    <w:basedOn w:val="a3"/>
    <w:uiPriority w:val="99"/>
    <w:qFormat/>
    <w:rsid w:val="00404E9D"/>
    <w:rPr>
      <w:rFonts w:cs="Times New Roman"/>
    </w:rPr>
  </w:style>
  <w:style w:type="character" w:customStyle="1" w:styleId="ft13810">
    <w:name w:val="ft13810"/>
    <w:basedOn w:val="a3"/>
    <w:uiPriority w:val="99"/>
    <w:qFormat/>
    <w:rsid w:val="00404E9D"/>
    <w:rPr>
      <w:rFonts w:cs="Times New Roman"/>
    </w:rPr>
  </w:style>
  <w:style w:type="character" w:customStyle="1" w:styleId="ft13834">
    <w:name w:val="ft13834"/>
    <w:basedOn w:val="a3"/>
    <w:uiPriority w:val="99"/>
    <w:qFormat/>
    <w:rsid w:val="00404E9D"/>
    <w:rPr>
      <w:rFonts w:cs="Times New Roman"/>
    </w:rPr>
  </w:style>
  <w:style w:type="character" w:customStyle="1" w:styleId="ft13885">
    <w:name w:val="ft13885"/>
    <w:basedOn w:val="a3"/>
    <w:uiPriority w:val="99"/>
    <w:qFormat/>
    <w:rsid w:val="00404E9D"/>
    <w:rPr>
      <w:rFonts w:cs="Times New Roman"/>
    </w:rPr>
  </w:style>
  <w:style w:type="paragraph" w:customStyle="1" w:styleId="TimesNewRoman">
    <w:name w:val="Стиль Основной текст + Times New Roman по ширине Первая строка:  ..."/>
    <w:basedOn w:val="aff1"/>
    <w:uiPriority w:val="99"/>
    <w:qFormat/>
    <w:rsid w:val="00404E9D"/>
    <w:pPr>
      <w:spacing w:line="240" w:lineRule="auto"/>
      <w:ind w:firstLine="720"/>
      <w:jc w:val="both"/>
    </w:pPr>
  </w:style>
  <w:style w:type="character" w:customStyle="1" w:styleId="afffff2">
    <w:name w:val="Оглавление"/>
    <w:uiPriority w:val="99"/>
    <w:qFormat/>
    <w:rsid w:val="00404E9D"/>
    <w:rPr>
      <w:rFonts w:ascii="Times New Roman" w:hAnsi="Times New Roman"/>
      <w:b/>
      <w:i/>
      <w:sz w:val="28"/>
    </w:rPr>
  </w:style>
  <w:style w:type="character" w:customStyle="1" w:styleId="postbody">
    <w:name w:val="postbody"/>
    <w:basedOn w:val="a3"/>
    <w:uiPriority w:val="99"/>
    <w:qFormat/>
    <w:rsid w:val="00404E9D"/>
    <w:rPr>
      <w:rFonts w:cs="Times New Roman"/>
    </w:rPr>
  </w:style>
  <w:style w:type="character" w:customStyle="1" w:styleId="FontStyle41">
    <w:name w:val="Font Style41"/>
    <w:uiPriority w:val="99"/>
    <w:qFormat/>
    <w:rsid w:val="00404E9D"/>
    <w:rPr>
      <w:rFonts w:ascii="Times New Roman" w:hAnsi="Times New Roman"/>
      <w:sz w:val="22"/>
    </w:rPr>
  </w:style>
  <w:style w:type="paragraph" w:customStyle="1" w:styleId="Style34">
    <w:name w:val="Style34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character" w:customStyle="1" w:styleId="submenu-table">
    <w:name w:val="submenu-table"/>
    <w:uiPriority w:val="99"/>
    <w:qFormat/>
    <w:rsid w:val="00404E9D"/>
  </w:style>
  <w:style w:type="character" w:customStyle="1" w:styleId="Heading2Char1">
    <w:name w:val="Heading 2 Char1"/>
    <w:uiPriority w:val="99"/>
    <w:locked/>
    <w:rsid w:val="00404E9D"/>
    <w:rPr>
      <w:rFonts w:ascii="Times New Roman" w:hAnsi="Times New Roman"/>
      <w:sz w:val="24"/>
    </w:rPr>
  </w:style>
  <w:style w:type="character" w:customStyle="1" w:styleId="FontStyle48">
    <w:name w:val="Font Style48"/>
    <w:uiPriority w:val="99"/>
    <w:qFormat/>
    <w:rsid w:val="00404E9D"/>
    <w:rPr>
      <w:rFonts w:ascii="Times New Roman" w:hAnsi="Times New Roman"/>
      <w:i/>
      <w:sz w:val="18"/>
    </w:rPr>
  </w:style>
  <w:style w:type="paragraph" w:customStyle="1" w:styleId="1f8">
    <w:name w:val="Стиль Заголовок 1 + все прописные"/>
    <w:basedOn w:val="10"/>
    <w:uiPriority w:val="99"/>
    <w:qFormat/>
    <w:rsid w:val="00404E9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left="360" w:hanging="360"/>
      <w:jc w:val="left"/>
    </w:pPr>
    <w:rPr>
      <w:rFonts w:ascii="Arial" w:hAnsi="Arial"/>
      <w:b/>
      <w:bCs/>
      <w:sz w:val="32"/>
      <w:szCs w:val="32"/>
    </w:rPr>
  </w:style>
  <w:style w:type="paragraph" w:customStyle="1" w:styleId="Style13">
    <w:name w:val="Style13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51">
    <w:name w:val="Font Style51"/>
    <w:uiPriority w:val="99"/>
    <w:qFormat/>
    <w:rsid w:val="00404E9D"/>
    <w:rPr>
      <w:rFonts w:ascii="Times New Roman" w:hAnsi="Times New Roman"/>
      <w:b/>
      <w:sz w:val="18"/>
    </w:rPr>
  </w:style>
  <w:style w:type="character" w:customStyle="1" w:styleId="FontStyle75">
    <w:name w:val="Font Style75"/>
    <w:uiPriority w:val="99"/>
    <w:qFormat/>
    <w:rsid w:val="00404E9D"/>
    <w:rPr>
      <w:rFonts w:ascii="Times New Roman" w:hAnsi="Times New Roman"/>
      <w:b/>
      <w:sz w:val="16"/>
    </w:rPr>
  </w:style>
  <w:style w:type="character" w:customStyle="1" w:styleId="FontStyle56">
    <w:name w:val="Font Style56"/>
    <w:uiPriority w:val="99"/>
    <w:qFormat/>
    <w:rsid w:val="00404E9D"/>
    <w:rPr>
      <w:rFonts w:ascii="Times New Roman" w:hAnsi="Times New Roman"/>
      <w:b/>
      <w:spacing w:val="-10"/>
      <w:sz w:val="18"/>
    </w:rPr>
  </w:style>
  <w:style w:type="character" w:customStyle="1" w:styleId="FontStyle57">
    <w:name w:val="Font Style57"/>
    <w:uiPriority w:val="99"/>
    <w:qFormat/>
    <w:rsid w:val="00404E9D"/>
    <w:rPr>
      <w:rFonts w:ascii="Times New Roman" w:hAnsi="Times New Roman"/>
      <w:b/>
      <w:spacing w:val="-10"/>
      <w:sz w:val="22"/>
    </w:rPr>
  </w:style>
  <w:style w:type="character" w:customStyle="1" w:styleId="FontStyle59">
    <w:name w:val="Font Style59"/>
    <w:uiPriority w:val="99"/>
    <w:qFormat/>
    <w:rsid w:val="00404E9D"/>
    <w:rPr>
      <w:rFonts w:ascii="Candara" w:hAnsi="Candara"/>
      <w:b/>
      <w:i/>
      <w:sz w:val="16"/>
    </w:rPr>
  </w:style>
  <w:style w:type="character" w:customStyle="1" w:styleId="afffff3">
    <w:name w:val="Выделенный"/>
    <w:uiPriority w:val="99"/>
    <w:qFormat/>
    <w:rsid w:val="00404E9D"/>
    <w:rPr>
      <w:b/>
      <w:lang w:val="ru-RU" w:eastAsia="ru-RU"/>
    </w:rPr>
  </w:style>
  <w:style w:type="character" w:customStyle="1" w:styleId="1f9">
    <w:name w:val="Слабое выделение1"/>
    <w:basedOn w:val="a3"/>
    <w:uiPriority w:val="99"/>
    <w:qFormat/>
    <w:rsid w:val="00404E9D"/>
    <w:rPr>
      <w:rFonts w:cs="Times New Roman"/>
      <w:i/>
      <w:color w:val="808080"/>
    </w:rPr>
  </w:style>
  <w:style w:type="paragraph" w:customStyle="1" w:styleId="1fa">
    <w:name w:val="стиль1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textcopy">
    <w:name w:val="textcopy"/>
    <w:basedOn w:val="a3"/>
    <w:uiPriority w:val="99"/>
    <w:qFormat/>
    <w:rsid w:val="00404E9D"/>
    <w:rPr>
      <w:rFonts w:cs="Times New Roman"/>
    </w:rPr>
  </w:style>
  <w:style w:type="paragraph" w:customStyle="1" w:styleId="2Arial">
    <w:name w:val="Стиль Заголовок 2 + Arial"/>
    <w:basedOn w:val="20"/>
    <w:uiPriority w:val="99"/>
    <w:qFormat/>
    <w:rsid w:val="00404E9D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ind w:left="792" w:hanging="432"/>
      <w:jc w:val="left"/>
    </w:pPr>
    <w:rPr>
      <w:rFonts w:ascii="Arial" w:hAnsi="Arial"/>
      <w:b/>
      <w:bCs/>
      <w:kern w:val="32"/>
      <w:sz w:val="24"/>
      <w:szCs w:val="28"/>
    </w:rPr>
  </w:style>
  <w:style w:type="paragraph" w:customStyle="1" w:styleId="11d">
    <w:name w:val="Заголовок 1.1"/>
    <w:basedOn w:val="a2"/>
    <w:uiPriority w:val="99"/>
    <w:qFormat/>
    <w:rsid w:val="00404E9D"/>
    <w:pPr>
      <w:widowControl/>
      <w:shd w:val="clear" w:color="auto" w:fill="FFFFFF"/>
      <w:snapToGrid/>
      <w:spacing w:before="240" w:after="60"/>
    </w:pPr>
    <w:rPr>
      <w:rFonts w:ascii="Arial" w:eastAsia="Times New Roman" w:hAnsi="Arial"/>
      <w:b/>
      <w:bCs/>
      <w:sz w:val="32"/>
    </w:rPr>
  </w:style>
  <w:style w:type="paragraph" w:customStyle="1" w:styleId="ConsNormal">
    <w:name w:val="ConsNormal"/>
    <w:link w:val="ConsNormal0"/>
    <w:uiPriority w:val="99"/>
    <w:qFormat/>
    <w:rsid w:val="00404E9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style21">
    <w:name w:val="style21"/>
    <w:uiPriority w:val="99"/>
    <w:qFormat/>
    <w:rsid w:val="00404E9D"/>
  </w:style>
  <w:style w:type="paragraph" w:customStyle="1" w:styleId="justify2">
    <w:name w:val="justify2"/>
    <w:basedOn w:val="a2"/>
    <w:uiPriority w:val="99"/>
    <w:qFormat/>
    <w:rsid w:val="00404E9D"/>
    <w:pPr>
      <w:widowControl/>
      <w:snapToGrid/>
      <w:spacing w:beforeAutospacing="1" w:afterAutospacing="1"/>
      <w:ind w:firstLine="600"/>
      <w:jc w:val="both"/>
    </w:pPr>
    <w:rPr>
      <w:rFonts w:ascii="Arial Unicode MS" w:eastAsia="Times New Roman" w:cs="Arial Unicode MS"/>
      <w:szCs w:val="24"/>
    </w:rPr>
  </w:style>
  <w:style w:type="paragraph" w:customStyle="1" w:styleId="H5">
    <w:name w:val="H5"/>
    <w:basedOn w:val="a2"/>
    <w:next w:val="a2"/>
    <w:uiPriority w:val="99"/>
    <w:qFormat/>
    <w:rsid w:val="00404E9D"/>
    <w:pPr>
      <w:keepNext/>
      <w:widowControl/>
      <w:outlineLvl w:val="5"/>
    </w:pPr>
    <w:rPr>
      <w:rFonts w:eastAsia="Times New Roman"/>
      <w:b/>
      <w:sz w:val="20"/>
    </w:rPr>
  </w:style>
  <w:style w:type="character" w:customStyle="1" w:styleId="3d">
    <w:name w:val="Знак Знак Знак3"/>
    <w:uiPriority w:val="99"/>
    <w:qFormat/>
    <w:rsid w:val="00404E9D"/>
    <w:rPr>
      <w:rFonts w:ascii="Times New Roman" w:hAnsi="Times New Roman"/>
      <w:b/>
      <w:caps/>
      <w:sz w:val="28"/>
    </w:rPr>
  </w:style>
  <w:style w:type="character" w:customStyle="1" w:styleId="FontStyle185">
    <w:name w:val="Font Style185"/>
    <w:uiPriority w:val="99"/>
    <w:qFormat/>
    <w:rsid w:val="00404E9D"/>
    <w:rPr>
      <w:rFonts w:ascii="Times New Roman" w:hAnsi="Times New Roman"/>
      <w:sz w:val="18"/>
    </w:rPr>
  </w:style>
  <w:style w:type="character" w:customStyle="1" w:styleId="FontStyle179">
    <w:name w:val="Font Style179"/>
    <w:uiPriority w:val="99"/>
    <w:qFormat/>
    <w:rsid w:val="00404E9D"/>
    <w:rPr>
      <w:rFonts w:ascii="Times New Roman" w:hAnsi="Times New Roman"/>
      <w:i/>
      <w:sz w:val="18"/>
    </w:rPr>
  </w:style>
  <w:style w:type="paragraph" w:customStyle="1" w:styleId="Style66">
    <w:name w:val="Style66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71">
    <w:name w:val="Style71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 w:line="250" w:lineRule="exact"/>
      <w:ind w:firstLine="302"/>
      <w:jc w:val="both"/>
    </w:pPr>
    <w:rPr>
      <w:rFonts w:eastAsia="Times New Roman"/>
      <w:szCs w:val="24"/>
    </w:rPr>
  </w:style>
  <w:style w:type="character" w:customStyle="1" w:styleId="FontStyle266">
    <w:name w:val="Font Style266"/>
    <w:uiPriority w:val="99"/>
    <w:qFormat/>
    <w:rsid w:val="00404E9D"/>
    <w:rPr>
      <w:rFonts w:ascii="Times New Roman" w:hAnsi="Times New Roman"/>
      <w:sz w:val="18"/>
    </w:rPr>
  </w:style>
  <w:style w:type="character" w:customStyle="1" w:styleId="FontStyle267">
    <w:name w:val="Font Style267"/>
    <w:uiPriority w:val="99"/>
    <w:qFormat/>
    <w:rsid w:val="00404E9D"/>
    <w:rPr>
      <w:rFonts w:ascii="Times New Roman" w:hAnsi="Times New Roman"/>
      <w:i/>
      <w:sz w:val="18"/>
    </w:rPr>
  </w:style>
  <w:style w:type="character" w:customStyle="1" w:styleId="FontStyle202">
    <w:name w:val="Font Style202"/>
    <w:uiPriority w:val="99"/>
    <w:qFormat/>
    <w:rsid w:val="00404E9D"/>
    <w:rPr>
      <w:rFonts w:ascii="Times New Roman" w:hAnsi="Times New Roman"/>
      <w:sz w:val="18"/>
    </w:rPr>
  </w:style>
  <w:style w:type="character" w:customStyle="1" w:styleId="FontStyle564">
    <w:name w:val="Font Style564"/>
    <w:uiPriority w:val="99"/>
    <w:qFormat/>
    <w:rsid w:val="00404E9D"/>
    <w:rPr>
      <w:rFonts w:ascii="Times New Roman" w:hAnsi="Times New Roman"/>
      <w:sz w:val="20"/>
    </w:rPr>
  </w:style>
  <w:style w:type="character" w:customStyle="1" w:styleId="FontStyle592">
    <w:name w:val="Font Style592"/>
    <w:uiPriority w:val="99"/>
    <w:qFormat/>
    <w:rsid w:val="00404E9D"/>
    <w:rPr>
      <w:rFonts w:ascii="Franklin Gothic Medium Cond" w:hAnsi="Franklin Gothic Medium Cond"/>
      <w:i/>
      <w:spacing w:val="30"/>
      <w:sz w:val="20"/>
    </w:rPr>
  </w:style>
  <w:style w:type="character" w:customStyle="1" w:styleId="FontStyle563">
    <w:name w:val="Font Style563"/>
    <w:uiPriority w:val="99"/>
    <w:qFormat/>
    <w:rsid w:val="00404E9D"/>
    <w:rPr>
      <w:rFonts w:ascii="Times New Roman" w:hAnsi="Times New Roman"/>
      <w:b/>
      <w:sz w:val="20"/>
    </w:rPr>
  </w:style>
  <w:style w:type="paragraph" w:customStyle="1" w:styleId="Style113">
    <w:name w:val="Style113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134">
    <w:name w:val="Font Style134"/>
    <w:uiPriority w:val="99"/>
    <w:qFormat/>
    <w:rsid w:val="00404E9D"/>
    <w:rPr>
      <w:rFonts w:ascii="Times New Roman" w:hAnsi="Times New Roman"/>
      <w:b/>
      <w:sz w:val="18"/>
    </w:rPr>
  </w:style>
  <w:style w:type="character" w:customStyle="1" w:styleId="textcop1">
    <w:name w:val="textcop1"/>
    <w:uiPriority w:val="99"/>
    <w:qFormat/>
    <w:rsid w:val="00404E9D"/>
    <w:rPr>
      <w:rFonts w:ascii="Arial" w:hAnsi="Arial"/>
      <w:color w:val="000000"/>
      <w:sz w:val="20"/>
    </w:rPr>
  </w:style>
  <w:style w:type="character" w:customStyle="1" w:styleId="hl1">
    <w:name w:val="hl1"/>
    <w:uiPriority w:val="99"/>
    <w:qFormat/>
    <w:rsid w:val="00404E9D"/>
    <w:rPr>
      <w:color w:val="4682B4"/>
    </w:rPr>
  </w:style>
  <w:style w:type="character" w:customStyle="1" w:styleId="b1">
    <w:name w:val="b1"/>
    <w:uiPriority w:val="99"/>
    <w:qFormat/>
    <w:rsid w:val="00404E9D"/>
    <w:rPr>
      <w:b/>
    </w:rPr>
  </w:style>
  <w:style w:type="character" w:customStyle="1" w:styleId="FontStyle201">
    <w:name w:val="Font Style201"/>
    <w:uiPriority w:val="99"/>
    <w:qFormat/>
    <w:rsid w:val="00404E9D"/>
    <w:rPr>
      <w:rFonts w:ascii="Times New Roman" w:hAnsi="Times New Roman"/>
      <w:sz w:val="26"/>
    </w:rPr>
  </w:style>
  <w:style w:type="paragraph" w:customStyle="1" w:styleId="Style12">
    <w:name w:val="Style12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">
    <w:name w:val="Style4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 w:line="235" w:lineRule="exact"/>
      <w:jc w:val="center"/>
    </w:pPr>
    <w:rPr>
      <w:rFonts w:eastAsia="Times New Roman"/>
      <w:szCs w:val="24"/>
    </w:rPr>
  </w:style>
  <w:style w:type="character" w:customStyle="1" w:styleId="251">
    <w:name w:val="Знак Знак25"/>
    <w:uiPriority w:val="99"/>
    <w:qFormat/>
    <w:rsid w:val="00404E9D"/>
    <w:rPr>
      <w:rFonts w:ascii="Times New Roman" w:hAnsi="Times New Roman"/>
      <w:b/>
      <w:sz w:val="28"/>
    </w:rPr>
  </w:style>
  <w:style w:type="character" w:customStyle="1" w:styleId="222">
    <w:name w:val="Знак Знак22"/>
    <w:uiPriority w:val="99"/>
    <w:qFormat/>
    <w:rsid w:val="00404E9D"/>
    <w:rPr>
      <w:rFonts w:ascii="Times New Roman" w:hAnsi="Times New Roman"/>
      <w:sz w:val="24"/>
    </w:rPr>
  </w:style>
  <w:style w:type="character" w:customStyle="1" w:styleId="200">
    <w:name w:val="Знак Знак20"/>
    <w:uiPriority w:val="99"/>
    <w:qFormat/>
    <w:rsid w:val="00404E9D"/>
    <w:rPr>
      <w:rFonts w:ascii="Arial" w:hAnsi="Arial"/>
      <w:sz w:val="22"/>
    </w:rPr>
  </w:style>
  <w:style w:type="character" w:customStyle="1" w:styleId="191">
    <w:name w:val="Знак Знак19"/>
    <w:uiPriority w:val="99"/>
    <w:qFormat/>
    <w:rsid w:val="00404E9D"/>
    <w:rPr>
      <w:rFonts w:ascii="Times New Roman" w:hAnsi="Times New Roman"/>
      <w:sz w:val="16"/>
      <w:lang w:eastAsia="ru-RU"/>
    </w:rPr>
  </w:style>
  <w:style w:type="character" w:customStyle="1" w:styleId="181">
    <w:name w:val="Знак Знак18"/>
    <w:uiPriority w:val="99"/>
    <w:qFormat/>
    <w:rsid w:val="00404E9D"/>
    <w:rPr>
      <w:rFonts w:ascii="Courier New" w:hAnsi="Courier New"/>
    </w:rPr>
  </w:style>
  <w:style w:type="character" w:customStyle="1" w:styleId="171">
    <w:name w:val="Знак Знак17"/>
    <w:uiPriority w:val="99"/>
    <w:qFormat/>
    <w:rsid w:val="00404E9D"/>
    <w:rPr>
      <w:rFonts w:ascii="Times New Roman" w:hAnsi="Times New Roman"/>
      <w:sz w:val="24"/>
    </w:rPr>
  </w:style>
  <w:style w:type="character" w:customStyle="1" w:styleId="SubtitleChar">
    <w:name w:val="Subtitle Char"/>
    <w:basedOn w:val="a3"/>
    <w:uiPriority w:val="99"/>
    <w:qFormat/>
    <w:locked/>
    <w:rsid w:val="00404E9D"/>
    <w:rPr>
      <w:rFonts w:ascii="Cambria" w:hAnsi="Cambria" w:cs="Times New Roman"/>
      <w:i/>
      <w:color w:val="4F81BD"/>
      <w:spacing w:val="15"/>
      <w:sz w:val="24"/>
    </w:rPr>
  </w:style>
  <w:style w:type="paragraph" w:customStyle="1" w:styleId="mane">
    <w:name w:val="mane"/>
    <w:uiPriority w:val="99"/>
    <w:qFormat/>
    <w:rsid w:val="00404E9D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PragmaticaCTT" w:eastAsia="Times New Roman" w:hAnsi="PragmaticaCTT" w:cs="PragmaticaCTT"/>
      <w:spacing w:val="-15"/>
      <w:sz w:val="18"/>
      <w:szCs w:val="18"/>
      <w:lang w:eastAsia="ru-RU"/>
    </w:rPr>
  </w:style>
  <w:style w:type="character" w:customStyle="1" w:styleId="BodyTextFirstIndent2Char">
    <w:name w:val="Body Text First Indent 2 Char"/>
    <w:basedOn w:val="BodyTextIndentChar2"/>
    <w:uiPriority w:val="99"/>
    <w:qFormat/>
    <w:locked/>
    <w:rsid w:val="00404E9D"/>
    <w:rPr>
      <w:rFonts w:ascii="PragmaticaCTT" w:hAnsi="PragmaticaCTT" w:cs="Arial"/>
      <w:b/>
      <w:bCs/>
      <w:kern w:val="32"/>
      <w:sz w:val="32"/>
      <w:szCs w:val="32"/>
      <w:lang w:eastAsia="ru-RU"/>
    </w:rPr>
  </w:style>
  <w:style w:type="paragraph" w:customStyle="1" w:styleId="Iniiaiieoaenonionooiii3">
    <w:name w:val="Iniiaiie oaeno n ionooiii 3"/>
    <w:basedOn w:val="a2"/>
    <w:uiPriority w:val="99"/>
    <w:qFormat/>
    <w:rsid w:val="00404E9D"/>
    <w:pPr>
      <w:overflowPunct w:val="0"/>
      <w:autoSpaceDE w:val="0"/>
      <w:autoSpaceDN w:val="0"/>
      <w:adjustRightInd w:val="0"/>
      <w:snapToGrid/>
      <w:spacing w:before="0" w:after="0" w:line="220" w:lineRule="atLeast"/>
      <w:ind w:firstLine="440"/>
    </w:pPr>
    <w:rPr>
      <w:rFonts w:eastAsia="Times New Roman"/>
      <w:sz w:val="32"/>
    </w:rPr>
  </w:style>
  <w:style w:type="paragraph" w:customStyle="1" w:styleId="aoeao">
    <w:name w:val="aoeao"/>
    <w:basedOn w:val="a2"/>
    <w:uiPriority w:val="99"/>
    <w:qFormat/>
    <w:rsid w:val="00404E9D"/>
    <w:pPr>
      <w:overflowPunct w:val="0"/>
      <w:autoSpaceDE w:val="0"/>
      <w:autoSpaceDN w:val="0"/>
      <w:adjustRightInd w:val="0"/>
      <w:snapToGrid/>
      <w:spacing w:before="0" w:after="0" w:line="240" w:lineRule="exact"/>
      <w:ind w:left="397" w:hanging="397"/>
      <w:jc w:val="both"/>
    </w:pPr>
    <w:rPr>
      <w:rFonts w:ascii="TimesET" w:eastAsia="Times New Roman" w:hAnsi="TimesET"/>
      <w:kern w:val="28"/>
      <w:sz w:val="20"/>
    </w:rPr>
  </w:style>
  <w:style w:type="paragraph" w:customStyle="1" w:styleId="auiue">
    <w:name w:val="au?iue"/>
    <w:uiPriority w:val="99"/>
    <w:qFormat/>
    <w:rsid w:val="00404E9D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Iauiue">
    <w:name w:val="Iau?iue"/>
    <w:uiPriority w:val="99"/>
    <w:qFormat/>
    <w:rsid w:val="00404E9D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en">
    <w:name w:val="?en"/>
    <w:basedOn w:val="a2"/>
    <w:uiPriority w:val="99"/>
    <w:qFormat/>
    <w:rsid w:val="00404E9D"/>
    <w:pPr>
      <w:overflowPunct w:val="0"/>
      <w:autoSpaceDE w:val="0"/>
      <w:autoSpaceDN w:val="0"/>
      <w:adjustRightInd w:val="0"/>
      <w:snapToGrid/>
      <w:spacing w:before="120" w:after="120"/>
      <w:jc w:val="center"/>
      <w:textAlignment w:val="baseline"/>
    </w:pPr>
    <w:rPr>
      <w:rFonts w:ascii="TimesET" w:eastAsia="Times New Roman" w:hAnsi="TimesET"/>
      <w:i/>
      <w:sz w:val="18"/>
    </w:rPr>
  </w:style>
  <w:style w:type="paragraph" w:customStyle="1" w:styleId="142">
    <w:name w:val="Стиль 14 пт По ширине"/>
    <w:basedOn w:val="a2"/>
    <w:qFormat/>
    <w:rsid w:val="00404E9D"/>
    <w:pPr>
      <w:widowControl/>
      <w:snapToGrid/>
      <w:spacing w:before="0" w:after="0"/>
      <w:jc w:val="both"/>
    </w:pPr>
    <w:rPr>
      <w:rFonts w:eastAsia="Times New Roman"/>
      <w:sz w:val="28"/>
    </w:rPr>
  </w:style>
  <w:style w:type="character" w:customStyle="1" w:styleId="BalloonTextChar">
    <w:name w:val="Balloon Text Char"/>
    <w:basedOn w:val="a3"/>
    <w:uiPriority w:val="99"/>
    <w:qFormat/>
    <w:locked/>
    <w:rsid w:val="00404E9D"/>
    <w:rPr>
      <w:rFonts w:ascii="Tahoma" w:hAnsi="Tahoma" w:cs="Times New Roman"/>
      <w:sz w:val="16"/>
    </w:rPr>
  </w:style>
  <w:style w:type="paragraph" w:customStyle="1" w:styleId="1fb">
    <w:name w:val="абзац1"/>
    <w:basedOn w:val="a2"/>
    <w:uiPriority w:val="99"/>
    <w:qFormat/>
    <w:rsid w:val="00404E9D"/>
    <w:pPr>
      <w:tabs>
        <w:tab w:val="left" w:pos="1152"/>
      </w:tabs>
      <w:snapToGrid/>
      <w:spacing w:before="0" w:after="0"/>
      <w:ind w:firstLine="431"/>
    </w:pPr>
    <w:rPr>
      <w:rFonts w:ascii="Courier New" w:eastAsia="Times New Roman" w:hAnsi="Courier New"/>
      <w:sz w:val="20"/>
    </w:rPr>
  </w:style>
  <w:style w:type="paragraph" w:customStyle="1" w:styleId="45">
    <w:name w:val="Стиль4"/>
    <w:basedOn w:val="2a"/>
    <w:uiPriority w:val="99"/>
    <w:qFormat/>
    <w:rsid w:val="00404E9D"/>
    <w:pPr>
      <w:tabs>
        <w:tab w:val="clear" w:pos="643"/>
        <w:tab w:val="left" w:pos="703"/>
      </w:tabs>
      <w:ind w:left="0" w:firstLine="0"/>
      <w:contextualSpacing w:val="0"/>
    </w:pPr>
    <w:rPr>
      <w:sz w:val="20"/>
      <w:szCs w:val="20"/>
    </w:rPr>
  </w:style>
  <w:style w:type="paragraph" w:customStyle="1" w:styleId="54">
    <w:name w:val="Стиль5"/>
    <w:basedOn w:val="a2"/>
    <w:uiPriority w:val="99"/>
    <w:qFormat/>
    <w:rsid w:val="00404E9D"/>
    <w:pPr>
      <w:widowControl/>
      <w:snapToGrid/>
      <w:spacing w:before="0" w:after="0"/>
    </w:pPr>
    <w:rPr>
      <w:rFonts w:eastAsia="Times New Roman"/>
      <w:sz w:val="20"/>
      <w:szCs w:val="24"/>
    </w:rPr>
  </w:style>
  <w:style w:type="paragraph" w:customStyle="1" w:styleId="63">
    <w:name w:val="Стиль6"/>
    <w:basedOn w:val="a2"/>
    <w:next w:val="afff"/>
    <w:uiPriority w:val="99"/>
    <w:qFormat/>
    <w:rsid w:val="00404E9D"/>
    <w:pPr>
      <w:widowControl/>
      <w:tabs>
        <w:tab w:val="left" w:pos="851"/>
      </w:tabs>
      <w:snapToGrid/>
      <w:spacing w:before="0" w:after="0"/>
      <w:ind w:left="851" w:hanging="511"/>
    </w:pPr>
    <w:rPr>
      <w:rFonts w:eastAsia="Times New Roman"/>
      <w:sz w:val="20"/>
      <w:szCs w:val="24"/>
    </w:rPr>
  </w:style>
  <w:style w:type="paragraph" w:customStyle="1" w:styleId="74">
    <w:name w:val="Стиль7"/>
    <w:basedOn w:val="10"/>
    <w:uiPriority w:val="99"/>
    <w:qFormat/>
    <w:rsid w:val="00404E9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right="696"/>
      <w:jc w:val="left"/>
    </w:pPr>
    <w:rPr>
      <w:rFonts w:ascii="Arial" w:hAnsi="Arial"/>
      <w:b/>
      <w:caps/>
      <w:sz w:val="32"/>
      <w:szCs w:val="32"/>
    </w:rPr>
  </w:style>
  <w:style w:type="character" w:customStyle="1" w:styleId="2f6">
    <w:name w:val="Основной текст2"/>
    <w:uiPriority w:val="99"/>
    <w:rsid w:val="00404E9D"/>
    <w:rPr>
      <w:rFonts w:ascii="Times New Roman" w:hAnsi="Times New Roman"/>
      <w:spacing w:val="0"/>
      <w:sz w:val="21"/>
    </w:rPr>
  </w:style>
  <w:style w:type="paragraph" w:customStyle="1" w:styleId="afffff4">
    <w:name w:val="Диссер"/>
    <w:basedOn w:val="a2"/>
    <w:uiPriority w:val="99"/>
    <w:qFormat/>
    <w:rsid w:val="00404E9D"/>
    <w:pPr>
      <w:widowControl/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 w:cs="Arial"/>
      <w:sz w:val="28"/>
      <w:szCs w:val="28"/>
    </w:rPr>
  </w:style>
  <w:style w:type="paragraph" w:customStyle="1" w:styleId="main">
    <w:name w:val="main"/>
    <w:basedOn w:val="a2"/>
    <w:uiPriority w:val="99"/>
    <w:qFormat/>
    <w:rsid w:val="00404E9D"/>
    <w:pPr>
      <w:widowControl/>
      <w:snapToGrid/>
      <w:spacing w:before="0" w:after="0"/>
      <w:ind w:firstLine="400"/>
      <w:jc w:val="both"/>
      <w:textAlignment w:val="center"/>
    </w:pPr>
    <w:rPr>
      <w:rFonts w:eastAsia="Times New Roman"/>
      <w:sz w:val="27"/>
      <w:szCs w:val="27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2"/>
    <w:uiPriority w:val="99"/>
    <w:qFormat/>
    <w:rsid w:val="00404E9D"/>
    <w:pPr>
      <w:widowControl/>
      <w:snapToGrid/>
      <w:spacing w:before="0" w:after="0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Style38">
    <w:name w:val="Style38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 w:line="235" w:lineRule="exact"/>
      <w:ind w:firstLine="307"/>
      <w:jc w:val="both"/>
    </w:pPr>
    <w:rPr>
      <w:rFonts w:ascii="Franklin Gothic Medium Cond" w:eastAsia="Times New Roman" w:hAnsi="Franklin Gothic Medium Cond"/>
      <w:szCs w:val="24"/>
    </w:rPr>
  </w:style>
  <w:style w:type="paragraph" w:customStyle="1" w:styleId="afffff5">
    <w:name w:val="ненормальный"/>
    <w:basedOn w:val="a2"/>
    <w:uiPriority w:val="99"/>
    <w:qFormat/>
    <w:rsid w:val="00404E9D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FR4">
    <w:name w:val="FR4"/>
    <w:uiPriority w:val="99"/>
    <w:qFormat/>
    <w:rsid w:val="00404E9D"/>
    <w:pPr>
      <w:spacing w:after="0" w:line="240" w:lineRule="auto"/>
      <w:jc w:val="center"/>
    </w:pPr>
    <w:rPr>
      <w:rFonts w:ascii="Arial" w:eastAsia="Times New Roman" w:hAnsi="Arial" w:cs="Times New Roman"/>
      <w:b/>
      <w:sz w:val="12"/>
      <w:szCs w:val="20"/>
      <w:lang w:eastAsia="ru-RU"/>
    </w:rPr>
  </w:style>
  <w:style w:type="paragraph" w:customStyle="1" w:styleId="BodyText21">
    <w:name w:val="Body Text 21"/>
    <w:basedOn w:val="a2"/>
    <w:uiPriority w:val="99"/>
    <w:qFormat/>
    <w:rsid w:val="00404E9D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character" w:customStyle="1" w:styleId="FontStyle573">
    <w:name w:val="Font Style573"/>
    <w:uiPriority w:val="99"/>
    <w:qFormat/>
    <w:rsid w:val="00404E9D"/>
    <w:rPr>
      <w:rFonts w:ascii="Times New Roman" w:hAnsi="Times New Roman"/>
      <w:i/>
      <w:sz w:val="20"/>
    </w:rPr>
  </w:style>
  <w:style w:type="character" w:customStyle="1" w:styleId="FontStyle115">
    <w:name w:val="Font Style115"/>
    <w:uiPriority w:val="99"/>
    <w:qFormat/>
    <w:rsid w:val="00404E9D"/>
    <w:rPr>
      <w:rFonts w:ascii="Times New Roman" w:hAnsi="Times New Roman"/>
      <w:sz w:val="28"/>
    </w:rPr>
  </w:style>
  <w:style w:type="character" w:customStyle="1" w:styleId="FontStyle293">
    <w:name w:val="Font Style293"/>
    <w:uiPriority w:val="99"/>
    <w:qFormat/>
    <w:rsid w:val="00404E9D"/>
    <w:rPr>
      <w:rFonts w:ascii="Times New Roman" w:hAnsi="Times New Roman"/>
      <w:sz w:val="20"/>
    </w:rPr>
  </w:style>
  <w:style w:type="character" w:customStyle="1" w:styleId="FontStyle325">
    <w:name w:val="Font Style325"/>
    <w:uiPriority w:val="99"/>
    <w:qFormat/>
    <w:rsid w:val="00404E9D"/>
    <w:rPr>
      <w:rFonts w:ascii="Times New Roman" w:hAnsi="Times New Roman"/>
      <w:sz w:val="26"/>
    </w:rPr>
  </w:style>
  <w:style w:type="character" w:customStyle="1" w:styleId="FontStyle219">
    <w:name w:val="Font Style219"/>
    <w:uiPriority w:val="99"/>
    <w:qFormat/>
    <w:rsid w:val="00404E9D"/>
    <w:rPr>
      <w:rFonts w:ascii="Times New Roman" w:hAnsi="Times New Roman"/>
      <w:b/>
      <w:sz w:val="18"/>
    </w:rPr>
  </w:style>
  <w:style w:type="character" w:customStyle="1" w:styleId="FontStyle207">
    <w:name w:val="Font Style207"/>
    <w:uiPriority w:val="99"/>
    <w:qFormat/>
    <w:rsid w:val="00404E9D"/>
    <w:rPr>
      <w:rFonts w:ascii="Times New Roman" w:hAnsi="Times New Roman"/>
      <w:i/>
      <w:sz w:val="18"/>
    </w:rPr>
  </w:style>
  <w:style w:type="character" w:customStyle="1" w:styleId="FontStyle574">
    <w:name w:val="Font Style574"/>
    <w:uiPriority w:val="99"/>
    <w:qFormat/>
    <w:rsid w:val="00404E9D"/>
    <w:rPr>
      <w:rFonts w:ascii="Times New Roman" w:hAnsi="Times New Roman"/>
      <w:b/>
      <w:i/>
      <w:sz w:val="20"/>
    </w:rPr>
  </w:style>
  <w:style w:type="character" w:customStyle="1" w:styleId="FontStyle588">
    <w:name w:val="Font Style588"/>
    <w:uiPriority w:val="99"/>
    <w:qFormat/>
    <w:rsid w:val="00404E9D"/>
    <w:rPr>
      <w:rFonts w:ascii="Times New Roman" w:hAnsi="Times New Roman"/>
      <w:sz w:val="20"/>
    </w:rPr>
  </w:style>
  <w:style w:type="character" w:customStyle="1" w:styleId="FontStyle117">
    <w:name w:val="Font Style117"/>
    <w:uiPriority w:val="99"/>
    <w:qFormat/>
    <w:rsid w:val="00404E9D"/>
    <w:rPr>
      <w:rFonts w:ascii="Times New Roman" w:hAnsi="Times New Roman"/>
      <w:i/>
      <w:sz w:val="28"/>
    </w:rPr>
  </w:style>
  <w:style w:type="paragraph" w:customStyle="1" w:styleId="bodytxt">
    <w:name w:val="bodytxt"/>
    <w:basedOn w:val="a2"/>
    <w:uiPriority w:val="99"/>
    <w:qFormat/>
    <w:rsid w:val="00404E9D"/>
    <w:pPr>
      <w:widowControl/>
      <w:snapToGrid/>
      <w:spacing w:beforeAutospacing="1" w:afterAutospacing="1"/>
    </w:pPr>
    <w:rPr>
      <w:rFonts w:ascii="Tahoma" w:eastAsia="Times New Roman" w:hAnsi="Tahoma" w:cs="Tahoma"/>
      <w:color w:val="111111"/>
      <w:sz w:val="33"/>
      <w:szCs w:val="33"/>
    </w:rPr>
  </w:style>
  <w:style w:type="paragraph" w:customStyle="1" w:styleId="FR5">
    <w:name w:val="FR5"/>
    <w:uiPriority w:val="99"/>
    <w:qFormat/>
    <w:rsid w:val="00404E9D"/>
    <w:pPr>
      <w:spacing w:after="0" w:line="240" w:lineRule="auto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400">
    <w:name w:val="Основной текст (40)"/>
    <w:link w:val="401"/>
    <w:uiPriority w:val="99"/>
    <w:qFormat/>
    <w:locked/>
    <w:rsid w:val="00404E9D"/>
    <w:rPr>
      <w:b/>
      <w:sz w:val="14"/>
      <w:shd w:val="clear" w:color="auto" w:fill="FFFFFF"/>
    </w:rPr>
  </w:style>
  <w:style w:type="paragraph" w:customStyle="1" w:styleId="401">
    <w:name w:val="Основной текст (40)1"/>
    <w:basedOn w:val="a2"/>
    <w:link w:val="400"/>
    <w:uiPriority w:val="99"/>
    <w:qFormat/>
    <w:rsid w:val="00404E9D"/>
    <w:pPr>
      <w:widowControl/>
      <w:shd w:val="clear" w:color="auto" w:fill="FFFFFF"/>
      <w:snapToGrid/>
      <w:spacing w:before="0" w:after="0" w:line="163" w:lineRule="exact"/>
      <w:jc w:val="both"/>
    </w:pPr>
    <w:rPr>
      <w:rFonts w:asciiTheme="minorHAnsi" w:eastAsiaTheme="minorHAnsi" w:hAnsiTheme="minorHAnsi" w:cstheme="minorBidi"/>
      <w:b/>
      <w:sz w:val="14"/>
      <w:szCs w:val="22"/>
      <w:shd w:val="clear" w:color="auto" w:fill="FFFFFF"/>
      <w:lang w:eastAsia="en-US"/>
    </w:rPr>
  </w:style>
  <w:style w:type="character" w:customStyle="1" w:styleId="143">
    <w:name w:val="Основной текст (14)"/>
    <w:link w:val="1410"/>
    <w:uiPriority w:val="99"/>
    <w:qFormat/>
    <w:locked/>
    <w:rsid w:val="00404E9D"/>
    <w:rPr>
      <w:b/>
      <w:sz w:val="16"/>
      <w:shd w:val="clear" w:color="auto" w:fill="FFFFFF"/>
    </w:rPr>
  </w:style>
  <w:style w:type="paragraph" w:customStyle="1" w:styleId="1410">
    <w:name w:val="Основной текст (14)1"/>
    <w:basedOn w:val="a2"/>
    <w:link w:val="143"/>
    <w:uiPriority w:val="99"/>
    <w:qFormat/>
    <w:rsid w:val="00404E9D"/>
    <w:pPr>
      <w:widowControl/>
      <w:shd w:val="clear" w:color="auto" w:fill="FFFFFF"/>
      <w:snapToGrid/>
      <w:spacing w:before="0" w:after="0" w:line="240" w:lineRule="atLeast"/>
    </w:pPr>
    <w:rPr>
      <w:rFonts w:asciiTheme="minorHAnsi" w:eastAsiaTheme="minorHAnsi" w:hAnsiTheme="minorHAnsi" w:cstheme="minorBidi"/>
      <w:b/>
      <w:sz w:val="16"/>
      <w:szCs w:val="22"/>
      <w:shd w:val="clear" w:color="auto" w:fill="FFFFFF"/>
      <w:lang w:eastAsia="en-US"/>
    </w:rPr>
  </w:style>
  <w:style w:type="paragraph" w:customStyle="1" w:styleId="afffff6">
    <w:name w:val="Маркир"/>
    <w:basedOn w:val="a2"/>
    <w:uiPriority w:val="99"/>
    <w:qFormat/>
    <w:rsid w:val="00404E9D"/>
    <w:pPr>
      <w:widowControl/>
      <w:tabs>
        <w:tab w:val="left" w:pos="369"/>
        <w:tab w:val="left" w:pos="3330"/>
      </w:tabs>
      <w:snapToGrid/>
      <w:spacing w:before="0" w:after="40"/>
      <w:ind w:left="697" w:hanging="357"/>
      <w:jc w:val="both"/>
    </w:pPr>
    <w:rPr>
      <w:rFonts w:eastAsia="Times New Roman"/>
      <w:sz w:val="20"/>
    </w:rPr>
  </w:style>
  <w:style w:type="character" w:customStyle="1" w:styleId="HTMLPreformattedChar">
    <w:name w:val="HTML Preformatted Char"/>
    <w:basedOn w:val="a3"/>
    <w:uiPriority w:val="99"/>
    <w:qFormat/>
    <w:locked/>
    <w:rsid w:val="00404E9D"/>
    <w:rPr>
      <w:rFonts w:ascii="Courier New" w:hAnsi="Courier New" w:cs="Times New Roman"/>
      <w:lang w:eastAsia="ru-RU"/>
    </w:rPr>
  </w:style>
  <w:style w:type="paragraph" w:customStyle="1" w:styleId="2f7">
    <w:name w:val="обычный2"/>
    <w:basedOn w:val="a2"/>
    <w:uiPriority w:val="99"/>
    <w:qFormat/>
    <w:rsid w:val="00404E9D"/>
    <w:pPr>
      <w:widowControl/>
      <w:autoSpaceDE w:val="0"/>
      <w:autoSpaceDN w:val="0"/>
      <w:adjustRightInd w:val="0"/>
      <w:snapToGrid/>
      <w:spacing w:before="0" w:after="0" w:line="480" w:lineRule="atLeast"/>
      <w:ind w:firstLine="720"/>
      <w:jc w:val="both"/>
    </w:pPr>
    <w:rPr>
      <w:rFonts w:ascii="Verdana" w:eastAsia="Times New Roman" w:hAnsi="Verdana" w:cs="Verdana"/>
      <w:szCs w:val="24"/>
    </w:rPr>
  </w:style>
  <w:style w:type="paragraph" w:customStyle="1" w:styleId="271">
    <w:name w:val="Основной текст (27)1"/>
    <w:basedOn w:val="a2"/>
    <w:link w:val="270"/>
    <w:uiPriority w:val="99"/>
    <w:qFormat/>
    <w:rsid w:val="00404E9D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sz w:val="10"/>
      <w:shd w:val="clear" w:color="auto" w:fill="FFFFFF"/>
    </w:rPr>
  </w:style>
  <w:style w:type="character" w:customStyle="1" w:styleId="270">
    <w:name w:val="Основной текст (27)"/>
    <w:link w:val="271"/>
    <w:uiPriority w:val="99"/>
    <w:qFormat/>
    <w:locked/>
    <w:rsid w:val="00404E9D"/>
    <w:rPr>
      <w:rFonts w:ascii="Garamond" w:eastAsia="Calibri" w:hAnsi="Garamond" w:cs="Times New Roman"/>
      <w:sz w:val="10"/>
      <w:szCs w:val="20"/>
      <w:shd w:val="clear" w:color="auto" w:fill="FFFFFF"/>
      <w:lang w:eastAsia="ru-RU"/>
    </w:rPr>
  </w:style>
  <w:style w:type="paragraph" w:customStyle="1" w:styleId="741">
    <w:name w:val="Основной текст (74)1"/>
    <w:basedOn w:val="a2"/>
    <w:link w:val="740"/>
    <w:uiPriority w:val="99"/>
    <w:qFormat/>
    <w:rsid w:val="00404E9D"/>
    <w:pPr>
      <w:widowControl/>
      <w:shd w:val="clear" w:color="auto" w:fill="FFFFFF"/>
      <w:snapToGrid/>
      <w:spacing w:before="0" w:after="0" w:line="240" w:lineRule="atLeast"/>
    </w:pPr>
    <w:rPr>
      <w:sz w:val="10"/>
      <w:shd w:val="clear" w:color="auto" w:fill="FFFFFF"/>
    </w:rPr>
  </w:style>
  <w:style w:type="character" w:customStyle="1" w:styleId="740">
    <w:name w:val="Основной текст (74)"/>
    <w:link w:val="741"/>
    <w:uiPriority w:val="99"/>
    <w:qFormat/>
    <w:locked/>
    <w:rsid w:val="00404E9D"/>
    <w:rPr>
      <w:rFonts w:ascii="Times New Roman" w:eastAsia="Calibri" w:hAnsi="Times New Roman" w:cs="Times New Roman"/>
      <w:sz w:val="10"/>
      <w:szCs w:val="20"/>
      <w:shd w:val="clear" w:color="auto" w:fill="FFFFFF"/>
      <w:lang w:eastAsia="ru-RU"/>
    </w:rPr>
  </w:style>
  <w:style w:type="paragraph" w:customStyle="1" w:styleId="811">
    <w:name w:val="Основной текст (81)1"/>
    <w:basedOn w:val="a2"/>
    <w:link w:val="810"/>
    <w:uiPriority w:val="99"/>
    <w:qFormat/>
    <w:rsid w:val="00404E9D"/>
    <w:pPr>
      <w:widowControl/>
      <w:shd w:val="clear" w:color="auto" w:fill="FFFFFF"/>
      <w:snapToGrid/>
      <w:spacing w:before="0" w:after="0" w:line="192" w:lineRule="exact"/>
      <w:ind w:firstLine="280"/>
    </w:pPr>
    <w:rPr>
      <w:rFonts w:ascii="Trebuchet MS" w:hAnsi="Trebuchet MS"/>
      <w:b/>
      <w:sz w:val="14"/>
      <w:shd w:val="clear" w:color="auto" w:fill="FFFFFF"/>
    </w:rPr>
  </w:style>
  <w:style w:type="character" w:customStyle="1" w:styleId="810">
    <w:name w:val="Основной текст (81)"/>
    <w:link w:val="811"/>
    <w:uiPriority w:val="99"/>
    <w:qFormat/>
    <w:locked/>
    <w:rsid w:val="00404E9D"/>
    <w:rPr>
      <w:rFonts w:ascii="Trebuchet MS" w:eastAsia="Calibri" w:hAnsi="Trebuchet MS" w:cs="Times New Roman"/>
      <w:b/>
      <w:sz w:val="14"/>
      <w:szCs w:val="20"/>
      <w:shd w:val="clear" w:color="auto" w:fill="FFFFFF"/>
      <w:lang w:eastAsia="ru-RU"/>
    </w:rPr>
  </w:style>
  <w:style w:type="paragraph" w:customStyle="1" w:styleId="710">
    <w:name w:val="Основной текст (7)1"/>
    <w:basedOn w:val="a2"/>
    <w:link w:val="75"/>
    <w:uiPriority w:val="99"/>
    <w:qFormat/>
    <w:rsid w:val="00404E9D"/>
    <w:pPr>
      <w:widowControl/>
      <w:shd w:val="clear" w:color="auto" w:fill="FFFFFF"/>
      <w:snapToGrid/>
      <w:spacing w:before="0" w:after="180" w:line="240" w:lineRule="atLeast"/>
    </w:pPr>
    <w:rPr>
      <w:rFonts w:ascii="Century Schoolbook" w:hAnsi="Century Schoolbook"/>
      <w:sz w:val="26"/>
      <w:shd w:val="clear" w:color="auto" w:fill="FFFFFF"/>
    </w:rPr>
  </w:style>
  <w:style w:type="character" w:customStyle="1" w:styleId="75">
    <w:name w:val="Основной текст (7)"/>
    <w:link w:val="710"/>
    <w:uiPriority w:val="99"/>
    <w:qFormat/>
    <w:locked/>
    <w:rsid w:val="00404E9D"/>
    <w:rPr>
      <w:rFonts w:ascii="Century Schoolbook" w:eastAsia="Calibri" w:hAnsi="Century Schoolbook" w:cs="Times New Roman"/>
      <w:sz w:val="26"/>
      <w:szCs w:val="20"/>
      <w:shd w:val="clear" w:color="auto" w:fill="FFFFFF"/>
      <w:lang w:eastAsia="ru-RU"/>
    </w:rPr>
  </w:style>
  <w:style w:type="paragraph" w:customStyle="1" w:styleId="531">
    <w:name w:val="Основной текст (53)1"/>
    <w:basedOn w:val="a2"/>
    <w:link w:val="530"/>
    <w:uiPriority w:val="99"/>
    <w:qFormat/>
    <w:rsid w:val="00404E9D"/>
    <w:pPr>
      <w:widowControl/>
      <w:shd w:val="clear" w:color="auto" w:fill="FFFFFF"/>
      <w:snapToGrid/>
      <w:spacing w:before="0" w:after="0" w:line="235" w:lineRule="exact"/>
      <w:jc w:val="both"/>
    </w:pPr>
    <w:rPr>
      <w:rFonts w:ascii="Century Schoolbook" w:hAnsi="Century Schoolbook"/>
      <w:sz w:val="20"/>
      <w:shd w:val="clear" w:color="auto" w:fill="FFFFFF"/>
    </w:rPr>
  </w:style>
  <w:style w:type="character" w:customStyle="1" w:styleId="530">
    <w:name w:val="Основной текст (53)"/>
    <w:link w:val="531"/>
    <w:uiPriority w:val="99"/>
    <w:qFormat/>
    <w:locked/>
    <w:rsid w:val="00404E9D"/>
    <w:rPr>
      <w:rFonts w:ascii="Century Schoolbook" w:eastAsia="Calibri" w:hAnsi="Century Schoolbook" w:cs="Times New Roman"/>
      <w:sz w:val="20"/>
      <w:szCs w:val="20"/>
      <w:shd w:val="clear" w:color="auto" w:fill="FFFFFF"/>
      <w:lang w:eastAsia="ru-RU"/>
    </w:rPr>
  </w:style>
  <w:style w:type="paragraph" w:customStyle="1" w:styleId="261">
    <w:name w:val="Основной текст (26)1"/>
    <w:basedOn w:val="a2"/>
    <w:link w:val="262"/>
    <w:uiPriority w:val="99"/>
    <w:qFormat/>
    <w:rsid w:val="00404E9D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b/>
      <w:sz w:val="18"/>
      <w:shd w:val="clear" w:color="auto" w:fill="FFFFFF"/>
    </w:rPr>
  </w:style>
  <w:style w:type="character" w:customStyle="1" w:styleId="262">
    <w:name w:val="Основной текст (26)"/>
    <w:link w:val="261"/>
    <w:uiPriority w:val="99"/>
    <w:qFormat/>
    <w:locked/>
    <w:rsid w:val="00404E9D"/>
    <w:rPr>
      <w:rFonts w:ascii="Garamond" w:eastAsia="Calibri" w:hAnsi="Garamond" w:cs="Times New Roman"/>
      <w:b/>
      <w:sz w:val="18"/>
      <w:szCs w:val="20"/>
      <w:shd w:val="clear" w:color="auto" w:fill="FFFFFF"/>
      <w:lang w:eastAsia="ru-RU"/>
    </w:rPr>
  </w:style>
  <w:style w:type="paragraph" w:customStyle="1" w:styleId="213">
    <w:name w:val="Подпись к картинке (2)1"/>
    <w:basedOn w:val="a2"/>
    <w:link w:val="2f8"/>
    <w:uiPriority w:val="99"/>
    <w:qFormat/>
    <w:rsid w:val="00404E9D"/>
    <w:pPr>
      <w:widowControl/>
      <w:shd w:val="clear" w:color="auto" w:fill="FFFFFF"/>
      <w:snapToGrid/>
      <w:spacing w:before="0" w:after="0" w:line="226" w:lineRule="exact"/>
      <w:ind w:hanging="560"/>
    </w:pPr>
    <w:rPr>
      <w:rFonts w:ascii="Garamond" w:hAnsi="Garamond"/>
      <w:shd w:val="clear" w:color="auto" w:fill="FFFFFF"/>
    </w:rPr>
  </w:style>
  <w:style w:type="character" w:customStyle="1" w:styleId="2f8">
    <w:name w:val="Подпись к картинке (2)"/>
    <w:link w:val="213"/>
    <w:uiPriority w:val="99"/>
    <w:qFormat/>
    <w:locked/>
    <w:rsid w:val="00404E9D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410">
    <w:name w:val="Основной текст (4)1"/>
    <w:basedOn w:val="a2"/>
    <w:link w:val="46"/>
    <w:uiPriority w:val="99"/>
    <w:qFormat/>
    <w:rsid w:val="00404E9D"/>
    <w:pPr>
      <w:widowControl/>
      <w:shd w:val="clear" w:color="auto" w:fill="FFFFFF"/>
      <w:snapToGrid/>
      <w:spacing w:before="180" w:after="60" w:line="242" w:lineRule="exact"/>
      <w:ind w:hanging="320"/>
    </w:pPr>
    <w:rPr>
      <w:rFonts w:ascii="Garamond" w:hAnsi="Garamond"/>
      <w:shd w:val="clear" w:color="auto" w:fill="FFFFFF"/>
    </w:rPr>
  </w:style>
  <w:style w:type="character" w:customStyle="1" w:styleId="46">
    <w:name w:val="Основной текст (4)"/>
    <w:link w:val="410"/>
    <w:uiPriority w:val="99"/>
    <w:qFormat/>
    <w:locked/>
    <w:rsid w:val="00404E9D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316">
    <w:name w:val="Основной текст (3)1"/>
    <w:basedOn w:val="a2"/>
    <w:link w:val="3e"/>
    <w:uiPriority w:val="99"/>
    <w:qFormat/>
    <w:rsid w:val="00404E9D"/>
    <w:pPr>
      <w:widowControl/>
      <w:shd w:val="clear" w:color="auto" w:fill="FFFFFF"/>
      <w:snapToGrid/>
      <w:spacing w:before="300" w:after="180" w:line="240" w:lineRule="atLeast"/>
    </w:pPr>
    <w:rPr>
      <w:rFonts w:ascii="Garamond" w:hAnsi="Garamond"/>
      <w:shd w:val="clear" w:color="auto" w:fill="FFFFFF"/>
    </w:rPr>
  </w:style>
  <w:style w:type="character" w:customStyle="1" w:styleId="3e">
    <w:name w:val="Основной текст (3)"/>
    <w:link w:val="316"/>
    <w:uiPriority w:val="99"/>
    <w:locked/>
    <w:rsid w:val="00404E9D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character" w:customStyle="1" w:styleId="HTML30">
    <w:name w:val="Стандартный HTML Знак3"/>
    <w:link w:val="HTML8"/>
    <w:uiPriority w:val="99"/>
    <w:qFormat/>
    <w:locked/>
    <w:rsid w:val="00404E9D"/>
    <w:rPr>
      <w:rFonts w:ascii="Courier New" w:eastAsia="Calibri" w:hAnsi="Courier New" w:cs="Times New Roman"/>
      <w:kern w:val="1"/>
      <w:sz w:val="20"/>
      <w:szCs w:val="20"/>
      <w:lang w:eastAsia="hi-IN" w:bidi="hi-IN"/>
    </w:rPr>
  </w:style>
  <w:style w:type="paragraph" w:customStyle="1" w:styleId="1fc">
    <w:name w:val="обычный1"/>
    <w:basedOn w:val="a2"/>
    <w:uiPriority w:val="99"/>
    <w:qFormat/>
    <w:rsid w:val="00404E9D"/>
    <w:pPr>
      <w:widowControl/>
      <w:snapToGrid/>
      <w:spacing w:before="0" w:after="0"/>
      <w:ind w:firstLine="720"/>
      <w:jc w:val="both"/>
    </w:pPr>
    <w:rPr>
      <w:rFonts w:eastAsia="Times New Roman"/>
    </w:rPr>
  </w:style>
  <w:style w:type="paragraph" w:customStyle="1" w:styleId="ConsNonformat">
    <w:name w:val="ConsNonformat"/>
    <w:uiPriority w:val="99"/>
    <w:qFormat/>
    <w:rsid w:val="00404E9D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f9">
    <w:name w:val="заголовок 2"/>
    <w:basedOn w:val="a2"/>
    <w:uiPriority w:val="99"/>
    <w:qFormat/>
    <w:rsid w:val="00404E9D"/>
    <w:pPr>
      <w:keepNext/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overflowPunct w:val="0"/>
      <w:autoSpaceDE w:val="0"/>
      <w:autoSpaceDN w:val="0"/>
      <w:adjustRightInd w:val="0"/>
      <w:snapToGrid/>
      <w:spacing w:before="0" w:after="0"/>
      <w:ind w:firstLine="851"/>
      <w:textAlignment w:val="baseline"/>
    </w:pPr>
    <w:rPr>
      <w:rFonts w:eastAsia="Times New Roman"/>
      <w:sz w:val="20"/>
    </w:rPr>
  </w:style>
  <w:style w:type="paragraph" w:customStyle="1" w:styleId="300">
    <w:name w:val="Стиль Заголовок 3 + Перед:  0 пт После:  0 пт"/>
    <w:basedOn w:val="30"/>
    <w:uiPriority w:val="99"/>
    <w:qFormat/>
    <w:rsid w:val="00404E9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240" w:line="360" w:lineRule="auto"/>
      <w:jc w:val="center"/>
    </w:pPr>
    <w:rPr>
      <w:rFonts w:ascii="Times New Roman" w:hAnsi="Times New Roman"/>
      <w:b/>
      <w:bCs/>
      <w:sz w:val="24"/>
      <w:lang w:val="en-US" w:eastAsia="en-US"/>
    </w:rPr>
  </w:style>
  <w:style w:type="paragraph" w:customStyle="1" w:styleId="2fa">
    <w:name w:val="Стиль Заголовок 2 + полужирный"/>
    <w:basedOn w:val="20"/>
    <w:uiPriority w:val="99"/>
    <w:qFormat/>
    <w:rsid w:val="00404E9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</w:rPr>
  </w:style>
  <w:style w:type="paragraph" w:customStyle="1" w:styleId="1fd">
    <w:name w:val="1 уровень"/>
    <w:basedOn w:val="a2"/>
    <w:uiPriority w:val="99"/>
    <w:qFormat/>
    <w:rsid w:val="00404E9D"/>
    <w:pPr>
      <w:keepNext/>
      <w:widowControl/>
      <w:snapToGrid/>
      <w:spacing w:before="520" w:after="260"/>
      <w:jc w:val="center"/>
      <w:outlineLvl w:val="0"/>
    </w:pPr>
    <w:rPr>
      <w:rFonts w:eastAsia="Times New Roman"/>
      <w:b/>
      <w:szCs w:val="24"/>
    </w:rPr>
  </w:style>
  <w:style w:type="paragraph" w:customStyle="1" w:styleId="Heading">
    <w:name w:val="Heading"/>
    <w:uiPriority w:val="99"/>
    <w:qFormat/>
    <w:rsid w:val="00404E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fe">
    <w:name w:val="Указатель1"/>
    <w:basedOn w:val="a2"/>
    <w:uiPriority w:val="99"/>
    <w:qFormat/>
    <w:rsid w:val="00404E9D"/>
    <w:pPr>
      <w:widowControl/>
      <w:suppressLineNumbers/>
      <w:suppressAutoHyphens/>
      <w:snapToGrid/>
      <w:spacing w:before="0" w:after="0"/>
    </w:pPr>
    <w:rPr>
      <w:rFonts w:eastAsia="Times New Roman" w:cs="Mangal"/>
      <w:szCs w:val="24"/>
      <w:lang w:eastAsia="zh-CN"/>
    </w:rPr>
  </w:style>
  <w:style w:type="paragraph" w:customStyle="1" w:styleId="afffff7">
    <w:name w:val="Содержимое таблицы"/>
    <w:basedOn w:val="a2"/>
    <w:uiPriority w:val="99"/>
    <w:qFormat/>
    <w:rsid w:val="00404E9D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afffff8">
    <w:name w:val="Заголовок таблицы"/>
    <w:basedOn w:val="afffff7"/>
    <w:uiPriority w:val="99"/>
    <w:qFormat/>
    <w:rsid w:val="00404E9D"/>
    <w:pPr>
      <w:jc w:val="center"/>
    </w:pPr>
    <w:rPr>
      <w:b/>
      <w:bCs/>
    </w:rPr>
  </w:style>
  <w:style w:type="paragraph" w:customStyle="1" w:styleId="1ff">
    <w:name w:val="Стиль Заголовок 1 + не полужирный По левому краю Междустр.интерва..."/>
    <w:basedOn w:val="10"/>
    <w:uiPriority w:val="99"/>
    <w:qFormat/>
    <w:rsid w:val="00404E9D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2fb">
    <w:name w:val="Стиль Заголовок 2 + не полужирный По левому краю"/>
    <w:basedOn w:val="20"/>
    <w:uiPriority w:val="99"/>
    <w:qFormat/>
    <w:rsid w:val="00404E9D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214">
    <w:name w:val="Стиль Заголовок 2 + не полужирный По левому краю1"/>
    <w:basedOn w:val="20"/>
    <w:uiPriority w:val="99"/>
    <w:qFormat/>
    <w:rsid w:val="00404E9D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1ff0">
    <w:name w:val="маркирован_1"/>
    <w:basedOn w:val="a2"/>
    <w:uiPriority w:val="99"/>
    <w:qFormat/>
    <w:rsid w:val="00404E9D"/>
    <w:pPr>
      <w:adjustRightInd w:val="0"/>
      <w:snapToGrid/>
      <w:spacing w:before="0" w:after="0" w:line="360" w:lineRule="auto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1">
    <w:name w:val="Нумерован_1"/>
    <w:basedOn w:val="a2"/>
    <w:uiPriority w:val="99"/>
    <w:qFormat/>
    <w:rsid w:val="00404E9D"/>
    <w:pPr>
      <w:tabs>
        <w:tab w:val="left" w:pos="360"/>
      </w:tabs>
      <w:adjustRightInd w:val="0"/>
      <w:snapToGrid/>
      <w:spacing w:before="0" w:after="0" w:line="360" w:lineRule="auto"/>
      <w:ind w:left="36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2">
    <w:name w:val="марк_1"/>
    <w:basedOn w:val="a2"/>
    <w:uiPriority w:val="99"/>
    <w:qFormat/>
    <w:rsid w:val="00404E9D"/>
    <w:pPr>
      <w:tabs>
        <w:tab w:val="left" w:pos="1440"/>
      </w:tabs>
      <w:adjustRightInd w:val="0"/>
      <w:snapToGrid/>
      <w:spacing w:before="0" w:after="0" w:line="360" w:lineRule="auto"/>
      <w:ind w:left="144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afffff9">
    <w:name w:val="Заг_глав"/>
    <w:basedOn w:val="30"/>
    <w:uiPriority w:val="99"/>
    <w:qFormat/>
    <w:rsid w:val="00404E9D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spacing w:before="120" w:after="360" w:line="360" w:lineRule="atLeast"/>
      <w:ind w:firstLine="397"/>
      <w:contextualSpacing/>
      <w:jc w:val="center"/>
      <w:textAlignment w:val="baseline"/>
      <w:outlineLvl w:val="9"/>
    </w:pPr>
    <w:rPr>
      <w:rFonts w:ascii="Times New Roman" w:hAnsi="Times New Roman"/>
      <w:b/>
      <w:caps/>
      <w:sz w:val="32"/>
      <w:szCs w:val="28"/>
      <w:lang w:eastAsia="en-US"/>
    </w:rPr>
  </w:style>
  <w:style w:type="paragraph" w:customStyle="1" w:styleId="a">
    <w:name w:val="заг_пар"/>
    <w:basedOn w:val="30"/>
    <w:uiPriority w:val="99"/>
    <w:qFormat/>
    <w:rsid w:val="00404E9D"/>
    <w:pPr>
      <w:keepNext/>
      <w:widowControl w:val="0"/>
      <w:numPr>
        <w:numId w:val="3"/>
      </w:numPr>
      <w:tabs>
        <w:tab w:val="clear" w:pos="1440"/>
        <w:tab w:val="clear" w:pos="1729"/>
        <w:tab w:val="clear" w:pos="7002"/>
        <w:tab w:val="left" w:pos="360"/>
      </w:tabs>
      <w:autoSpaceDE/>
      <w:autoSpaceDN/>
      <w:spacing w:before="240" w:after="240" w:line="360" w:lineRule="auto"/>
      <w:ind w:left="0" w:firstLine="720"/>
      <w:jc w:val="center"/>
      <w:textAlignment w:val="baseline"/>
    </w:pPr>
    <w:rPr>
      <w:rFonts w:ascii="Times New Roman" w:hAnsi="Times New Roman"/>
      <w:bCs/>
      <w:caps/>
      <w:sz w:val="32"/>
      <w:szCs w:val="32"/>
    </w:rPr>
  </w:style>
  <w:style w:type="paragraph" w:customStyle="1" w:styleId="1">
    <w:name w:val="заголовок 1"/>
    <w:basedOn w:val="a"/>
    <w:uiPriority w:val="99"/>
    <w:qFormat/>
    <w:rsid w:val="00404E9D"/>
    <w:pPr>
      <w:numPr>
        <w:numId w:val="4"/>
      </w:numPr>
      <w:tabs>
        <w:tab w:val="clear" w:pos="1440"/>
      </w:tabs>
      <w:ind w:left="0" w:firstLine="720"/>
    </w:pPr>
    <w:rPr>
      <w:sz w:val="28"/>
      <w:szCs w:val="28"/>
    </w:rPr>
  </w:style>
  <w:style w:type="paragraph" w:customStyle="1" w:styleId="afffffa">
    <w:name w:val="огл_гл"/>
    <w:basedOn w:val="a2"/>
    <w:uiPriority w:val="99"/>
    <w:qFormat/>
    <w:rsid w:val="00404E9D"/>
    <w:pPr>
      <w:adjustRightInd w:val="0"/>
      <w:snapToGrid/>
      <w:spacing w:before="0" w:after="0" w:line="360" w:lineRule="auto"/>
      <w:ind w:left="794" w:hanging="794"/>
      <w:jc w:val="both"/>
      <w:textAlignment w:val="baseline"/>
    </w:pPr>
    <w:rPr>
      <w:rFonts w:eastAsia="Times New Roman"/>
      <w:bCs/>
      <w:sz w:val="28"/>
      <w:szCs w:val="28"/>
    </w:rPr>
  </w:style>
  <w:style w:type="paragraph" w:customStyle="1" w:styleId="afffffb">
    <w:name w:val="параг_огл"/>
    <w:basedOn w:val="a2"/>
    <w:uiPriority w:val="99"/>
    <w:qFormat/>
    <w:rsid w:val="00404E9D"/>
    <w:pPr>
      <w:adjustRightInd w:val="0"/>
      <w:snapToGrid/>
      <w:spacing w:before="0" w:after="0" w:line="360" w:lineRule="auto"/>
      <w:ind w:left="567"/>
      <w:textAlignment w:val="baseline"/>
    </w:pPr>
    <w:rPr>
      <w:rFonts w:eastAsia="Times New Roman"/>
      <w:sz w:val="28"/>
      <w:szCs w:val="28"/>
    </w:rPr>
  </w:style>
  <w:style w:type="paragraph" w:customStyle="1" w:styleId="afffffc">
    <w:name w:val="Стиль параг_огл + По левому краю"/>
    <w:basedOn w:val="afffffb"/>
    <w:uiPriority w:val="99"/>
    <w:qFormat/>
    <w:rsid w:val="00404E9D"/>
    <w:pPr>
      <w:ind w:left="794"/>
    </w:pPr>
    <w:rPr>
      <w:szCs w:val="20"/>
    </w:rPr>
  </w:style>
  <w:style w:type="paragraph" w:customStyle="1" w:styleId="afffffd">
    <w:name w:val="Наш стиль"/>
    <w:basedOn w:val="a2"/>
    <w:uiPriority w:val="99"/>
    <w:qFormat/>
    <w:rsid w:val="00404E9D"/>
    <w:pPr>
      <w:widowControl/>
      <w:snapToGrid/>
      <w:spacing w:before="0" w:after="0" w:line="360" w:lineRule="auto"/>
      <w:ind w:firstLine="720"/>
    </w:pPr>
    <w:rPr>
      <w:rFonts w:eastAsia="Times New Roman"/>
    </w:rPr>
  </w:style>
  <w:style w:type="character" w:customStyle="1" w:styleId="1ff3">
    <w:name w:val="Основной текст + Полужирный1"/>
    <w:uiPriority w:val="99"/>
    <w:qFormat/>
    <w:rsid w:val="00404E9D"/>
    <w:rPr>
      <w:rFonts w:ascii="Times New Roman" w:hAnsi="Times New Roman"/>
      <w:b/>
      <w:sz w:val="20"/>
    </w:rPr>
  </w:style>
  <w:style w:type="character" w:customStyle="1" w:styleId="151">
    <w:name w:val="Знак Знак15"/>
    <w:uiPriority w:val="99"/>
    <w:qFormat/>
    <w:rsid w:val="00404E9D"/>
    <w:rPr>
      <w:b/>
      <w:sz w:val="28"/>
    </w:rPr>
  </w:style>
  <w:style w:type="character" w:customStyle="1" w:styleId="720">
    <w:name w:val="Знак Знак72"/>
    <w:uiPriority w:val="99"/>
    <w:qFormat/>
    <w:rsid w:val="00404E9D"/>
    <w:rPr>
      <w:rFonts w:ascii="Times New Roman" w:hAnsi="Times New Roman"/>
      <w:lang w:eastAsia="en-US"/>
    </w:rPr>
  </w:style>
  <w:style w:type="character" w:customStyle="1" w:styleId="r">
    <w:name w:val="r"/>
    <w:uiPriority w:val="99"/>
    <w:qFormat/>
    <w:rsid w:val="00404E9D"/>
  </w:style>
  <w:style w:type="character" w:customStyle="1" w:styleId="Garamond">
    <w:name w:val="Основной текст + Garamond"/>
    <w:uiPriority w:val="99"/>
    <w:qFormat/>
    <w:rsid w:val="00404E9D"/>
    <w:rPr>
      <w:rFonts w:ascii="Garamond" w:hAnsi="Garamond"/>
      <w:sz w:val="24"/>
    </w:rPr>
  </w:style>
  <w:style w:type="character" w:customStyle="1" w:styleId="FontStyle278">
    <w:name w:val="Font Style278"/>
    <w:uiPriority w:val="99"/>
    <w:qFormat/>
    <w:rsid w:val="00404E9D"/>
    <w:rPr>
      <w:rFonts w:ascii="Times New Roman" w:hAnsi="Times New Roman"/>
      <w:color w:val="000000"/>
      <w:sz w:val="22"/>
    </w:rPr>
  </w:style>
  <w:style w:type="character" w:customStyle="1" w:styleId="FontStyle271">
    <w:name w:val="Font Style271"/>
    <w:uiPriority w:val="99"/>
    <w:qFormat/>
    <w:rsid w:val="00404E9D"/>
    <w:rPr>
      <w:rFonts w:ascii="Times New Roman" w:hAnsi="Times New Roman"/>
      <w:i/>
      <w:color w:val="000000"/>
      <w:sz w:val="22"/>
    </w:rPr>
  </w:style>
  <w:style w:type="paragraph" w:customStyle="1" w:styleId="afffffe">
    <w:name w:val="Êðàòêèé îáðàòíûé àäðåñ"/>
    <w:basedOn w:val="a2"/>
    <w:uiPriority w:val="99"/>
    <w:qFormat/>
    <w:rsid w:val="00404E9D"/>
    <w:pPr>
      <w:widowControl/>
      <w:snapToGrid/>
      <w:spacing w:before="0" w:after="0"/>
    </w:pPr>
    <w:rPr>
      <w:rFonts w:ascii="MS Sans Serif" w:eastAsia="Times New Roman" w:hAnsi="MS Sans Serif"/>
      <w:sz w:val="20"/>
      <w:lang w:val="en-US"/>
    </w:rPr>
  </w:style>
  <w:style w:type="character" w:customStyle="1" w:styleId="215">
    <w:name w:val="Знак Знак21"/>
    <w:uiPriority w:val="99"/>
    <w:qFormat/>
    <w:locked/>
    <w:rsid w:val="00404E9D"/>
    <w:rPr>
      <w:b/>
      <w:sz w:val="28"/>
      <w:lang w:val="ru-RU" w:eastAsia="ru-RU"/>
    </w:rPr>
  </w:style>
  <w:style w:type="character" w:customStyle="1" w:styleId="411">
    <w:name w:val="Знак Знак41"/>
    <w:uiPriority w:val="99"/>
    <w:qFormat/>
    <w:locked/>
    <w:rsid w:val="00404E9D"/>
    <w:rPr>
      <w:rFonts w:ascii="Arial" w:hAnsi="Arial"/>
      <w:b/>
      <w:i/>
      <w:sz w:val="28"/>
      <w:lang w:val="ru-RU" w:eastAsia="en-US"/>
    </w:rPr>
  </w:style>
  <w:style w:type="character" w:customStyle="1" w:styleId="390">
    <w:name w:val="Знак Знак39"/>
    <w:uiPriority w:val="99"/>
    <w:qFormat/>
    <w:locked/>
    <w:rsid w:val="00404E9D"/>
    <w:rPr>
      <w:b/>
      <w:sz w:val="28"/>
      <w:lang w:val="ru-RU" w:eastAsia="ru-RU"/>
    </w:rPr>
  </w:style>
  <w:style w:type="character" w:customStyle="1" w:styleId="380">
    <w:name w:val="Знак Знак38"/>
    <w:uiPriority w:val="99"/>
    <w:qFormat/>
    <w:locked/>
    <w:rsid w:val="00404E9D"/>
    <w:rPr>
      <w:b/>
      <w:i/>
      <w:sz w:val="26"/>
      <w:lang w:val="ru-RU" w:eastAsia="ru-RU"/>
    </w:rPr>
  </w:style>
  <w:style w:type="character" w:customStyle="1" w:styleId="370">
    <w:name w:val="Знак Знак37"/>
    <w:uiPriority w:val="99"/>
    <w:qFormat/>
    <w:locked/>
    <w:rsid w:val="00404E9D"/>
    <w:rPr>
      <w:sz w:val="24"/>
      <w:lang w:val="ru-RU" w:eastAsia="ru-RU"/>
    </w:rPr>
  </w:style>
  <w:style w:type="character" w:customStyle="1" w:styleId="360">
    <w:name w:val="Знак Знак36"/>
    <w:uiPriority w:val="99"/>
    <w:qFormat/>
    <w:locked/>
    <w:rsid w:val="00404E9D"/>
    <w:rPr>
      <w:sz w:val="24"/>
      <w:lang w:val="ru-RU" w:eastAsia="ru-RU"/>
    </w:rPr>
  </w:style>
  <w:style w:type="character" w:customStyle="1" w:styleId="351">
    <w:name w:val="Знак Знак35"/>
    <w:uiPriority w:val="99"/>
    <w:qFormat/>
    <w:locked/>
    <w:rsid w:val="00404E9D"/>
    <w:rPr>
      <w:i/>
      <w:sz w:val="24"/>
      <w:lang w:val="ru-RU" w:eastAsia="ru-RU"/>
    </w:rPr>
  </w:style>
  <w:style w:type="character" w:customStyle="1" w:styleId="340">
    <w:name w:val="Знак Знак34"/>
    <w:uiPriority w:val="99"/>
    <w:qFormat/>
    <w:locked/>
    <w:rsid w:val="00404E9D"/>
    <w:rPr>
      <w:rFonts w:ascii="Arial" w:hAnsi="Arial"/>
      <w:sz w:val="22"/>
      <w:lang w:val="ru-RU" w:eastAsia="ru-RU"/>
    </w:rPr>
  </w:style>
  <w:style w:type="character" w:customStyle="1" w:styleId="HTMLAddressChar2">
    <w:name w:val="HTML Address Char2"/>
    <w:uiPriority w:val="99"/>
    <w:locked/>
    <w:rsid w:val="00404E9D"/>
    <w:rPr>
      <w:i/>
      <w:sz w:val="24"/>
      <w:lang w:eastAsia="ru-RU"/>
    </w:rPr>
  </w:style>
  <w:style w:type="character" w:customStyle="1" w:styleId="HTMLAddressChar">
    <w:name w:val="HTML Address Char"/>
    <w:basedOn w:val="a3"/>
    <w:uiPriority w:val="99"/>
    <w:qFormat/>
    <w:locked/>
    <w:rsid w:val="00404E9D"/>
    <w:rPr>
      <w:rFonts w:cs="Times New Roman"/>
      <w:i/>
      <w:sz w:val="24"/>
      <w:lang w:val="ru-RU" w:eastAsia="ru-RU"/>
    </w:rPr>
  </w:style>
  <w:style w:type="character" w:customStyle="1" w:styleId="HTML10">
    <w:name w:val="Адрес HTML Знак1"/>
    <w:basedOn w:val="a3"/>
    <w:uiPriority w:val="99"/>
    <w:qFormat/>
    <w:rsid w:val="00404E9D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HTML120">
    <w:name w:val="Адрес HTML Знак120"/>
    <w:basedOn w:val="a3"/>
    <w:uiPriority w:val="99"/>
    <w:semiHidden/>
    <w:qFormat/>
    <w:rsid w:val="00404E9D"/>
    <w:rPr>
      <w:rFonts w:cs="Times New Roman"/>
      <w:i/>
      <w:iCs/>
      <w:sz w:val="24"/>
      <w:szCs w:val="24"/>
    </w:rPr>
  </w:style>
  <w:style w:type="character" w:customStyle="1" w:styleId="HTML119">
    <w:name w:val="Адрес HTML Знак119"/>
    <w:basedOn w:val="a3"/>
    <w:uiPriority w:val="99"/>
    <w:semiHidden/>
    <w:qFormat/>
    <w:rsid w:val="00404E9D"/>
    <w:rPr>
      <w:rFonts w:cs="Times New Roman"/>
      <w:i/>
      <w:iCs/>
      <w:sz w:val="24"/>
      <w:szCs w:val="24"/>
    </w:rPr>
  </w:style>
  <w:style w:type="character" w:customStyle="1" w:styleId="HTML118">
    <w:name w:val="Адрес HTML Знак118"/>
    <w:basedOn w:val="a3"/>
    <w:uiPriority w:val="99"/>
    <w:semiHidden/>
    <w:qFormat/>
    <w:rsid w:val="00404E9D"/>
    <w:rPr>
      <w:rFonts w:cs="Times New Roman"/>
      <w:i/>
      <w:iCs/>
      <w:sz w:val="24"/>
      <w:szCs w:val="24"/>
    </w:rPr>
  </w:style>
  <w:style w:type="character" w:customStyle="1" w:styleId="HTML117">
    <w:name w:val="Адрес HTML Знак117"/>
    <w:basedOn w:val="a3"/>
    <w:uiPriority w:val="99"/>
    <w:qFormat/>
    <w:rsid w:val="00404E9D"/>
    <w:rPr>
      <w:rFonts w:cs="Times New Roman"/>
      <w:i/>
      <w:iCs/>
      <w:sz w:val="24"/>
      <w:szCs w:val="24"/>
    </w:rPr>
  </w:style>
  <w:style w:type="character" w:customStyle="1" w:styleId="HTML116">
    <w:name w:val="Адрес HTML Знак116"/>
    <w:basedOn w:val="a3"/>
    <w:uiPriority w:val="99"/>
    <w:semiHidden/>
    <w:qFormat/>
    <w:rsid w:val="00404E9D"/>
    <w:rPr>
      <w:rFonts w:cs="Times New Roman"/>
      <w:i/>
      <w:iCs/>
      <w:sz w:val="24"/>
      <w:szCs w:val="24"/>
    </w:rPr>
  </w:style>
  <w:style w:type="character" w:customStyle="1" w:styleId="HTML115">
    <w:name w:val="Адрес HTML Знак115"/>
    <w:basedOn w:val="a3"/>
    <w:uiPriority w:val="99"/>
    <w:semiHidden/>
    <w:qFormat/>
    <w:rsid w:val="00404E9D"/>
    <w:rPr>
      <w:rFonts w:cs="Times New Roman"/>
      <w:i/>
      <w:iCs/>
      <w:sz w:val="24"/>
      <w:szCs w:val="24"/>
    </w:rPr>
  </w:style>
  <w:style w:type="character" w:customStyle="1" w:styleId="HTML114">
    <w:name w:val="Адрес HTML Знак114"/>
    <w:basedOn w:val="a3"/>
    <w:uiPriority w:val="99"/>
    <w:semiHidden/>
    <w:qFormat/>
    <w:rsid w:val="00404E9D"/>
    <w:rPr>
      <w:rFonts w:cs="Times New Roman"/>
      <w:i/>
      <w:iCs/>
      <w:sz w:val="24"/>
      <w:szCs w:val="24"/>
    </w:rPr>
  </w:style>
  <w:style w:type="character" w:customStyle="1" w:styleId="HTML113">
    <w:name w:val="Адрес HTML Знак113"/>
    <w:basedOn w:val="a3"/>
    <w:uiPriority w:val="99"/>
    <w:semiHidden/>
    <w:qFormat/>
    <w:rsid w:val="00404E9D"/>
    <w:rPr>
      <w:rFonts w:cs="Times New Roman"/>
      <w:i/>
      <w:iCs/>
      <w:sz w:val="24"/>
      <w:szCs w:val="24"/>
    </w:rPr>
  </w:style>
  <w:style w:type="character" w:customStyle="1" w:styleId="HTML112">
    <w:name w:val="Адрес HTML Знак112"/>
    <w:basedOn w:val="a3"/>
    <w:uiPriority w:val="99"/>
    <w:semiHidden/>
    <w:qFormat/>
    <w:rsid w:val="00404E9D"/>
    <w:rPr>
      <w:rFonts w:cs="Times New Roman"/>
      <w:i/>
      <w:iCs/>
      <w:sz w:val="24"/>
      <w:szCs w:val="24"/>
    </w:rPr>
  </w:style>
  <w:style w:type="character" w:customStyle="1" w:styleId="HTML111">
    <w:name w:val="Адрес HTML Знак111"/>
    <w:basedOn w:val="a3"/>
    <w:uiPriority w:val="99"/>
    <w:qFormat/>
    <w:rsid w:val="00404E9D"/>
    <w:rPr>
      <w:rFonts w:cs="Times New Roman"/>
      <w:i/>
      <w:iCs/>
      <w:sz w:val="24"/>
      <w:szCs w:val="24"/>
    </w:rPr>
  </w:style>
  <w:style w:type="character" w:customStyle="1" w:styleId="HTML110">
    <w:name w:val="Адрес HTML Знак110"/>
    <w:basedOn w:val="a3"/>
    <w:uiPriority w:val="99"/>
    <w:semiHidden/>
    <w:qFormat/>
    <w:rsid w:val="00404E9D"/>
    <w:rPr>
      <w:rFonts w:cs="Times New Roman"/>
      <w:i/>
      <w:iCs/>
      <w:sz w:val="24"/>
      <w:szCs w:val="24"/>
    </w:rPr>
  </w:style>
  <w:style w:type="character" w:customStyle="1" w:styleId="HTML19">
    <w:name w:val="Адрес HTML Знак19"/>
    <w:basedOn w:val="a3"/>
    <w:uiPriority w:val="99"/>
    <w:qFormat/>
    <w:rsid w:val="00404E9D"/>
    <w:rPr>
      <w:rFonts w:cs="Times New Roman"/>
      <w:i/>
      <w:iCs/>
      <w:sz w:val="24"/>
      <w:szCs w:val="24"/>
    </w:rPr>
  </w:style>
  <w:style w:type="character" w:customStyle="1" w:styleId="HTML18">
    <w:name w:val="Адрес HTML Знак18"/>
    <w:basedOn w:val="a3"/>
    <w:uiPriority w:val="99"/>
    <w:semiHidden/>
    <w:qFormat/>
    <w:rsid w:val="00404E9D"/>
    <w:rPr>
      <w:rFonts w:cs="Times New Roman"/>
      <w:i/>
      <w:iCs/>
      <w:sz w:val="24"/>
      <w:szCs w:val="24"/>
    </w:rPr>
  </w:style>
  <w:style w:type="character" w:customStyle="1" w:styleId="HTML17">
    <w:name w:val="Адрес HTML Знак17"/>
    <w:basedOn w:val="a3"/>
    <w:uiPriority w:val="99"/>
    <w:semiHidden/>
    <w:qFormat/>
    <w:rsid w:val="00404E9D"/>
    <w:rPr>
      <w:rFonts w:cs="Times New Roman"/>
      <w:i/>
      <w:iCs/>
      <w:sz w:val="24"/>
      <w:szCs w:val="24"/>
    </w:rPr>
  </w:style>
  <w:style w:type="character" w:customStyle="1" w:styleId="HTML16">
    <w:name w:val="Адрес HTML Знак16"/>
    <w:basedOn w:val="a3"/>
    <w:uiPriority w:val="99"/>
    <w:semiHidden/>
    <w:qFormat/>
    <w:rsid w:val="00404E9D"/>
    <w:rPr>
      <w:rFonts w:cs="Times New Roman"/>
      <w:i/>
      <w:iCs/>
      <w:sz w:val="24"/>
      <w:szCs w:val="24"/>
    </w:rPr>
  </w:style>
  <w:style w:type="character" w:customStyle="1" w:styleId="HTML15">
    <w:name w:val="Адрес HTML Знак15"/>
    <w:basedOn w:val="a3"/>
    <w:uiPriority w:val="99"/>
    <w:qFormat/>
    <w:rsid w:val="00404E9D"/>
    <w:rPr>
      <w:rFonts w:cs="Times New Roman"/>
      <w:i/>
      <w:iCs/>
      <w:sz w:val="24"/>
      <w:szCs w:val="24"/>
    </w:rPr>
  </w:style>
  <w:style w:type="character" w:customStyle="1" w:styleId="HTML14">
    <w:name w:val="Адрес HTML Знак14"/>
    <w:basedOn w:val="a3"/>
    <w:uiPriority w:val="99"/>
    <w:qFormat/>
    <w:rsid w:val="00404E9D"/>
    <w:rPr>
      <w:rFonts w:cs="Times New Roman"/>
      <w:i/>
      <w:iCs/>
      <w:sz w:val="24"/>
      <w:szCs w:val="24"/>
    </w:rPr>
  </w:style>
  <w:style w:type="character" w:customStyle="1" w:styleId="HTML13">
    <w:name w:val="Адрес HTML Знак13"/>
    <w:basedOn w:val="a3"/>
    <w:uiPriority w:val="99"/>
    <w:semiHidden/>
    <w:qFormat/>
    <w:rsid w:val="00404E9D"/>
    <w:rPr>
      <w:rFonts w:cs="Times New Roman"/>
      <w:i/>
      <w:iCs/>
      <w:sz w:val="24"/>
      <w:szCs w:val="24"/>
    </w:rPr>
  </w:style>
  <w:style w:type="character" w:customStyle="1" w:styleId="HTML12">
    <w:name w:val="Адрес HTML Знак12"/>
    <w:basedOn w:val="a3"/>
    <w:uiPriority w:val="99"/>
    <w:qFormat/>
    <w:rsid w:val="00404E9D"/>
    <w:rPr>
      <w:rFonts w:cs="Times New Roman"/>
      <w:i/>
      <w:iCs/>
      <w:sz w:val="22"/>
    </w:rPr>
  </w:style>
  <w:style w:type="character" w:customStyle="1" w:styleId="Web">
    <w:name w:val="Обычный (Web) Знак"/>
    <w:uiPriority w:val="99"/>
    <w:qFormat/>
    <w:locked/>
    <w:rsid w:val="00404E9D"/>
    <w:rPr>
      <w:rFonts w:ascii="Tahoma" w:hAnsi="Tahoma"/>
      <w:sz w:val="16"/>
    </w:rPr>
  </w:style>
  <w:style w:type="character" w:customStyle="1" w:styleId="321">
    <w:name w:val="Знак Знак32"/>
    <w:uiPriority w:val="99"/>
    <w:qFormat/>
    <w:locked/>
    <w:rsid w:val="00404E9D"/>
    <w:rPr>
      <w:lang w:val="ru-RU" w:eastAsia="ru-RU"/>
    </w:rPr>
  </w:style>
  <w:style w:type="character" w:customStyle="1" w:styleId="317">
    <w:name w:val="Знак Знак31"/>
    <w:uiPriority w:val="99"/>
    <w:qFormat/>
    <w:locked/>
    <w:rsid w:val="00404E9D"/>
    <w:rPr>
      <w:sz w:val="24"/>
      <w:lang w:val="ru-RU" w:eastAsia="ru-RU"/>
    </w:rPr>
  </w:style>
  <w:style w:type="character" w:customStyle="1" w:styleId="301">
    <w:name w:val="Знак Знак30"/>
    <w:uiPriority w:val="99"/>
    <w:qFormat/>
    <w:locked/>
    <w:rsid w:val="00404E9D"/>
    <w:rPr>
      <w:sz w:val="24"/>
      <w:lang w:val="ru-RU" w:eastAsia="ru-RU"/>
    </w:rPr>
  </w:style>
  <w:style w:type="character" w:customStyle="1" w:styleId="1ff4">
    <w:name w:val="Знак1 Знак Знак"/>
    <w:uiPriority w:val="99"/>
    <w:qFormat/>
    <w:locked/>
    <w:rsid w:val="00404E9D"/>
    <w:rPr>
      <w:sz w:val="24"/>
      <w:lang w:val="ru-RU" w:eastAsia="ru-RU"/>
    </w:rPr>
  </w:style>
  <w:style w:type="character" w:customStyle="1" w:styleId="1910">
    <w:name w:val="Знак Знак191"/>
    <w:uiPriority w:val="99"/>
    <w:qFormat/>
    <w:locked/>
    <w:rsid w:val="00404E9D"/>
    <w:rPr>
      <w:sz w:val="24"/>
      <w:lang w:val="en-US" w:eastAsia="ru-RU"/>
    </w:rPr>
  </w:style>
  <w:style w:type="character" w:customStyle="1" w:styleId="1411">
    <w:name w:val="Знак Знак141"/>
    <w:uiPriority w:val="99"/>
    <w:qFormat/>
    <w:locked/>
    <w:rsid w:val="00404E9D"/>
    <w:rPr>
      <w:rFonts w:ascii="Cambria" w:hAnsi="Cambria"/>
      <w:i/>
      <w:color w:val="4F81BD"/>
      <w:spacing w:val="15"/>
      <w:sz w:val="24"/>
      <w:lang w:val="ru-RU" w:eastAsia="ru-RU"/>
    </w:rPr>
  </w:style>
  <w:style w:type="character" w:customStyle="1" w:styleId="123">
    <w:name w:val="Знак Знак12"/>
    <w:uiPriority w:val="99"/>
    <w:qFormat/>
    <w:locked/>
    <w:rsid w:val="00404E9D"/>
    <w:rPr>
      <w:rFonts w:ascii="PragmaticaCTT" w:hAnsi="PragmaticaCTT"/>
      <w:sz w:val="24"/>
      <w:lang w:val="ru-RU" w:eastAsia="ru-RU"/>
    </w:rPr>
  </w:style>
  <w:style w:type="character" w:customStyle="1" w:styleId="2210">
    <w:name w:val="Знак Знак221"/>
    <w:uiPriority w:val="99"/>
    <w:qFormat/>
    <w:locked/>
    <w:rsid w:val="00404E9D"/>
    <w:rPr>
      <w:color w:val="000000"/>
      <w:sz w:val="24"/>
      <w:lang w:val="ru-RU" w:eastAsia="ru-RU"/>
    </w:rPr>
  </w:style>
  <w:style w:type="character" w:customStyle="1" w:styleId="290">
    <w:name w:val="Знак Знак29"/>
    <w:uiPriority w:val="99"/>
    <w:qFormat/>
    <w:locked/>
    <w:rsid w:val="00404E9D"/>
    <w:rPr>
      <w:sz w:val="16"/>
      <w:lang w:val="ru-RU" w:eastAsia="ru-RU"/>
    </w:rPr>
  </w:style>
  <w:style w:type="character" w:customStyle="1" w:styleId="2510">
    <w:name w:val="Знак Знак251"/>
    <w:uiPriority w:val="99"/>
    <w:qFormat/>
    <w:locked/>
    <w:rsid w:val="00404E9D"/>
    <w:rPr>
      <w:sz w:val="24"/>
      <w:lang w:val="ru-RU" w:eastAsia="ru-RU"/>
    </w:rPr>
  </w:style>
  <w:style w:type="character" w:customStyle="1" w:styleId="280">
    <w:name w:val="Знак Знак28"/>
    <w:uiPriority w:val="99"/>
    <w:qFormat/>
    <w:locked/>
    <w:rsid w:val="00404E9D"/>
    <w:rPr>
      <w:sz w:val="16"/>
      <w:lang w:val="ru-RU" w:eastAsia="ru-RU"/>
    </w:rPr>
  </w:style>
  <w:style w:type="character" w:customStyle="1" w:styleId="272">
    <w:name w:val="Знак Знак27"/>
    <w:uiPriority w:val="99"/>
    <w:qFormat/>
    <w:locked/>
    <w:rsid w:val="00404E9D"/>
    <w:rPr>
      <w:rFonts w:ascii="Courier New" w:hAnsi="Courier New"/>
      <w:lang w:val="ru-RU" w:eastAsia="ru-RU"/>
    </w:rPr>
  </w:style>
  <w:style w:type="character" w:customStyle="1" w:styleId="1810">
    <w:name w:val="Знак Знак181"/>
    <w:uiPriority w:val="99"/>
    <w:qFormat/>
    <w:locked/>
    <w:rsid w:val="00404E9D"/>
    <w:rPr>
      <w:b/>
      <w:lang w:val="ru-RU" w:eastAsia="ru-RU"/>
    </w:rPr>
  </w:style>
  <w:style w:type="character" w:customStyle="1" w:styleId="201">
    <w:name w:val="Знак Знак201"/>
    <w:uiPriority w:val="99"/>
    <w:qFormat/>
    <w:locked/>
    <w:rsid w:val="00404E9D"/>
    <w:rPr>
      <w:rFonts w:ascii="Tahoma" w:hAnsi="Tahoma"/>
      <w:sz w:val="16"/>
      <w:lang w:val="ru-RU" w:eastAsia="ru-RU"/>
    </w:rPr>
  </w:style>
  <w:style w:type="paragraph" w:customStyle="1" w:styleId="2fc">
    <w:name w:val="Знак Знак Знак Знак Знак Знак2"/>
    <w:basedOn w:val="a2"/>
    <w:uiPriority w:val="99"/>
    <w:qFormat/>
    <w:rsid w:val="00404E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1">
    <w:name w:val="Темы Знак"/>
    <w:link w:val="affff0"/>
    <w:uiPriority w:val="99"/>
    <w:qFormat/>
    <w:locked/>
    <w:rsid w:val="00404E9D"/>
    <w:rPr>
      <w:rFonts w:ascii="Times New Roman" w:eastAsia="Calibri" w:hAnsi="Times New Roman" w:cs="Times New Roman"/>
      <w:b/>
      <w:sz w:val="24"/>
      <w:szCs w:val="20"/>
      <w:lang w:eastAsia="ru-RU"/>
    </w:rPr>
  </w:style>
  <w:style w:type="character" w:customStyle="1" w:styleId="affffff">
    <w:name w:val="Основной текст_"/>
    <w:link w:val="1ff5"/>
    <w:qFormat/>
    <w:locked/>
    <w:rsid w:val="00404E9D"/>
    <w:rPr>
      <w:rFonts w:ascii="Arial" w:hAnsi="Arial"/>
      <w:sz w:val="19"/>
      <w:shd w:val="clear" w:color="auto" w:fill="FFFFFF"/>
    </w:rPr>
  </w:style>
  <w:style w:type="paragraph" w:customStyle="1" w:styleId="1ff5">
    <w:name w:val="Основной текст1"/>
    <w:basedOn w:val="a2"/>
    <w:link w:val="affffff"/>
    <w:qFormat/>
    <w:rsid w:val="00404E9D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Theme="minorHAnsi" w:hAnsi="Arial" w:cstheme="minorBidi"/>
      <w:sz w:val="19"/>
      <w:szCs w:val="22"/>
      <w:shd w:val="clear" w:color="auto" w:fill="FFFFFF"/>
      <w:lang w:eastAsia="en-US"/>
    </w:rPr>
  </w:style>
  <w:style w:type="paragraph" w:customStyle="1" w:styleId="2TimesNewRoman1200">
    <w:name w:val="Стиль Заголовок 2 + (латиница) Times New Roman 12 пт Перед:  0 пт..."/>
    <w:basedOn w:val="20"/>
    <w:uiPriority w:val="99"/>
    <w:qFormat/>
    <w:rsid w:val="00404E9D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bCs/>
      <w:kern w:val="32"/>
      <w:sz w:val="24"/>
    </w:rPr>
  </w:style>
  <w:style w:type="paragraph" w:customStyle="1" w:styleId="Style24">
    <w:name w:val="Style24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paragraph" w:customStyle="1" w:styleId="2TimesNewRoman0">
    <w:name w:val="Стиль заголовок 2 + Times New Roman полужирный Первая строка:  0..."/>
    <w:basedOn w:val="2f9"/>
    <w:uiPriority w:val="99"/>
    <w:qFormat/>
    <w:rsid w:val="00404E9D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overflowPunct/>
      <w:spacing w:before="24" w:after="16" w:line="190" w:lineRule="atLeast"/>
      <w:ind w:firstLine="454"/>
      <w:jc w:val="center"/>
      <w:textAlignment w:val="auto"/>
    </w:pPr>
    <w:rPr>
      <w:b/>
      <w:bCs/>
      <w:sz w:val="24"/>
      <w:szCs w:val="24"/>
    </w:rPr>
  </w:style>
  <w:style w:type="character" w:customStyle="1" w:styleId="1f">
    <w:name w:val="Стиль1 Знак"/>
    <w:link w:val="1e"/>
    <w:uiPriority w:val="99"/>
    <w:qFormat/>
    <w:locked/>
    <w:rsid w:val="00404E9D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ffff0">
    <w:name w:val="Стиль По ширине"/>
    <w:basedOn w:val="a2"/>
    <w:uiPriority w:val="99"/>
    <w:qFormat/>
    <w:rsid w:val="00404E9D"/>
    <w:pPr>
      <w:widowControl/>
      <w:snapToGrid/>
      <w:spacing w:before="0" w:after="0" w:line="312" w:lineRule="auto"/>
      <w:ind w:firstLine="454"/>
      <w:jc w:val="both"/>
    </w:pPr>
    <w:rPr>
      <w:rFonts w:eastAsia="Times New Roman"/>
      <w:szCs w:val="24"/>
    </w:rPr>
  </w:style>
  <w:style w:type="paragraph" w:customStyle="1" w:styleId="Style53">
    <w:name w:val="Style53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 w:line="197" w:lineRule="exact"/>
      <w:ind w:firstLine="456"/>
      <w:jc w:val="both"/>
    </w:pPr>
    <w:rPr>
      <w:rFonts w:ascii="Palatino Linotype" w:eastAsia="Times New Roman" w:hAnsi="Palatino Linotype"/>
      <w:szCs w:val="24"/>
    </w:rPr>
  </w:style>
  <w:style w:type="paragraph" w:customStyle="1" w:styleId="Style57">
    <w:name w:val="Style57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 w:line="216" w:lineRule="exact"/>
      <w:jc w:val="both"/>
    </w:pPr>
    <w:rPr>
      <w:rFonts w:ascii="Palatino Linotype" w:eastAsia="Times New Roman" w:hAnsi="Palatino Linotype"/>
      <w:szCs w:val="24"/>
    </w:rPr>
  </w:style>
  <w:style w:type="paragraph" w:customStyle="1" w:styleId="Style35">
    <w:name w:val="Style35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 w:line="197" w:lineRule="exact"/>
      <w:ind w:firstLine="442"/>
      <w:jc w:val="both"/>
    </w:pPr>
    <w:rPr>
      <w:rFonts w:ascii="Palatino Linotype" w:eastAsia="Times New Roman" w:hAnsi="Palatino Linotype"/>
      <w:szCs w:val="24"/>
    </w:rPr>
  </w:style>
  <w:style w:type="paragraph" w:customStyle="1" w:styleId="Style37">
    <w:name w:val="Style37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 w:line="221" w:lineRule="exact"/>
      <w:ind w:firstLine="221"/>
      <w:jc w:val="both"/>
    </w:pPr>
    <w:rPr>
      <w:rFonts w:ascii="Palatino Linotype" w:eastAsia="Times New Roman" w:hAnsi="Palatino Linotype"/>
      <w:szCs w:val="24"/>
    </w:rPr>
  </w:style>
  <w:style w:type="paragraph" w:customStyle="1" w:styleId="Style31">
    <w:name w:val="Style31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/>
    </w:pPr>
    <w:rPr>
      <w:rFonts w:ascii="Palatino Linotype" w:eastAsia="Times New Roman" w:hAnsi="Palatino Linotype"/>
      <w:szCs w:val="24"/>
    </w:rPr>
  </w:style>
  <w:style w:type="paragraph" w:customStyle="1" w:styleId="2Arial12">
    <w:name w:val="Стиль Заголовок 2 + Arial полужирный курсив Перед:  12 пт После..."/>
    <w:basedOn w:val="20"/>
    <w:uiPriority w:val="99"/>
    <w:qFormat/>
    <w:rsid w:val="00404E9D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iCs/>
      <w:sz w:val="24"/>
    </w:rPr>
  </w:style>
  <w:style w:type="paragraph" w:customStyle="1" w:styleId="2Arial0">
    <w:name w:val="Стиль Заголовок 2 + Arial полужирный Слева:  0 см Первая строка:..."/>
    <w:basedOn w:val="20"/>
    <w:uiPriority w:val="99"/>
    <w:qFormat/>
    <w:rsid w:val="00404E9D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sz w:val="24"/>
    </w:rPr>
  </w:style>
  <w:style w:type="character" w:customStyle="1" w:styleId="ConsNormal0">
    <w:name w:val="ConsNormal Знак"/>
    <w:link w:val="ConsNormal"/>
    <w:uiPriority w:val="99"/>
    <w:qFormat/>
    <w:locked/>
    <w:rsid w:val="00404E9D"/>
    <w:rPr>
      <w:rFonts w:ascii="Arial" w:eastAsia="Calibri" w:hAnsi="Arial" w:cs="Times New Roman"/>
      <w:lang w:eastAsia="ru-RU"/>
    </w:rPr>
  </w:style>
  <w:style w:type="character" w:customStyle="1" w:styleId="223">
    <w:name w:val="Основной текст (22)_"/>
    <w:link w:val="224"/>
    <w:uiPriority w:val="99"/>
    <w:qFormat/>
    <w:locked/>
    <w:rsid w:val="00404E9D"/>
    <w:rPr>
      <w:rFonts w:ascii="Century Schoolbook" w:hAnsi="Century Schoolbook"/>
      <w:sz w:val="21"/>
      <w:shd w:val="clear" w:color="auto" w:fill="FFFFFF"/>
    </w:rPr>
  </w:style>
  <w:style w:type="paragraph" w:customStyle="1" w:styleId="224">
    <w:name w:val="Основной текст (22)"/>
    <w:basedOn w:val="a2"/>
    <w:link w:val="223"/>
    <w:uiPriority w:val="99"/>
    <w:qFormat/>
    <w:rsid w:val="00404E9D"/>
    <w:pPr>
      <w:widowControl/>
      <w:shd w:val="clear" w:color="auto" w:fill="FFFFFF"/>
      <w:snapToGrid/>
      <w:spacing w:before="540" w:after="120" w:line="238" w:lineRule="exact"/>
      <w:ind w:hanging="480"/>
      <w:jc w:val="both"/>
    </w:pPr>
    <w:rPr>
      <w:rFonts w:ascii="Century Schoolbook" w:eastAsiaTheme="minorHAnsi" w:hAnsi="Century Schoolbook" w:cstheme="minorBidi"/>
      <w:sz w:val="21"/>
      <w:szCs w:val="22"/>
      <w:shd w:val="clear" w:color="auto" w:fill="FFFFFF"/>
      <w:lang w:eastAsia="en-US"/>
    </w:rPr>
  </w:style>
  <w:style w:type="paragraph" w:customStyle="1" w:styleId="341">
    <w:name w:val="Основной текст34"/>
    <w:basedOn w:val="a2"/>
    <w:uiPriority w:val="99"/>
    <w:qFormat/>
    <w:rsid w:val="00404E9D"/>
    <w:pPr>
      <w:widowControl/>
      <w:shd w:val="clear" w:color="auto" w:fill="FFFFFF"/>
      <w:snapToGrid/>
      <w:spacing w:before="480" w:after="120" w:line="284" w:lineRule="exact"/>
      <w:ind w:hanging="1620"/>
      <w:jc w:val="both"/>
    </w:pPr>
    <w:rPr>
      <w:rFonts w:ascii="Arial" w:eastAsia="Times New Roman" w:hAnsi="Arial" w:cs="Arial"/>
      <w:color w:val="000000"/>
      <w:sz w:val="19"/>
      <w:szCs w:val="19"/>
    </w:rPr>
  </w:style>
  <w:style w:type="character" w:customStyle="1" w:styleId="136">
    <w:name w:val="Основной текст (13)_"/>
    <w:link w:val="137"/>
    <w:uiPriority w:val="99"/>
    <w:qFormat/>
    <w:locked/>
    <w:rsid w:val="00404E9D"/>
    <w:rPr>
      <w:rFonts w:ascii="Century Schoolbook" w:hAnsi="Century Schoolbook"/>
      <w:sz w:val="18"/>
      <w:shd w:val="clear" w:color="auto" w:fill="FFFFFF"/>
    </w:rPr>
  </w:style>
  <w:style w:type="paragraph" w:customStyle="1" w:styleId="137">
    <w:name w:val="Основной текст (13)"/>
    <w:basedOn w:val="a2"/>
    <w:link w:val="136"/>
    <w:uiPriority w:val="99"/>
    <w:qFormat/>
    <w:rsid w:val="00404E9D"/>
    <w:pPr>
      <w:widowControl/>
      <w:shd w:val="clear" w:color="auto" w:fill="FFFFFF"/>
      <w:snapToGrid/>
      <w:spacing w:before="480" w:after="300" w:line="240" w:lineRule="atLeast"/>
      <w:ind w:hanging="420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92">
    <w:name w:val="Основной текст (9)_"/>
    <w:link w:val="93"/>
    <w:uiPriority w:val="99"/>
    <w:qFormat/>
    <w:locked/>
    <w:rsid w:val="00404E9D"/>
    <w:rPr>
      <w:rFonts w:ascii="Century Schoolbook" w:hAnsi="Century Schoolbook"/>
      <w:sz w:val="18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qFormat/>
    <w:rsid w:val="00404E9D"/>
    <w:pPr>
      <w:widowControl/>
      <w:shd w:val="clear" w:color="auto" w:fill="FFFFFF"/>
      <w:snapToGrid/>
      <w:spacing w:before="120" w:after="240" w:line="240" w:lineRule="atLeast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3f">
    <w:name w:val="Основной текст (3)_"/>
    <w:uiPriority w:val="99"/>
    <w:qFormat/>
    <w:locked/>
    <w:rsid w:val="00404E9D"/>
    <w:rPr>
      <w:rFonts w:ascii="Century Schoolbook" w:hAnsi="Century Schoolbook"/>
      <w:sz w:val="18"/>
      <w:shd w:val="clear" w:color="auto" w:fill="FFFFFF"/>
    </w:rPr>
  </w:style>
  <w:style w:type="paragraph" w:customStyle="1" w:styleId="2Arial1">
    <w:name w:val="Заголовок 2  Arial"/>
    <w:basedOn w:val="20"/>
    <w:uiPriority w:val="99"/>
    <w:qFormat/>
    <w:rsid w:val="00404E9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120"/>
      <w:jc w:val="left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1ff6">
    <w:name w:val="Заголовок 1  Междустр.интервал:  одинарный"/>
    <w:basedOn w:val="10"/>
    <w:uiPriority w:val="99"/>
    <w:qFormat/>
    <w:rsid w:val="00404E9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</w:pPr>
    <w:rPr>
      <w:rFonts w:ascii="Arial" w:hAnsi="Arial" w:cs="Arial"/>
      <w:b/>
      <w:bCs/>
      <w:caps/>
      <w:kern w:val="32"/>
      <w:sz w:val="32"/>
      <w:szCs w:val="32"/>
      <w:lang w:eastAsia="en-US"/>
    </w:rPr>
  </w:style>
  <w:style w:type="paragraph" w:customStyle="1" w:styleId="article">
    <w:name w:val="article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1">
    <w:name w:val="Без интервала Знак"/>
    <w:link w:val="94"/>
    <w:uiPriority w:val="99"/>
    <w:qFormat/>
    <w:locked/>
    <w:rsid w:val="00404E9D"/>
    <w:rPr>
      <w:lang w:val="en-US"/>
    </w:rPr>
  </w:style>
  <w:style w:type="paragraph" w:customStyle="1" w:styleId="94">
    <w:name w:val="Без интервала9"/>
    <w:link w:val="affffff1"/>
    <w:uiPriority w:val="99"/>
    <w:rsid w:val="00404E9D"/>
    <w:pPr>
      <w:spacing w:before="100" w:beforeAutospacing="1" w:after="100" w:afterAutospacing="1" w:line="240" w:lineRule="auto"/>
    </w:pPr>
    <w:rPr>
      <w:lang w:val="en-US"/>
    </w:rPr>
  </w:style>
  <w:style w:type="paragraph" w:styleId="affffff2">
    <w:name w:val="No Spacing"/>
    <w:link w:val="64"/>
    <w:uiPriority w:val="99"/>
    <w:qFormat/>
    <w:rsid w:val="00404E9D"/>
    <w:pPr>
      <w:spacing w:after="160" w:line="259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220">
    <w:name w:val="Знак1 Знак Знак22"/>
    <w:uiPriority w:val="99"/>
    <w:qFormat/>
    <w:locked/>
    <w:rsid w:val="00404E9D"/>
    <w:rPr>
      <w:sz w:val="24"/>
    </w:rPr>
  </w:style>
  <w:style w:type="paragraph" w:styleId="2fd">
    <w:name w:val="Quote"/>
    <w:basedOn w:val="a2"/>
    <w:next w:val="a2"/>
    <w:link w:val="241"/>
    <w:uiPriority w:val="99"/>
    <w:qFormat/>
    <w:rsid w:val="00404E9D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character" w:customStyle="1" w:styleId="2fe">
    <w:name w:val="Цитата 2 Знак"/>
    <w:basedOn w:val="a3"/>
    <w:link w:val="281"/>
    <w:uiPriority w:val="99"/>
    <w:qFormat/>
    <w:rsid w:val="00404E9D"/>
    <w:rPr>
      <w:rFonts w:ascii="Times New Roman" w:eastAsia="Calibri" w:hAnsi="Times New Roman" w:cs="Times New Roman"/>
      <w:i/>
      <w:iCs/>
      <w:color w:val="000000" w:themeColor="text1"/>
      <w:sz w:val="24"/>
      <w:szCs w:val="20"/>
      <w:lang w:eastAsia="ru-RU"/>
    </w:rPr>
  </w:style>
  <w:style w:type="character" w:customStyle="1" w:styleId="QuoteChar">
    <w:name w:val="Quote Char"/>
    <w:basedOn w:val="a3"/>
    <w:link w:val="2110"/>
    <w:uiPriority w:val="99"/>
    <w:qFormat/>
    <w:locked/>
    <w:rsid w:val="00404E9D"/>
    <w:rPr>
      <w:rFonts w:cs="Times New Roman"/>
      <w:i/>
      <w:color w:val="000000"/>
      <w:sz w:val="24"/>
    </w:rPr>
  </w:style>
  <w:style w:type="paragraph" w:customStyle="1" w:styleId="2110">
    <w:name w:val="Цитата 211"/>
    <w:basedOn w:val="a2"/>
    <w:next w:val="a2"/>
    <w:link w:val="QuoteChar"/>
    <w:uiPriority w:val="99"/>
    <w:rsid w:val="00404E9D"/>
    <w:pPr>
      <w:widowControl/>
      <w:snapToGrid/>
      <w:spacing w:before="0" w:after="0"/>
    </w:pPr>
    <w:rPr>
      <w:rFonts w:asciiTheme="minorHAnsi" w:eastAsiaTheme="minorHAnsi" w:hAnsiTheme="minorHAnsi"/>
      <w:i/>
      <w:color w:val="000000"/>
      <w:szCs w:val="22"/>
      <w:lang w:eastAsia="en-US"/>
    </w:rPr>
  </w:style>
  <w:style w:type="character" w:customStyle="1" w:styleId="241">
    <w:name w:val="Цитата 2 Знак4"/>
    <w:basedOn w:val="a3"/>
    <w:link w:val="2fd"/>
    <w:uiPriority w:val="99"/>
    <w:locked/>
    <w:rsid w:val="00404E9D"/>
    <w:rPr>
      <w:rFonts w:ascii="Calibri" w:eastAsia="Times New Roman" w:hAnsi="Calibri" w:cs="Times New Roman"/>
      <w:i/>
      <w:iCs/>
      <w:color w:val="000000"/>
      <w:sz w:val="24"/>
      <w:szCs w:val="24"/>
      <w:lang w:eastAsia="ru-RU"/>
    </w:rPr>
  </w:style>
  <w:style w:type="character" w:customStyle="1" w:styleId="IntenseQuoteChar7">
    <w:name w:val="Intense Quote Char7"/>
    <w:uiPriority w:val="99"/>
    <w:locked/>
    <w:rsid w:val="00404E9D"/>
    <w:rPr>
      <w:rFonts w:ascii="Calibri" w:hAnsi="Calibri"/>
      <w:b/>
      <w:i/>
      <w:color w:val="4F81BD"/>
      <w:sz w:val="24"/>
    </w:rPr>
  </w:style>
  <w:style w:type="character" w:customStyle="1" w:styleId="510">
    <w:name w:val="Знак5 Знак Знак1"/>
    <w:uiPriority w:val="99"/>
    <w:locked/>
    <w:rsid w:val="00404E9D"/>
    <w:rPr>
      <w:sz w:val="16"/>
      <w:lang w:val="ru-RU" w:eastAsia="ru-RU"/>
    </w:rPr>
  </w:style>
  <w:style w:type="character" w:customStyle="1" w:styleId="125">
    <w:name w:val="Знак1 Знак Знак25"/>
    <w:uiPriority w:val="99"/>
    <w:qFormat/>
    <w:locked/>
    <w:rsid w:val="00404E9D"/>
    <w:rPr>
      <w:sz w:val="24"/>
    </w:rPr>
  </w:style>
  <w:style w:type="character" w:customStyle="1" w:styleId="124">
    <w:name w:val="Знак1 Знак Знак24"/>
    <w:uiPriority w:val="99"/>
    <w:qFormat/>
    <w:locked/>
    <w:rsid w:val="00404E9D"/>
    <w:rPr>
      <w:sz w:val="24"/>
    </w:rPr>
  </w:style>
  <w:style w:type="character" w:customStyle="1" w:styleId="1230">
    <w:name w:val="Знак1 Знак Знак23"/>
    <w:uiPriority w:val="99"/>
    <w:qFormat/>
    <w:locked/>
    <w:rsid w:val="00404E9D"/>
    <w:rPr>
      <w:sz w:val="24"/>
    </w:rPr>
  </w:style>
  <w:style w:type="character" w:customStyle="1" w:styleId="216">
    <w:name w:val="Цитата 2 Знак1"/>
    <w:basedOn w:val="a3"/>
    <w:uiPriority w:val="99"/>
    <w:qFormat/>
    <w:rsid w:val="00404E9D"/>
    <w:rPr>
      <w:rFonts w:cs="Times New Roman"/>
      <w:i/>
      <w:iCs/>
      <w:color w:val="404040"/>
      <w:sz w:val="24"/>
      <w:szCs w:val="24"/>
    </w:rPr>
  </w:style>
  <w:style w:type="paragraph" w:customStyle="1" w:styleId="p12">
    <w:name w:val="p12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styleId="affffff3">
    <w:name w:val="Intense Quote"/>
    <w:basedOn w:val="a2"/>
    <w:next w:val="a2"/>
    <w:link w:val="47"/>
    <w:uiPriority w:val="99"/>
    <w:qFormat/>
    <w:rsid w:val="00404E9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affffff4">
    <w:name w:val="Выделенная цитата Знак"/>
    <w:basedOn w:val="a3"/>
    <w:link w:val="82"/>
    <w:uiPriority w:val="99"/>
    <w:qFormat/>
    <w:rsid w:val="00404E9D"/>
    <w:rPr>
      <w:rFonts w:ascii="Times New Roman" w:eastAsia="Calibri" w:hAnsi="Times New Roman" w:cs="Times New Roman"/>
      <w:b/>
      <w:bCs/>
      <w:i/>
      <w:iCs/>
      <w:color w:val="4F81BD" w:themeColor="accent1"/>
      <w:sz w:val="24"/>
      <w:szCs w:val="20"/>
      <w:lang w:eastAsia="ru-RU"/>
    </w:rPr>
  </w:style>
  <w:style w:type="character" w:customStyle="1" w:styleId="IntenseQuoteChar">
    <w:name w:val="Intense Quote Char"/>
    <w:basedOn w:val="a3"/>
    <w:link w:val="11e"/>
    <w:uiPriority w:val="99"/>
    <w:qFormat/>
    <w:locked/>
    <w:rsid w:val="00404E9D"/>
    <w:rPr>
      <w:rFonts w:cs="Times New Roman"/>
      <w:b/>
      <w:i/>
      <w:color w:val="4F81BD"/>
      <w:sz w:val="24"/>
    </w:rPr>
  </w:style>
  <w:style w:type="paragraph" w:customStyle="1" w:styleId="11e">
    <w:name w:val="Выделенная цитата11"/>
    <w:basedOn w:val="a2"/>
    <w:next w:val="a2"/>
    <w:link w:val="IntenseQuoteChar"/>
    <w:uiPriority w:val="99"/>
    <w:rsid w:val="00404E9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/>
      <w:b/>
      <w:i/>
      <w:color w:val="4F81BD"/>
      <w:szCs w:val="22"/>
      <w:lang w:eastAsia="en-US"/>
    </w:rPr>
  </w:style>
  <w:style w:type="character" w:customStyle="1" w:styleId="47">
    <w:name w:val="Выделенная цитата Знак4"/>
    <w:basedOn w:val="a3"/>
    <w:link w:val="affffff3"/>
    <w:uiPriority w:val="99"/>
    <w:locked/>
    <w:rsid w:val="00404E9D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1ff7">
    <w:name w:val="Выделенная цитата Знак1"/>
    <w:basedOn w:val="a3"/>
    <w:uiPriority w:val="99"/>
    <w:qFormat/>
    <w:rsid w:val="00404E9D"/>
    <w:rPr>
      <w:rFonts w:ascii="Times New Roman" w:hAnsi="Times New Roman" w:cs="Times New Roman"/>
      <w:i/>
      <w:iCs/>
      <w:color w:val="5B9BD5"/>
      <w:sz w:val="24"/>
      <w:szCs w:val="24"/>
      <w:lang w:eastAsia="ru-RU"/>
    </w:rPr>
  </w:style>
  <w:style w:type="character" w:customStyle="1" w:styleId="1201">
    <w:name w:val="Выделенная цитата Знак120"/>
    <w:basedOn w:val="a3"/>
    <w:uiPriority w:val="99"/>
    <w:qFormat/>
    <w:rsid w:val="00404E9D"/>
    <w:rPr>
      <w:rFonts w:cs="Times New Roman"/>
      <w:i/>
      <w:iCs/>
      <w:color w:val="5B9BD5"/>
      <w:sz w:val="24"/>
      <w:szCs w:val="24"/>
    </w:rPr>
  </w:style>
  <w:style w:type="character" w:customStyle="1" w:styleId="1190">
    <w:name w:val="Выделенная цитата Знак119"/>
    <w:basedOn w:val="a3"/>
    <w:uiPriority w:val="99"/>
    <w:qFormat/>
    <w:rsid w:val="00404E9D"/>
    <w:rPr>
      <w:rFonts w:cs="Times New Roman"/>
      <w:i/>
      <w:iCs/>
      <w:color w:val="5B9BD5"/>
      <w:sz w:val="24"/>
      <w:szCs w:val="24"/>
    </w:rPr>
  </w:style>
  <w:style w:type="character" w:customStyle="1" w:styleId="1180">
    <w:name w:val="Выделенная цитата Знак118"/>
    <w:basedOn w:val="a3"/>
    <w:uiPriority w:val="99"/>
    <w:qFormat/>
    <w:rsid w:val="00404E9D"/>
    <w:rPr>
      <w:rFonts w:cs="Times New Roman"/>
      <w:i/>
      <w:iCs/>
      <w:color w:val="5B9BD5"/>
      <w:sz w:val="24"/>
      <w:szCs w:val="24"/>
    </w:rPr>
  </w:style>
  <w:style w:type="character" w:customStyle="1" w:styleId="1170">
    <w:name w:val="Выделенная цитата Знак117"/>
    <w:basedOn w:val="a3"/>
    <w:uiPriority w:val="99"/>
    <w:qFormat/>
    <w:rsid w:val="00404E9D"/>
    <w:rPr>
      <w:rFonts w:cs="Times New Roman"/>
      <w:i/>
      <w:iCs/>
      <w:color w:val="5B9BD5"/>
      <w:sz w:val="24"/>
      <w:szCs w:val="24"/>
    </w:rPr>
  </w:style>
  <w:style w:type="character" w:customStyle="1" w:styleId="1160">
    <w:name w:val="Выделенная цитата Знак116"/>
    <w:basedOn w:val="a3"/>
    <w:uiPriority w:val="99"/>
    <w:qFormat/>
    <w:rsid w:val="00404E9D"/>
    <w:rPr>
      <w:rFonts w:cs="Times New Roman"/>
      <w:i/>
      <w:iCs/>
      <w:color w:val="5B9BD5"/>
      <w:sz w:val="24"/>
      <w:szCs w:val="24"/>
    </w:rPr>
  </w:style>
  <w:style w:type="character" w:customStyle="1" w:styleId="1150">
    <w:name w:val="Выделенная цитата Знак115"/>
    <w:basedOn w:val="a3"/>
    <w:uiPriority w:val="99"/>
    <w:qFormat/>
    <w:rsid w:val="00404E9D"/>
    <w:rPr>
      <w:rFonts w:cs="Times New Roman"/>
      <w:i/>
      <w:iCs/>
      <w:color w:val="5B9BD5"/>
      <w:sz w:val="24"/>
      <w:szCs w:val="24"/>
    </w:rPr>
  </w:style>
  <w:style w:type="character" w:customStyle="1" w:styleId="1140">
    <w:name w:val="Выделенная цитата Знак114"/>
    <w:basedOn w:val="a3"/>
    <w:uiPriority w:val="99"/>
    <w:qFormat/>
    <w:rsid w:val="00404E9D"/>
    <w:rPr>
      <w:rFonts w:cs="Times New Roman"/>
      <w:i/>
      <w:iCs/>
      <w:color w:val="5B9BD5"/>
      <w:sz w:val="24"/>
      <w:szCs w:val="24"/>
    </w:rPr>
  </w:style>
  <w:style w:type="character" w:customStyle="1" w:styleId="1130">
    <w:name w:val="Выделенная цитата Знак113"/>
    <w:basedOn w:val="a3"/>
    <w:uiPriority w:val="99"/>
    <w:qFormat/>
    <w:rsid w:val="00404E9D"/>
    <w:rPr>
      <w:rFonts w:cs="Times New Roman"/>
      <w:i/>
      <w:iCs/>
      <w:color w:val="5B9BD5"/>
      <w:sz w:val="24"/>
      <w:szCs w:val="24"/>
    </w:rPr>
  </w:style>
  <w:style w:type="character" w:customStyle="1" w:styleId="1120">
    <w:name w:val="Выделенная цитата Знак112"/>
    <w:basedOn w:val="a3"/>
    <w:uiPriority w:val="99"/>
    <w:qFormat/>
    <w:rsid w:val="00404E9D"/>
    <w:rPr>
      <w:rFonts w:cs="Times New Roman"/>
      <w:i/>
      <w:iCs/>
      <w:color w:val="5B9BD5"/>
      <w:sz w:val="24"/>
      <w:szCs w:val="24"/>
    </w:rPr>
  </w:style>
  <w:style w:type="character" w:customStyle="1" w:styleId="1110">
    <w:name w:val="Выделенная цитата Знак111"/>
    <w:basedOn w:val="a3"/>
    <w:uiPriority w:val="99"/>
    <w:qFormat/>
    <w:rsid w:val="00404E9D"/>
    <w:rPr>
      <w:rFonts w:cs="Times New Roman"/>
      <w:i/>
      <w:iCs/>
      <w:color w:val="5B9BD5"/>
      <w:sz w:val="24"/>
      <w:szCs w:val="24"/>
    </w:rPr>
  </w:style>
  <w:style w:type="character" w:customStyle="1" w:styleId="1101">
    <w:name w:val="Выделенная цитата Знак110"/>
    <w:basedOn w:val="a3"/>
    <w:uiPriority w:val="99"/>
    <w:qFormat/>
    <w:rsid w:val="00404E9D"/>
    <w:rPr>
      <w:rFonts w:cs="Times New Roman"/>
      <w:i/>
      <w:iCs/>
      <w:color w:val="5B9BD5"/>
      <w:sz w:val="24"/>
      <w:szCs w:val="24"/>
    </w:rPr>
  </w:style>
  <w:style w:type="character" w:customStyle="1" w:styleId="192">
    <w:name w:val="Выделенная цитата Знак19"/>
    <w:basedOn w:val="a3"/>
    <w:uiPriority w:val="99"/>
    <w:qFormat/>
    <w:rsid w:val="00404E9D"/>
    <w:rPr>
      <w:rFonts w:cs="Times New Roman"/>
      <w:i/>
      <w:iCs/>
      <w:color w:val="5B9BD5"/>
      <w:sz w:val="24"/>
      <w:szCs w:val="24"/>
    </w:rPr>
  </w:style>
  <w:style w:type="character" w:customStyle="1" w:styleId="182">
    <w:name w:val="Выделенная цитата Знак18"/>
    <w:basedOn w:val="a3"/>
    <w:uiPriority w:val="99"/>
    <w:qFormat/>
    <w:rsid w:val="00404E9D"/>
    <w:rPr>
      <w:rFonts w:cs="Times New Roman"/>
      <w:i/>
      <w:iCs/>
      <w:color w:val="5B9BD5"/>
      <w:sz w:val="24"/>
      <w:szCs w:val="24"/>
    </w:rPr>
  </w:style>
  <w:style w:type="character" w:customStyle="1" w:styleId="172">
    <w:name w:val="Выделенная цитата Знак17"/>
    <w:basedOn w:val="a3"/>
    <w:uiPriority w:val="99"/>
    <w:qFormat/>
    <w:rsid w:val="00404E9D"/>
    <w:rPr>
      <w:rFonts w:cs="Times New Roman"/>
      <w:i/>
      <w:iCs/>
      <w:color w:val="5B9BD5"/>
      <w:sz w:val="24"/>
      <w:szCs w:val="24"/>
    </w:rPr>
  </w:style>
  <w:style w:type="character" w:customStyle="1" w:styleId="163">
    <w:name w:val="Выделенная цитата Знак16"/>
    <w:basedOn w:val="a3"/>
    <w:uiPriority w:val="99"/>
    <w:qFormat/>
    <w:rsid w:val="00404E9D"/>
    <w:rPr>
      <w:rFonts w:cs="Times New Roman"/>
      <w:i/>
      <w:iCs/>
      <w:color w:val="5B9BD5"/>
      <w:sz w:val="24"/>
      <w:szCs w:val="24"/>
    </w:rPr>
  </w:style>
  <w:style w:type="character" w:customStyle="1" w:styleId="152">
    <w:name w:val="Выделенная цитата Знак15"/>
    <w:basedOn w:val="a3"/>
    <w:uiPriority w:val="99"/>
    <w:qFormat/>
    <w:rsid w:val="00404E9D"/>
    <w:rPr>
      <w:rFonts w:cs="Times New Roman"/>
      <w:i/>
      <w:iCs/>
      <w:color w:val="5B9BD5"/>
      <w:sz w:val="24"/>
      <w:szCs w:val="24"/>
    </w:rPr>
  </w:style>
  <w:style w:type="character" w:customStyle="1" w:styleId="144">
    <w:name w:val="Выделенная цитата Знак14"/>
    <w:basedOn w:val="a3"/>
    <w:uiPriority w:val="99"/>
    <w:qFormat/>
    <w:rsid w:val="00404E9D"/>
    <w:rPr>
      <w:rFonts w:cs="Times New Roman"/>
      <w:i/>
      <w:iCs/>
      <w:color w:val="5B9BD5"/>
      <w:sz w:val="24"/>
      <w:szCs w:val="24"/>
    </w:rPr>
  </w:style>
  <w:style w:type="character" w:customStyle="1" w:styleId="138">
    <w:name w:val="Выделенная цитата Знак13"/>
    <w:basedOn w:val="a3"/>
    <w:uiPriority w:val="99"/>
    <w:qFormat/>
    <w:rsid w:val="00404E9D"/>
    <w:rPr>
      <w:rFonts w:cs="Times New Roman"/>
      <w:i/>
      <w:iCs/>
      <w:color w:val="5B9BD5"/>
      <w:sz w:val="24"/>
      <w:szCs w:val="24"/>
    </w:rPr>
  </w:style>
  <w:style w:type="character" w:customStyle="1" w:styleId="126">
    <w:name w:val="Выделенная цитата Знак12"/>
    <w:basedOn w:val="a3"/>
    <w:uiPriority w:val="99"/>
    <w:qFormat/>
    <w:rsid w:val="00404E9D"/>
    <w:rPr>
      <w:rFonts w:cs="Times New Roman"/>
      <w:i/>
      <w:iCs/>
      <w:color w:val="5B9BD5"/>
      <w:sz w:val="24"/>
      <w:szCs w:val="24"/>
    </w:rPr>
  </w:style>
  <w:style w:type="paragraph" w:customStyle="1" w:styleId="1ff8">
    <w:name w:val="Заголовок оглавления1"/>
    <w:basedOn w:val="10"/>
    <w:next w:val="a2"/>
    <w:uiPriority w:val="99"/>
    <w:qFormat/>
    <w:rsid w:val="00404E9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paragraph" w:customStyle="1" w:styleId="2123">
    <w:name w:val="Стиль Заголовок 2 + Перед:  12 пт После:  3 пт"/>
    <w:basedOn w:val="20"/>
    <w:uiPriority w:val="99"/>
    <w:qFormat/>
    <w:rsid w:val="00404E9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</w:rPr>
  </w:style>
  <w:style w:type="paragraph" w:customStyle="1" w:styleId="2ff">
    <w:name w:val="Обычный 2"/>
    <w:basedOn w:val="a2"/>
    <w:uiPriority w:val="99"/>
    <w:qFormat/>
    <w:rsid w:val="00404E9D"/>
    <w:pPr>
      <w:widowControl/>
      <w:tabs>
        <w:tab w:val="left" w:pos="1440"/>
      </w:tabs>
      <w:snapToGrid/>
      <w:spacing w:before="0" w:after="0"/>
      <w:ind w:left="1440" w:hanging="360"/>
      <w:jc w:val="both"/>
    </w:pPr>
    <w:rPr>
      <w:rFonts w:eastAsia="Times New Roman"/>
      <w:sz w:val="20"/>
    </w:rPr>
  </w:style>
  <w:style w:type="paragraph" w:customStyle="1" w:styleId="MTDisplayEquation">
    <w:name w:val="MTDisplayEquation"/>
    <w:basedOn w:val="a2"/>
    <w:uiPriority w:val="99"/>
    <w:qFormat/>
    <w:rsid w:val="00404E9D"/>
    <w:pPr>
      <w:widowControl/>
      <w:tabs>
        <w:tab w:val="center" w:pos="4680"/>
        <w:tab w:val="right" w:pos="9360"/>
      </w:tabs>
      <w:snapToGrid/>
      <w:spacing w:before="0" w:after="0"/>
    </w:pPr>
    <w:rPr>
      <w:rFonts w:eastAsia="Times New Roman"/>
      <w:lang w:val="en-US"/>
    </w:rPr>
  </w:style>
  <w:style w:type="paragraph" w:customStyle="1" w:styleId="msolistparagraph0">
    <w:name w:val="msolistparagraph"/>
    <w:basedOn w:val="a2"/>
    <w:uiPriority w:val="99"/>
    <w:qFormat/>
    <w:rsid w:val="00404E9D"/>
    <w:pPr>
      <w:widowControl/>
      <w:snapToGrid/>
      <w:spacing w:before="0" w:after="0" w:line="312" w:lineRule="auto"/>
      <w:ind w:left="720" w:firstLine="454"/>
      <w:contextualSpacing/>
      <w:jc w:val="both"/>
    </w:pPr>
    <w:rPr>
      <w:rFonts w:eastAsia="Times New Roman"/>
      <w:szCs w:val="24"/>
    </w:rPr>
  </w:style>
  <w:style w:type="paragraph" w:customStyle="1" w:styleId="msonormalcxspmiddle">
    <w:name w:val="msonormalcxspmiddle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5">
    <w:name w:val="ВЭС отступ Знак"/>
    <w:link w:val="affffff6"/>
    <w:uiPriority w:val="99"/>
    <w:qFormat/>
    <w:locked/>
    <w:rsid w:val="00404E9D"/>
    <w:rPr>
      <w:color w:val="000000"/>
      <w:sz w:val="24"/>
    </w:rPr>
  </w:style>
  <w:style w:type="paragraph" w:customStyle="1" w:styleId="affffff6">
    <w:name w:val="ВЭС отступ"/>
    <w:basedOn w:val="a2"/>
    <w:link w:val="affffff5"/>
    <w:uiPriority w:val="99"/>
    <w:qFormat/>
    <w:rsid w:val="00404E9D"/>
    <w:pPr>
      <w:widowControl/>
      <w:snapToGrid/>
      <w:spacing w:before="0" w:after="0"/>
      <w:jc w:val="both"/>
    </w:pPr>
    <w:rPr>
      <w:rFonts w:asciiTheme="minorHAnsi" w:eastAsiaTheme="minorHAnsi" w:hAnsiTheme="minorHAnsi" w:cstheme="minorBidi"/>
      <w:color w:val="000000"/>
      <w:szCs w:val="22"/>
      <w:lang w:eastAsia="en-US"/>
    </w:rPr>
  </w:style>
  <w:style w:type="paragraph" w:customStyle="1" w:styleId="21200">
    <w:name w:val="Стиль Заголовок 2 + 12 пт Слева:  0 см Первая строка:  0 см Пере..."/>
    <w:basedOn w:val="20"/>
    <w:uiPriority w:val="99"/>
    <w:qFormat/>
    <w:rsid w:val="00404E9D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120" w:after="120"/>
      <w:jc w:val="left"/>
    </w:pPr>
    <w:rPr>
      <w:rFonts w:ascii="Arial" w:hAnsi="Arial"/>
      <w:b/>
      <w:bCs/>
      <w:kern w:val="32"/>
      <w:sz w:val="24"/>
    </w:rPr>
  </w:style>
  <w:style w:type="paragraph" w:customStyle="1" w:styleId="145">
    <w:name w:val="Основной 14"/>
    <w:basedOn w:val="a2"/>
    <w:uiPriority w:val="99"/>
    <w:qFormat/>
    <w:rsid w:val="00404E9D"/>
    <w:pPr>
      <w:widowControl/>
      <w:autoSpaceDE w:val="0"/>
      <w:autoSpaceDN w:val="0"/>
      <w:adjustRightInd w:val="0"/>
      <w:snapToGrid/>
      <w:spacing w:before="0" w:after="0" w:line="360" w:lineRule="auto"/>
      <w:ind w:left="-851" w:right="-1091" w:firstLine="567"/>
      <w:jc w:val="center"/>
    </w:pPr>
    <w:rPr>
      <w:rFonts w:eastAsia="Times New Roman"/>
      <w:b/>
      <w:sz w:val="28"/>
    </w:rPr>
  </w:style>
  <w:style w:type="paragraph" w:customStyle="1" w:styleId="c1">
    <w:name w:val="c1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7">
    <w:name w:val="Словарная статья"/>
    <w:basedOn w:val="a2"/>
    <w:next w:val="a2"/>
    <w:qFormat/>
    <w:rsid w:val="00404E9D"/>
    <w:pPr>
      <w:widowControl/>
      <w:autoSpaceDE w:val="0"/>
      <w:autoSpaceDN w:val="0"/>
      <w:adjustRightInd w:val="0"/>
      <w:snapToGrid/>
      <w:spacing w:before="0" w:after="0"/>
      <w:ind w:left="170" w:right="118"/>
      <w:jc w:val="both"/>
    </w:pPr>
    <w:rPr>
      <w:rFonts w:ascii="Arial" w:eastAsia="Times New Roman" w:hAnsi="Arial"/>
      <w:sz w:val="20"/>
    </w:rPr>
  </w:style>
  <w:style w:type="character" w:customStyle="1" w:styleId="FR20">
    <w:name w:val="FR2 Знак"/>
    <w:link w:val="FR2"/>
    <w:uiPriority w:val="99"/>
    <w:qFormat/>
    <w:locked/>
    <w:rsid w:val="00404E9D"/>
    <w:rPr>
      <w:rFonts w:ascii="Arial" w:eastAsia="Calibri" w:hAnsi="Arial" w:cs="Times New Roman"/>
      <w:lang w:eastAsia="ru-RU"/>
    </w:rPr>
  </w:style>
  <w:style w:type="paragraph" w:customStyle="1" w:styleId="2ff0">
    <w:name w:val="2"/>
    <w:basedOn w:val="a2"/>
    <w:uiPriority w:val="99"/>
    <w:qFormat/>
    <w:rsid w:val="00404E9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Li">
    <w:name w:val="Li"/>
    <w:basedOn w:val="a2"/>
    <w:uiPriority w:val="99"/>
    <w:qFormat/>
    <w:rsid w:val="00404E9D"/>
    <w:pPr>
      <w:widowControl/>
      <w:shd w:val="clear" w:color="auto" w:fill="FFFFFF"/>
      <w:suppressAutoHyphens/>
      <w:snapToGrid/>
      <w:spacing w:before="0" w:after="0"/>
    </w:pPr>
    <w:rPr>
      <w:rFonts w:eastAsia="Times New Roman"/>
      <w:szCs w:val="24"/>
      <w:lang w:eastAsia="ar-SA"/>
    </w:rPr>
  </w:style>
  <w:style w:type="paragraph" w:customStyle="1" w:styleId="Style14">
    <w:name w:val="Style14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 w:line="444" w:lineRule="exact"/>
      <w:ind w:firstLine="1051"/>
    </w:pPr>
    <w:rPr>
      <w:rFonts w:ascii="Arial" w:eastAsia="Times New Roman" w:hAnsi="Arial" w:cs="Arial"/>
      <w:szCs w:val="24"/>
    </w:rPr>
  </w:style>
  <w:style w:type="paragraph" w:customStyle="1" w:styleId="Style22">
    <w:name w:val="Style22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 w:line="238" w:lineRule="exact"/>
      <w:jc w:val="both"/>
    </w:pPr>
    <w:rPr>
      <w:rFonts w:ascii="Arial" w:eastAsia="Times New Roman" w:hAnsi="Arial" w:cs="Arial"/>
      <w:szCs w:val="24"/>
    </w:rPr>
  </w:style>
  <w:style w:type="paragraph" w:customStyle="1" w:styleId="affffff8">
    <w:name w:val="Название оглавления"/>
    <w:uiPriority w:val="99"/>
    <w:qFormat/>
    <w:rsid w:val="00404E9D"/>
    <w:pPr>
      <w:autoSpaceDE w:val="0"/>
      <w:autoSpaceDN w:val="0"/>
      <w:adjustRightInd w:val="0"/>
      <w:spacing w:after="187" w:line="240" w:lineRule="auto"/>
      <w:jc w:val="center"/>
    </w:pPr>
    <w:rPr>
      <w:rFonts w:ascii="Arial" w:eastAsia="Times New Roman" w:hAnsi="Arial" w:cs="Arial"/>
      <w:b/>
      <w:bCs/>
      <w:caps/>
      <w:sz w:val="20"/>
      <w:szCs w:val="20"/>
      <w:lang w:eastAsia="ru-RU"/>
    </w:rPr>
  </w:style>
  <w:style w:type="paragraph" w:customStyle="1" w:styleId="affffff9">
    <w:name w:val="список с тире"/>
    <w:basedOn w:val="a2"/>
    <w:uiPriority w:val="99"/>
    <w:qFormat/>
    <w:rsid w:val="00404E9D"/>
    <w:pPr>
      <w:widowControl/>
      <w:tabs>
        <w:tab w:val="left" w:pos="1354"/>
      </w:tabs>
      <w:autoSpaceDE w:val="0"/>
      <w:autoSpaceDN w:val="0"/>
      <w:adjustRightInd w:val="0"/>
      <w:snapToGrid/>
      <w:spacing w:before="120" w:after="0"/>
      <w:ind w:left="1354" w:hanging="360"/>
      <w:jc w:val="both"/>
    </w:pPr>
    <w:rPr>
      <w:rFonts w:eastAsia="Times New Roman" w:cs="Arial"/>
      <w:color w:val="000000"/>
      <w:szCs w:val="28"/>
    </w:rPr>
  </w:style>
  <w:style w:type="paragraph" w:customStyle="1" w:styleId="2ff1">
    <w:name w:val="Обычный2"/>
    <w:uiPriority w:val="99"/>
    <w:qFormat/>
    <w:rsid w:val="00404E9D"/>
    <w:pPr>
      <w:widowControl w:val="0"/>
      <w:spacing w:after="0" w:line="316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Tst1">
    <w:name w:val="Tst1"/>
    <w:basedOn w:val="a2"/>
    <w:uiPriority w:val="99"/>
    <w:qFormat/>
    <w:rsid w:val="00404E9D"/>
    <w:pPr>
      <w:widowControl/>
      <w:tabs>
        <w:tab w:val="left" w:pos="851"/>
      </w:tabs>
      <w:snapToGrid/>
      <w:spacing w:before="0" w:after="0"/>
      <w:ind w:left="851" w:hanging="511"/>
      <w:jc w:val="both"/>
    </w:pPr>
    <w:rPr>
      <w:rFonts w:eastAsia="Times New Roman"/>
    </w:rPr>
  </w:style>
  <w:style w:type="paragraph" w:customStyle="1" w:styleId="notabstyle">
    <w:name w:val="no_tab style"/>
    <w:basedOn w:val="a2"/>
    <w:uiPriority w:val="99"/>
    <w:qFormat/>
    <w:rsid w:val="00404E9D"/>
    <w:pPr>
      <w:widowControl/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-question">
    <w:name w:val="Tst-question"/>
    <w:basedOn w:val="a2"/>
    <w:uiPriority w:val="99"/>
    <w:qFormat/>
    <w:rsid w:val="00404E9D"/>
    <w:pPr>
      <w:widowControl/>
      <w:numPr>
        <w:numId w:val="5"/>
      </w:numPr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10">
    <w:name w:val="Tst_1"/>
    <w:basedOn w:val="notabstyle"/>
    <w:uiPriority w:val="99"/>
    <w:qFormat/>
    <w:rsid w:val="00404E9D"/>
    <w:pPr>
      <w:tabs>
        <w:tab w:val="left" w:pos="703"/>
      </w:tabs>
      <w:ind w:left="703" w:hanging="346"/>
    </w:pPr>
  </w:style>
  <w:style w:type="paragraph" w:customStyle="1" w:styleId="p1">
    <w:name w:val="p1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MS Mincho"/>
      <w:szCs w:val="24"/>
    </w:rPr>
  </w:style>
  <w:style w:type="paragraph" w:customStyle="1" w:styleId="3f0">
    <w:name w:val="Знак3"/>
    <w:basedOn w:val="a2"/>
    <w:uiPriority w:val="99"/>
    <w:qFormat/>
    <w:rsid w:val="00404E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a">
    <w:name w:val="УПЛОТНЕННЫЙ"/>
    <w:basedOn w:val="a2"/>
    <w:uiPriority w:val="99"/>
    <w:qFormat/>
    <w:rsid w:val="00404E9D"/>
    <w:pPr>
      <w:widowControl/>
      <w:snapToGrid/>
      <w:spacing w:before="0" w:after="0"/>
      <w:ind w:firstLine="720"/>
      <w:jc w:val="both"/>
    </w:pPr>
    <w:rPr>
      <w:rFonts w:eastAsia="Times New Roman"/>
      <w:spacing w:val="-4"/>
      <w:sz w:val="28"/>
    </w:rPr>
  </w:style>
  <w:style w:type="paragraph" w:customStyle="1" w:styleId="affffffb">
    <w:name w:val="ОСНОВНОЙ"/>
    <w:basedOn w:val="a2"/>
    <w:uiPriority w:val="99"/>
    <w:qFormat/>
    <w:rsid w:val="00404E9D"/>
    <w:pPr>
      <w:widowControl/>
      <w:autoSpaceDE w:val="0"/>
      <w:autoSpaceDN w:val="0"/>
      <w:adjustRightInd w:val="0"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customStyle="1" w:styleId="simple">
    <w:name w:val="simple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">
    <w:name w:val="u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j">
    <w:name w:val="uj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tyle44">
    <w:name w:val="Style44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/>
    </w:pPr>
    <w:rPr>
      <w:rFonts w:ascii="Franklin Gothic Medium Cond" w:eastAsia="Times New Roman" w:hAnsi="Franklin Gothic Medium Cond"/>
      <w:szCs w:val="24"/>
    </w:rPr>
  </w:style>
  <w:style w:type="paragraph" w:customStyle="1" w:styleId="s16">
    <w:name w:val="s_16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4cxspmiddle">
    <w:name w:val="a4cxspmiddle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Style56">
    <w:name w:val="Style56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 w:line="194" w:lineRule="exact"/>
    </w:pPr>
    <w:rPr>
      <w:rFonts w:eastAsia="Times New Roman"/>
      <w:szCs w:val="24"/>
    </w:rPr>
  </w:style>
  <w:style w:type="paragraph" w:customStyle="1" w:styleId="otstup">
    <w:name w:val="otstup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9">
    <w:name w:val="Схема документа1"/>
    <w:basedOn w:val="a2"/>
    <w:uiPriority w:val="99"/>
    <w:qFormat/>
    <w:rsid w:val="00404E9D"/>
    <w:pPr>
      <w:widowControl/>
      <w:shd w:val="clear" w:color="auto" w:fill="000080"/>
      <w:snapToGrid/>
      <w:spacing w:before="0" w:after="0"/>
    </w:pPr>
    <w:rPr>
      <w:rFonts w:ascii="Tahoma" w:eastAsia="Times New Roman" w:hAnsi="Tahoma" w:cs="Tahoma"/>
      <w:sz w:val="20"/>
      <w:lang w:eastAsia="zh-CN"/>
    </w:rPr>
  </w:style>
  <w:style w:type="paragraph" w:customStyle="1" w:styleId="Normal1">
    <w:name w:val="Normal1"/>
    <w:uiPriority w:val="99"/>
    <w:qFormat/>
    <w:rsid w:val="00404E9D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31">
    <w:name w:val="Heading 31"/>
    <w:basedOn w:val="Normal1"/>
    <w:next w:val="Normal1"/>
    <w:uiPriority w:val="99"/>
    <w:qFormat/>
    <w:rsid w:val="00404E9D"/>
    <w:pPr>
      <w:keepNext/>
      <w:snapToGrid/>
      <w:outlineLvl w:val="2"/>
    </w:pPr>
    <w:rPr>
      <w:sz w:val="24"/>
    </w:rPr>
  </w:style>
  <w:style w:type="paragraph" w:customStyle="1" w:styleId="BodyText1">
    <w:name w:val="Body Text1"/>
    <w:basedOn w:val="Normal1"/>
    <w:uiPriority w:val="99"/>
    <w:qFormat/>
    <w:rsid w:val="00404E9D"/>
    <w:pPr>
      <w:snapToGrid/>
      <w:spacing w:line="360" w:lineRule="auto"/>
    </w:pPr>
    <w:rPr>
      <w:sz w:val="24"/>
    </w:rPr>
  </w:style>
  <w:style w:type="paragraph" w:customStyle="1" w:styleId="BodyText211">
    <w:name w:val="Body Text 211"/>
    <w:basedOn w:val="a2"/>
    <w:uiPriority w:val="99"/>
    <w:qFormat/>
    <w:rsid w:val="00404E9D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paragraph" w:customStyle="1" w:styleId="ListParagraph1">
    <w:name w:val="List Paragraph1"/>
    <w:basedOn w:val="a2"/>
    <w:uiPriority w:val="99"/>
    <w:qFormat/>
    <w:rsid w:val="00404E9D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customStyle="1" w:styleId="PlainText1">
    <w:name w:val="Plain Text1"/>
    <w:basedOn w:val="a2"/>
    <w:uiPriority w:val="99"/>
    <w:qFormat/>
    <w:rsid w:val="00404E9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BodyText31">
    <w:name w:val="Body Text 31"/>
    <w:basedOn w:val="Normal1"/>
    <w:uiPriority w:val="99"/>
    <w:qFormat/>
    <w:rsid w:val="00404E9D"/>
    <w:pPr>
      <w:snapToGrid/>
      <w:jc w:val="both"/>
    </w:pPr>
    <w:rPr>
      <w:i/>
      <w:sz w:val="26"/>
    </w:rPr>
  </w:style>
  <w:style w:type="character" w:customStyle="1" w:styleId="101">
    <w:name w:val="Знак Знак101"/>
    <w:uiPriority w:val="99"/>
    <w:qFormat/>
    <w:locked/>
    <w:rsid w:val="00404E9D"/>
    <w:rPr>
      <w:rFonts w:ascii="PragmaticaCTT" w:hAnsi="PragmaticaCTT"/>
      <w:sz w:val="24"/>
      <w:lang w:val="ru-RU" w:eastAsia="ru-RU"/>
    </w:rPr>
  </w:style>
  <w:style w:type="character" w:customStyle="1" w:styleId="4110">
    <w:name w:val="Знак Знак411"/>
    <w:uiPriority w:val="99"/>
    <w:qFormat/>
    <w:locked/>
    <w:rsid w:val="00404E9D"/>
    <w:rPr>
      <w:rFonts w:ascii="Arial" w:hAnsi="Arial"/>
      <w:b/>
      <w:i/>
      <w:sz w:val="28"/>
      <w:lang w:val="ru-RU" w:eastAsia="en-US"/>
    </w:rPr>
  </w:style>
  <w:style w:type="character" w:customStyle="1" w:styleId="139">
    <w:name w:val="Знак1 Знак Знак3"/>
    <w:uiPriority w:val="99"/>
    <w:locked/>
    <w:rsid w:val="00404E9D"/>
    <w:rPr>
      <w:sz w:val="24"/>
      <w:lang w:val="ru-RU" w:eastAsia="ru-RU"/>
    </w:rPr>
  </w:style>
  <w:style w:type="character" w:customStyle="1" w:styleId="hpsatn">
    <w:name w:val="hps atn"/>
    <w:basedOn w:val="a3"/>
    <w:uiPriority w:val="99"/>
    <w:qFormat/>
    <w:rsid w:val="00404E9D"/>
    <w:rPr>
      <w:rFonts w:cs="Times New Roman"/>
    </w:rPr>
  </w:style>
  <w:style w:type="character" w:customStyle="1" w:styleId="udar">
    <w:name w:val="udar"/>
    <w:basedOn w:val="a3"/>
    <w:uiPriority w:val="99"/>
    <w:qFormat/>
    <w:rsid w:val="00404E9D"/>
    <w:rPr>
      <w:rFonts w:cs="Times New Roman"/>
    </w:rPr>
  </w:style>
  <w:style w:type="character" w:customStyle="1" w:styleId="FontStyle139">
    <w:name w:val="Font Style139"/>
    <w:uiPriority w:val="99"/>
    <w:qFormat/>
    <w:rsid w:val="00404E9D"/>
    <w:rPr>
      <w:rFonts w:ascii="Palatino Linotype" w:hAnsi="Palatino Linotype"/>
      <w:sz w:val="18"/>
    </w:rPr>
  </w:style>
  <w:style w:type="character" w:customStyle="1" w:styleId="FontStyle156">
    <w:name w:val="Font Style156"/>
    <w:uiPriority w:val="99"/>
    <w:qFormat/>
    <w:rsid w:val="00404E9D"/>
    <w:rPr>
      <w:rFonts w:ascii="Palatino Linotype" w:hAnsi="Palatino Linotype"/>
      <w:sz w:val="18"/>
    </w:rPr>
  </w:style>
  <w:style w:type="character" w:customStyle="1" w:styleId="FontStyle157">
    <w:name w:val="Font Style157"/>
    <w:uiPriority w:val="99"/>
    <w:qFormat/>
    <w:rsid w:val="00404E9D"/>
    <w:rPr>
      <w:rFonts w:ascii="Palatino Linotype" w:hAnsi="Palatino Linotype"/>
      <w:sz w:val="18"/>
    </w:rPr>
  </w:style>
  <w:style w:type="character" w:customStyle="1" w:styleId="FontStyle138">
    <w:name w:val="Font Style138"/>
    <w:uiPriority w:val="99"/>
    <w:qFormat/>
    <w:rsid w:val="00404E9D"/>
    <w:rPr>
      <w:rFonts w:ascii="Palatino Linotype" w:hAnsi="Palatino Linotype"/>
      <w:b/>
      <w:sz w:val="18"/>
    </w:rPr>
  </w:style>
  <w:style w:type="character" w:customStyle="1" w:styleId="FontStyle146">
    <w:name w:val="Font Style146"/>
    <w:uiPriority w:val="99"/>
    <w:qFormat/>
    <w:rsid w:val="00404E9D"/>
    <w:rPr>
      <w:rFonts w:ascii="Palatino Linotype" w:hAnsi="Palatino Linotype"/>
      <w:b/>
      <w:sz w:val="18"/>
    </w:rPr>
  </w:style>
  <w:style w:type="character" w:customStyle="1" w:styleId="318">
    <w:name w:val="Основной текст с отступом 3 Знак1"/>
    <w:uiPriority w:val="99"/>
    <w:qFormat/>
    <w:rsid w:val="00404E9D"/>
    <w:rPr>
      <w:rFonts w:ascii="Times New Roman" w:hAnsi="Times New Roman"/>
      <w:sz w:val="16"/>
      <w:lang w:val="ru-RU" w:eastAsia="ru-RU"/>
    </w:rPr>
  </w:style>
  <w:style w:type="character" w:customStyle="1" w:styleId="85">
    <w:name w:val="Основной текст + 85"/>
    <w:uiPriority w:val="99"/>
    <w:qFormat/>
    <w:rsid w:val="00404E9D"/>
    <w:rPr>
      <w:rFonts w:ascii="Times New Roman" w:hAnsi="Times New Roman"/>
      <w:b/>
      <w:i/>
      <w:spacing w:val="30"/>
      <w:sz w:val="17"/>
      <w:shd w:val="clear" w:color="auto" w:fill="FFFFFF"/>
      <w:lang w:val="ru-RU" w:eastAsia="ru-RU"/>
    </w:rPr>
  </w:style>
  <w:style w:type="character" w:customStyle="1" w:styleId="22Arial">
    <w:name w:val="Основной текст (22) + Arial"/>
    <w:uiPriority w:val="99"/>
    <w:rsid w:val="00404E9D"/>
    <w:rPr>
      <w:rFonts w:ascii="Arial" w:hAnsi="Arial"/>
      <w:b/>
      <w:i/>
      <w:sz w:val="21"/>
      <w:shd w:val="clear" w:color="auto" w:fill="FFFFFF"/>
    </w:rPr>
  </w:style>
  <w:style w:type="character" w:customStyle="1" w:styleId="affffffc">
    <w:name w:val="Основной текст + Полужирный"/>
    <w:uiPriority w:val="99"/>
    <w:qFormat/>
    <w:rsid w:val="00404E9D"/>
    <w:rPr>
      <w:rFonts w:ascii="Century Schoolbook" w:hAnsi="Century Schoolbook"/>
      <w:b/>
      <w:sz w:val="18"/>
      <w:shd w:val="clear" w:color="auto" w:fill="FFFFFF"/>
    </w:rPr>
  </w:style>
  <w:style w:type="character" w:customStyle="1" w:styleId="3110">
    <w:name w:val="Основной текст 3 Знак11"/>
    <w:uiPriority w:val="99"/>
    <w:locked/>
    <w:rsid w:val="00404E9D"/>
    <w:rPr>
      <w:rFonts w:ascii="Times New Roman" w:hAnsi="Times New Roman"/>
      <w:sz w:val="16"/>
      <w:lang w:val="ru-RU" w:eastAsia="ru-RU"/>
    </w:rPr>
  </w:style>
  <w:style w:type="character" w:customStyle="1" w:styleId="217">
    <w:name w:val="Заголовок 2 Знак1"/>
    <w:uiPriority w:val="99"/>
    <w:qFormat/>
    <w:rsid w:val="00404E9D"/>
    <w:rPr>
      <w:rFonts w:ascii="Arial" w:hAnsi="Arial"/>
      <w:b/>
      <w:i/>
      <w:sz w:val="28"/>
    </w:rPr>
  </w:style>
  <w:style w:type="character" w:customStyle="1" w:styleId="412">
    <w:name w:val="Заголовок 4 Знак1"/>
    <w:uiPriority w:val="99"/>
    <w:qFormat/>
    <w:locked/>
    <w:rsid w:val="00404E9D"/>
    <w:rPr>
      <w:rFonts w:ascii="Times New Roman" w:hAnsi="Times New Roman"/>
      <w:b/>
      <w:sz w:val="28"/>
      <w:lang w:eastAsia="ru-RU"/>
    </w:rPr>
  </w:style>
  <w:style w:type="character" w:customStyle="1" w:styleId="319">
    <w:name w:val="Заголовок 3 Знак1"/>
    <w:uiPriority w:val="99"/>
    <w:qFormat/>
    <w:locked/>
    <w:rsid w:val="00404E9D"/>
    <w:rPr>
      <w:rFonts w:ascii="Times New Roman" w:hAnsi="Times New Roman"/>
      <w:b/>
      <w:sz w:val="27"/>
      <w:lang w:eastAsia="ru-RU"/>
    </w:rPr>
  </w:style>
  <w:style w:type="character" w:customStyle="1" w:styleId="1ffa">
    <w:name w:val="Сильное выделение1"/>
    <w:basedOn w:val="a3"/>
    <w:uiPriority w:val="99"/>
    <w:qFormat/>
    <w:rsid w:val="00404E9D"/>
    <w:rPr>
      <w:rFonts w:cs="Times New Roman"/>
      <w:b/>
    </w:rPr>
  </w:style>
  <w:style w:type="character" w:customStyle="1" w:styleId="1ffb">
    <w:name w:val="Слабая ссылка1"/>
    <w:basedOn w:val="a3"/>
    <w:uiPriority w:val="99"/>
    <w:qFormat/>
    <w:rsid w:val="00404E9D"/>
    <w:rPr>
      <w:rFonts w:cs="Times New Roman"/>
      <w:smallCaps/>
      <w:color w:val="C0504D"/>
      <w:u w:val="single"/>
    </w:rPr>
  </w:style>
  <w:style w:type="character" w:customStyle="1" w:styleId="1ffc">
    <w:name w:val="Сильная ссылка1"/>
    <w:basedOn w:val="a3"/>
    <w:uiPriority w:val="99"/>
    <w:qFormat/>
    <w:rsid w:val="00404E9D"/>
    <w:rPr>
      <w:rFonts w:cs="Times New Roman"/>
      <w:b/>
      <w:smallCaps/>
      <w:color w:val="C0504D"/>
      <w:spacing w:val="5"/>
      <w:u w:val="single"/>
    </w:rPr>
  </w:style>
  <w:style w:type="character" w:customStyle="1" w:styleId="1ffd">
    <w:name w:val="Название книги1"/>
    <w:basedOn w:val="a3"/>
    <w:uiPriority w:val="99"/>
    <w:qFormat/>
    <w:rsid w:val="00404E9D"/>
    <w:rPr>
      <w:rFonts w:cs="Times New Roman"/>
      <w:b/>
      <w:smallCaps/>
      <w:spacing w:val="5"/>
    </w:rPr>
  </w:style>
  <w:style w:type="character" w:customStyle="1" w:styleId="611">
    <w:name w:val="Заголовок 6 Знак1"/>
    <w:uiPriority w:val="99"/>
    <w:qFormat/>
    <w:rsid w:val="00404E9D"/>
    <w:rPr>
      <w:b/>
      <w:sz w:val="22"/>
      <w:lang w:val="ru-RU" w:eastAsia="ru-RU"/>
    </w:rPr>
  </w:style>
  <w:style w:type="character" w:customStyle="1" w:styleId="711">
    <w:name w:val="Заголовок 7 Знак1"/>
    <w:uiPriority w:val="99"/>
    <w:qFormat/>
    <w:rsid w:val="00404E9D"/>
    <w:rPr>
      <w:sz w:val="24"/>
      <w:lang w:val="ru-RU" w:eastAsia="ru-RU"/>
    </w:rPr>
  </w:style>
  <w:style w:type="character" w:customStyle="1" w:styleId="812">
    <w:name w:val="Заголовок 8 Знак1"/>
    <w:uiPriority w:val="99"/>
    <w:qFormat/>
    <w:rsid w:val="00404E9D"/>
    <w:rPr>
      <w:rFonts w:ascii="Calibri" w:hAnsi="Calibri"/>
      <w:i/>
      <w:sz w:val="24"/>
      <w:lang w:val="ru-RU" w:eastAsia="en-US"/>
    </w:rPr>
  </w:style>
  <w:style w:type="character" w:customStyle="1" w:styleId="910">
    <w:name w:val="Заголовок 9 Знак1"/>
    <w:uiPriority w:val="99"/>
    <w:qFormat/>
    <w:rsid w:val="00404E9D"/>
    <w:rPr>
      <w:rFonts w:ascii="Arial" w:hAnsi="Arial"/>
      <w:sz w:val="22"/>
      <w:lang w:val="ru-RU" w:eastAsia="ru-RU"/>
    </w:rPr>
  </w:style>
  <w:style w:type="character" w:customStyle="1" w:styleId="1ffe">
    <w:name w:val="Нижний колонтитул Знак1"/>
    <w:uiPriority w:val="99"/>
    <w:qFormat/>
    <w:locked/>
    <w:rsid w:val="00404E9D"/>
    <w:rPr>
      <w:rFonts w:ascii="Times New Roman" w:hAnsi="Times New Roman"/>
      <w:sz w:val="24"/>
      <w:lang w:val="ru-RU" w:eastAsia="ru-RU"/>
    </w:rPr>
  </w:style>
  <w:style w:type="character" w:customStyle="1" w:styleId="tbb121">
    <w:name w:val="tbb121"/>
    <w:uiPriority w:val="99"/>
    <w:qFormat/>
    <w:rsid w:val="00404E9D"/>
    <w:rPr>
      <w:rFonts w:ascii="Arial" w:hAnsi="Arial"/>
      <w:b/>
      <w:color w:val="000000"/>
      <w:sz w:val="18"/>
      <w:u w:val="none"/>
    </w:rPr>
  </w:style>
  <w:style w:type="character" w:customStyle="1" w:styleId="tbl121">
    <w:name w:val="tbl121"/>
    <w:uiPriority w:val="99"/>
    <w:qFormat/>
    <w:rsid w:val="00404E9D"/>
    <w:rPr>
      <w:rFonts w:ascii="Tahoma" w:hAnsi="Tahoma"/>
      <w:color w:val="000000"/>
      <w:sz w:val="18"/>
      <w:u w:val="none"/>
    </w:rPr>
  </w:style>
  <w:style w:type="character" w:customStyle="1" w:styleId="em11">
    <w:name w:val="em11"/>
    <w:uiPriority w:val="99"/>
    <w:qFormat/>
    <w:rsid w:val="00404E9D"/>
    <w:rPr>
      <w:b/>
      <w:sz w:val="24"/>
    </w:rPr>
  </w:style>
  <w:style w:type="character" w:customStyle="1" w:styleId="8pt">
    <w:name w:val="Основной текст + 8 pt"/>
    <w:uiPriority w:val="99"/>
    <w:qFormat/>
    <w:rsid w:val="00404E9D"/>
    <w:rPr>
      <w:rFonts w:ascii="Times New Roman" w:hAnsi="Times New Roman"/>
      <w:spacing w:val="0"/>
      <w:sz w:val="16"/>
    </w:rPr>
  </w:style>
  <w:style w:type="character" w:customStyle="1" w:styleId="7pt">
    <w:name w:val="Основной текст + 7 pt"/>
    <w:uiPriority w:val="99"/>
    <w:qFormat/>
    <w:rsid w:val="00404E9D"/>
    <w:rPr>
      <w:rFonts w:ascii="Times New Roman" w:hAnsi="Times New Roman"/>
      <w:spacing w:val="0"/>
      <w:sz w:val="14"/>
    </w:rPr>
  </w:style>
  <w:style w:type="character" w:customStyle="1" w:styleId="10pt">
    <w:name w:val="Основной текст + 10 pt"/>
    <w:uiPriority w:val="99"/>
    <w:qFormat/>
    <w:rsid w:val="00404E9D"/>
    <w:rPr>
      <w:rFonts w:ascii="Times New Roman" w:hAnsi="Times New Roman"/>
      <w:b/>
      <w:spacing w:val="0"/>
      <w:sz w:val="20"/>
    </w:rPr>
  </w:style>
  <w:style w:type="character" w:customStyle="1" w:styleId="affffffd">
    <w:name w:val="Основной текст + Курсив"/>
    <w:uiPriority w:val="99"/>
    <w:qFormat/>
    <w:rsid w:val="00404E9D"/>
    <w:rPr>
      <w:rFonts w:ascii="Times New Roman" w:hAnsi="Times New Roman"/>
      <w:i/>
      <w:spacing w:val="0"/>
      <w:sz w:val="21"/>
    </w:rPr>
  </w:style>
  <w:style w:type="character" w:customStyle="1" w:styleId="5pt">
    <w:name w:val="Основной текст + 5 pt"/>
    <w:uiPriority w:val="99"/>
    <w:qFormat/>
    <w:rsid w:val="00404E9D"/>
    <w:rPr>
      <w:rFonts w:ascii="Times New Roman" w:hAnsi="Times New Roman"/>
      <w:spacing w:val="10"/>
      <w:sz w:val="10"/>
    </w:rPr>
  </w:style>
  <w:style w:type="character" w:customStyle="1" w:styleId="9pt">
    <w:name w:val="Основной текст + 9 pt"/>
    <w:uiPriority w:val="99"/>
    <w:qFormat/>
    <w:rsid w:val="00404E9D"/>
    <w:rPr>
      <w:rFonts w:ascii="Times New Roman" w:hAnsi="Times New Roman"/>
      <w:spacing w:val="0"/>
      <w:sz w:val="18"/>
    </w:rPr>
  </w:style>
  <w:style w:type="character" w:customStyle="1" w:styleId="TimesNewRoman0">
    <w:name w:val="Основной текст + Times New Roman"/>
    <w:uiPriority w:val="99"/>
    <w:qFormat/>
    <w:rsid w:val="00404E9D"/>
    <w:rPr>
      <w:rFonts w:ascii="Times New Roman" w:hAnsi="Times New Roman"/>
      <w:spacing w:val="0"/>
      <w:sz w:val="21"/>
    </w:rPr>
  </w:style>
  <w:style w:type="character" w:customStyle="1" w:styleId="WW-9pt">
    <w:name w:val="WW-Основной текст + 9 pt"/>
    <w:uiPriority w:val="99"/>
    <w:qFormat/>
    <w:rsid w:val="00404E9D"/>
    <w:rPr>
      <w:rFonts w:ascii="Times New Roman" w:hAnsi="Times New Roman"/>
      <w:spacing w:val="0"/>
      <w:sz w:val="18"/>
    </w:rPr>
  </w:style>
  <w:style w:type="character" w:customStyle="1" w:styleId="gogofoundword">
    <w:name w:val="gogofoundword"/>
    <w:basedOn w:val="a3"/>
    <w:uiPriority w:val="99"/>
    <w:qFormat/>
    <w:rsid w:val="00404E9D"/>
    <w:rPr>
      <w:rFonts w:cs="Times New Roman"/>
    </w:rPr>
  </w:style>
  <w:style w:type="character" w:customStyle="1" w:styleId="FontStyle124">
    <w:name w:val="Font Style124"/>
    <w:uiPriority w:val="99"/>
    <w:qFormat/>
    <w:rsid w:val="00404E9D"/>
    <w:rPr>
      <w:rFonts w:ascii="Times New Roman" w:hAnsi="Times New Roman"/>
      <w:b/>
      <w:sz w:val="18"/>
    </w:rPr>
  </w:style>
  <w:style w:type="character" w:customStyle="1" w:styleId="red">
    <w:name w:val="red"/>
    <w:basedOn w:val="a3"/>
    <w:uiPriority w:val="99"/>
    <w:qFormat/>
    <w:rsid w:val="00404E9D"/>
    <w:rPr>
      <w:rFonts w:cs="Times New Roman"/>
    </w:rPr>
  </w:style>
  <w:style w:type="character" w:customStyle="1" w:styleId="msosubtleemphasis0">
    <w:name w:val="msosubtleemphasis"/>
    <w:uiPriority w:val="99"/>
    <w:qFormat/>
    <w:rsid w:val="00404E9D"/>
    <w:rPr>
      <w:i/>
      <w:color w:val="808080"/>
    </w:rPr>
  </w:style>
  <w:style w:type="character" w:customStyle="1" w:styleId="FontStyle120">
    <w:name w:val="Font Style120"/>
    <w:uiPriority w:val="99"/>
    <w:qFormat/>
    <w:rsid w:val="00404E9D"/>
    <w:rPr>
      <w:rFonts w:ascii="Times New Roman" w:hAnsi="Times New Roman"/>
      <w:b/>
      <w:sz w:val="26"/>
    </w:rPr>
  </w:style>
  <w:style w:type="character" w:customStyle="1" w:styleId="FontStyle121">
    <w:name w:val="Font Style121"/>
    <w:uiPriority w:val="99"/>
    <w:qFormat/>
    <w:rsid w:val="00404E9D"/>
    <w:rPr>
      <w:rFonts w:ascii="Times New Roman" w:hAnsi="Times New Roman"/>
      <w:sz w:val="26"/>
    </w:rPr>
  </w:style>
  <w:style w:type="character" w:customStyle="1" w:styleId="232">
    <w:name w:val="Знак Знак23 Знак2"/>
    <w:uiPriority w:val="99"/>
    <w:qFormat/>
    <w:locked/>
    <w:rsid w:val="00404E9D"/>
    <w:rPr>
      <w:rFonts w:ascii="Tahoma" w:hAnsi="Tahoma"/>
      <w:sz w:val="16"/>
    </w:rPr>
  </w:style>
  <w:style w:type="character" w:customStyle="1" w:styleId="t9">
    <w:name w:val="t9"/>
    <w:uiPriority w:val="99"/>
    <w:qFormat/>
    <w:rsid w:val="00404E9D"/>
  </w:style>
  <w:style w:type="character" w:customStyle="1" w:styleId="t10">
    <w:name w:val="t10"/>
    <w:uiPriority w:val="99"/>
    <w:qFormat/>
    <w:rsid w:val="00404E9D"/>
  </w:style>
  <w:style w:type="character" w:customStyle="1" w:styleId="c2">
    <w:name w:val="c2"/>
    <w:uiPriority w:val="99"/>
    <w:qFormat/>
    <w:rsid w:val="00404E9D"/>
  </w:style>
  <w:style w:type="character" w:customStyle="1" w:styleId="c0">
    <w:name w:val="c0"/>
    <w:uiPriority w:val="99"/>
    <w:qFormat/>
    <w:rsid w:val="00404E9D"/>
  </w:style>
  <w:style w:type="character" w:customStyle="1" w:styleId="ft776">
    <w:name w:val="ft776"/>
    <w:uiPriority w:val="99"/>
    <w:qFormat/>
    <w:rsid w:val="00404E9D"/>
  </w:style>
  <w:style w:type="character" w:customStyle="1" w:styleId="highlight">
    <w:name w:val="highlight"/>
    <w:uiPriority w:val="99"/>
    <w:qFormat/>
    <w:rsid w:val="00404E9D"/>
  </w:style>
  <w:style w:type="character" w:customStyle="1" w:styleId="ft431">
    <w:name w:val="ft431"/>
    <w:uiPriority w:val="99"/>
    <w:qFormat/>
    <w:rsid w:val="00404E9D"/>
  </w:style>
  <w:style w:type="character" w:customStyle="1" w:styleId="ft793">
    <w:name w:val="ft793"/>
    <w:uiPriority w:val="99"/>
    <w:qFormat/>
    <w:rsid w:val="00404E9D"/>
  </w:style>
  <w:style w:type="character" w:customStyle="1" w:styleId="ft802">
    <w:name w:val="ft802"/>
    <w:uiPriority w:val="99"/>
    <w:qFormat/>
    <w:rsid w:val="00404E9D"/>
  </w:style>
  <w:style w:type="character" w:customStyle="1" w:styleId="ft890">
    <w:name w:val="ft890"/>
    <w:uiPriority w:val="99"/>
    <w:qFormat/>
    <w:rsid w:val="00404E9D"/>
  </w:style>
  <w:style w:type="character" w:customStyle="1" w:styleId="ft904">
    <w:name w:val="ft904"/>
    <w:uiPriority w:val="99"/>
    <w:qFormat/>
    <w:rsid w:val="00404E9D"/>
  </w:style>
  <w:style w:type="character" w:customStyle="1" w:styleId="ft914">
    <w:name w:val="ft914"/>
    <w:uiPriority w:val="99"/>
    <w:qFormat/>
    <w:rsid w:val="00404E9D"/>
  </w:style>
  <w:style w:type="character" w:customStyle="1" w:styleId="1fff">
    <w:name w:val="Текст Знак1"/>
    <w:uiPriority w:val="99"/>
    <w:qFormat/>
    <w:locked/>
    <w:rsid w:val="00404E9D"/>
    <w:rPr>
      <w:rFonts w:ascii="Courier New" w:hAnsi="Courier New"/>
      <w:lang w:val="ru-RU" w:eastAsia="ru-RU"/>
    </w:rPr>
  </w:style>
  <w:style w:type="character" w:customStyle="1" w:styleId="accented">
    <w:name w:val="accented"/>
    <w:basedOn w:val="a3"/>
    <w:uiPriority w:val="99"/>
    <w:qFormat/>
    <w:rsid w:val="00404E9D"/>
    <w:rPr>
      <w:rFonts w:cs="Times New Roman"/>
    </w:rPr>
  </w:style>
  <w:style w:type="character" w:customStyle="1" w:styleId="FontStyle214">
    <w:name w:val="Font Style214"/>
    <w:uiPriority w:val="99"/>
    <w:qFormat/>
    <w:rsid w:val="00404E9D"/>
    <w:rPr>
      <w:rFonts w:ascii="Trebuchet MS" w:hAnsi="Trebuchet MS"/>
      <w:b/>
      <w:color w:val="000000"/>
      <w:sz w:val="22"/>
    </w:rPr>
  </w:style>
  <w:style w:type="character" w:customStyle="1" w:styleId="affffffe">
    <w:name w:val="Цветовое выделение"/>
    <w:uiPriority w:val="99"/>
    <w:qFormat/>
    <w:rsid w:val="00404E9D"/>
    <w:rPr>
      <w:b/>
      <w:color w:val="000080"/>
      <w:sz w:val="22"/>
    </w:rPr>
  </w:style>
  <w:style w:type="character" w:customStyle="1" w:styleId="afffffff">
    <w:name w:val="Гипертекстовая ссылка"/>
    <w:uiPriority w:val="99"/>
    <w:qFormat/>
    <w:rsid w:val="00404E9D"/>
    <w:rPr>
      <w:b/>
      <w:color w:val="008000"/>
      <w:sz w:val="22"/>
      <w:u w:val="single"/>
    </w:rPr>
  </w:style>
  <w:style w:type="character" w:customStyle="1" w:styleId="1fff0">
    <w:name w:val="Схема документа Знак1"/>
    <w:uiPriority w:val="99"/>
    <w:qFormat/>
    <w:rsid w:val="00404E9D"/>
    <w:rPr>
      <w:rFonts w:ascii="Tahoma" w:hAnsi="Tahoma"/>
      <w:sz w:val="16"/>
      <w:lang w:val="ru-RU" w:eastAsia="ru-RU"/>
    </w:rPr>
  </w:style>
  <w:style w:type="character" w:customStyle="1" w:styleId="HTML11">
    <w:name w:val="Стандартный HTML Знак1"/>
    <w:uiPriority w:val="99"/>
    <w:qFormat/>
    <w:rsid w:val="00404E9D"/>
    <w:rPr>
      <w:rFonts w:ascii="Consolas" w:hAnsi="Consolas"/>
      <w:sz w:val="20"/>
      <w:lang w:val="ru-RU" w:eastAsia="ru-RU"/>
    </w:rPr>
  </w:style>
  <w:style w:type="character" w:customStyle="1" w:styleId="1fff1">
    <w:name w:val="Верхний колонтитул Знак1"/>
    <w:uiPriority w:val="99"/>
    <w:qFormat/>
    <w:rsid w:val="00404E9D"/>
    <w:rPr>
      <w:rFonts w:ascii="Times New Roman" w:hAnsi="Times New Roman"/>
      <w:sz w:val="24"/>
      <w:lang w:val="ru-RU" w:eastAsia="ru-RU"/>
    </w:rPr>
  </w:style>
  <w:style w:type="character" w:customStyle="1" w:styleId="218">
    <w:name w:val="Основной текст 2 Знак1"/>
    <w:uiPriority w:val="99"/>
    <w:qFormat/>
    <w:rsid w:val="00404E9D"/>
    <w:rPr>
      <w:rFonts w:ascii="Times New Roman" w:hAnsi="Times New Roman"/>
      <w:sz w:val="24"/>
      <w:lang w:val="ru-RU" w:eastAsia="ru-RU"/>
    </w:rPr>
  </w:style>
  <w:style w:type="character" w:customStyle="1" w:styleId="1fff2">
    <w:name w:val="Текст выноски Знак1"/>
    <w:uiPriority w:val="99"/>
    <w:qFormat/>
    <w:rsid w:val="00404E9D"/>
    <w:rPr>
      <w:rFonts w:ascii="Tahoma" w:hAnsi="Tahoma"/>
      <w:sz w:val="16"/>
      <w:lang w:val="ru-RU" w:eastAsia="ru-RU"/>
    </w:rPr>
  </w:style>
  <w:style w:type="character" w:customStyle="1" w:styleId="FontStyle53">
    <w:name w:val="Font Style53"/>
    <w:uiPriority w:val="99"/>
    <w:qFormat/>
    <w:rsid w:val="00404E9D"/>
    <w:rPr>
      <w:rFonts w:ascii="Arial" w:hAnsi="Arial"/>
      <w:b/>
      <w:sz w:val="18"/>
    </w:rPr>
  </w:style>
  <w:style w:type="paragraph" w:customStyle="1" w:styleId="3f1">
    <w:name w:val="Знак Знак Знак Знак Знак Знак Знак Знак Знак Знак Знак Знак Знак3"/>
    <w:basedOn w:val="a2"/>
    <w:uiPriority w:val="99"/>
    <w:qFormat/>
    <w:rsid w:val="00404E9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219">
    <w:name w:val="Красная строка 2 Знак1"/>
    <w:uiPriority w:val="99"/>
    <w:qFormat/>
    <w:rsid w:val="00404E9D"/>
    <w:rPr>
      <w:sz w:val="24"/>
      <w:lang w:val="ru-RU" w:eastAsia="ru-RU"/>
    </w:rPr>
  </w:style>
  <w:style w:type="character" w:customStyle="1" w:styleId="1fff3">
    <w:name w:val="Название Знак1"/>
    <w:uiPriority w:val="99"/>
    <w:qFormat/>
    <w:rsid w:val="00404E9D"/>
    <w:rPr>
      <w:rFonts w:ascii="Cambria" w:hAnsi="Cambria"/>
      <w:color w:val="17365D"/>
      <w:spacing w:val="5"/>
      <w:kern w:val="28"/>
      <w:sz w:val="52"/>
      <w:lang w:eastAsia="ru-RU"/>
    </w:rPr>
  </w:style>
  <w:style w:type="character" w:customStyle="1" w:styleId="1fff4">
    <w:name w:val="Подзаголовок Знак1"/>
    <w:uiPriority w:val="99"/>
    <w:qFormat/>
    <w:rsid w:val="00404E9D"/>
    <w:rPr>
      <w:rFonts w:ascii="Cambria" w:hAnsi="Cambria"/>
      <w:sz w:val="24"/>
    </w:rPr>
  </w:style>
  <w:style w:type="character" w:customStyle="1" w:styleId="font0">
    <w:name w:val="font0"/>
    <w:basedOn w:val="a3"/>
    <w:uiPriority w:val="99"/>
    <w:qFormat/>
    <w:rsid w:val="00404E9D"/>
    <w:rPr>
      <w:rFonts w:cs="Times New Roman"/>
    </w:rPr>
  </w:style>
  <w:style w:type="character" w:customStyle="1" w:styleId="s3">
    <w:name w:val="s3"/>
    <w:uiPriority w:val="99"/>
    <w:qFormat/>
    <w:rsid w:val="00404E9D"/>
  </w:style>
  <w:style w:type="character" w:customStyle="1" w:styleId="FontStyle46">
    <w:name w:val="Font Style46"/>
    <w:uiPriority w:val="99"/>
    <w:qFormat/>
    <w:rsid w:val="00404E9D"/>
    <w:rPr>
      <w:rFonts w:ascii="Times New Roman" w:hAnsi="Times New Roman"/>
      <w:b/>
      <w:sz w:val="30"/>
    </w:rPr>
  </w:style>
  <w:style w:type="character" w:customStyle="1" w:styleId="newstitle">
    <w:name w:val="news_title"/>
    <w:basedOn w:val="a3"/>
    <w:uiPriority w:val="99"/>
    <w:qFormat/>
    <w:rsid w:val="00404E9D"/>
    <w:rPr>
      <w:rFonts w:cs="Times New Roman"/>
    </w:rPr>
  </w:style>
  <w:style w:type="character" w:customStyle="1" w:styleId="s1">
    <w:name w:val="s1"/>
    <w:uiPriority w:val="99"/>
    <w:qFormat/>
    <w:rsid w:val="00404E9D"/>
  </w:style>
  <w:style w:type="character" w:customStyle="1" w:styleId="WW8Num8z0">
    <w:name w:val="WW8Num8z0"/>
    <w:uiPriority w:val="99"/>
    <w:qFormat/>
    <w:rsid w:val="00404E9D"/>
    <w:rPr>
      <w:rFonts w:ascii="Wingdings 2" w:hAnsi="Wingdings 2"/>
    </w:rPr>
  </w:style>
  <w:style w:type="paragraph" w:customStyle="1" w:styleId="31a">
    <w:name w:val="Знак31"/>
    <w:basedOn w:val="a2"/>
    <w:uiPriority w:val="99"/>
    <w:qFormat/>
    <w:rsid w:val="00404E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ep">
    <w:name w:val="ep"/>
    <w:basedOn w:val="a3"/>
    <w:uiPriority w:val="99"/>
    <w:qFormat/>
    <w:rsid w:val="00404E9D"/>
    <w:rPr>
      <w:rFonts w:cs="Times New Roman"/>
    </w:rPr>
  </w:style>
  <w:style w:type="character" w:customStyle="1" w:styleId="searchterm1">
    <w:name w:val="searchterm1"/>
    <w:uiPriority w:val="99"/>
    <w:qFormat/>
    <w:rsid w:val="00404E9D"/>
    <w:rPr>
      <w:b/>
      <w:sz w:val="2"/>
      <w:bdr w:val="single" w:sz="6" w:space="0" w:color="0000FF"/>
      <w:shd w:val="clear" w:color="auto" w:fill="CCCCFF"/>
    </w:rPr>
  </w:style>
  <w:style w:type="character" w:customStyle="1" w:styleId="review-h52">
    <w:name w:val="review-h52"/>
    <w:uiPriority w:val="99"/>
    <w:qFormat/>
    <w:rsid w:val="00404E9D"/>
    <w:rPr>
      <w:b/>
      <w:color w:val="004080"/>
      <w:sz w:val="18"/>
      <w:u w:val="none"/>
    </w:rPr>
  </w:style>
  <w:style w:type="character" w:customStyle="1" w:styleId="FontStyle571">
    <w:name w:val="Font Style571"/>
    <w:uiPriority w:val="99"/>
    <w:qFormat/>
    <w:rsid w:val="00404E9D"/>
    <w:rPr>
      <w:rFonts w:ascii="Candara" w:hAnsi="Candara"/>
      <w:b/>
      <w:sz w:val="24"/>
    </w:rPr>
  </w:style>
  <w:style w:type="character" w:customStyle="1" w:styleId="FontStyle596">
    <w:name w:val="Font Style596"/>
    <w:uiPriority w:val="99"/>
    <w:qFormat/>
    <w:rsid w:val="00404E9D"/>
    <w:rPr>
      <w:rFonts w:ascii="Times New Roman" w:hAnsi="Times New Roman"/>
      <w:b/>
      <w:i/>
      <w:sz w:val="16"/>
    </w:rPr>
  </w:style>
  <w:style w:type="character" w:customStyle="1" w:styleId="FontStyle264">
    <w:name w:val="Font Style264"/>
    <w:uiPriority w:val="99"/>
    <w:qFormat/>
    <w:rsid w:val="00404E9D"/>
    <w:rPr>
      <w:rFonts w:ascii="Franklin Gothic Demi" w:hAnsi="Franklin Gothic Demi"/>
      <w:b/>
      <w:sz w:val="22"/>
    </w:rPr>
  </w:style>
  <w:style w:type="character" w:customStyle="1" w:styleId="FontStyle260">
    <w:name w:val="Font Style260"/>
    <w:uiPriority w:val="99"/>
    <w:qFormat/>
    <w:rsid w:val="00404E9D"/>
    <w:rPr>
      <w:rFonts w:ascii="Franklin Gothic Demi" w:hAnsi="Franklin Gothic Demi"/>
      <w:b/>
      <w:sz w:val="26"/>
    </w:rPr>
  </w:style>
  <w:style w:type="character" w:customStyle="1" w:styleId="FontStyle426">
    <w:name w:val="Font Style426"/>
    <w:uiPriority w:val="99"/>
    <w:qFormat/>
    <w:rsid w:val="00404E9D"/>
    <w:rPr>
      <w:rFonts w:ascii="Times New Roman" w:hAnsi="Times New Roman"/>
      <w:color w:val="000000"/>
      <w:sz w:val="20"/>
    </w:rPr>
  </w:style>
  <w:style w:type="character" w:customStyle="1" w:styleId="FontStyle707">
    <w:name w:val="Font Style707"/>
    <w:uiPriority w:val="99"/>
    <w:qFormat/>
    <w:rsid w:val="00404E9D"/>
    <w:rPr>
      <w:rFonts w:ascii="Bookman Old Style" w:hAnsi="Bookman Old Style"/>
      <w:color w:val="000000"/>
      <w:sz w:val="16"/>
    </w:rPr>
  </w:style>
  <w:style w:type="character" w:customStyle="1" w:styleId="FontStyle679">
    <w:name w:val="Font Style679"/>
    <w:uiPriority w:val="99"/>
    <w:qFormat/>
    <w:rsid w:val="00404E9D"/>
    <w:rPr>
      <w:rFonts w:ascii="Times New Roman" w:hAnsi="Times New Roman"/>
      <w:i/>
      <w:color w:val="000000"/>
      <w:sz w:val="20"/>
    </w:rPr>
  </w:style>
  <w:style w:type="character" w:customStyle="1" w:styleId="FontStyle695">
    <w:name w:val="Font Style695"/>
    <w:uiPriority w:val="99"/>
    <w:qFormat/>
    <w:rsid w:val="00404E9D"/>
    <w:rPr>
      <w:rFonts w:ascii="Times New Roman" w:hAnsi="Times New Roman"/>
      <w:b/>
      <w:color w:val="000000"/>
      <w:sz w:val="16"/>
    </w:rPr>
  </w:style>
  <w:style w:type="character" w:customStyle="1" w:styleId="FontStyle668">
    <w:name w:val="Font Style668"/>
    <w:uiPriority w:val="99"/>
    <w:qFormat/>
    <w:rsid w:val="00404E9D"/>
    <w:rPr>
      <w:rFonts w:ascii="Times New Roman" w:hAnsi="Times New Roman"/>
      <w:color w:val="000000"/>
      <w:sz w:val="20"/>
    </w:rPr>
  </w:style>
  <w:style w:type="character" w:customStyle="1" w:styleId="FontStyle527">
    <w:name w:val="Font Style527"/>
    <w:uiPriority w:val="99"/>
    <w:qFormat/>
    <w:rsid w:val="00404E9D"/>
    <w:rPr>
      <w:rFonts w:ascii="Times New Roman" w:hAnsi="Times New Roman"/>
      <w:b/>
      <w:color w:val="000000"/>
      <w:sz w:val="16"/>
    </w:rPr>
  </w:style>
  <w:style w:type="character" w:customStyle="1" w:styleId="FontStyle236">
    <w:name w:val="Font Style236"/>
    <w:uiPriority w:val="99"/>
    <w:qFormat/>
    <w:rsid w:val="00404E9D"/>
    <w:rPr>
      <w:rFonts w:ascii="Times New Roman" w:hAnsi="Times New Roman"/>
      <w:color w:val="000000"/>
      <w:sz w:val="20"/>
    </w:rPr>
  </w:style>
  <w:style w:type="character" w:customStyle="1" w:styleId="FontStyle719">
    <w:name w:val="Font Style719"/>
    <w:uiPriority w:val="99"/>
    <w:qFormat/>
    <w:rsid w:val="00404E9D"/>
    <w:rPr>
      <w:rFonts w:ascii="Bookman Old Style" w:hAnsi="Bookman Old Style"/>
      <w:b/>
      <w:color w:val="000000"/>
      <w:sz w:val="16"/>
    </w:rPr>
  </w:style>
  <w:style w:type="character" w:customStyle="1" w:styleId="FontStyle720">
    <w:name w:val="Font Style720"/>
    <w:uiPriority w:val="99"/>
    <w:qFormat/>
    <w:rsid w:val="00404E9D"/>
    <w:rPr>
      <w:rFonts w:ascii="Tahoma" w:hAnsi="Tahoma"/>
      <w:color w:val="000000"/>
      <w:sz w:val="14"/>
    </w:rPr>
  </w:style>
  <w:style w:type="character" w:customStyle="1" w:styleId="FontStyle815">
    <w:name w:val="Font Style815"/>
    <w:uiPriority w:val="99"/>
    <w:qFormat/>
    <w:rsid w:val="00404E9D"/>
    <w:rPr>
      <w:rFonts w:ascii="Bookman Old Style" w:hAnsi="Bookman Old Style"/>
      <w:color w:val="000000"/>
      <w:sz w:val="16"/>
    </w:rPr>
  </w:style>
  <w:style w:type="character" w:customStyle="1" w:styleId="FontStyle106">
    <w:name w:val="Font Style106"/>
    <w:uiPriority w:val="99"/>
    <w:qFormat/>
    <w:rsid w:val="00404E9D"/>
    <w:rPr>
      <w:rFonts w:ascii="Times New Roman" w:hAnsi="Times New Roman"/>
      <w:color w:val="000000"/>
      <w:sz w:val="24"/>
    </w:rPr>
  </w:style>
  <w:style w:type="character" w:customStyle="1" w:styleId="FontStyle122">
    <w:name w:val="Font Style122"/>
    <w:uiPriority w:val="99"/>
    <w:qFormat/>
    <w:rsid w:val="00404E9D"/>
    <w:rPr>
      <w:rFonts w:ascii="Times New Roman" w:hAnsi="Times New Roman"/>
      <w:color w:val="000000"/>
      <w:sz w:val="22"/>
    </w:rPr>
  </w:style>
  <w:style w:type="character" w:customStyle="1" w:styleId="146pt">
    <w:name w:val="Основной текст (14) + 6 pt"/>
    <w:uiPriority w:val="99"/>
    <w:qFormat/>
    <w:rsid w:val="00404E9D"/>
    <w:rPr>
      <w:rFonts w:ascii="Times New Roman" w:hAnsi="Times New Roman"/>
      <w:sz w:val="12"/>
      <w:shd w:val="clear" w:color="auto" w:fill="FFFFFF"/>
    </w:rPr>
  </w:style>
  <w:style w:type="character" w:customStyle="1" w:styleId="listing-desc">
    <w:name w:val="listing-desc"/>
    <w:uiPriority w:val="99"/>
    <w:qFormat/>
    <w:rsid w:val="00404E9D"/>
  </w:style>
  <w:style w:type="character" w:customStyle="1" w:styleId="WW8Num1z0">
    <w:name w:val="WW8Num1z0"/>
    <w:uiPriority w:val="99"/>
    <w:qFormat/>
    <w:rsid w:val="00404E9D"/>
  </w:style>
  <w:style w:type="character" w:customStyle="1" w:styleId="WW8Num2z0">
    <w:name w:val="WW8Num2z0"/>
    <w:uiPriority w:val="99"/>
    <w:qFormat/>
    <w:rsid w:val="00404E9D"/>
  </w:style>
  <w:style w:type="character" w:customStyle="1" w:styleId="WW8Num3z0">
    <w:name w:val="WW8Num3z0"/>
    <w:uiPriority w:val="99"/>
    <w:qFormat/>
    <w:rsid w:val="00404E9D"/>
  </w:style>
  <w:style w:type="character" w:customStyle="1" w:styleId="WW8Num1z1">
    <w:name w:val="WW8Num1z1"/>
    <w:uiPriority w:val="99"/>
    <w:qFormat/>
    <w:rsid w:val="00404E9D"/>
  </w:style>
  <w:style w:type="character" w:customStyle="1" w:styleId="WW8Num1z2">
    <w:name w:val="WW8Num1z2"/>
    <w:uiPriority w:val="99"/>
    <w:qFormat/>
    <w:rsid w:val="00404E9D"/>
  </w:style>
  <w:style w:type="character" w:customStyle="1" w:styleId="WW8Num1z3">
    <w:name w:val="WW8Num1z3"/>
    <w:uiPriority w:val="99"/>
    <w:qFormat/>
    <w:rsid w:val="00404E9D"/>
  </w:style>
  <w:style w:type="character" w:customStyle="1" w:styleId="WW8Num1z4">
    <w:name w:val="WW8Num1z4"/>
    <w:uiPriority w:val="99"/>
    <w:qFormat/>
    <w:rsid w:val="00404E9D"/>
  </w:style>
  <w:style w:type="character" w:customStyle="1" w:styleId="WW8Num1z5">
    <w:name w:val="WW8Num1z5"/>
    <w:uiPriority w:val="99"/>
    <w:qFormat/>
    <w:rsid w:val="00404E9D"/>
  </w:style>
  <w:style w:type="character" w:customStyle="1" w:styleId="WW8Num1z6">
    <w:name w:val="WW8Num1z6"/>
    <w:uiPriority w:val="99"/>
    <w:qFormat/>
    <w:rsid w:val="00404E9D"/>
  </w:style>
  <w:style w:type="character" w:customStyle="1" w:styleId="WW8Num1z7">
    <w:name w:val="WW8Num1z7"/>
    <w:uiPriority w:val="99"/>
    <w:qFormat/>
    <w:rsid w:val="00404E9D"/>
  </w:style>
  <w:style w:type="character" w:customStyle="1" w:styleId="WW8Num1z8">
    <w:name w:val="WW8Num1z8"/>
    <w:uiPriority w:val="99"/>
    <w:qFormat/>
    <w:rsid w:val="00404E9D"/>
  </w:style>
  <w:style w:type="character" w:customStyle="1" w:styleId="1fff5">
    <w:name w:val="Основной шрифт абзаца1"/>
    <w:uiPriority w:val="99"/>
    <w:qFormat/>
    <w:rsid w:val="00404E9D"/>
  </w:style>
  <w:style w:type="character" w:styleId="afffffff0">
    <w:name w:val="Placeholder Text"/>
    <w:basedOn w:val="a3"/>
    <w:uiPriority w:val="99"/>
    <w:qFormat/>
    <w:rsid w:val="00404E9D"/>
    <w:rPr>
      <w:rFonts w:cs="Times New Roman"/>
      <w:color w:val="808080"/>
    </w:rPr>
  </w:style>
  <w:style w:type="character" w:customStyle="1" w:styleId="afffffff1">
    <w:name w:val="Символ сноски"/>
    <w:uiPriority w:val="99"/>
    <w:qFormat/>
    <w:rsid w:val="00404E9D"/>
    <w:rPr>
      <w:vertAlign w:val="superscript"/>
    </w:rPr>
  </w:style>
  <w:style w:type="character" w:customStyle="1" w:styleId="-">
    <w:name w:val="опред-е"/>
    <w:uiPriority w:val="99"/>
    <w:qFormat/>
    <w:rsid w:val="00404E9D"/>
    <w:rPr>
      <w:b/>
    </w:rPr>
  </w:style>
  <w:style w:type="character" w:customStyle="1" w:styleId="FontStyle436">
    <w:name w:val="Font Style436"/>
    <w:uiPriority w:val="99"/>
    <w:qFormat/>
    <w:rsid w:val="00404E9D"/>
    <w:rPr>
      <w:rFonts w:ascii="Times New Roman" w:hAnsi="Times New Roman"/>
      <w:b/>
      <w:sz w:val="18"/>
    </w:rPr>
  </w:style>
  <w:style w:type="character" w:customStyle="1" w:styleId="FontStyle434">
    <w:name w:val="Font Style434"/>
    <w:uiPriority w:val="99"/>
    <w:qFormat/>
    <w:rsid w:val="00404E9D"/>
    <w:rPr>
      <w:rFonts w:ascii="Times New Roman" w:hAnsi="Times New Roman"/>
      <w:sz w:val="18"/>
    </w:rPr>
  </w:style>
  <w:style w:type="character" w:customStyle="1" w:styleId="2ff2">
    <w:name w:val="Основной текст Знак2"/>
    <w:uiPriority w:val="99"/>
    <w:qFormat/>
    <w:locked/>
    <w:rsid w:val="00404E9D"/>
    <w:rPr>
      <w:sz w:val="24"/>
      <w:lang w:val="ru-RU" w:eastAsia="ru-RU"/>
    </w:rPr>
  </w:style>
  <w:style w:type="character" w:customStyle="1" w:styleId="95">
    <w:name w:val="Знак Знак9"/>
    <w:uiPriority w:val="99"/>
    <w:qFormat/>
    <w:locked/>
    <w:rsid w:val="00404E9D"/>
    <w:rPr>
      <w:rFonts w:ascii="Cambria" w:hAnsi="Cambria"/>
      <w:b/>
      <w:color w:val="4F81BD"/>
      <w:sz w:val="26"/>
      <w:lang w:val="ru-RU" w:eastAsia="en-US"/>
    </w:rPr>
  </w:style>
  <w:style w:type="character" w:customStyle="1" w:styleId="532">
    <w:name w:val="Знак Знак53"/>
    <w:uiPriority w:val="99"/>
    <w:qFormat/>
    <w:locked/>
    <w:rsid w:val="00404E9D"/>
    <w:rPr>
      <w:b/>
      <w:caps/>
      <w:sz w:val="24"/>
      <w:lang w:val="ru-RU" w:eastAsia="ru-RU"/>
    </w:rPr>
  </w:style>
  <w:style w:type="character" w:customStyle="1" w:styleId="HTML11a">
    <w:name w:val="Адрес HTML Знак11"/>
    <w:uiPriority w:val="99"/>
    <w:qFormat/>
    <w:rsid w:val="00404E9D"/>
    <w:rPr>
      <w:rFonts w:ascii="Times New Roman" w:hAnsi="Times New Roman"/>
      <w:i/>
      <w:sz w:val="24"/>
    </w:rPr>
  </w:style>
  <w:style w:type="character" w:customStyle="1" w:styleId="st1">
    <w:name w:val="st1"/>
    <w:basedOn w:val="a3"/>
    <w:uiPriority w:val="99"/>
    <w:qFormat/>
    <w:rsid w:val="00404E9D"/>
    <w:rPr>
      <w:rFonts w:cs="Times New Roman"/>
    </w:rPr>
  </w:style>
  <w:style w:type="character" w:customStyle="1" w:styleId="11f">
    <w:name w:val="Основной текст с отступом Знак11"/>
    <w:uiPriority w:val="99"/>
    <w:semiHidden/>
    <w:rsid w:val="00404E9D"/>
    <w:rPr>
      <w:rFonts w:ascii="Times New Roman" w:hAnsi="Times New Roman"/>
      <w:sz w:val="24"/>
      <w:lang w:eastAsia="ru-RU"/>
    </w:rPr>
  </w:style>
  <w:style w:type="character" w:customStyle="1" w:styleId="1fff6">
    <w:name w:val="Текст примечания Знак1"/>
    <w:uiPriority w:val="99"/>
    <w:qFormat/>
    <w:rsid w:val="00404E9D"/>
    <w:rPr>
      <w:rFonts w:ascii="Times New Roman" w:hAnsi="Times New Roman"/>
      <w:sz w:val="20"/>
      <w:lang w:eastAsia="ru-RU"/>
    </w:rPr>
  </w:style>
  <w:style w:type="character" w:customStyle="1" w:styleId="21a">
    <w:name w:val="Основной текст с отступом 2 Знак1"/>
    <w:uiPriority w:val="99"/>
    <w:qFormat/>
    <w:rsid w:val="00404E9D"/>
    <w:rPr>
      <w:rFonts w:ascii="Times New Roman" w:hAnsi="Times New Roman"/>
      <w:sz w:val="24"/>
      <w:lang w:eastAsia="ru-RU"/>
    </w:rPr>
  </w:style>
  <w:style w:type="character" w:customStyle="1" w:styleId="2ff3">
    <w:name w:val="Основной текст Знак Знак Знак2"/>
    <w:uiPriority w:val="99"/>
    <w:qFormat/>
    <w:locked/>
    <w:rsid w:val="00404E9D"/>
    <w:rPr>
      <w:sz w:val="24"/>
      <w:lang w:val="ru-RU" w:eastAsia="ru-RU"/>
    </w:rPr>
  </w:style>
  <w:style w:type="character" w:customStyle="1" w:styleId="FontStyle126">
    <w:name w:val="Font Style126"/>
    <w:uiPriority w:val="99"/>
    <w:qFormat/>
    <w:rsid w:val="00404E9D"/>
    <w:rPr>
      <w:rFonts w:ascii="Times New Roman" w:hAnsi="Times New Roman"/>
      <w:color w:val="000000"/>
      <w:sz w:val="20"/>
    </w:rPr>
  </w:style>
  <w:style w:type="character" w:customStyle="1" w:styleId="13a">
    <w:name w:val="Знак Знак13"/>
    <w:uiPriority w:val="99"/>
    <w:qFormat/>
    <w:locked/>
    <w:rsid w:val="00404E9D"/>
    <w:rPr>
      <w:color w:val="000000"/>
      <w:sz w:val="24"/>
    </w:rPr>
  </w:style>
  <w:style w:type="character" w:customStyle="1" w:styleId="11f0">
    <w:name w:val="Знак Знак11"/>
    <w:uiPriority w:val="99"/>
    <w:qFormat/>
    <w:locked/>
    <w:rsid w:val="00404E9D"/>
    <w:rPr>
      <w:sz w:val="24"/>
    </w:rPr>
  </w:style>
  <w:style w:type="character" w:customStyle="1" w:styleId="231">
    <w:name w:val="Знак Знак231"/>
    <w:uiPriority w:val="99"/>
    <w:qFormat/>
    <w:locked/>
    <w:rsid w:val="00404E9D"/>
    <w:rPr>
      <w:sz w:val="24"/>
      <w:lang w:val="ru-RU" w:eastAsia="ru-RU"/>
    </w:rPr>
  </w:style>
  <w:style w:type="character" w:customStyle="1" w:styleId="5310">
    <w:name w:val="Знак Знак531"/>
    <w:uiPriority w:val="99"/>
    <w:qFormat/>
    <w:locked/>
    <w:rsid w:val="00404E9D"/>
    <w:rPr>
      <w:b/>
      <w:caps/>
      <w:sz w:val="24"/>
      <w:lang w:val="ru-RU" w:eastAsia="ru-RU"/>
    </w:rPr>
  </w:style>
  <w:style w:type="character" w:customStyle="1" w:styleId="1510">
    <w:name w:val="Знак Знак151"/>
    <w:uiPriority w:val="99"/>
    <w:qFormat/>
    <w:rsid w:val="00404E9D"/>
    <w:rPr>
      <w:rFonts w:ascii="Times New Roman" w:hAnsi="Times New Roman"/>
      <w:sz w:val="24"/>
      <w:lang w:eastAsia="ru-RU"/>
    </w:rPr>
  </w:style>
  <w:style w:type="character" w:customStyle="1" w:styleId="460">
    <w:name w:val="Знак Знак46"/>
    <w:uiPriority w:val="99"/>
    <w:qFormat/>
    <w:locked/>
    <w:rsid w:val="00404E9D"/>
    <w:rPr>
      <w:rFonts w:ascii="Arial" w:hAnsi="Arial"/>
      <w:b/>
      <w:i/>
      <w:sz w:val="28"/>
      <w:lang w:val="ru-RU" w:eastAsia="en-US"/>
    </w:rPr>
  </w:style>
  <w:style w:type="paragraph" w:customStyle="1" w:styleId="opredelenie">
    <w:name w:val="opredelenie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710">
    <w:name w:val="Знак Знак171"/>
    <w:uiPriority w:val="99"/>
    <w:qFormat/>
    <w:locked/>
    <w:rsid w:val="00404E9D"/>
    <w:rPr>
      <w:i/>
      <w:sz w:val="24"/>
      <w:lang w:val="ru-RU" w:eastAsia="ru-RU"/>
    </w:rPr>
  </w:style>
  <w:style w:type="character" w:customStyle="1" w:styleId="ConsPlusNormal0">
    <w:name w:val="ConsPlusNormal Знак"/>
    <w:link w:val="ConsPlusNormal"/>
    <w:uiPriority w:val="99"/>
    <w:qFormat/>
    <w:locked/>
    <w:rsid w:val="00404E9D"/>
    <w:rPr>
      <w:rFonts w:ascii="Arial" w:eastAsia="Calibri" w:hAnsi="Arial" w:cs="Times New Roman"/>
      <w:lang w:eastAsia="ru-RU"/>
    </w:rPr>
  </w:style>
  <w:style w:type="paragraph" w:customStyle="1" w:styleId="rvps4">
    <w:name w:val="rvps4"/>
    <w:basedOn w:val="a2"/>
    <w:uiPriority w:val="99"/>
    <w:qFormat/>
    <w:rsid w:val="00404E9D"/>
    <w:pPr>
      <w:widowControl/>
      <w:snapToGrid/>
      <w:spacing w:before="0" w:after="0"/>
      <w:jc w:val="both"/>
    </w:pPr>
    <w:rPr>
      <w:rFonts w:eastAsia="Times New Roman"/>
      <w:szCs w:val="24"/>
    </w:rPr>
  </w:style>
  <w:style w:type="character" w:customStyle="1" w:styleId="1fff7">
    <w:name w:val="Без интервала Знак1"/>
    <w:link w:val="48"/>
    <w:uiPriority w:val="99"/>
    <w:qFormat/>
    <w:locked/>
    <w:rsid w:val="00404E9D"/>
  </w:style>
  <w:style w:type="paragraph" w:customStyle="1" w:styleId="48">
    <w:name w:val="Без интервала4"/>
    <w:link w:val="1fff7"/>
    <w:uiPriority w:val="99"/>
    <w:qFormat/>
    <w:rsid w:val="00404E9D"/>
    <w:pPr>
      <w:spacing w:after="0" w:line="240" w:lineRule="auto"/>
    </w:pPr>
  </w:style>
  <w:style w:type="character" w:customStyle="1" w:styleId="3f2">
    <w:name w:val="3 ступень Знак"/>
    <w:link w:val="3f3"/>
    <w:uiPriority w:val="99"/>
    <w:qFormat/>
    <w:locked/>
    <w:rsid w:val="00404E9D"/>
    <w:rPr>
      <w:rFonts w:ascii="BodoniCTT" w:hAnsi="BodoniCTT"/>
      <w:b/>
    </w:rPr>
  </w:style>
  <w:style w:type="paragraph" w:customStyle="1" w:styleId="3f3">
    <w:name w:val="3 ступень"/>
    <w:basedOn w:val="a2"/>
    <w:link w:val="3f2"/>
    <w:uiPriority w:val="99"/>
    <w:qFormat/>
    <w:rsid w:val="00404E9D"/>
    <w:pPr>
      <w:keepNext/>
      <w:widowControl/>
      <w:overflowPunct w:val="0"/>
      <w:autoSpaceDE w:val="0"/>
      <w:autoSpaceDN w:val="0"/>
      <w:adjustRightInd w:val="0"/>
      <w:snapToGrid/>
      <w:spacing w:before="120" w:after="0"/>
    </w:pPr>
    <w:rPr>
      <w:rFonts w:ascii="BodoniCTT" w:eastAsiaTheme="minorHAnsi" w:hAnsi="BodoniCTT" w:cstheme="minorBidi"/>
      <w:b/>
      <w:sz w:val="22"/>
      <w:szCs w:val="22"/>
      <w:lang w:eastAsia="en-US"/>
    </w:rPr>
  </w:style>
  <w:style w:type="paragraph" w:customStyle="1" w:styleId="Style28">
    <w:name w:val="Style28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Style7">
    <w:name w:val="Style7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6">
    <w:name w:val="Style36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F9">
    <w:name w:val="ОбычныF9"/>
    <w:uiPriority w:val="99"/>
    <w:qFormat/>
    <w:rsid w:val="00404E9D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9">
    <w:name w:val="Квадрат4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/>
      <w:jc w:val="both"/>
    </w:pPr>
    <w:rPr>
      <w:rFonts w:ascii="a_Timer" w:eastAsia="Times New Roman" w:hAnsi="a_Timer" w:cs="a_Timer"/>
      <w:szCs w:val="24"/>
      <w:lang w:val="en-US"/>
    </w:rPr>
  </w:style>
  <w:style w:type="paragraph" w:customStyle="1" w:styleId="p3">
    <w:name w:val="p3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4">
    <w:name w:val="p4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rvts6">
    <w:name w:val="rvts6"/>
    <w:uiPriority w:val="99"/>
    <w:qFormat/>
    <w:rsid w:val="00404E9D"/>
    <w:rPr>
      <w:rFonts w:ascii="Times New Roman" w:hAnsi="Times New Roman"/>
      <w:sz w:val="28"/>
    </w:rPr>
  </w:style>
  <w:style w:type="character" w:customStyle="1" w:styleId="3917">
    <w:name w:val="3917"/>
    <w:basedOn w:val="a3"/>
    <w:uiPriority w:val="99"/>
    <w:qFormat/>
    <w:rsid w:val="00404E9D"/>
    <w:rPr>
      <w:rFonts w:cs="Times New Roman"/>
    </w:rPr>
  </w:style>
  <w:style w:type="character" w:customStyle="1" w:styleId="epm">
    <w:name w:val="epm"/>
    <w:uiPriority w:val="99"/>
    <w:qFormat/>
    <w:rsid w:val="00404E9D"/>
  </w:style>
  <w:style w:type="character" w:customStyle="1" w:styleId="afffffff2">
    <w:name w:val="Стиль Зеленый"/>
    <w:uiPriority w:val="99"/>
    <w:qFormat/>
    <w:rsid w:val="00404E9D"/>
    <w:rPr>
      <w:color w:val="00B050"/>
      <w:spacing w:val="0"/>
    </w:rPr>
  </w:style>
  <w:style w:type="character" w:customStyle="1" w:styleId="FontStyle44">
    <w:name w:val="Font Style44"/>
    <w:uiPriority w:val="99"/>
    <w:qFormat/>
    <w:rsid w:val="00404E9D"/>
    <w:rPr>
      <w:rFonts w:ascii="Times New Roman" w:hAnsi="Times New Roman"/>
      <w:b/>
      <w:sz w:val="26"/>
    </w:rPr>
  </w:style>
  <w:style w:type="character" w:customStyle="1" w:styleId="FontStyle45">
    <w:name w:val="Font Style45"/>
    <w:uiPriority w:val="99"/>
    <w:qFormat/>
    <w:rsid w:val="00404E9D"/>
    <w:rPr>
      <w:rFonts w:ascii="Times New Roman" w:hAnsi="Times New Roman"/>
      <w:i/>
      <w:sz w:val="26"/>
    </w:rPr>
  </w:style>
  <w:style w:type="character" w:customStyle="1" w:styleId="s10">
    <w:name w:val="s_10"/>
    <w:basedOn w:val="a3"/>
    <w:uiPriority w:val="99"/>
    <w:qFormat/>
    <w:rsid w:val="00404E9D"/>
    <w:rPr>
      <w:rFonts w:cs="Times New Roman"/>
    </w:rPr>
  </w:style>
  <w:style w:type="character" w:customStyle="1" w:styleId="s5">
    <w:name w:val="s5"/>
    <w:basedOn w:val="a3"/>
    <w:uiPriority w:val="99"/>
    <w:qFormat/>
    <w:rsid w:val="00404E9D"/>
    <w:rPr>
      <w:rFonts w:cs="Times New Roman"/>
    </w:rPr>
  </w:style>
  <w:style w:type="character" w:customStyle="1" w:styleId="sz12">
    <w:name w:val="sz12"/>
    <w:basedOn w:val="a3"/>
    <w:uiPriority w:val="99"/>
    <w:qFormat/>
    <w:rsid w:val="00404E9D"/>
    <w:rPr>
      <w:rFonts w:cs="Times New Roman"/>
    </w:rPr>
  </w:style>
  <w:style w:type="character" w:customStyle="1" w:styleId="s6">
    <w:name w:val="s6"/>
    <w:basedOn w:val="a3"/>
    <w:uiPriority w:val="99"/>
    <w:qFormat/>
    <w:rsid w:val="00404E9D"/>
    <w:rPr>
      <w:rFonts w:cs="Times New Roman"/>
    </w:rPr>
  </w:style>
  <w:style w:type="character" w:customStyle="1" w:styleId="FontStyle133">
    <w:name w:val="Font Style133"/>
    <w:uiPriority w:val="99"/>
    <w:qFormat/>
    <w:rsid w:val="00404E9D"/>
    <w:rPr>
      <w:rFonts w:ascii="Times New Roman" w:hAnsi="Times New Roman"/>
      <w:i/>
      <w:sz w:val="18"/>
    </w:rPr>
  </w:style>
  <w:style w:type="character" w:customStyle="1" w:styleId="blk3">
    <w:name w:val="blk3"/>
    <w:uiPriority w:val="99"/>
    <w:qFormat/>
    <w:rsid w:val="00404E9D"/>
  </w:style>
  <w:style w:type="character" w:customStyle="1" w:styleId="11f1">
    <w:name w:val="Знак1 Знак Знак1"/>
    <w:uiPriority w:val="99"/>
    <w:qFormat/>
    <w:locked/>
    <w:rsid w:val="00404E9D"/>
    <w:rPr>
      <w:rFonts w:ascii="Times New Roman" w:hAnsi="Times New Roman"/>
      <w:sz w:val="24"/>
      <w:lang w:eastAsia="ru-RU"/>
    </w:rPr>
  </w:style>
  <w:style w:type="character" w:customStyle="1" w:styleId="461">
    <w:name w:val="Знак Знак461"/>
    <w:uiPriority w:val="99"/>
    <w:qFormat/>
    <w:locked/>
    <w:rsid w:val="00404E9D"/>
    <w:rPr>
      <w:b/>
      <w:sz w:val="27"/>
      <w:lang w:val="ru-RU" w:eastAsia="ru-RU"/>
    </w:rPr>
  </w:style>
  <w:style w:type="character" w:customStyle="1" w:styleId="3111">
    <w:name w:val="Знак3 Знак Знак11"/>
    <w:uiPriority w:val="99"/>
    <w:qFormat/>
    <w:locked/>
    <w:rsid w:val="00404E9D"/>
    <w:rPr>
      <w:rFonts w:ascii="Arial" w:hAnsi="Arial"/>
      <w:b/>
      <w:i/>
      <w:sz w:val="28"/>
      <w:lang w:val="ru-RU" w:eastAsia="en-US"/>
    </w:rPr>
  </w:style>
  <w:style w:type="character" w:customStyle="1" w:styleId="480">
    <w:name w:val="Знак Знак48"/>
    <w:uiPriority w:val="99"/>
    <w:qFormat/>
    <w:locked/>
    <w:rsid w:val="00404E9D"/>
    <w:rPr>
      <w:b/>
      <w:sz w:val="27"/>
      <w:lang w:val="ru-RU" w:eastAsia="ru-RU"/>
    </w:rPr>
  </w:style>
  <w:style w:type="character" w:customStyle="1" w:styleId="21b">
    <w:name w:val="Основной текст с отступом Знак21"/>
    <w:uiPriority w:val="99"/>
    <w:rsid w:val="00404E9D"/>
    <w:rPr>
      <w:rFonts w:ascii="Times New Roman" w:hAnsi="Times New Roman"/>
      <w:sz w:val="24"/>
    </w:rPr>
  </w:style>
  <w:style w:type="paragraph" w:customStyle="1" w:styleId="z-1">
    <w:name w:val="z-Начало формы1"/>
    <w:basedOn w:val="a2"/>
    <w:next w:val="a2"/>
    <w:link w:val="z-"/>
    <w:uiPriority w:val="99"/>
    <w:qFormat/>
    <w:rsid w:val="00404E9D"/>
    <w:pPr>
      <w:widowControl/>
      <w:pBdr>
        <w:bottom w:val="single" w:sz="6" w:space="1" w:color="auto"/>
      </w:pBdr>
      <w:snapToGrid/>
      <w:spacing w:before="0" w:after="0"/>
      <w:jc w:val="center"/>
    </w:pPr>
    <w:rPr>
      <w:rFonts w:ascii="Arial" w:eastAsia="Times New Roman" w:hAnsi="Arial"/>
      <w:b/>
      <w:sz w:val="36"/>
      <w:lang w:eastAsia="en-US"/>
    </w:rPr>
  </w:style>
  <w:style w:type="character" w:customStyle="1" w:styleId="z-TopofFormChar">
    <w:name w:val="z-Top of Form Char"/>
    <w:basedOn w:val="a3"/>
    <w:uiPriority w:val="99"/>
    <w:locked/>
    <w:rsid w:val="00404E9D"/>
    <w:rPr>
      <w:rFonts w:ascii="Arial" w:hAnsi="Arial" w:cs="Times New Roman"/>
      <w:b/>
      <w:sz w:val="20"/>
    </w:rPr>
  </w:style>
  <w:style w:type="character" w:customStyle="1" w:styleId="z-">
    <w:name w:val="z-Начало формы Знак"/>
    <w:basedOn w:val="a3"/>
    <w:link w:val="z-1"/>
    <w:uiPriority w:val="99"/>
    <w:qFormat/>
    <w:locked/>
    <w:rsid w:val="00404E9D"/>
    <w:rPr>
      <w:rFonts w:ascii="Arial" w:eastAsia="Times New Roman" w:hAnsi="Arial" w:cs="Times New Roman"/>
      <w:b/>
      <w:sz w:val="36"/>
      <w:szCs w:val="20"/>
    </w:rPr>
  </w:style>
  <w:style w:type="character" w:customStyle="1" w:styleId="440">
    <w:name w:val="Знак Знак44"/>
    <w:uiPriority w:val="99"/>
    <w:qFormat/>
    <w:locked/>
    <w:rsid w:val="00404E9D"/>
    <w:rPr>
      <w:sz w:val="24"/>
    </w:rPr>
  </w:style>
  <w:style w:type="character" w:customStyle="1" w:styleId="511">
    <w:name w:val="Знак Знак51"/>
    <w:uiPriority w:val="99"/>
    <w:qFormat/>
    <w:locked/>
    <w:rsid w:val="00404E9D"/>
    <w:rPr>
      <w:b/>
      <w:sz w:val="27"/>
      <w:lang w:val="ru-RU" w:eastAsia="ru-RU"/>
    </w:rPr>
  </w:style>
  <w:style w:type="character" w:customStyle="1" w:styleId="FontStyle16">
    <w:name w:val="Font Style16"/>
    <w:uiPriority w:val="99"/>
    <w:qFormat/>
    <w:rsid w:val="00404E9D"/>
    <w:rPr>
      <w:rFonts w:ascii="Century Gothic" w:hAnsi="Century Gothic"/>
      <w:sz w:val="18"/>
    </w:rPr>
  </w:style>
  <w:style w:type="character" w:customStyle="1" w:styleId="430">
    <w:name w:val="Знак Знак43"/>
    <w:uiPriority w:val="99"/>
    <w:qFormat/>
    <w:locked/>
    <w:rsid w:val="00404E9D"/>
    <w:rPr>
      <w:color w:val="000000"/>
      <w:sz w:val="24"/>
      <w:lang w:eastAsia="ru-RU"/>
    </w:rPr>
  </w:style>
  <w:style w:type="paragraph" w:customStyle="1" w:styleId="a3cxspmiddle">
    <w:name w:val="a3cxspmiddle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afffffff3">
    <w:name w:val="слайд"/>
    <w:basedOn w:val="a2"/>
    <w:uiPriority w:val="99"/>
    <w:qFormat/>
    <w:rsid w:val="00404E9D"/>
    <w:pPr>
      <w:widowControl/>
      <w:snapToGrid/>
      <w:spacing w:before="0" w:after="0"/>
      <w:jc w:val="both"/>
    </w:pPr>
    <w:rPr>
      <w:rFonts w:eastAsia="Times New Roman"/>
      <w:sz w:val="36"/>
      <w:szCs w:val="24"/>
      <w:lang w:eastAsia="en-US"/>
    </w:rPr>
  </w:style>
  <w:style w:type="character" w:customStyle="1" w:styleId="st">
    <w:name w:val="st"/>
    <w:basedOn w:val="a3"/>
    <w:uiPriority w:val="99"/>
    <w:qFormat/>
    <w:rsid w:val="00404E9D"/>
    <w:rPr>
      <w:rFonts w:cs="Times New Roman"/>
    </w:rPr>
  </w:style>
  <w:style w:type="paragraph" w:customStyle="1" w:styleId="z-10">
    <w:name w:val="z-Конец формы1"/>
    <w:basedOn w:val="a2"/>
    <w:next w:val="a2"/>
    <w:link w:val="z-0"/>
    <w:uiPriority w:val="99"/>
    <w:qFormat/>
    <w:rsid w:val="00404E9D"/>
    <w:pPr>
      <w:widowControl/>
      <w:pBdr>
        <w:top w:val="single" w:sz="6" w:space="1" w:color="auto"/>
      </w:pBdr>
      <w:snapToGrid/>
      <w:spacing w:before="0" w:after="0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a3"/>
    <w:uiPriority w:val="99"/>
    <w:locked/>
    <w:rsid w:val="00404E9D"/>
    <w:rPr>
      <w:rFonts w:ascii="Arial" w:hAnsi="Arial" w:cs="Times New Roman"/>
      <w:vanish/>
      <w:sz w:val="16"/>
      <w:lang w:eastAsia="ru-RU"/>
    </w:rPr>
  </w:style>
  <w:style w:type="character" w:customStyle="1" w:styleId="z-0">
    <w:name w:val="z-Конец формы Знак"/>
    <w:basedOn w:val="a3"/>
    <w:link w:val="z-10"/>
    <w:uiPriority w:val="99"/>
    <w:qFormat/>
    <w:locked/>
    <w:rsid w:val="00404E9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keyworddef">
    <w:name w:val="keyword_def"/>
    <w:basedOn w:val="a3"/>
    <w:uiPriority w:val="99"/>
    <w:qFormat/>
    <w:rsid w:val="00404E9D"/>
    <w:rPr>
      <w:rFonts w:cs="Times New Roman"/>
    </w:rPr>
  </w:style>
  <w:style w:type="paragraph" w:customStyle="1" w:styleId="11f2">
    <w:name w:val="Обычный + 11 пт"/>
    <w:basedOn w:val="a2"/>
    <w:uiPriority w:val="99"/>
    <w:qFormat/>
    <w:rsid w:val="00404E9D"/>
    <w:pPr>
      <w:shd w:val="clear" w:color="auto" w:fill="FFFFFF"/>
      <w:autoSpaceDE w:val="0"/>
      <w:autoSpaceDN w:val="0"/>
      <w:adjustRightInd w:val="0"/>
      <w:snapToGrid/>
      <w:spacing w:before="25" w:after="0" w:line="241" w:lineRule="exact"/>
      <w:ind w:left="7"/>
    </w:pPr>
    <w:rPr>
      <w:rFonts w:eastAsia="Times New Roman"/>
      <w:sz w:val="22"/>
    </w:rPr>
  </w:style>
  <w:style w:type="character" w:customStyle="1" w:styleId="bold">
    <w:name w:val="bold"/>
    <w:uiPriority w:val="99"/>
    <w:qFormat/>
    <w:rsid w:val="00404E9D"/>
  </w:style>
  <w:style w:type="character" w:customStyle="1" w:styleId="lbldata1">
    <w:name w:val="lbldata1"/>
    <w:uiPriority w:val="99"/>
    <w:qFormat/>
    <w:rsid w:val="00404E9D"/>
    <w:rPr>
      <w:rFonts w:ascii="Arial" w:hAnsi="Arial"/>
      <w:sz w:val="24"/>
      <w:u w:val="single"/>
    </w:rPr>
  </w:style>
  <w:style w:type="character" w:customStyle="1" w:styleId="FontStyle17">
    <w:name w:val="Font Style17"/>
    <w:uiPriority w:val="99"/>
    <w:qFormat/>
    <w:rsid w:val="00404E9D"/>
    <w:rPr>
      <w:rFonts w:ascii="Times New Roman" w:hAnsi="Times New Roman"/>
      <w:sz w:val="20"/>
    </w:rPr>
  </w:style>
  <w:style w:type="character" w:customStyle="1" w:styleId="FontStyle18">
    <w:name w:val="Font Style18"/>
    <w:uiPriority w:val="99"/>
    <w:qFormat/>
    <w:rsid w:val="00404E9D"/>
    <w:rPr>
      <w:rFonts w:ascii="Times New Roman" w:hAnsi="Times New Roman"/>
      <w:i/>
      <w:sz w:val="20"/>
    </w:rPr>
  </w:style>
  <w:style w:type="character" w:customStyle="1" w:styleId="FontStyle19">
    <w:name w:val="Font Style19"/>
    <w:uiPriority w:val="99"/>
    <w:qFormat/>
    <w:rsid w:val="00404E9D"/>
    <w:rPr>
      <w:rFonts w:ascii="Times New Roman" w:hAnsi="Times New Roman"/>
      <w:sz w:val="20"/>
    </w:rPr>
  </w:style>
  <w:style w:type="paragraph" w:customStyle="1" w:styleId="Style3">
    <w:name w:val="Style3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 w:line="259" w:lineRule="exact"/>
      <w:ind w:firstLine="542"/>
      <w:jc w:val="both"/>
    </w:pPr>
    <w:rPr>
      <w:rFonts w:eastAsia="Times New Roman"/>
      <w:szCs w:val="24"/>
    </w:rPr>
  </w:style>
  <w:style w:type="character" w:customStyle="1" w:styleId="420">
    <w:name w:val="Знак Знак42"/>
    <w:uiPriority w:val="99"/>
    <w:qFormat/>
    <w:rsid w:val="00404E9D"/>
    <w:rPr>
      <w:rFonts w:ascii="Times New Roman" w:hAnsi="Times New Roman"/>
      <w:sz w:val="16"/>
    </w:rPr>
  </w:style>
  <w:style w:type="character" w:customStyle="1" w:styleId="490">
    <w:name w:val="Знак Знак49"/>
    <w:uiPriority w:val="99"/>
    <w:qFormat/>
    <w:rsid w:val="00404E9D"/>
    <w:rPr>
      <w:rFonts w:ascii="Times New Roman" w:hAnsi="Times New Roman"/>
      <w:b/>
      <w:caps/>
      <w:sz w:val="24"/>
      <w:lang w:eastAsia="ru-RU"/>
    </w:rPr>
  </w:style>
  <w:style w:type="character" w:customStyle="1" w:styleId="c4">
    <w:name w:val="c4"/>
    <w:basedOn w:val="a3"/>
    <w:uiPriority w:val="99"/>
    <w:qFormat/>
    <w:rsid w:val="00404E9D"/>
    <w:rPr>
      <w:rFonts w:cs="Times New Roman"/>
    </w:rPr>
  </w:style>
  <w:style w:type="paragraph" w:customStyle="1" w:styleId="c3">
    <w:name w:val="c3"/>
    <w:basedOn w:val="a2"/>
    <w:uiPriority w:val="99"/>
    <w:qFormat/>
    <w:rsid w:val="00404E9D"/>
    <w:pPr>
      <w:widowControl/>
      <w:snapToGrid/>
      <w:spacing w:before="0" w:after="150"/>
    </w:pPr>
    <w:rPr>
      <w:rFonts w:eastAsia="Times New Roman"/>
      <w:szCs w:val="24"/>
    </w:rPr>
  </w:style>
  <w:style w:type="character" w:customStyle="1" w:styleId="470">
    <w:name w:val="Знак Знак47"/>
    <w:uiPriority w:val="99"/>
    <w:qFormat/>
    <w:rsid w:val="00404E9D"/>
    <w:rPr>
      <w:rFonts w:ascii="Times New Roman" w:hAnsi="Times New Roman"/>
      <w:b/>
      <w:sz w:val="27"/>
      <w:lang w:eastAsia="ru-RU"/>
    </w:rPr>
  </w:style>
  <w:style w:type="character" w:customStyle="1" w:styleId="450">
    <w:name w:val="Знак Знак45"/>
    <w:uiPriority w:val="99"/>
    <w:qFormat/>
    <w:rsid w:val="00404E9D"/>
    <w:rPr>
      <w:rFonts w:ascii="Times New Roman" w:hAnsi="Times New Roman"/>
      <w:b/>
      <w:i/>
      <w:sz w:val="26"/>
      <w:lang w:eastAsia="ru-RU"/>
    </w:rPr>
  </w:style>
  <w:style w:type="character" w:customStyle="1" w:styleId="MacroTextChar">
    <w:name w:val="Macro Text Char"/>
    <w:basedOn w:val="a3"/>
    <w:uiPriority w:val="99"/>
    <w:qFormat/>
    <w:locked/>
    <w:rsid w:val="00404E9D"/>
    <w:rPr>
      <w:rFonts w:ascii="Courier New" w:hAnsi="Courier New" w:cs="Times New Roman"/>
      <w:sz w:val="22"/>
      <w:lang w:val="en-US" w:eastAsia="en-US"/>
    </w:rPr>
  </w:style>
  <w:style w:type="character" w:customStyle="1" w:styleId="toctext">
    <w:name w:val="toctext"/>
    <w:basedOn w:val="a3"/>
    <w:uiPriority w:val="99"/>
    <w:qFormat/>
    <w:rsid w:val="00404E9D"/>
    <w:rPr>
      <w:rFonts w:cs="Times New Roman"/>
    </w:rPr>
  </w:style>
  <w:style w:type="character" w:customStyle="1" w:styleId="searchmatch">
    <w:name w:val="searchmatch"/>
    <w:basedOn w:val="a3"/>
    <w:uiPriority w:val="99"/>
    <w:qFormat/>
    <w:rsid w:val="00404E9D"/>
    <w:rPr>
      <w:rFonts w:cs="Times New Roman"/>
    </w:rPr>
  </w:style>
  <w:style w:type="paragraph" w:customStyle="1" w:styleId="a3cxsplast">
    <w:name w:val="a3cxsplast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character" w:customStyle="1" w:styleId="1fff8">
    <w:name w:val="Заголовок №1_"/>
    <w:link w:val="1fff9"/>
    <w:uiPriority w:val="99"/>
    <w:qFormat/>
    <w:locked/>
    <w:rsid w:val="00404E9D"/>
    <w:rPr>
      <w:sz w:val="23"/>
      <w:shd w:val="clear" w:color="auto" w:fill="FFFFFF"/>
    </w:rPr>
  </w:style>
  <w:style w:type="paragraph" w:customStyle="1" w:styleId="1fff9">
    <w:name w:val="Заголовок №1"/>
    <w:basedOn w:val="a2"/>
    <w:link w:val="1fff8"/>
    <w:uiPriority w:val="99"/>
    <w:qFormat/>
    <w:rsid w:val="00404E9D"/>
    <w:pPr>
      <w:widowControl/>
      <w:shd w:val="clear" w:color="auto" w:fill="FFFFFF"/>
      <w:snapToGrid/>
      <w:spacing w:before="540" w:after="0" w:line="326" w:lineRule="exact"/>
      <w:outlineLvl w:val="0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character" w:customStyle="1" w:styleId="745">
    <w:name w:val="Основной текст (7)45"/>
    <w:uiPriority w:val="99"/>
    <w:qFormat/>
    <w:rsid w:val="00404E9D"/>
    <w:rPr>
      <w:rFonts w:ascii="Times New Roman" w:hAnsi="Times New Roman"/>
      <w:spacing w:val="0"/>
      <w:sz w:val="20"/>
    </w:rPr>
  </w:style>
  <w:style w:type="character" w:customStyle="1" w:styleId="c7">
    <w:name w:val="c7"/>
    <w:basedOn w:val="a3"/>
    <w:uiPriority w:val="99"/>
    <w:qFormat/>
    <w:rsid w:val="00404E9D"/>
    <w:rPr>
      <w:rFonts w:cs="Times New Roman"/>
    </w:rPr>
  </w:style>
  <w:style w:type="character" w:customStyle="1" w:styleId="afffffff4">
    <w:name w:val="полужирный"/>
    <w:uiPriority w:val="99"/>
    <w:qFormat/>
    <w:rsid w:val="00404E9D"/>
    <w:rPr>
      <w:rFonts w:ascii="Times New Roman" w:hAnsi="Times New Roman"/>
      <w:b/>
      <w:color w:val="auto"/>
      <w:sz w:val="24"/>
    </w:rPr>
  </w:style>
  <w:style w:type="paragraph" w:customStyle="1" w:styleId="1fffa">
    <w:name w:val="список1"/>
    <w:basedOn w:val="a2"/>
    <w:uiPriority w:val="99"/>
    <w:qFormat/>
    <w:rsid w:val="00404E9D"/>
    <w:pPr>
      <w:widowControl/>
      <w:tabs>
        <w:tab w:val="left" w:pos="0"/>
      </w:tabs>
      <w:autoSpaceDE w:val="0"/>
      <w:autoSpaceDN w:val="0"/>
      <w:adjustRightInd w:val="0"/>
      <w:snapToGrid/>
      <w:spacing w:before="0" w:after="0"/>
      <w:ind w:firstLine="66"/>
      <w:jc w:val="both"/>
    </w:pPr>
    <w:rPr>
      <w:rFonts w:ascii="PragmaticaCTT" w:eastAsia="Times New Roman" w:hAnsi="PragmaticaCTT"/>
      <w:sz w:val="20"/>
      <w:szCs w:val="24"/>
    </w:rPr>
  </w:style>
  <w:style w:type="paragraph" w:customStyle="1" w:styleId="afffffff5">
    <w:name w:val="Основной текст с отступо"/>
    <w:basedOn w:val="a2"/>
    <w:uiPriority w:val="99"/>
    <w:qFormat/>
    <w:rsid w:val="00404E9D"/>
    <w:pPr>
      <w:widowControl/>
      <w:snapToGrid/>
      <w:spacing w:before="0" w:after="0"/>
      <w:ind w:left="-340" w:firstLine="720"/>
    </w:pPr>
    <w:rPr>
      <w:rFonts w:eastAsia="Times New Roman"/>
      <w:sz w:val="36"/>
    </w:rPr>
  </w:style>
  <w:style w:type="paragraph" w:customStyle="1" w:styleId="Lang">
    <w:name w:val="Lang"/>
    <w:basedOn w:val="a2"/>
    <w:uiPriority w:val="99"/>
    <w:qFormat/>
    <w:rsid w:val="00404E9D"/>
    <w:pPr>
      <w:widowControl/>
      <w:overflowPunct w:val="0"/>
      <w:autoSpaceDE w:val="0"/>
      <w:autoSpaceDN w:val="0"/>
      <w:adjustRightInd w:val="0"/>
      <w:snapToGrid/>
      <w:spacing w:before="0" w:after="0" w:line="480" w:lineRule="exact"/>
      <w:ind w:right="-170" w:firstLine="567"/>
      <w:jc w:val="both"/>
      <w:textAlignment w:val="baseline"/>
    </w:pPr>
    <w:rPr>
      <w:rFonts w:ascii="Courier New" w:eastAsia="Times New Roman" w:hAnsi="Courier New"/>
    </w:rPr>
  </w:style>
  <w:style w:type="paragraph" w:customStyle="1" w:styleId="Standard">
    <w:name w:val="Standard"/>
    <w:uiPriority w:val="99"/>
    <w:qFormat/>
    <w:rsid w:val="00404E9D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eastAsia="ru-RU"/>
    </w:rPr>
  </w:style>
  <w:style w:type="character" w:customStyle="1" w:styleId="authorabout1">
    <w:name w:val="authorabout1"/>
    <w:uiPriority w:val="99"/>
    <w:qFormat/>
    <w:rsid w:val="00404E9D"/>
    <w:rPr>
      <w:sz w:val="26"/>
    </w:rPr>
  </w:style>
  <w:style w:type="paragraph" w:customStyle="1" w:styleId="3f4">
    <w:name w:val="заголовок 3"/>
    <w:basedOn w:val="a2"/>
    <w:next w:val="a2"/>
    <w:uiPriority w:val="99"/>
    <w:qFormat/>
    <w:rsid w:val="00404E9D"/>
    <w:pPr>
      <w:keepNext/>
      <w:snapToGrid/>
      <w:spacing w:before="0" w:after="0" w:line="190" w:lineRule="atLeast"/>
      <w:jc w:val="both"/>
    </w:pPr>
    <w:rPr>
      <w:rFonts w:eastAsia="Times New Roman"/>
      <w:b/>
      <w:sz w:val="28"/>
    </w:rPr>
  </w:style>
  <w:style w:type="paragraph" w:customStyle="1" w:styleId="listnum">
    <w:name w:val="listnum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fb">
    <w:name w:val="Подзаголовок 1"/>
    <w:basedOn w:val="a2"/>
    <w:next w:val="a2"/>
    <w:uiPriority w:val="99"/>
    <w:qFormat/>
    <w:rsid w:val="00404E9D"/>
    <w:pPr>
      <w:widowControl/>
      <w:autoSpaceDE w:val="0"/>
      <w:autoSpaceDN w:val="0"/>
      <w:adjustRightInd w:val="0"/>
      <w:snapToGrid/>
      <w:spacing w:before="0" w:after="0"/>
      <w:jc w:val="center"/>
    </w:pPr>
    <w:rPr>
      <w:rFonts w:ascii="PragmaticaCTT" w:eastAsia="Times New Roman" w:hAnsi="PragmaticaCTT" w:cs="PragmaticaCTT"/>
      <w:b/>
      <w:bCs/>
      <w:sz w:val="22"/>
      <w:szCs w:val="22"/>
    </w:rPr>
  </w:style>
  <w:style w:type="paragraph" w:customStyle="1" w:styleId="4a">
    <w:name w:val="Обычный4"/>
    <w:uiPriority w:val="99"/>
    <w:qFormat/>
    <w:rsid w:val="00404E9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pt025">
    <w:name w:val="Стиль 12 pt полужирный Черный уплотненный на  025 пт"/>
    <w:basedOn w:val="10"/>
    <w:uiPriority w:val="99"/>
    <w:qFormat/>
    <w:rsid w:val="00404E9D"/>
    <w:pPr>
      <w:keepNext/>
      <w:widowControl w:val="0"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  <w:tab w:val="left" w:pos="1354"/>
      </w:tabs>
      <w:spacing w:before="340" w:after="240"/>
      <w:ind w:firstLine="454"/>
      <w:jc w:val="center"/>
    </w:pPr>
    <w:rPr>
      <w:rFonts w:ascii="Times New Roman" w:hAnsi="Times New Roman" w:cs="Arial"/>
      <w:b/>
      <w:color w:val="000000"/>
      <w:spacing w:val="-5"/>
      <w:kern w:val="32"/>
      <w:sz w:val="26"/>
      <w:szCs w:val="24"/>
    </w:rPr>
  </w:style>
  <w:style w:type="character" w:customStyle="1" w:styleId="Sylfaen1">
    <w:name w:val="Основной текст + Sylfaen1"/>
    <w:uiPriority w:val="99"/>
    <w:qFormat/>
    <w:rsid w:val="00404E9D"/>
    <w:rPr>
      <w:rFonts w:ascii="Sylfaen" w:hAnsi="Sylfaen"/>
      <w:sz w:val="20"/>
      <w:u w:val="none"/>
    </w:rPr>
  </w:style>
  <w:style w:type="character" w:customStyle="1" w:styleId="Sylfaen">
    <w:name w:val="Основной текст + Sylfaen"/>
    <w:uiPriority w:val="99"/>
    <w:qFormat/>
    <w:rsid w:val="00404E9D"/>
    <w:rPr>
      <w:rFonts w:ascii="Sylfaen" w:hAnsi="Sylfaen"/>
      <w:sz w:val="19"/>
      <w:u w:val="none"/>
      <w:lang w:val="ru-RU" w:eastAsia="ru-RU"/>
    </w:rPr>
  </w:style>
  <w:style w:type="paragraph" w:customStyle="1" w:styleId="ipara">
    <w:name w:val="ipara"/>
    <w:basedOn w:val="a2"/>
    <w:uiPriority w:val="99"/>
    <w:qFormat/>
    <w:rsid w:val="00404E9D"/>
    <w:pPr>
      <w:overflowPunct w:val="0"/>
      <w:autoSpaceDE w:val="0"/>
      <w:autoSpaceDN w:val="0"/>
      <w:adjustRightInd w:val="0"/>
      <w:snapToGrid/>
      <w:textAlignment w:val="baseline"/>
    </w:pPr>
    <w:rPr>
      <w:rFonts w:eastAsia="Times New Roman"/>
      <w:lang w:val="en-US" w:eastAsia="en-US"/>
    </w:rPr>
  </w:style>
  <w:style w:type="character" w:customStyle="1" w:styleId="127">
    <w:name w:val="Стиль Выделение + 12 пт не курсив"/>
    <w:uiPriority w:val="99"/>
    <w:qFormat/>
    <w:rsid w:val="00404E9D"/>
    <w:rPr>
      <w:rFonts w:ascii="Times New Roman" w:hAnsi="Times New Roman"/>
      <w:b/>
      <w:i/>
      <w:sz w:val="24"/>
    </w:rPr>
  </w:style>
  <w:style w:type="character" w:customStyle="1" w:styleId="743">
    <w:name w:val="Основной текст (7)43"/>
    <w:uiPriority w:val="99"/>
    <w:qFormat/>
    <w:rsid w:val="00404E9D"/>
    <w:rPr>
      <w:rFonts w:ascii="Times New Roman" w:hAnsi="Times New Roman"/>
      <w:spacing w:val="0"/>
      <w:sz w:val="20"/>
    </w:rPr>
  </w:style>
  <w:style w:type="paragraph" w:customStyle="1" w:styleId="afffffff6">
    <w:name w:val="Разработчик"/>
    <w:basedOn w:val="a2"/>
    <w:uiPriority w:val="99"/>
    <w:qFormat/>
    <w:rsid w:val="00404E9D"/>
    <w:pPr>
      <w:widowControl/>
      <w:snapToGrid/>
      <w:spacing w:before="0" w:after="0"/>
      <w:jc w:val="both"/>
    </w:pPr>
    <w:rPr>
      <w:rFonts w:eastAsia="Times New Roman"/>
      <w:b/>
      <w:sz w:val="20"/>
      <w:szCs w:val="24"/>
    </w:rPr>
  </w:style>
  <w:style w:type="character" w:customStyle="1" w:styleId="55">
    <w:name w:val="Знак5 Знак Знак"/>
    <w:uiPriority w:val="99"/>
    <w:qFormat/>
    <w:locked/>
    <w:rsid w:val="00404E9D"/>
    <w:rPr>
      <w:sz w:val="16"/>
    </w:rPr>
  </w:style>
  <w:style w:type="character" w:customStyle="1" w:styleId="500">
    <w:name w:val="Знак Знак50"/>
    <w:uiPriority w:val="99"/>
    <w:qFormat/>
    <w:locked/>
    <w:rsid w:val="00404E9D"/>
    <w:rPr>
      <w:b/>
      <w:sz w:val="28"/>
      <w:lang w:val="ru-RU" w:eastAsia="ru-RU"/>
    </w:rPr>
  </w:style>
  <w:style w:type="character" w:customStyle="1" w:styleId="sem">
    <w:name w:val="sem"/>
    <w:basedOn w:val="a3"/>
    <w:uiPriority w:val="99"/>
    <w:qFormat/>
    <w:rsid w:val="00404E9D"/>
    <w:rPr>
      <w:rFonts w:cs="Times New Roman"/>
    </w:rPr>
  </w:style>
  <w:style w:type="character" w:customStyle="1" w:styleId="520">
    <w:name w:val="Знак Знак52"/>
    <w:uiPriority w:val="99"/>
    <w:qFormat/>
    <w:rsid w:val="00404E9D"/>
    <w:rPr>
      <w:rFonts w:ascii="Arial" w:hAnsi="Arial"/>
      <w:b/>
      <w:i/>
      <w:sz w:val="28"/>
    </w:rPr>
  </w:style>
  <w:style w:type="paragraph" w:customStyle="1" w:styleId="p7">
    <w:name w:val="p7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9">
    <w:name w:val="p9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6">
    <w:name w:val="p6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8">
    <w:name w:val="p8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1c">
    <w:name w:val="Заголовок 21"/>
    <w:basedOn w:val="a2"/>
    <w:next w:val="a2"/>
    <w:uiPriority w:val="99"/>
    <w:qFormat/>
    <w:rsid w:val="00404E9D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ff4">
    <w:name w:val="Текст2"/>
    <w:basedOn w:val="a2"/>
    <w:qFormat/>
    <w:rsid w:val="00404E9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11f3">
    <w:name w:val="Цитата11"/>
    <w:basedOn w:val="a2"/>
    <w:uiPriority w:val="99"/>
    <w:qFormat/>
    <w:rsid w:val="00404E9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111">
    <w:name w:val="Основной текст 211"/>
    <w:basedOn w:val="a2"/>
    <w:uiPriority w:val="99"/>
    <w:qFormat/>
    <w:rsid w:val="00404E9D"/>
    <w:pPr>
      <w:widowControl/>
      <w:snapToGrid/>
      <w:spacing w:before="0" w:after="0"/>
    </w:pPr>
    <w:rPr>
      <w:rFonts w:eastAsia="Times New Roman"/>
      <w:sz w:val="28"/>
    </w:rPr>
  </w:style>
  <w:style w:type="paragraph" w:customStyle="1" w:styleId="1fffc">
    <w:name w:val="Верхний колонтитул1"/>
    <w:basedOn w:val="a2"/>
    <w:uiPriority w:val="99"/>
    <w:qFormat/>
    <w:rsid w:val="00404E9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31b">
    <w:name w:val="Заголовок 31"/>
    <w:basedOn w:val="1f0"/>
    <w:next w:val="1f0"/>
    <w:uiPriority w:val="99"/>
    <w:qFormat/>
    <w:rsid w:val="00404E9D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3112">
    <w:name w:val="Основной текст 311"/>
    <w:basedOn w:val="a2"/>
    <w:uiPriority w:val="99"/>
    <w:qFormat/>
    <w:rsid w:val="00404E9D"/>
    <w:pPr>
      <w:widowControl/>
      <w:snapToGrid/>
      <w:spacing w:before="0" w:after="120"/>
    </w:pPr>
    <w:rPr>
      <w:rFonts w:eastAsia="Times New Roman"/>
      <w:sz w:val="16"/>
      <w:szCs w:val="16"/>
      <w:lang w:eastAsia="zh-CN"/>
    </w:rPr>
  </w:style>
  <w:style w:type="character" w:customStyle="1" w:styleId="ipa">
    <w:name w:val="ipa"/>
    <w:uiPriority w:val="99"/>
    <w:qFormat/>
    <w:rsid w:val="00404E9D"/>
  </w:style>
  <w:style w:type="character" w:customStyle="1" w:styleId="fliesstext">
    <w:name w:val="fliesstext"/>
    <w:uiPriority w:val="99"/>
    <w:qFormat/>
    <w:rsid w:val="00404E9D"/>
  </w:style>
  <w:style w:type="character" w:customStyle="1" w:styleId="skypec2ctextspan">
    <w:name w:val="skype_c2c_text_span"/>
    <w:uiPriority w:val="99"/>
    <w:qFormat/>
    <w:rsid w:val="00404E9D"/>
  </w:style>
  <w:style w:type="paragraph" w:customStyle="1" w:styleId="1fffd">
    <w:name w:val="ЗАГОЛОВОК 1"/>
    <w:link w:val="1fffe"/>
    <w:uiPriority w:val="99"/>
    <w:qFormat/>
    <w:rsid w:val="00404E9D"/>
    <w:pPr>
      <w:suppressAutoHyphens/>
      <w:spacing w:after="0" w:line="312" w:lineRule="auto"/>
      <w:ind w:firstLine="454"/>
      <w:outlineLvl w:val="0"/>
    </w:pPr>
    <w:rPr>
      <w:rFonts w:ascii="Times New Roman" w:eastAsia="Calibri" w:hAnsi="Times New Roman" w:cs="Times New Roman"/>
      <w:b/>
      <w:caps/>
      <w:lang w:eastAsia="ru-RU"/>
    </w:rPr>
  </w:style>
  <w:style w:type="paragraph" w:customStyle="1" w:styleId="style140">
    <w:name w:val="style14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">
    <w:name w:val="w"/>
    <w:basedOn w:val="a3"/>
    <w:uiPriority w:val="99"/>
    <w:qFormat/>
    <w:rsid w:val="00404E9D"/>
    <w:rPr>
      <w:rFonts w:cs="Times New Roman"/>
    </w:rPr>
  </w:style>
  <w:style w:type="character" w:customStyle="1" w:styleId="selectionindex">
    <w:name w:val="selection_index"/>
    <w:basedOn w:val="a3"/>
    <w:uiPriority w:val="99"/>
    <w:qFormat/>
    <w:rsid w:val="00404E9D"/>
    <w:rPr>
      <w:rFonts w:cs="Times New Roman"/>
    </w:rPr>
  </w:style>
  <w:style w:type="character" w:customStyle="1" w:styleId="citecrochet">
    <w:name w:val="cite_crochet"/>
    <w:basedOn w:val="a3"/>
    <w:uiPriority w:val="99"/>
    <w:qFormat/>
    <w:rsid w:val="00404E9D"/>
    <w:rPr>
      <w:rFonts w:cs="Times New Roman"/>
    </w:rPr>
  </w:style>
  <w:style w:type="character" w:customStyle="1" w:styleId="hoverable">
    <w:name w:val="hoverable"/>
    <w:basedOn w:val="a3"/>
    <w:uiPriority w:val="99"/>
    <w:qFormat/>
    <w:rsid w:val="00404E9D"/>
    <w:rPr>
      <w:rFonts w:cs="Times New Roman"/>
    </w:rPr>
  </w:style>
  <w:style w:type="character" w:customStyle="1" w:styleId="3f5">
    <w:name w:val="Основной текст Знак3"/>
    <w:uiPriority w:val="99"/>
    <w:qFormat/>
    <w:locked/>
    <w:rsid w:val="00404E9D"/>
    <w:rPr>
      <w:sz w:val="24"/>
    </w:rPr>
  </w:style>
  <w:style w:type="character" w:customStyle="1" w:styleId="s15122">
    <w:name w:val="s15122"/>
    <w:basedOn w:val="a3"/>
    <w:uiPriority w:val="99"/>
    <w:qFormat/>
    <w:rsid w:val="00404E9D"/>
    <w:rPr>
      <w:rFonts w:cs="Times New Roman"/>
    </w:rPr>
  </w:style>
  <w:style w:type="character" w:customStyle="1" w:styleId="shorttext">
    <w:name w:val="short_text"/>
    <w:basedOn w:val="a3"/>
    <w:uiPriority w:val="99"/>
    <w:qFormat/>
    <w:rsid w:val="00404E9D"/>
    <w:rPr>
      <w:rFonts w:cs="Times New Roman"/>
    </w:rPr>
  </w:style>
  <w:style w:type="character" w:customStyle="1" w:styleId="CommentTextChar1">
    <w:name w:val="Comment Text Char1"/>
    <w:uiPriority w:val="99"/>
    <w:qFormat/>
    <w:rsid w:val="00404E9D"/>
    <w:rPr>
      <w:rFonts w:ascii="Times New Roman" w:hAnsi="Times New Roman"/>
    </w:rPr>
  </w:style>
  <w:style w:type="paragraph" w:customStyle="1" w:styleId="afffffff7">
    <w:name w:val="ТЕМА"/>
    <w:basedOn w:val="a2"/>
    <w:uiPriority w:val="99"/>
    <w:qFormat/>
    <w:rsid w:val="00404E9D"/>
    <w:pPr>
      <w:widowControl/>
      <w:snapToGrid/>
      <w:spacing w:before="0" w:after="60" w:line="264" w:lineRule="auto"/>
      <w:jc w:val="both"/>
    </w:pPr>
    <w:rPr>
      <w:rFonts w:ascii="Arial" w:eastAsia="Times New Roman" w:hAnsi="Arial"/>
      <w:b/>
      <w:sz w:val="30"/>
      <w:szCs w:val="24"/>
    </w:rPr>
  </w:style>
  <w:style w:type="character" w:customStyle="1" w:styleId="533">
    <w:name w:val="Знак5 Знак3"/>
    <w:uiPriority w:val="99"/>
    <w:qFormat/>
    <w:locked/>
    <w:rsid w:val="00404E9D"/>
    <w:rPr>
      <w:sz w:val="16"/>
      <w:lang w:val="ru-RU" w:eastAsia="ru-RU"/>
    </w:rPr>
  </w:style>
  <w:style w:type="character" w:customStyle="1" w:styleId="128">
    <w:name w:val="Знак1 Знак Знак2"/>
    <w:uiPriority w:val="99"/>
    <w:qFormat/>
    <w:locked/>
    <w:rsid w:val="00404E9D"/>
    <w:rPr>
      <w:sz w:val="24"/>
    </w:rPr>
  </w:style>
  <w:style w:type="character" w:customStyle="1" w:styleId="1ffff">
    <w:name w:val="Основной текст Знак Знак Знак1"/>
    <w:uiPriority w:val="99"/>
    <w:rsid w:val="00404E9D"/>
    <w:rPr>
      <w:sz w:val="24"/>
    </w:rPr>
  </w:style>
  <w:style w:type="character" w:customStyle="1" w:styleId="56">
    <w:name w:val="Знак Знак5"/>
    <w:uiPriority w:val="99"/>
    <w:qFormat/>
    <w:locked/>
    <w:rsid w:val="00404E9D"/>
    <w:rPr>
      <w:i/>
      <w:sz w:val="24"/>
      <w:lang w:val="ru-RU" w:eastAsia="ru-RU"/>
    </w:rPr>
  </w:style>
  <w:style w:type="character" w:customStyle="1" w:styleId="5110">
    <w:name w:val="Знак5 Знак Знак11"/>
    <w:uiPriority w:val="99"/>
    <w:qFormat/>
    <w:locked/>
    <w:rsid w:val="00404E9D"/>
    <w:rPr>
      <w:sz w:val="16"/>
      <w:lang w:val="ru-RU" w:eastAsia="ru-RU"/>
    </w:rPr>
  </w:style>
  <w:style w:type="paragraph" w:customStyle="1" w:styleId="Style26">
    <w:name w:val="Style26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 w:line="480" w:lineRule="exact"/>
      <w:jc w:val="both"/>
    </w:pPr>
    <w:rPr>
      <w:rFonts w:eastAsia="Times New Roman"/>
      <w:szCs w:val="24"/>
    </w:rPr>
  </w:style>
  <w:style w:type="character" w:customStyle="1" w:styleId="FontStyle54">
    <w:name w:val="Font Style54"/>
    <w:uiPriority w:val="99"/>
    <w:qFormat/>
    <w:rsid w:val="00404E9D"/>
    <w:rPr>
      <w:rFonts w:ascii="Times New Roman" w:hAnsi="Times New Roman"/>
      <w:b/>
      <w:sz w:val="18"/>
    </w:rPr>
  </w:style>
  <w:style w:type="character" w:customStyle="1" w:styleId="FontStyle58">
    <w:name w:val="Font Style58"/>
    <w:uiPriority w:val="99"/>
    <w:qFormat/>
    <w:rsid w:val="00404E9D"/>
    <w:rPr>
      <w:rFonts w:ascii="Times New Roman" w:hAnsi="Times New Roman"/>
      <w:b/>
      <w:w w:val="40"/>
      <w:sz w:val="38"/>
    </w:rPr>
  </w:style>
  <w:style w:type="character" w:customStyle="1" w:styleId="FontStyle26">
    <w:name w:val="Font Style26"/>
    <w:uiPriority w:val="99"/>
    <w:qFormat/>
    <w:rsid w:val="00404E9D"/>
    <w:rPr>
      <w:rFonts w:ascii="Times New Roman" w:hAnsi="Times New Roman"/>
      <w:sz w:val="26"/>
    </w:rPr>
  </w:style>
  <w:style w:type="paragraph" w:customStyle="1" w:styleId="afffffff8">
    <w:name w:val="...... . ......."/>
    <w:basedOn w:val="Default"/>
    <w:next w:val="Default"/>
    <w:uiPriority w:val="99"/>
    <w:qFormat/>
    <w:rsid w:val="00404E9D"/>
    <w:rPr>
      <w:color w:val="auto"/>
    </w:rPr>
  </w:style>
  <w:style w:type="paragraph" w:customStyle="1" w:styleId="afffffff9">
    <w:name w:val="........ ..... . ........"/>
    <w:basedOn w:val="Default"/>
    <w:next w:val="Default"/>
    <w:uiPriority w:val="99"/>
    <w:qFormat/>
    <w:rsid w:val="00404E9D"/>
    <w:rPr>
      <w:color w:val="auto"/>
    </w:rPr>
  </w:style>
  <w:style w:type="paragraph" w:customStyle="1" w:styleId="afffffffa">
    <w:name w:val="... ......"/>
    <w:basedOn w:val="Default"/>
    <w:next w:val="Default"/>
    <w:uiPriority w:val="99"/>
    <w:qFormat/>
    <w:rsid w:val="00404E9D"/>
    <w:rPr>
      <w:color w:val="auto"/>
    </w:rPr>
  </w:style>
  <w:style w:type="paragraph" w:customStyle="1" w:styleId="1ffff0">
    <w:name w:val=".....1"/>
    <w:basedOn w:val="Default"/>
    <w:next w:val="Default"/>
    <w:uiPriority w:val="99"/>
    <w:qFormat/>
    <w:rsid w:val="00404E9D"/>
    <w:rPr>
      <w:color w:val="auto"/>
    </w:rPr>
  </w:style>
  <w:style w:type="paragraph" w:customStyle="1" w:styleId="bodytext2">
    <w:name w:val="bodytext2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serp-itemtextpassage">
    <w:name w:val="b-serp-item__text_passage"/>
    <w:basedOn w:val="a3"/>
    <w:uiPriority w:val="99"/>
    <w:qFormat/>
    <w:rsid w:val="00404E9D"/>
    <w:rPr>
      <w:rFonts w:cs="Times New Roman"/>
    </w:rPr>
  </w:style>
  <w:style w:type="paragraph" w:customStyle="1" w:styleId="afffffffb">
    <w:name w:val="Знак Знак Знак Знак"/>
    <w:basedOn w:val="a2"/>
    <w:uiPriority w:val="99"/>
    <w:qFormat/>
    <w:rsid w:val="00404E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table" w:customStyle="1" w:styleId="1ffff1">
    <w:name w:val="Сетка таблицы1"/>
    <w:uiPriority w:val="99"/>
    <w:rsid w:val="00404E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f6">
    <w:name w:val="Îñíîâíîé òåêñò 3"/>
    <w:basedOn w:val="a2"/>
    <w:uiPriority w:val="99"/>
    <w:qFormat/>
    <w:rsid w:val="00404E9D"/>
    <w:pPr>
      <w:widowControl/>
      <w:autoSpaceDE w:val="0"/>
      <w:autoSpaceDN w:val="0"/>
      <w:adjustRightInd w:val="0"/>
      <w:snapToGrid/>
      <w:spacing w:beforeAutospacing="1" w:afterAutospacing="1"/>
    </w:pPr>
    <w:rPr>
      <w:rFonts w:eastAsia="Times New Roman"/>
      <w:b/>
      <w:bCs/>
      <w:color w:val="000000"/>
      <w:sz w:val="20"/>
      <w:szCs w:val="24"/>
    </w:rPr>
  </w:style>
  <w:style w:type="character" w:customStyle="1" w:styleId="postheader">
    <w:name w:val="postheader"/>
    <w:basedOn w:val="a3"/>
    <w:uiPriority w:val="99"/>
    <w:qFormat/>
    <w:rsid w:val="00404E9D"/>
    <w:rPr>
      <w:rFonts w:cs="Times New Roman"/>
    </w:rPr>
  </w:style>
  <w:style w:type="paragraph" w:customStyle="1" w:styleId="text">
    <w:name w:val="text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c">
    <w:name w:val="ТЕКСТ"/>
    <w:basedOn w:val="afff1"/>
    <w:uiPriority w:val="99"/>
    <w:qFormat/>
    <w:rsid w:val="00404E9D"/>
    <w:pPr>
      <w:spacing w:line="264" w:lineRule="auto"/>
      <w:ind w:firstLine="357"/>
      <w:jc w:val="both"/>
    </w:pPr>
    <w:rPr>
      <w:rFonts w:cs="Arial"/>
      <w:sz w:val="30"/>
      <w:szCs w:val="16"/>
    </w:rPr>
  </w:style>
  <w:style w:type="paragraph" w:customStyle="1" w:styleId="afffffffd">
    <w:name w:val="НУМ"/>
    <w:basedOn w:val="afff1"/>
    <w:next w:val="afff1"/>
    <w:uiPriority w:val="99"/>
    <w:qFormat/>
    <w:rsid w:val="00404E9D"/>
    <w:pPr>
      <w:spacing w:line="264" w:lineRule="auto"/>
      <w:jc w:val="both"/>
    </w:pPr>
    <w:rPr>
      <w:rFonts w:cs="Arial"/>
      <w:sz w:val="30"/>
      <w:szCs w:val="16"/>
    </w:rPr>
  </w:style>
  <w:style w:type="paragraph" w:customStyle="1" w:styleId="afffffffe">
    <w:name w:val="Список М"/>
    <w:basedOn w:val="afff1"/>
    <w:uiPriority w:val="99"/>
    <w:qFormat/>
    <w:rsid w:val="00404E9D"/>
    <w:pPr>
      <w:spacing w:line="288" w:lineRule="auto"/>
      <w:jc w:val="both"/>
    </w:pPr>
    <w:rPr>
      <w:sz w:val="30"/>
      <w:szCs w:val="30"/>
    </w:rPr>
  </w:style>
  <w:style w:type="paragraph" w:customStyle="1" w:styleId="Style29">
    <w:name w:val="Style29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 w:line="485" w:lineRule="exact"/>
      <w:ind w:firstLine="696"/>
      <w:jc w:val="both"/>
    </w:pPr>
    <w:rPr>
      <w:rFonts w:eastAsia="Times New Roman"/>
      <w:szCs w:val="24"/>
    </w:rPr>
  </w:style>
  <w:style w:type="paragraph" w:customStyle="1" w:styleId="146">
    <w:name w:val="Знак Знак Знак Знак Знак Знак Знак14"/>
    <w:basedOn w:val="a2"/>
    <w:uiPriority w:val="99"/>
    <w:qFormat/>
    <w:rsid w:val="00404E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field-label-subj-value3font-optima-mb">
    <w:name w:val="field-label-subj-value3 font-optima-mb"/>
    <w:basedOn w:val="a3"/>
    <w:uiPriority w:val="99"/>
    <w:qFormat/>
    <w:rsid w:val="00404E9D"/>
    <w:rPr>
      <w:rFonts w:cs="Times New Roman"/>
    </w:rPr>
  </w:style>
  <w:style w:type="paragraph" w:customStyle="1" w:styleId="affffffff">
    <w:name w:val="Маркированный."/>
    <w:basedOn w:val="a2"/>
    <w:uiPriority w:val="99"/>
    <w:qFormat/>
    <w:rsid w:val="00404E9D"/>
    <w:pPr>
      <w:widowControl/>
      <w:snapToGrid/>
      <w:spacing w:before="0" w:after="0"/>
      <w:ind w:left="1429" w:hanging="360"/>
    </w:pPr>
    <w:rPr>
      <w:rFonts w:eastAsia="Times New Roman"/>
      <w:szCs w:val="22"/>
      <w:lang w:eastAsia="en-US"/>
    </w:rPr>
  </w:style>
  <w:style w:type="character" w:customStyle="1" w:styleId="65">
    <w:name w:val="Знак6 Знак Знак"/>
    <w:uiPriority w:val="99"/>
    <w:qFormat/>
    <w:rsid w:val="00404E9D"/>
    <w:rPr>
      <w:sz w:val="24"/>
      <w:lang w:val="ru-RU" w:eastAsia="ru-RU"/>
    </w:rPr>
  </w:style>
  <w:style w:type="character" w:customStyle="1" w:styleId="searchterm">
    <w:name w:val="searchterm"/>
    <w:basedOn w:val="a3"/>
    <w:uiPriority w:val="99"/>
    <w:qFormat/>
    <w:rsid w:val="00404E9D"/>
    <w:rPr>
      <w:rFonts w:cs="Times New Roman"/>
    </w:rPr>
  </w:style>
  <w:style w:type="paragraph" w:customStyle="1" w:styleId="p">
    <w:name w:val="p"/>
    <w:basedOn w:val="a2"/>
    <w:uiPriority w:val="99"/>
    <w:qFormat/>
    <w:rsid w:val="00404E9D"/>
    <w:pPr>
      <w:widowControl/>
      <w:snapToGrid/>
      <w:spacing w:before="75" w:after="75"/>
      <w:ind w:left="75" w:right="75"/>
      <w:jc w:val="both"/>
    </w:pPr>
    <w:rPr>
      <w:rFonts w:ascii="Verdana" w:eastAsia="Times New Roman" w:hAnsi="Verdana"/>
      <w:sz w:val="20"/>
    </w:rPr>
  </w:style>
  <w:style w:type="character" w:customStyle="1" w:styleId="3200">
    <w:name w:val="Основной текст (3) + Полужирный20"/>
    <w:uiPriority w:val="99"/>
    <w:qFormat/>
    <w:rsid w:val="00404E9D"/>
    <w:rPr>
      <w:rFonts w:ascii="Times New Roman" w:hAnsi="Times New Roman"/>
      <w:b/>
      <w:i/>
      <w:spacing w:val="0"/>
      <w:sz w:val="23"/>
    </w:rPr>
  </w:style>
  <w:style w:type="paragraph" w:customStyle="1" w:styleId="1ffff2">
    <w:name w:val="Обычный + полужирный+1"/>
    <w:basedOn w:val="a2"/>
    <w:uiPriority w:val="99"/>
    <w:qFormat/>
    <w:rsid w:val="00404E9D"/>
    <w:pPr>
      <w:widowControl/>
      <w:autoSpaceDE w:val="0"/>
      <w:autoSpaceDN w:val="0"/>
      <w:adjustRightInd w:val="0"/>
      <w:snapToGrid/>
      <w:spacing w:before="0" w:after="0"/>
      <w:ind w:firstLine="709"/>
      <w:jc w:val="both"/>
      <w:outlineLvl w:val="1"/>
    </w:pPr>
    <w:rPr>
      <w:rFonts w:eastAsia="Times New Roman"/>
      <w:b/>
      <w:bCs/>
      <w:szCs w:val="24"/>
    </w:rPr>
  </w:style>
  <w:style w:type="character" w:customStyle="1" w:styleId="349">
    <w:name w:val="Основной текст (3)49"/>
    <w:uiPriority w:val="99"/>
    <w:qFormat/>
    <w:rsid w:val="00404E9D"/>
    <w:rPr>
      <w:rFonts w:ascii="Times New Roman" w:hAnsi="Times New Roman"/>
      <w:spacing w:val="0"/>
      <w:sz w:val="20"/>
    </w:rPr>
  </w:style>
  <w:style w:type="character" w:customStyle="1" w:styleId="Heading1Char1">
    <w:name w:val="Heading 1 Char1"/>
    <w:uiPriority w:val="99"/>
    <w:qFormat/>
    <w:locked/>
    <w:rsid w:val="00404E9D"/>
    <w:rPr>
      <w:rFonts w:ascii="Times New Roman" w:hAnsi="Times New Roman"/>
      <w:b/>
      <w:kern w:val="32"/>
      <w:sz w:val="32"/>
      <w:lang w:eastAsia="ru-RU"/>
    </w:rPr>
  </w:style>
  <w:style w:type="character" w:customStyle="1" w:styleId="news">
    <w:name w:val="news"/>
    <w:uiPriority w:val="99"/>
    <w:qFormat/>
    <w:rsid w:val="00404E9D"/>
    <w:rPr>
      <w:rFonts w:ascii="Times New Roman" w:hAnsi="Times New Roman"/>
    </w:rPr>
  </w:style>
  <w:style w:type="character" w:customStyle="1" w:styleId="affffffff0">
    <w:name w:val="выделение"/>
    <w:uiPriority w:val="99"/>
    <w:qFormat/>
    <w:rsid w:val="00404E9D"/>
    <w:rPr>
      <w:rFonts w:ascii="Times New Roman" w:hAnsi="Times New Roman"/>
    </w:rPr>
  </w:style>
  <w:style w:type="character" w:customStyle="1" w:styleId="347">
    <w:name w:val="Основной текст (3)47"/>
    <w:uiPriority w:val="99"/>
    <w:qFormat/>
    <w:rsid w:val="00404E9D"/>
    <w:rPr>
      <w:rFonts w:ascii="Times New Roman" w:hAnsi="Times New Roman"/>
      <w:spacing w:val="0"/>
      <w:sz w:val="20"/>
    </w:rPr>
  </w:style>
  <w:style w:type="character" w:customStyle="1" w:styleId="345">
    <w:name w:val="Основной текст (3)45"/>
    <w:uiPriority w:val="99"/>
    <w:qFormat/>
    <w:rsid w:val="00404E9D"/>
    <w:rPr>
      <w:rFonts w:ascii="Times New Roman" w:hAnsi="Times New Roman"/>
      <w:spacing w:val="0"/>
      <w:sz w:val="20"/>
    </w:rPr>
  </w:style>
  <w:style w:type="character" w:customStyle="1" w:styleId="FootnoteTextChar2">
    <w:name w:val="Footnote Text Char2"/>
    <w:uiPriority w:val="99"/>
    <w:locked/>
    <w:rsid w:val="00404E9D"/>
    <w:rPr>
      <w:lang w:eastAsia="ru-RU"/>
    </w:rPr>
  </w:style>
  <w:style w:type="character" w:customStyle="1" w:styleId="612">
    <w:name w:val="Знак Знак61"/>
    <w:uiPriority w:val="99"/>
    <w:qFormat/>
    <w:rsid w:val="00404E9D"/>
    <w:rPr>
      <w:rFonts w:ascii="Arial" w:hAnsi="Arial"/>
      <w:b/>
      <w:kern w:val="32"/>
      <w:sz w:val="32"/>
    </w:rPr>
  </w:style>
  <w:style w:type="paragraph" w:customStyle="1" w:styleId="Style210">
    <w:name w:val="Style21"/>
    <w:basedOn w:val="a2"/>
    <w:qFormat/>
    <w:rsid w:val="00404E9D"/>
    <w:pPr>
      <w:autoSpaceDE w:val="0"/>
      <w:autoSpaceDN w:val="0"/>
      <w:adjustRightInd w:val="0"/>
      <w:snapToGrid/>
      <w:spacing w:before="0" w:after="0"/>
    </w:pPr>
    <w:rPr>
      <w:rFonts w:ascii="Trebuchet MS" w:eastAsia="Times New Roman" w:hAnsi="Trebuchet MS"/>
      <w:szCs w:val="24"/>
    </w:rPr>
  </w:style>
  <w:style w:type="character" w:customStyle="1" w:styleId="FontStyle205">
    <w:name w:val="Font Style205"/>
    <w:uiPriority w:val="99"/>
    <w:qFormat/>
    <w:rsid w:val="00404E9D"/>
    <w:rPr>
      <w:rFonts w:ascii="Times New Roman" w:hAnsi="Times New Roman"/>
      <w:color w:val="000000"/>
      <w:sz w:val="18"/>
    </w:rPr>
  </w:style>
  <w:style w:type="paragraph" w:customStyle="1" w:styleId="psection">
    <w:name w:val="psection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otnoteTextChar1">
    <w:name w:val="Footnote Text Char1"/>
    <w:uiPriority w:val="99"/>
    <w:qFormat/>
    <w:rsid w:val="00404E9D"/>
    <w:rPr>
      <w:rFonts w:ascii="Times New Roman" w:hAnsi="Times New Roman"/>
    </w:rPr>
  </w:style>
  <w:style w:type="character" w:customStyle="1" w:styleId="BodyTextIndentChar3">
    <w:name w:val="Body Text Indent Char3"/>
    <w:uiPriority w:val="99"/>
    <w:locked/>
    <w:rsid w:val="00404E9D"/>
    <w:rPr>
      <w:sz w:val="24"/>
    </w:rPr>
  </w:style>
  <w:style w:type="character" w:customStyle="1" w:styleId="BodyTextIndentChar1">
    <w:name w:val="Body Text Indent Char1"/>
    <w:uiPriority w:val="99"/>
    <w:qFormat/>
    <w:rsid w:val="00404E9D"/>
    <w:rPr>
      <w:rFonts w:ascii="Times New Roman" w:hAnsi="Times New Roman"/>
      <w:sz w:val="24"/>
    </w:rPr>
  </w:style>
  <w:style w:type="character" w:customStyle="1" w:styleId="PlainTextChar1">
    <w:name w:val="Plain Text Char1"/>
    <w:uiPriority w:val="99"/>
    <w:qFormat/>
    <w:rsid w:val="00404E9D"/>
    <w:rPr>
      <w:rFonts w:ascii="Courier New" w:hAnsi="Courier New"/>
    </w:rPr>
  </w:style>
  <w:style w:type="character" w:customStyle="1" w:styleId="HeaderChar1">
    <w:name w:val="Header Char1"/>
    <w:uiPriority w:val="99"/>
    <w:qFormat/>
    <w:rsid w:val="00404E9D"/>
    <w:rPr>
      <w:rFonts w:ascii="Times New Roman" w:hAnsi="Times New Roman"/>
      <w:sz w:val="24"/>
    </w:rPr>
  </w:style>
  <w:style w:type="character" w:customStyle="1" w:styleId="FooterChar1">
    <w:name w:val="Footer Char1"/>
    <w:uiPriority w:val="99"/>
    <w:qFormat/>
    <w:rsid w:val="00404E9D"/>
    <w:rPr>
      <w:rFonts w:ascii="Times New Roman" w:hAnsi="Times New Roman"/>
      <w:sz w:val="24"/>
    </w:rPr>
  </w:style>
  <w:style w:type="character" w:customStyle="1" w:styleId="TitleChar1">
    <w:name w:val="Title Char1"/>
    <w:uiPriority w:val="99"/>
    <w:qFormat/>
    <w:rsid w:val="00404E9D"/>
    <w:rPr>
      <w:rFonts w:ascii="Cambria" w:hAnsi="Cambria"/>
      <w:b/>
      <w:kern w:val="28"/>
      <w:sz w:val="32"/>
    </w:rPr>
  </w:style>
  <w:style w:type="character" w:customStyle="1" w:styleId="BodyText2Char1">
    <w:name w:val="Body Text 2 Char1"/>
    <w:uiPriority w:val="99"/>
    <w:qFormat/>
    <w:rsid w:val="00404E9D"/>
    <w:rPr>
      <w:rFonts w:ascii="Times New Roman" w:hAnsi="Times New Roman"/>
      <w:sz w:val="24"/>
    </w:rPr>
  </w:style>
  <w:style w:type="character" w:customStyle="1" w:styleId="BodyText3Char1">
    <w:name w:val="Body Text 3 Char1"/>
    <w:uiPriority w:val="99"/>
    <w:qFormat/>
    <w:rsid w:val="00404E9D"/>
    <w:rPr>
      <w:rFonts w:ascii="Times New Roman" w:hAnsi="Times New Roman"/>
      <w:sz w:val="16"/>
    </w:rPr>
  </w:style>
  <w:style w:type="character" w:customStyle="1" w:styleId="BodyTextIndent2Char1">
    <w:name w:val="Body Text Indent 2 Char1"/>
    <w:uiPriority w:val="99"/>
    <w:qFormat/>
    <w:rsid w:val="00404E9D"/>
    <w:rPr>
      <w:rFonts w:ascii="Times New Roman" w:hAnsi="Times New Roman"/>
      <w:sz w:val="24"/>
    </w:rPr>
  </w:style>
  <w:style w:type="character" w:customStyle="1" w:styleId="BodyTextIndent3Char1">
    <w:name w:val="Body Text Indent 3 Char1"/>
    <w:uiPriority w:val="99"/>
    <w:qFormat/>
    <w:rsid w:val="00404E9D"/>
    <w:rPr>
      <w:rFonts w:ascii="Times New Roman" w:hAnsi="Times New Roman"/>
      <w:sz w:val="16"/>
    </w:rPr>
  </w:style>
  <w:style w:type="character" w:customStyle="1" w:styleId="DocumentMapChar1">
    <w:name w:val="Document Map Char1"/>
    <w:uiPriority w:val="99"/>
    <w:qFormat/>
    <w:rsid w:val="00404E9D"/>
    <w:rPr>
      <w:rFonts w:ascii="Times New Roman" w:hAnsi="Times New Roman"/>
      <w:sz w:val="2"/>
    </w:rPr>
  </w:style>
  <w:style w:type="character" w:customStyle="1" w:styleId="CommentSubjectChar1">
    <w:name w:val="Comment Subject Char1"/>
    <w:uiPriority w:val="99"/>
    <w:qFormat/>
    <w:rsid w:val="00404E9D"/>
    <w:rPr>
      <w:rFonts w:ascii="Times New Roman" w:hAnsi="Times New Roman"/>
      <w:b/>
      <w:i/>
      <w:color w:val="4F81BD"/>
      <w:spacing w:val="15"/>
      <w:sz w:val="20"/>
      <w:lang w:eastAsia="ru-RU"/>
    </w:rPr>
  </w:style>
  <w:style w:type="character" w:customStyle="1" w:styleId="BalloonTextChar1">
    <w:name w:val="Balloon Text Char1"/>
    <w:uiPriority w:val="99"/>
    <w:qFormat/>
    <w:rsid w:val="00404E9D"/>
    <w:rPr>
      <w:rFonts w:ascii="Times New Roman" w:hAnsi="Times New Roman"/>
      <w:sz w:val="2"/>
    </w:rPr>
  </w:style>
  <w:style w:type="character" w:customStyle="1" w:styleId="SubtitleChar1">
    <w:name w:val="Subtitle Char1"/>
    <w:uiPriority w:val="99"/>
    <w:qFormat/>
    <w:rsid w:val="00404E9D"/>
    <w:rPr>
      <w:rFonts w:ascii="Cambria" w:hAnsi="Cambria"/>
      <w:sz w:val="24"/>
    </w:rPr>
  </w:style>
  <w:style w:type="character" w:customStyle="1" w:styleId="QuoteChar1">
    <w:name w:val="Quote Char1"/>
    <w:uiPriority w:val="99"/>
    <w:qFormat/>
    <w:rsid w:val="00404E9D"/>
    <w:rPr>
      <w:rFonts w:ascii="Times New Roman" w:hAnsi="Times New Roman"/>
      <w:i/>
      <w:color w:val="000000"/>
      <w:sz w:val="24"/>
    </w:rPr>
  </w:style>
  <w:style w:type="character" w:customStyle="1" w:styleId="IntenseQuoteChar1">
    <w:name w:val="Intense Quote Char1"/>
    <w:uiPriority w:val="99"/>
    <w:qFormat/>
    <w:rsid w:val="00404E9D"/>
    <w:rPr>
      <w:rFonts w:ascii="Times New Roman" w:hAnsi="Times New Roman"/>
      <w:b/>
      <w:i/>
      <w:color w:val="4F81BD"/>
      <w:sz w:val="24"/>
    </w:rPr>
  </w:style>
  <w:style w:type="character" w:customStyle="1" w:styleId="BodyTextFirstIndentChar1">
    <w:name w:val="Body Text First Indent Char1"/>
    <w:uiPriority w:val="99"/>
    <w:qFormat/>
    <w:rsid w:val="00404E9D"/>
    <w:rPr>
      <w:rFonts w:ascii="Times New Roman" w:hAnsi="Times New Roman"/>
      <w:sz w:val="24"/>
      <w:lang w:eastAsia="ru-RU"/>
    </w:rPr>
  </w:style>
  <w:style w:type="character" w:customStyle="1" w:styleId="BodyTextFirstIndent2Char1">
    <w:name w:val="Body Text First Indent 2 Char1"/>
    <w:uiPriority w:val="99"/>
    <w:qFormat/>
    <w:rsid w:val="00404E9D"/>
    <w:rPr>
      <w:rFonts w:ascii="Times New Roman" w:hAnsi="Times New Roman"/>
      <w:sz w:val="24"/>
      <w:lang w:eastAsia="ru-RU"/>
    </w:rPr>
  </w:style>
  <w:style w:type="character" w:customStyle="1" w:styleId="1111">
    <w:name w:val="Слабое выделение111"/>
    <w:uiPriority w:val="99"/>
    <w:qFormat/>
    <w:rsid w:val="00404E9D"/>
    <w:rPr>
      <w:i/>
      <w:color w:val="808080"/>
    </w:rPr>
  </w:style>
  <w:style w:type="paragraph" w:customStyle="1" w:styleId="p35">
    <w:name w:val="p35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6">
    <w:name w:val="p36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14">
    <w:name w:val="fontstyle14"/>
    <w:basedOn w:val="a3"/>
    <w:uiPriority w:val="99"/>
    <w:qFormat/>
    <w:rsid w:val="00404E9D"/>
    <w:rPr>
      <w:rFonts w:cs="Times New Roman"/>
    </w:rPr>
  </w:style>
  <w:style w:type="character" w:customStyle="1" w:styleId="FontStyle820">
    <w:name w:val="Font Style820"/>
    <w:uiPriority w:val="99"/>
    <w:qFormat/>
    <w:rsid w:val="00404E9D"/>
    <w:rPr>
      <w:rFonts w:ascii="Times New Roman" w:hAnsi="Times New Roman"/>
      <w:sz w:val="22"/>
    </w:rPr>
  </w:style>
  <w:style w:type="character" w:customStyle="1" w:styleId="FontStyle594">
    <w:name w:val="Font Style594"/>
    <w:uiPriority w:val="99"/>
    <w:qFormat/>
    <w:rsid w:val="00404E9D"/>
    <w:rPr>
      <w:rFonts w:ascii="Times New Roman" w:hAnsi="Times New Roman"/>
      <w:i/>
      <w:sz w:val="20"/>
    </w:rPr>
  </w:style>
  <w:style w:type="character" w:customStyle="1" w:styleId="FontStyle187">
    <w:name w:val="Font Style187"/>
    <w:uiPriority w:val="99"/>
    <w:qFormat/>
    <w:rsid w:val="00404E9D"/>
    <w:rPr>
      <w:rFonts w:ascii="Times New Roman" w:hAnsi="Times New Roman"/>
      <w:i/>
      <w:sz w:val="20"/>
    </w:rPr>
  </w:style>
  <w:style w:type="character" w:customStyle="1" w:styleId="FontStyle600">
    <w:name w:val="Font Style600"/>
    <w:uiPriority w:val="99"/>
    <w:qFormat/>
    <w:rsid w:val="00404E9D"/>
    <w:rPr>
      <w:rFonts w:ascii="Times New Roman" w:hAnsi="Times New Roman"/>
      <w:sz w:val="22"/>
    </w:rPr>
  </w:style>
  <w:style w:type="character" w:customStyle="1" w:styleId="FontStyle624">
    <w:name w:val="Font Style624"/>
    <w:uiPriority w:val="99"/>
    <w:qFormat/>
    <w:rsid w:val="00404E9D"/>
    <w:rPr>
      <w:rFonts w:ascii="Times New Roman" w:hAnsi="Times New Roman"/>
      <w:b/>
      <w:i/>
      <w:sz w:val="22"/>
    </w:rPr>
  </w:style>
  <w:style w:type="character" w:customStyle="1" w:styleId="FontStyle572">
    <w:name w:val="Font Style572"/>
    <w:uiPriority w:val="99"/>
    <w:qFormat/>
    <w:rsid w:val="00404E9D"/>
    <w:rPr>
      <w:rFonts w:ascii="Times New Roman" w:hAnsi="Times New Roman"/>
      <w:sz w:val="16"/>
    </w:rPr>
  </w:style>
  <w:style w:type="character" w:customStyle="1" w:styleId="FontStyle184">
    <w:name w:val="Font Style184"/>
    <w:uiPriority w:val="99"/>
    <w:qFormat/>
    <w:rsid w:val="00404E9D"/>
    <w:rPr>
      <w:rFonts w:ascii="Times New Roman" w:hAnsi="Times New Roman"/>
      <w:sz w:val="20"/>
    </w:rPr>
  </w:style>
  <w:style w:type="character" w:customStyle="1" w:styleId="550">
    <w:name w:val="Знак Знак55"/>
    <w:uiPriority w:val="99"/>
    <w:qFormat/>
    <w:locked/>
    <w:rsid w:val="00404E9D"/>
    <w:rPr>
      <w:sz w:val="24"/>
      <w:lang w:val="ru-RU" w:eastAsia="ru-RU"/>
    </w:rPr>
  </w:style>
  <w:style w:type="paragraph" w:customStyle="1" w:styleId="TextBody">
    <w:name w:val="Text Body"/>
    <w:basedOn w:val="a2"/>
    <w:uiPriority w:val="99"/>
    <w:qFormat/>
    <w:rsid w:val="00404E9D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character" w:customStyle="1" w:styleId="650">
    <w:name w:val="Знак Знак65"/>
    <w:uiPriority w:val="99"/>
    <w:qFormat/>
    <w:locked/>
    <w:rsid w:val="00404E9D"/>
    <w:rPr>
      <w:b/>
      <w:sz w:val="27"/>
      <w:lang w:val="ru-RU" w:eastAsia="ru-RU"/>
    </w:rPr>
  </w:style>
  <w:style w:type="character" w:customStyle="1" w:styleId="640">
    <w:name w:val="Знак Знак64"/>
    <w:uiPriority w:val="99"/>
    <w:qFormat/>
    <w:locked/>
    <w:rsid w:val="00404E9D"/>
    <w:rPr>
      <w:b/>
      <w:sz w:val="28"/>
      <w:lang w:val="ru-RU" w:eastAsia="ru-RU"/>
    </w:rPr>
  </w:style>
  <w:style w:type="character" w:customStyle="1" w:styleId="630">
    <w:name w:val="Знак Знак63"/>
    <w:uiPriority w:val="99"/>
    <w:qFormat/>
    <w:locked/>
    <w:rsid w:val="00404E9D"/>
    <w:rPr>
      <w:b/>
      <w:i/>
      <w:sz w:val="26"/>
      <w:lang w:val="ru-RU" w:eastAsia="ru-RU"/>
    </w:rPr>
  </w:style>
  <w:style w:type="character" w:customStyle="1" w:styleId="620">
    <w:name w:val="Знак Знак62"/>
    <w:uiPriority w:val="99"/>
    <w:qFormat/>
    <w:locked/>
    <w:rsid w:val="00404E9D"/>
    <w:rPr>
      <w:sz w:val="24"/>
      <w:lang w:val="ru-RU" w:eastAsia="ru-RU"/>
    </w:rPr>
  </w:style>
  <w:style w:type="character" w:customStyle="1" w:styleId="6110">
    <w:name w:val="Знак Знак611"/>
    <w:uiPriority w:val="99"/>
    <w:qFormat/>
    <w:locked/>
    <w:rsid w:val="00404E9D"/>
    <w:rPr>
      <w:sz w:val="24"/>
      <w:lang w:val="ru-RU" w:eastAsia="ru-RU"/>
    </w:rPr>
  </w:style>
  <w:style w:type="character" w:customStyle="1" w:styleId="600">
    <w:name w:val="Знак Знак60"/>
    <w:uiPriority w:val="99"/>
    <w:qFormat/>
    <w:locked/>
    <w:rsid w:val="00404E9D"/>
    <w:rPr>
      <w:i/>
      <w:sz w:val="24"/>
      <w:lang w:val="ru-RU" w:eastAsia="ru-RU"/>
    </w:rPr>
  </w:style>
  <w:style w:type="character" w:customStyle="1" w:styleId="59">
    <w:name w:val="Знак Знак59"/>
    <w:uiPriority w:val="99"/>
    <w:qFormat/>
    <w:locked/>
    <w:rsid w:val="00404E9D"/>
    <w:rPr>
      <w:rFonts w:ascii="Arial" w:hAnsi="Arial"/>
      <w:sz w:val="22"/>
      <w:lang w:val="ru-RU" w:eastAsia="ru-RU"/>
    </w:rPr>
  </w:style>
  <w:style w:type="character" w:customStyle="1" w:styleId="58">
    <w:name w:val="Знак Знак58"/>
    <w:uiPriority w:val="99"/>
    <w:qFormat/>
    <w:locked/>
    <w:rsid w:val="00404E9D"/>
    <w:rPr>
      <w:rFonts w:ascii="Courier New" w:hAnsi="Courier New"/>
      <w:lang w:val="ru-RU" w:eastAsia="ru-RU"/>
    </w:rPr>
  </w:style>
  <w:style w:type="character" w:customStyle="1" w:styleId="57">
    <w:name w:val="Знак Знак57"/>
    <w:uiPriority w:val="99"/>
    <w:qFormat/>
    <w:locked/>
    <w:rsid w:val="00404E9D"/>
    <w:rPr>
      <w:lang w:val="ru-RU" w:eastAsia="ru-RU"/>
    </w:rPr>
  </w:style>
  <w:style w:type="character" w:customStyle="1" w:styleId="560">
    <w:name w:val="Знак Знак56"/>
    <w:uiPriority w:val="99"/>
    <w:qFormat/>
    <w:locked/>
    <w:rsid w:val="00404E9D"/>
    <w:rPr>
      <w:sz w:val="24"/>
      <w:lang w:val="ru-RU" w:eastAsia="ru-RU"/>
    </w:rPr>
  </w:style>
  <w:style w:type="character" w:customStyle="1" w:styleId="540">
    <w:name w:val="Знак Знак54"/>
    <w:uiPriority w:val="99"/>
    <w:qFormat/>
    <w:locked/>
    <w:rsid w:val="00404E9D"/>
    <w:rPr>
      <w:sz w:val="24"/>
      <w:lang w:val="en-US" w:eastAsia="ru-RU"/>
    </w:rPr>
  </w:style>
  <w:style w:type="paragraph" w:customStyle="1" w:styleId="p10">
    <w:name w:val="p10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g3">
    <w:name w:val="eg3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material-headdate-day">
    <w:name w:val="b-material-head__date-day"/>
    <w:basedOn w:val="a3"/>
    <w:uiPriority w:val="99"/>
    <w:qFormat/>
    <w:rsid w:val="00404E9D"/>
    <w:rPr>
      <w:rFonts w:cs="Times New Roman"/>
    </w:rPr>
  </w:style>
  <w:style w:type="character" w:customStyle="1" w:styleId="s2">
    <w:name w:val="s2"/>
    <w:basedOn w:val="a3"/>
    <w:uiPriority w:val="99"/>
    <w:qFormat/>
    <w:rsid w:val="00404E9D"/>
    <w:rPr>
      <w:rFonts w:cs="Times New Roman"/>
    </w:rPr>
  </w:style>
  <w:style w:type="paragraph" w:customStyle="1" w:styleId="p2">
    <w:name w:val="p2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5">
    <w:name w:val="p5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W8Num16z0">
    <w:name w:val="WW8Num16z0"/>
    <w:uiPriority w:val="99"/>
    <w:qFormat/>
    <w:rsid w:val="00404E9D"/>
    <w:rPr>
      <w:rFonts w:ascii="Wingdings" w:hAnsi="Wingdings"/>
    </w:rPr>
  </w:style>
  <w:style w:type="character" w:customStyle="1" w:styleId="WW8Num4z0">
    <w:name w:val="WW8Num4z0"/>
    <w:uiPriority w:val="99"/>
    <w:qFormat/>
    <w:rsid w:val="00404E9D"/>
    <w:rPr>
      <w:color w:val="auto"/>
    </w:rPr>
  </w:style>
  <w:style w:type="character" w:customStyle="1" w:styleId="WW8Num5z0">
    <w:name w:val="WW8Num5z0"/>
    <w:uiPriority w:val="99"/>
    <w:qFormat/>
    <w:rsid w:val="00404E9D"/>
    <w:rPr>
      <w:b/>
      <w:sz w:val="20"/>
    </w:rPr>
  </w:style>
  <w:style w:type="character" w:customStyle="1" w:styleId="WW8Num6z0">
    <w:name w:val="WW8Num6z0"/>
    <w:uiPriority w:val="99"/>
    <w:qFormat/>
    <w:rsid w:val="00404E9D"/>
    <w:rPr>
      <w:sz w:val="20"/>
    </w:rPr>
  </w:style>
  <w:style w:type="character" w:customStyle="1" w:styleId="WW8Num7z0">
    <w:name w:val="WW8Num7z0"/>
    <w:uiPriority w:val="99"/>
    <w:qFormat/>
    <w:rsid w:val="00404E9D"/>
    <w:rPr>
      <w:b/>
      <w:sz w:val="20"/>
    </w:rPr>
  </w:style>
  <w:style w:type="character" w:customStyle="1" w:styleId="WW8Num9z0">
    <w:name w:val="WW8Num9z0"/>
    <w:uiPriority w:val="99"/>
    <w:qFormat/>
    <w:rsid w:val="00404E9D"/>
    <w:rPr>
      <w:sz w:val="20"/>
    </w:rPr>
  </w:style>
  <w:style w:type="character" w:customStyle="1" w:styleId="WW8Num9z1">
    <w:name w:val="WW8Num9z1"/>
    <w:uiPriority w:val="99"/>
    <w:qFormat/>
    <w:rsid w:val="00404E9D"/>
    <w:rPr>
      <w:rFonts w:ascii="Symbol" w:hAnsi="Symbol"/>
      <w:sz w:val="20"/>
    </w:rPr>
  </w:style>
  <w:style w:type="character" w:customStyle="1" w:styleId="WW8Num9z2">
    <w:name w:val="WW8Num9z2"/>
    <w:uiPriority w:val="99"/>
    <w:qFormat/>
    <w:rsid w:val="00404E9D"/>
  </w:style>
  <w:style w:type="character" w:customStyle="1" w:styleId="WW8Num9z3">
    <w:name w:val="WW8Num9z3"/>
    <w:uiPriority w:val="99"/>
    <w:qFormat/>
    <w:rsid w:val="00404E9D"/>
  </w:style>
  <w:style w:type="character" w:customStyle="1" w:styleId="WW8Num9z4">
    <w:name w:val="WW8Num9z4"/>
    <w:uiPriority w:val="99"/>
    <w:qFormat/>
    <w:rsid w:val="00404E9D"/>
  </w:style>
  <w:style w:type="character" w:customStyle="1" w:styleId="WW8Num9z5">
    <w:name w:val="WW8Num9z5"/>
    <w:uiPriority w:val="99"/>
    <w:qFormat/>
    <w:rsid w:val="00404E9D"/>
  </w:style>
  <w:style w:type="character" w:customStyle="1" w:styleId="WW8Num9z6">
    <w:name w:val="WW8Num9z6"/>
    <w:uiPriority w:val="99"/>
    <w:qFormat/>
    <w:rsid w:val="00404E9D"/>
  </w:style>
  <w:style w:type="character" w:customStyle="1" w:styleId="WW8Num9z7">
    <w:name w:val="WW8Num9z7"/>
    <w:uiPriority w:val="99"/>
    <w:qFormat/>
    <w:rsid w:val="00404E9D"/>
  </w:style>
  <w:style w:type="character" w:customStyle="1" w:styleId="WW8Num9z8">
    <w:name w:val="WW8Num9z8"/>
    <w:uiPriority w:val="99"/>
    <w:qFormat/>
    <w:rsid w:val="00404E9D"/>
  </w:style>
  <w:style w:type="character" w:customStyle="1" w:styleId="WW8Num10z0">
    <w:name w:val="WW8Num10z0"/>
    <w:uiPriority w:val="99"/>
    <w:qFormat/>
    <w:rsid w:val="00404E9D"/>
    <w:rPr>
      <w:sz w:val="20"/>
    </w:rPr>
  </w:style>
  <w:style w:type="character" w:customStyle="1" w:styleId="WW8Num11z0">
    <w:name w:val="WW8Num11z0"/>
    <w:uiPriority w:val="99"/>
    <w:qFormat/>
    <w:rsid w:val="00404E9D"/>
    <w:rPr>
      <w:rFonts w:ascii="Symbol" w:hAnsi="Symbol"/>
      <w:b/>
    </w:rPr>
  </w:style>
  <w:style w:type="character" w:customStyle="1" w:styleId="WW8Num12z0">
    <w:name w:val="WW8Num12z0"/>
    <w:uiPriority w:val="99"/>
    <w:qFormat/>
    <w:rsid w:val="00404E9D"/>
    <w:rPr>
      <w:rFonts w:ascii="Symbol" w:hAnsi="Symbol"/>
      <w:sz w:val="24"/>
    </w:rPr>
  </w:style>
  <w:style w:type="character" w:customStyle="1" w:styleId="WW8Num13z0">
    <w:name w:val="WW8Num13z0"/>
    <w:uiPriority w:val="99"/>
    <w:qFormat/>
    <w:rsid w:val="00404E9D"/>
    <w:rPr>
      <w:rFonts w:ascii="Symbol" w:hAnsi="Symbol"/>
      <w:sz w:val="20"/>
    </w:rPr>
  </w:style>
  <w:style w:type="character" w:customStyle="1" w:styleId="WW8Num14z0">
    <w:name w:val="WW8Num14z0"/>
    <w:uiPriority w:val="99"/>
    <w:qFormat/>
    <w:rsid w:val="00404E9D"/>
    <w:rPr>
      <w:sz w:val="20"/>
    </w:rPr>
  </w:style>
  <w:style w:type="character" w:customStyle="1" w:styleId="WW8Num15z0">
    <w:name w:val="WW8Num15z0"/>
    <w:uiPriority w:val="99"/>
    <w:qFormat/>
    <w:rsid w:val="00404E9D"/>
    <w:rPr>
      <w:sz w:val="20"/>
    </w:rPr>
  </w:style>
  <w:style w:type="character" w:customStyle="1" w:styleId="WW8Num17z0">
    <w:name w:val="WW8Num17z0"/>
    <w:uiPriority w:val="99"/>
    <w:qFormat/>
    <w:rsid w:val="00404E9D"/>
    <w:rPr>
      <w:rFonts w:ascii="Wingdings" w:hAnsi="Wingdings"/>
    </w:rPr>
  </w:style>
  <w:style w:type="character" w:customStyle="1" w:styleId="WW8Num18z0">
    <w:name w:val="WW8Num18z0"/>
    <w:uiPriority w:val="99"/>
    <w:qFormat/>
    <w:rsid w:val="00404E9D"/>
  </w:style>
  <w:style w:type="character" w:customStyle="1" w:styleId="WW8Num18z1">
    <w:name w:val="WW8Num18z1"/>
    <w:uiPriority w:val="99"/>
    <w:qFormat/>
    <w:rsid w:val="00404E9D"/>
    <w:rPr>
      <w:rFonts w:ascii="Symbol" w:hAnsi="Symbol"/>
      <w:sz w:val="20"/>
    </w:rPr>
  </w:style>
  <w:style w:type="character" w:customStyle="1" w:styleId="WW8Num18z2">
    <w:name w:val="WW8Num18z2"/>
    <w:uiPriority w:val="99"/>
    <w:qFormat/>
    <w:rsid w:val="00404E9D"/>
  </w:style>
  <w:style w:type="character" w:customStyle="1" w:styleId="WW8Num18z3">
    <w:name w:val="WW8Num18z3"/>
    <w:uiPriority w:val="99"/>
    <w:qFormat/>
    <w:rsid w:val="00404E9D"/>
  </w:style>
  <w:style w:type="character" w:customStyle="1" w:styleId="WW8Num18z4">
    <w:name w:val="WW8Num18z4"/>
    <w:uiPriority w:val="99"/>
    <w:qFormat/>
    <w:rsid w:val="00404E9D"/>
  </w:style>
  <w:style w:type="character" w:customStyle="1" w:styleId="WW8Num18z5">
    <w:name w:val="WW8Num18z5"/>
    <w:uiPriority w:val="99"/>
    <w:qFormat/>
    <w:rsid w:val="00404E9D"/>
  </w:style>
  <w:style w:type="character" w:customStyle="1" w:styleId="WW8Num18z6">
    <w:name w:val="WW8Num18z6"/>
    <w:uiPriority w:val="99"/>
    <w:qFormat/>
    <w:rsid w:val="00404E9D"/>
  </w:style>
  <w:style w:type="character" w:customStyle="1" w:styleId="WW8Num18z7">
    <w:name w:val="WW8Num18z7"/>
    <w:uiPriority w:val="99"/>
    <w:qFormat/>
    <w:rsid w:val="00404E9D"/>
  </w:style>
  <w:style w:type="character" w:customStyle="1" w:styleId="WW8Num18z8">
    <w:name w:val="WW8Num18z8"/>
    <w:uiPriority w:val="99"/>
    <w:qFormat/>
    <w:rsid w:val="00404E9D"/>
  </w:style>
  <w:style w:type="character" w:customStyle="1" w:styleId="WW8Num19z0">
    <w:name w:val="WW8Num19z0"/>
    <w:uiPriority w:val="99"/>
    <w:qFormat/>
    <w:rsid w:val="00404E9D"/>
  </w:style>
  <w:style w:type="character" w:customStyle="1" w:styleId="WW8Num19z1">
    <w:name w:val="WW8Num19z1"/>
    <w:uiPriority w:val="99"/>
    <w:qFormat/>
    <w:rsid w:val="00404E9D"/>
  </w:style>
  <w:style w:type="character" w:customStyle="1" w:styleId="WW8Num19z2">
    <w:name w:val="WW8Num19z2"/>
    <w:uiPriority w:val="99"/>
    <w:qFormat/>
    <w:rsid w:val="00404E9D"/>
  </w:style>
  <w:style w:type="character" w:customStyle="1" w:styleId="WW8Num19z3">
    <w:name w:val="WW8Num19z3"/>
    <w:uiPriority w:val="99"/>
    <w:qFormat/>
    <w:rsid w:val="00404E9D"/>
  </w:style>
  <w:style w:type="character" w:customStyle="1" w:styleId="WW8Num19z4">
    <w:name w:val="WW8Num19z4"/>
    <w:uiPriority w:val="99"/>
    <w:qFormat/>
    <w:rsid w:val="00404E9D"/>
  </w:style>
  <w:style w:type="character" w:customStyle="1" w:styleId="WW8Num19z5">
    <w:name w:val="WW8Num19z5"/>
    <w:uiPriority w:val="99"/>
    <w:qFormat/>
    <w:rsid w:val="00404E9D"/>
  </w:style>
  <w:style w:type="character" w:customStyle="1" w:styleId="WW8Num19z6">
    <w:name w:val="WW8Num19z6"/>
    <w:uiPriority w:val="99"/>
    <w:qFormat/>
    <w:rsid w:val="00404E9D"/>
  </w:style>
  <w:style w:type="character" w:customStyle="1" w:styleId="WW8Num19z7">
    <w:name w:val="WW8Num19z7"/>
    <w:uiPriority w:val="99"/>
    <w:qFormat/>
    <w:rsid w:val="00404E9D"/>
  </w:style>
  <w:style w:type="character" w:customStyle="1" w:styleId="WW8Num19z8">
    <w:name w:val="WW8Num19z8"/>
    <w:uiPriority w:val="99"/>
    <w:qFormat/>
    <w:rsid w:val="00404E9D"/>
  </w:style>
  <w:style w:type="character" w:customStyle="1" w:styleId="WW8Num4z1">
    <w:name w:val="WW8Num4z1"/>
    <w:uiPriority w:val="99"/>
    <w:qFormat/>
    <w:rsid w:val="00404E9D"/>
  </w:style>
  <w:style w:type="character" w:customStyle="1" w:styleId="WW8Num4z2">
    <w:name w:val="WW8Num4z2"/>
    <w:uiPriority w:val="99"/>
    <w:qFormat/>
    <w:rsid w:val="00404E9D"/>
  </w:style>
  <w:style w:type="character" w:customStyle="1" w:styleId="WW8Num4z3">
    <w:name w:val="WW8Num4z3"/>
    <w:uiPriority w:val="99"/>
    <w:qFormat/>
    <w:rsid w:val="00404E9D"/>
  </w:style>
  <w:style w:type="character" w:customStyle="1" w:styleId="WW8Num4z4">
    <w:name w:val="WW8Num4z4"/>
    <w:uiPriority w:val="99"/>
    <w:qFormat/>
    <w:rsid w:val="00404E9D"/>
  </w:style>
  <w:style w:type="character" w:customStyle="1" w:styleId="WW8Num4z5">
    <w:name w:val="WW8Num4z5"/>
    <w:uiPriority w:val="99"/>
    <w:qFormat/>
    <w:rsid w:val="00404E9D"/>
  </w:style>
  <w:style w:type="character" w:customStyle="1" w:styleId="WW8Num4z6">
    <w:name w:val="WW8Num4z6"/>
    <w:uiPriority w:val="99"/>
    <w:qFormat/>
    <w:rsid w:val="00404E9D"/>
  </w:style>
  <w:style w:type="character" w:customStyle="1" w:styleId="WW8Num4z7">
    <w:name w:val="WW8Num4z7"/>
    <w:uiPriority w:val="99"/>
    <w:qFormat/>
    <w:rsid w:val="00404E9D"/>
  </w:style>
  <w:style w:type="character" w:customStyle="1" w:styleId="WW8Num4z8">
    <w:name w:val="WW8Num4z8"/>
    <w:uiPriority w:val="99"/>
    <w:qFormat/>
    <w:rsid w:val="00404E9D"/>
  </w:style>
  <w:style w:type="character" w:customStyle="1" w:styleId="WW8Num5z1">
    <w:name w:val="WW8Num5z1"/>
    <w:uiPriority w:val="99"/>
    <w:qFormat/>
    <w:rsid w:val="00404E9D"/>
  </w:style>
  <w:style w:type="character" w:customStyle="1" w:styleId="WW8Num5z2">
    <w:name w:val="WW8Num5z2"/>
    <w:uiPriority w:val="99"/>
    <w:qFormat/>
    <w:rsid w:val="00404E9D"/>
  </w:style>
  <w:style w:type="character" w:customStyle="1" w:styleId="WW8Num5z3">
    <w:name w:val="WW8Num5z3"/>
    <w:uiPriority w:val="99"/>
    <w:qFormat/>
    <w:rsid w:val="00404E9D"/>
  </w:style>
  <w:style w:type="character" w:customStyle="1" w:styleId="WW8Num5z4">
    <w:name w:val="WW8Num5z4"/>
    <w:uiPriority w:val="99"/>
    <w:qFormat/>
    <w:rsid w:val="00404E9D"/>
  </w:style>
  <w:style w:type="character" w:customStyle="1" w:styleId="WW8Num5z5">
    <w:name w:val="WW8Num5z5"/>
    <w:uiPriority w:val="99"/>
    <w:qFormat/>
    <w:rsid w:val="00404E9D"/>
  </w:style>
  <w:style w:type="character" w:customStyle="1" w:styleId="WW8Num5z6">
    <w:name w:val="WW8Num5z6"/>
    <w:uiPriority w:val="99"/>
    <w:qFormat/>
    <w:rsid w:val="00404E9D"/>
  </w:style>
  <w:style w:type="character" w:customStyle="1" w:styleId="WW8Num5z7">
    <w:name w:val="WW8Num5z7"/>
    <w:uiPriority w:val="99"/>
    <w:qFormat/>
    <w:rsid w:val="00404E9D"/>
  </w:style>
  <w:style w:type="character" w:customStyle="1" w:styleId="WW8Num5z8">
    <w:name w:val="WW8Num5z8"/>
    <w:uiPriority w:val="99"/>
    <w:qFormat/>
    <w:rsid w:val="00404E9D"/>
  </w:style>
  <w:style w:type="character" w:customStyle="1" w:styleId="WW8Num6z1">
    <w:name w:val="WW8Num6z1"/>
    <w:uiPriority w:val="99"/>
    <w:qFormat/>
    <w:rsid w:val="00404E9D"/>
  </w:style>
  <w:style w:type="character" w:customStyle="1" w:styleId="WW8Num6z2">
    <w:name w:val="WW8Num6z2"/>
    <w:uiPriority w:val="99"/>
    <w:qFormat/>
    <w:rsid w:val="00404E9D"/>
  </w:style>
  <w:style w:type="character" w:customStyle="1" w:styleId="WW8Num6z3">
    <w:name w:val="WW8Num6z3"/>
    <w:uiPriority w:val="99"/>
    <w:qFormat/>
    <w:rsid w:val="00404E9D"/>
  </w:style>
  <w:style w:type="character" w:customStyle="1" w:styleId="WW8Num6z4">
    <w:name w:val="WW8Num6z4"/>
    <w:uiPriority w:val="99"/>
    <w:qFormat/>
    <w:rsid w:val="00404E9D"/>
  </w:style>
  <w:style w:type="character" w:customStyle="1" w:styleId="WW8Num6z5">
    <w:name w:val="WW8Num6z5"/>
    <w:uiPriority w:val="99"/>
    <w:qFormat/>
    <w:rsid w:val="00404E9D"/>
  </w:style>
  <w:style w:type="character" w:customStyle="1" w:styleId="WW8Num6z6">
    <w:name w:val="WW8Num6z6"/>
    <w:uiPriority w:val="99"/>
    <w:qFormat/>
    <w:rsid w:val="00404E9D"/>
  </w:style>
  <w:style w:type="character" w:customStyle="1" w:styleId="WW8Num6z7">
    <w:name w:val="WW8Num6z7"/>
    <w:uiPriority w:val="99"/>
    <w:qFormat/>
    <w:rsid w:val="00404E9D"/>
  </w:style>
  <w:style w:type="character" w:customStyle="1" w:styleId="WW8Num6z8">
    <w:name w:val="WW8Num6z8"/>
    <w:uiPriority w:val="99"/>
    <w:qFormat/>
    <w:rsid w:val="00404E9D"/>
  </w:style>
  <w:style w:type="character" w:customStyle="1" w:styleId="WW8Num7z1">
    <w:name w:val="WW8Num7z1"/>
    <w:uiPriority w:val="99"/>
    <w:qFormat/>
    <w:rsid w:val="00404E9D"/>
  </w:style>
  <w:style w:type="character" w:customStyle="1" w:styleId="WW8Num7z2">
    <w:name w:val="WW8Num7z2"/>
    <w:uiPriority w:val="99"/>
    <w:qFormat/>
    <w:rsid w:val="00404E9D"/>
  </w:style>
  <w:style w:type="character" w:customStyle="1" w:styleId="WW8Num7z3">
    <w:name w:val="WW8Num7z3"/>
    <w:uiPriority w:val="99"/>
    <w:qFormat/>
    <w:rsid w:val="00404E9D"/>
  </w:style>
  <w:style w:type="character" w:customStyle="1" w:styleId="WW8Num7z4">
    <w:name w:val="WW8Num7z4"/>
    <w:uiPriority w:val="99"/>
    <w:qFormat/>
    <w:rsid w:val="00404E9D"/>
  </w:style>
  <w:style w:type="character" w:customStyle="1" w:styleId="WW8Num7z5">
    <w:name w:val="WW8Num7z5"/>
    <w:uiPriority w:val="99"/>
    <w:qFormat/>
    <w:rsid w:val="00404E9D"/>
  </w:style>
  <w:style w:type="character" w:customStyle="1" w:styleId="WW8Num7z6">
    <w:name w:val="WW8Num7z6"/>
    <w:uiPriority w:val="99"/>
    <w:qFormat/>
    <w:rsid w:val="00404E9D"/>
  </w:style>
  <w:style w:type="character" w:customStyle="1" w:styleId="WW8Num7z7">
    <w:name w:val="WW8Num7z7"/>
    <w:uiPriority w:val="99"/>
    <w:qFormat/>
    <w:rsid w:val="00404E9D"/>
  </w:style>
  <w:style w:type="character" w:customStyle="1" w:styleId="WW8Num7z8">
    <w:name w:val="WW8Num7z8"/>
    <w:uiPriority w:val="99"/>
    <w:qFormat/>
    <w:rsid w:val="00404E9D"/>
  </w:style>
  <w:style w:type="character" w:customStyle="1" w:styleId="WW8Num8z1">
    <w:name w:val="WW8Num8z1"/>
    <w:uiPriority w:val="99"/>
    <w:qFormat/>
    <w:rsid w:val="00404E9D"/>
    <w:rPr>
      <w:rFonts w:ascii="Symbol" w:hAnsi="Symbol"/>
      <w:sz w:val="20"/>
    </w:rPr>
  </w:style>
  <w:style w:type="character" w:customStyle="1" w:styleId="WW8Num8z2">
    <w:name w:val="WW8Num8z2"/>
    <w:uiPriority w:val="99"/>
    <w:qFormat/>
    <w:rsid w:val="00404E9D"/>
  </w:style>
  <w:style w:type="character" w:customStyle="1" w:styleId="WW8Num8z3">
    <w:name w:val="WW8Num8z3"/>
    <w:uiPriority w:val="99"/>
    <w:qFormat/>
    <w:rsid w:val="00404E9D"/>
  </w:style>
  <w:style w:type="character" w:customStyle="1" w:styleId="WW8Num8z4">
    <w:name w:val="WW8Num8z4"/>
    <w:uiPriority w:val="99"/>
    <w:qFormat/>
    <w:rsid w:val="00404E9D"/>
  </w:style>
  <w:style w:type="character" w:customStyle="1" w:styleId="WW8Num8z5">
    <w:name w:val="WW8Num8z5"/>
    <w:uiPriority w:val="99"/>
    <w:qFormat/>
    <w:rsid w:val="00404E9D"/>
  </w:style>
  <w:style w:type="character" w:customStyle="1" w:styleId="WW8Num8z6">
    <w:name w:val="WW8Num8z6"/>
    <w:uiPriority w:val="99"/>
    <w:qFormat/>
    <w:rsid w:val="00404E9D"/>
  </w:style>
  <w:style w:type="character" w:customStyle="1" w:styleId="WW8Num8z7">
    <w:name w:val="WW8Num8z7"/>
    <w:uiPriority w:val="99"/>
    <w:qFormat/>
    <w:rsid w:val="00404E9D"/>
  </w:style>
  <w:style w:type="character" w:customStyle="1" w:styleId="WW8Num8z8">
    <w:name w:val="WW8Num8z8"/>
    <w:uiPriority w:val="99"/>
    <w:qFormat/>
    <w:rsid w:val="00404E9D"/>
  </w:style>
  <w:style w:type="character" w:customStyle="1" w:styleId="WW8Num10z1">
    <w:name w:val="WW8Num10z1"/>
    <w:uiPriority w:val="99"/>
    <w:qFormat/>
    <w:rsid w:val="00404E9D"/>
  </w:style>
  <w:style w:type="character" w:customStyle="1" w:styleId="WW8Num10z2">
    <w:name w:val="WW8Num10z2"/>
    <w:uiPriority w:val="99"/>
    <w:qFormat/>
    <w:rsid w:val="00404E9D"/>
  </w:style>
  <w:style w:type="character" w:customStyle="1" w:styleId="WW8Num10z3">
    <w:name w:val="WW8Num10z3"/>
    <w:uiPriority w:val="99"/>
    <w:qFormat/>
    <w:rsid w:val="00404E9D"/>
  </w:style>
  <w:style w:type="character" w:customStyle="1" w:styleId="WW8Num10z4">
    <w:name w:val="WW8Num10z4"/>
    <w:uiPriority w:val="99"/>
    <w:qFormat/>
    <w:rsid w:val="00404E9D"/>
  </w:style>
  <w:style w:type="character" w:customStyle="1" w:styleId="WW8Num10z5">
    <w:name w:val="WW8Num10z5"/>
    <w:uiPriority w:val="99"/>
    <w:qFormat/>
    <w:rsid w:val="00404E9D"/>
  </w:style>
  <w:style w:type="character" w:customStyle="1" w:styleId="WW8Num10z6">
    <w:name w:val="WW8Num10z6"/>
    <w:uiPriority w:val="99"/>
    <w:qFormat/>
    <w:rsid w:val="00404E9D"/>
  </w:style>
  <w:style w:type="character" w:customStyle="1" w:styleId="WW8Num10z7">
    <w:name w:val="WW8Num10z7"/>
    <w:uiPriority w:val="99"/>
    <w:qFormat/>
    <w:rsid w:val="00404E9D"/>
  </w:style>
  <w:style w:type="character" w:customStyle="1" w:styleId="WW8Num10z8">
    <w:name w:val="WW8Num10z8"/>
    <w:uiPriority w:val="99"/>
    <w:qFormat/>
    <w:rsid w:val="00404E9D"/>
  </w:style>
  <w:style w:type="character" w:customStyle="1" w:styleId="WW8Num11z1">
    <w:name w:val="WW8Num11z1"/>
    <w:uiPriority w:val="99"/>
    <w:qFormat/>
    <w:rsid w:val="00404E9D"/>
    <w:rPr>
      <w:sz w:val="20"/>
    </w:rPr>
  </w:style>
  <w:style w:type="character" w:customStyle="1" w:styleId="WW8Num11z2">
    <w:name w:val="WW8Num11z2"/>
    <w:uiPriority w:val="99"/>
    <w:qFormat/>
    <w:rsid w:val="00404E9D"/>
  </w:style>
  <w:style w:type="character" w:customStyle="1" w:styleId="WW8Num11z3">
    <w:name w:val="WW8Num11z3"/>
    <w:uiPriority w:val="99"/>
    <w:qFormat/>
    <w:rsid w:val="00404E9D"/>
  </w:style>
  <w:style w:type="character" w:customStyle="1" w:styleId="WW8Num11z4">
    <w:name w:val="WW8Num11z4"/>
    <w:uiPriority w:val="99"/>
    <w:qFormat/>
    <w:rsid w:val="00404E9D"/>
  </w:style>
  <w:style w:type="character" w:customStyle="1" w:styleId="WW8Num11z5">
    <w:name w:val="WW8Num11z5"/>
    <w:uiPriority w:val="99"/>
    <w:qFormat/>
    <w:rsid w:val="00404E9D"/>
  </w:style>
  <w:style w:type="character" w:customStyle="1" w:styleId="WW8Num11z6">
    <w:name w:val="WW8Num11z6"/>
    <w:uiPriority w:val="99"/>
    <w:qFormat/>
    <w:rsid w:val="00404E9D"/>
  </w:style>
  <w:style w:type="character" w:customStyle="1" w:styleId="WW8Num11z7">
    <w:name w:val="WW8Num11z7"/>
    <w:uiPriority w:val="99"/>
    <w:qFormat/>
    <w:rsid w:val="00404E9D"/>
  </w:style>
  <w:style w:type="character" w:customStyle="1" w:styleId="WW8Num11z8">
    <w:name w:val="WW8Num11z8"/>
    <w:uiPriority w:val="99"/>
    <w:qFormat/>
    <w:rsid w:val="00404E9D"/>
  </w:style>
  <w:style w:type="character" w:customStyle="1" w:styleId="WW8Num12z2">
    <w:name w:val="WW8Num12z2"/>
    <w:uiPriority w:val="99"/>
    <w:qFormat/>
    <w:rsid w:val="00404E9D"/>
    <w:rPr>
      <w:rFonts w:ascii="Wingdings" w:hAnsi="Wingdings"/>
    </w:rPr>
  </w:style>
  <w:style w:type="character" w:customStyle="1" w:styleId="WW8Num12z3">
    <w:name w:val="WW8Num12z3"/>
    <w:uiPriority w:val="99"/>
    <w:qFormat/>
    <w:rsid w:val="00404E9D"/>
    <w:rPr>
      <w:rFonts w:ascii="Symbol" w:hAnsi="Symbol"/>
    </w:rPr>
  </w:style>
  <w:style w:type="character" w:customStyle="1" w:styleId="WW8Num12z4">
    <w:name w:val="WW8Num12z4"/>
    <w:uiPriority w:val="99"/>
    <w:qFormat/>
    <w:rsid w:val="00404E9D"/>
    <w:rPr>
      <w:rFonts w:ascii="Courier New" w:hAnsi="Courier New"/>
    </w:rPr>
  </w:style>
  <w:style w:type="character" w:customStyle="1" w:styleId="WW8Num13z1">
    <w:name w:val="WW8Num13z1"/>
    <w:uiPriority w:val="99"/>
    <w:qFormat/>
    <w:rsid w:val="00404E9D"/>
  </w:style>
  <w:style w:type="character" w:customStyle="1" w:styleId="WW8Num13z2">
    <w:name w:val="WW8Num13z2"/>
    <w:uiPriority w:val="99"/>
    <w:qFormat/>
    <w:rsid w:val="00404E9D"/>
  </w:style>
  <w:style w:type="character" w:customStyle="1" w:styleId="WW8Num13z3">
    <w:name w:val="WW8Num13z3"/>
    <w:uiPriority w:val="99"/>
    <w:qFormat/>
    <w:rsid w:val="00404E9D"/>
  </w:style>
  <w:style w:type="character" w:customStyle="1" w:styleId="WW8Num13z4">
    <w:name w:val="WW8Num13z4"/>
    <w:uiPriority w:val="99"/>
    <w:qFormat/>
    <w:rsid w:val="00404E9D"/>
  </w:style>
  <w:style w:type="character" w:customStyle="1" w:styleId="WW8Num13z5">
    <w:name w:val="WW8Num13z5"/>
    <w:uiPriority w:val="99"/>
    <w:qFormat/>
    <w:rsid w:val="00404E9D"/>
  </w:style>
  <w:style w:type="character" w:customStyle="1" w:styleId="WW8Num13z6">
    <w:name w:val="WW8Num13z6"/>
    <w:uiPriority w:val="99"/>
    <w:qFormat/>
    <w:rsid w:val="00404E9D"/>
  </w:style>
  <w:style w:type="character" w:customStyle="1" w:styleId="WW8Num13z7">
    <w:name w:val="WW8Num13z7"/>
    <w:uiPriority w:val="99"/>
    <w:qFormat/>
    <w:rsid w:val="00404E9D"/>
  </w:style>
  <w:style w:type="character" w:customStyle="1" w:styleId="WW8Num13z8">
    <w:name w:val="WW8Num13z8"/>
    <w:uiPriority w:val="99"/>
    <w:qFormat/>
    <w:rsid w:val="00404E9D"/>
  </w:style>
  <w:style w:type="character" w:customStyle="1" w:styleId="WW8Num14z1">
    <w:name w:val="WW8Num14z1"/>
    <w:uiPriority w:val="99"/>
    <w:qFormat/>
    <w:rsid w:val="00404E9D"/>
  </w:style>
  <w:style w:type="character" w:customStyle="1" w:styleId="WW8Num14z2">
    <w:name w:val="WW8Num14z2"/>
    <w:uiPriority w:val="99"/>
    <w:qFormat/>
    <w:rsid w:val="00404E9D"/>
  </w:style>
  <w:style w:type="character" w:customStyle="1" w:styleId="WW8Num14z3">
    <w:name w:val="WW8Num14z3"/>
    <w:uiPriority w:val="99"/>
    <w:qFormat/>
    <w:rsid w:val="00404E9D"/>
  </w:style>
  <w:style w:type="character" w:customStyle="1" w:styleId="WW8Num14z4">
    <w:name w:val="WW8Num14z4"/>
    <w:uiPriority w:val="99"/>
    <w:qFormat/>
    <w:rsid w:val="00404E9D"/>
  </w:style>
  <w:style w:type="character" w:customStyle="1" w:styleId="WW8Num14z5">
    <w:name w:val="WW8Num14z5"/>
    <w:uiPriority w:val="99"/>
    <w:qFormat/>
    <w:rsid w:val="00404E9D"/>
  </w:style>
  <w:style w:type="character" w:customStyle="1" w:styleId="WW8Num14z6">
    <w:name w:val="WW8Num14z6"/>
    <w:uiPriority w:val="99"/>
    <w:qFormat/>
    <w:rsid w:val="00404E9D"/>
  </w:style>
  <w:style w:type="character" w:customStyle="1" w:styleId="WW8Num14z7">
    <w:name w:val="WW8Num14z7"/>
    <w:uiPriority w:val="99"/>
    <w:qFormat/>
    <w:rsid w:val="00404E9D"/>
  </w:style>
  <w:style w:type="character" w:customStyle="1" w:styleId="WW8Num14z8">
    <w:name w:val="WW8Num14z8"/>
    <w:uiPriority w:val="99"/>
    <w:qFormat/>
    <w:rsid w:val="00404E9D"/>
  </w:style>
  <w:style w:type="character" w:customStyle="1" w:styleId="WW8Num15z1">
    <w:name w:val="WW8Num15z1"/>
    <w:uiPriority w:val="99"/>
    <w:qFormat/>
    <w:rsid w:val="00404E9D"/>
  </w:style>
  <w:style w:type="character" w:customStyle="1" w:styleId="WW8Num15z2">
    <w:name w:val="WW8Num15z2"/>
    <w:uiPriority w:val="99"/>
    <w:qFormat/>
    <w:rsid w:val="00404E9D"/>
  </w:style>
  <w:style w:type="character" w:customStyle="1" w:styleId="WW8Num15z3">
    <w:name w:val="WW8Num15z3"/>
    <w:uiPriority w:val="99"/>
    <w:qFormat/>
    <w:rsid w:val="00404E9D"/>
  </w:style>
  <w:style w:type="character" w:customStyle="1" w:styleId="WW8Num15z4">
    <w:name w:val="WW8Num15z4"/>
    <w:uiPriority w:val="99"/>
    <w:qFormat/>
    <w:rsid w:val="00404E9D"/>
  </w:style>
  <w:style w:type="character" w:customStyle="1" w:styleId="WW8Num15z5">
    <w:name w:val="WW8Num15z5"/>
    <w:uiPriority w:val="99"/>
    <w:qFormat/>
    <w:rsid w:val="00404E9D"/>
  </w:style>
  <w:style w:type="character" w:customStyle="1" w:styleId="WW8Num15z6">
    <w:name w:val="WW8Num15z6"/>
    <w:uiPriority w:val="99"/>
    <w:qFormat/>
    <w:rsid w:val="00404E9D"/>
  </w:style>
  <w:style w:type="character" w:customStyle="1" w:styleId="WW8Num15z7">
    <w:name w:val="WW8Num15z7"/>
    <w:uiPriority w:val="99"/>
    <w:qFormat/>
    <w:rsid w:val="00404E9D"/>
  </w:style>
  <w:style w:type="character" w:customStyle="1" w:styleId="WW8Num15z8">
    <w:name w:val="WW8Num15z8"/>
    <w:uiPriority w:val="99"/>
    <w:qFormat/>
    <w:rsid w:val="00404E9D"/>
  </w:style>
  <w:style w:type="character" w:customStyle="1" w:styleId="WW8Num16z1">
    <w:name w:val="WW8Num16z1"/>
    <w:uiPriority w:val="99"/>
    <w:qFormat/>
    <w:rsid w:val="00404E9D"/>
  </w:style>
  <w:style w:type="character" w:customStyle="1" w:styleId="WW8Num16z2">
    <w:name w:val="WW8Num16z2"/>
    <w:uiPriority w:val="99"/>
    <w:qFormat/>
    <w:rsid w:val="00404E9D"/>
  </w:style>
  <w:style w:type="character" w:customStyle="1" w:styleId="WW8Num16z3">
    <w:name w:val="WW8Num16z3"/>
    <w:uiPriority w:val="99"/>
    <w:qFormat/>
    <w:rsid w:val="00404E9D"/>
  </w:style>
  <w:style w:type="character" w:customStyle="1" w:styleId="WW8Num16z4">
    <w:name w:val="WW8Num16z4"/>
    <w:uiPriority w:val="99"/>
    <w:qFormat/>
    <w:rsid w:val="00404E9D"/>
  </w:style>
  <w:style w:type="character" w:customStyle="1" w:styleId="WW8Num16z5">
    <w:name w:val="WW8Num16z5"/>
    <w:uiPriority w:val="99"/>
    <w:qFormat/>
    <w:rsid w:val="00404E9D"/>
  </w:style>
  <w:style w:type="character" w:customStyle="1" w:styleId="WW8Num16z6">
    <w:name w:val="WW8Num16z6"/>
    <w:uiPriority w:val="99"/>
    <w:qFormat/>
    <w:rsid w:val="00404E9D"/>
  </w:style>
  <w:style w:type="character" w:customStyle="1" w:styleId="WW8Num16z7">
    <w:name w:val="WW8Num16z7"/>
    <w:uiPriority w:val="99"/>
    <w:qFormat/>
    <w:rsid w:val="00404E9D"/>
  </w:style>
  <w:style w:type="character" w:customStyle="1" w:styleId="WW8Num16z8">
    <w:name w:val="WW8Num16z8"/>
    <w:uiPriority w:val="99"/>
    <w:qFormat/>
    <w:rsid w:val="00404E9D"/>
  </w:style>
  <w:style w:type="character" w:customStyle="1" w:styleId="affffffff1">
    <w:name w:val="Символ нумерации"/>
    <w:uiPriority w:val="99"/>
    <w:qFormat/>
    <w:rsid w:val="00404E9D"/>
  </w:style>
  <w:style w:type="paragraph" w:customStyle="1" w:styleId="1ffff3">
    <w:name w:val="Название1"/>
    <w:basedOn w:val="a2"/>
    <w:uiPriority w:val="99"/>
    <w:qFormat/>
    <w:rsid w:val="00404E9D"/>
    <w:pPr>
      <w:widowControl/>
      <w:suppressLineNumbers/>
      <w:suppressAutoHyphens/>
      <w:snapToGrid/>
      <w:spacing w:before="120" w:after="120"/>
    </w:pPr>
    <w:rPr>
      <w:rFonts w:eastAsia="Times New Roman" w:cs="Mangal"/>
      <w:i/>
      <w:iCs/>
      <w:szCs w:val="24"/>
      <w:lang w:eastAsia="ar-SA"/>
    </w:rPr>
  </w:style>
  <w:style w:type="paragraph" w:customStyle="1" w:styleId="1ffff4">
    <w:name w:val="Текст примечания1"/>
    <w:basedOn w:val="a2"/>
    <w:uiPriority w:val="99"/>
    <w:qFormat/>
    <w:rsid w:val="00404E9D"/>
    <w:pPr>
      <w:widowControl/>
      <w:suppressAutoHyphens/>
      <w:snapToGrid/>
      <w:spacing w:before="0" w:after="0"/>
    </w:pPr>
    <w:rPr>
      <w:rFonts w:eastAsia="Times New Roman"/>
      <w:sz w:val="20"/>
      <w:lang w:eastAsia="ar-SA"/>
    </w:rPr>
  </w:style>
  <w:style w:type="paragraph" w:customStyle="1" w:styleId="1ffff5">
    <w:name w:val="Нумерованный список1"/>
    <w:basedOn w:val="a2"/>
    <w:uiPriority w:val="99"/>
    <w:qFormat/>
    <w:rsid w:val="00404E9D"/>
    <w:pPr>
      <w:widowControl/>
      <w:tabs>
        <w:tab w:val="left" w:pos="720"/>
      </w:tabs>
      <w:suppressAutoHyphens/>
      <w:snapToGrid/>
      <w:spacing w:before="0" w:after="0"/>
      <w:ind w:left="720" w:hanging="360"/>
    </w:pPr>
    <w:rPr>
      <w:rFonts w:eastAsia="Times New Roman"/>
      <w:szCs w:val="24"/>
      <w:lang w:eastAsia="ar-SA"/>
    </w:rPr>
  </w:style>
  <w:style w:type="paragraph" w:customStyle="1" w:styleId="21d">
    <w:name w:val="Маркированный список 21"/>
    <w:basedOn w:val="a2"/>
    <w:uiPriority w:val="99"/>
    <w:qFormat/>
    <w:rsid w:val="00404E9D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ar-SA"/>
    </w:rPr>
  </w:style>
  <w:style w:type="paragraph" w:customStyle="1" w:styleId="1ffff6">
    <w:name w:val="Название объекта1"/>
    <w:basedOn w:val="a2"/>
    <w:next w:val="a2"/>
    <w:uiPriority w:val="99"/>
    <w:qFormat/>
    <w:rsid w:val="00404E9D"/>
    <w:pPr>
      <w:widowControl/>
      <w:suppressAutoHyphens/>
      <w:snapToGrid/>
      <w:spacing w:before="0" w:after="0"/>
    </w:pPr>
    <w:rPr>
      <w:rFonts w:eastAsia="Times New Roman"/>
      <w:b/>
      <w:bCs/>
      <w:color w:val="4F81BD"/>
      <w:sz w:val="18"/>
      <w:szCs w:val="18"/>
      <w:lang w:eastAsia="ar-SA"/>
    </w:rPr>
  </w:style>
  <w:style w:type="paragraph" w:customStyle="1" w:styleId="21e">
    <w:name w:val="Список 21"/>
    <w:basedOn w:val="a2"/>
    <w:uiPriority w:val="99"/>
    <w:qFormat/>
    <w:rsid w:val="00404E9D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ar-SA"/>
    </w:rPr>
  </w:style>
  <w:style w:type="paragraph" w:customStyle="1" w:styleId="413">
    <w:name w:val="Список 41"/>
    <w:basedOn w:val="a2"/>
    <w:uiPriority w:val="99"/>
    <w:qFormat/>
    <w:rsid w:val="00404E9D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ar-SA"/>
    </w:rPr>
  </w:style>
  <w:style w:type="character" w:customStyle="1" w:styleId="z-11">
    <w:name w:val="z-Начало формы Знак1"/>
    <w:uiPriority w:val="99"/>
    <w:qFormat/>
    <w:rsid w:val="00404E9D"/>
    <w:rPr>
      <w:rFonts w:ascii="Arial" w:hAnsi="Arial"/>
      <w:vanish/>
      <w:sz w:val="16"/>
    </w:rPr>
  </w:style>
  <w:style w:type="paragraph" w:customStyle="1" w:styleId="0">
    <w:name w:val="Стиль По левому краю Первая строка:  0 см"/>
    <w:basedOn w:val="a2"/>
    <w:uiPriority w:val="99"/>
    <w:qFormat/>
    <w:rsid w:val="00404E9D"/>
    <w:pPr>
      <w:widowControl/>
      <w:snapToGrid/>
      <w:spacing w:before="0" w:after="0"/>
      <w:contextualSpacing/>
    </w:pPr>
    <w:rPr>
      <w:rFonts w:eastAsia="Times New Roman"/>
      <w:sz w:val="28"/>
      <w:lang w:eastAsia="en-US"/>
    </w:rPr>
  </w:style>
  <w:style w:type="character" w:customStyle="1" w:styleId="431">
    <w:name w:val="Знак Знак431"/>
    <w:uiPriority w:val="99"/>
    <w:qFormat/>
    <w:locked/>
    <w:rsid w:val="00404E9D"/>
    <w:rPr>
      <w:sz w:val="24"/>
    </w:rPr>
  </w:style>
  <w:style w:type="character" w:customStyle="1" w:styleId="501">
    <w:name w:val="Знак Знак501"/>
    <w:uiPriority w:val="99"/>
    <w:qFormat/>
    <w:locked/>
    <w:rsid w:val="00404E9D"/>
    <w:rPr>
      <w:b/>
      <w:sz w:val="28"/>
      <w:lang w:val="ru-RU" w:eastAsia="ru-RU"/>
    </w:rPr>
  </w:style>
  <w:style w:type="character" w:customStyle="1" w:styleId="5111">
    <w:name w:val="Знак Знак511"/>
    <w:uiPriority w:val="99"/>
    <w:qFormat/>
    <w:locked/>
    <w:rsid w:val="00404E9D"/>
    <w:rPr>
      <w:b/>
      <w:sz w:val="27"/>
      <w:lang w:val="ru-RU" w:eastAsia="ru-RU"/>
    </w:rPr>
  </w:style>
  <w:style w:type="character" w:customStyle="1" w:styleId="421">
    <w:name w:val="Знак Знак421"/>
    <w:uiPriority w:val="99"/>
    <w:qFormat/>
    <w:locked/>
    <w:rsid w:val="00404E9D"/>
    <w:rPr>
      <w:color w:val="000000"/>
      <w:sz w:val="24"/>
      <w:lang w:val="ru-RU" w:eastAsia="ru-RU"/>
    </w:rPr>
  </w:style>
  <w:style w:type="character" w:customStyle="1" w:styleId="441">
    <w:name w:val="Знак Знак441"/>
    <w:uiPriority w:val="99"/>
    <w:qFormat/>
    <w:rsid w:val="00404E9D"/>
    <w:rPr>
      <w:sz w:val="24"/>
      <w:lang w:val="ru-RU" w:eastAsia="ru-RU"/>
    </w:rPr>
  </w:style>
  <w:style w:type="character" w:customStyle="1" w:styleId="521">
    <w:name w:val="Знак Знак521"/>
    <w:uiPriority w:val="99"/>
    <w:qFormat/>
    <w:rsid w:val="00404E9D"/>
    <w:rPr>
      <w:rFonts w:ascii="Arial" w:hAnsi="Arial"/>
      <w:b/>
      <w:i/>
      <w:sz w:val="28"/>
    </w:rPr>
  </w:style>
  <w:style w:type="paragraph" w:customStyle="1" w:styleId="p32">
    <w:name w:val="p32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7">
    <w:name w:val="p17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6">
    <w:name w:val="p26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00">
    <w:name w:val="s10"/>
    <w:basedOn w:val="a3"/>
    <w:uiPriority w:val="99"/>
    <w:qFormat/>
    <w:rsid w:val="00404E9D"/>
    <w:rPr>
      <w:rFonts w:cs="Times New Roman"/>
    </w:rPr>
  </w:style>
  <w:style w:type="character" w:customStyle="1" w:styleId="Heading12">
    <w:name w:val="Heading 12 Знак Знак"/>
    <w:uiPriority w:val="99"/>
    <w:qFormat/>
    <w:rsid w:val="00404E9D"/>
    <w:rPr>
      <w:rFonts w:ascii="Courier New" w:hAnsi="Courier New"/>
    </w:rPr>
  </w:style>
  <w:style w:type="character" w:customStyle="1" w:styleId="afffff1">
    <w:name w:val="Обычный текст Знак"/>
    <w:link w:val="afffff0"/>
    <w:uiPriority w:val="99"/>
    <w:qFormat/>
    <w:locked/>
    <w:rsid w:val="00404E9D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7">
    <w:name w:val="Знак Знак67"/>
    <w:uiPriority w:val="99"/>
    <w:qFormat/>
    <w:rsid w:val="00404E9D"/>
    <w:rPr>
      <w:rFonts w:ascii="Arial" w:hAnsi="Arial"/>
      <w:b/>
      <w:sz w:val="26"/>
    </w:rPr>
  </w:style>
  <w:style w:type="character" w:customStyle="1" w:styleId="66">
    <w:name w:val="Знак Знак66"/>
    <w:uiPriority w:val="99"/>
    <w:qFormat/>
    <w:rsid w:val="00404E9D"/>
    <w:rPr>
      <w:b/>
      <w:sz w:val="28"/>
    </w:rPr>
  </w:style>
  <w:style w:type="character" w:customStyle="1" w:styleId="11f4">
    <w:name w:val="Текст сноски Знак Знак Знак11"/>
    <w:uiPriority w:val="99"/>
    <w:qFormat/>
    <w:rsid w:val="00404E9D"/>
    <w:rPr>
      <w:lang w:eastAsia="en-US"/>
    </w:rPr>
  </w:style>
  <w:style w:type="character" w:customStyle="1" w:styleId="225">
    <w:name w:val="Заголовок 2 Знак2"/>
    <w:uiPriority w:val="99"/>
    <w:qFormat/>
    <w:rsid w:val="00404E9D"/>
    <w:rPr>
      <w:rFonts w:ascii="Arial" w:hAnsi="Arial"/>
      <w:b/>
      <w:i/>
      <w:sz w:val="28"/>
    </w:rPr>
  </w:style>
  <w:style w:type="paragraph" w:customStyle="1" w:styleId="1ffff7">
    <w:name w:val="Знак Знак Знак Знак Знак Знак1"/>
    <w:basedOn w:val="a2"/>
    <w:uiPriority w:val="99"/>
    <w:qFormat/>
    <w:rsid w:val="00404E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ffff2">
    <w:name w:val="Основной текст Знак Знак Знак Знак"/>
    <w:uiPriority w:val="99"/>
    <w:locked/>
    <w:rsid w:val="00404E9D"/>
    <w:rPr>
      <w:sz w:val="24"/>
    </w:rPr>
  </w:style>
  <w:style w:type="paragraph" w:customStyle="1" w:styleId="paragraf2">
    <w:name w:val="paragraf2"/>
    <w:basedOn w:val="a2"/>
    <w:uiPriority w:val="99"/>
    <w:qFormat/>
    <w:rsid w:val="00404E9D"/>
    <w:pPr>
      <w:snapToGrid/>
      <w:spacing w:before="72" w:after="0"/>
      <w:ind w:left="510"/>
      <w:jc w:val="both"/>
    </w:pPr>
    <w:rPr>
      <w:rFonts w:ascii="Antiqua" w:eastAsia="Times New Roman" w:hAnsi="Antiqua"/>
      <w:sz w:val="28"/>
      <w:lang w:val="en-GB"/>
    </w:rPr>
  </w:style>
  <w:style w:type="paragraph" w:customStyle="1" w:styleId="2ff5">
    <w:name w:val="Загол. 2 ур."/>
    <w:basedOn w:val="a2"/>
    <w:uiPriority w:val="99"/>
    <w:qFormat/>
    <w:rsid w:val="00404E9D"/>
    <w:pPr>
      <w:keepNext/>
      <w:autoSpaceDE w:val="0"/>
      <w:autoSpaceDN w:val="0"/>
      <w:adjustRightInd w:val="0"/>
      <w:snapToGrid/>
      <w:spacing w:before="221" w:after="221" w:line="220" w:lineRule="atLeast"/>
      <w:jc w:val="center"/>
    </w:pPr>
    <w:rPr>
      <w:rFonts w:ascii="PragmaticaCTT" w:eastAsia="Times New Roman" w:hAnsi="PragmaticaCTT"/>
      <w:b/>
      <w:bCs/>
      <w:sz w:val="22"/>
      <w:szCs w:val="22"/>
    </w:rPr>
  </w:style>
  <w:style w:type="paragraph" w:customStyle="1" w:styleId="Mycell">
    <w:name w:val="My cell"/>
    <w:basedOn w:val="a2"/>
    <w:uiPriority w:val="99"/>
    <w:qFormat/>
    <w:rsid w:val="00404E9D"/>
    <w:pPr>
      <w:snapToGrid/>
      <w:spacing w:before="0" w:after="0"/>
      <w:jc w:val="both"/>
    </w:pPr>
    <w:rPr>
      <w:rFonts w:ascii="Antiqua" w:eastAsia="Times New Roman" w:hAnsi="Antiqua"/>
      <w:lang w:val="en-GB"/>
    </w:rPr>
  </w:style>
  <w:style w:type="paragraph" w:customStyle="1" w:styleId="Style49">
    <w:name w:val="Style49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 w:line="480" w:lineRule="exact"/>
      <w:ind w:firstLine="240"/>
      <w:jc w:val="both"/>
    </w:pPr>
    <w:rPr>
      <w:rFonts w:eastAsia="Times New Roman"/>
      <w:szCs w:val="24"/>
    </w:rPr>
  </w:style>
  <w:style w:type="character" w:customStyle="1" w:styleId="EndnoteTextChar">
    <w:name w:val="Endnote Text Char"/>
    <w:basedOn w:val="a3"/>
    <w:uiPriority w:val="99"/>
    <w:qFormat/>
    <w:locked/>
    <w:rsid w:val="00404E9D"/>
    <w:rPr>
      <w:rFonts w:cs="Times New Roman"/>
      <w:color w:val="000000"/>
      <w:sz w:val="24"/>
    </w:rPr>
  </w:style>
  <w:style w:type="paragraph" w:customStyle="1" w:styleId="TablLeft">
    <w:name w:val="Tabl Left"/>
    <w:basedOn w:val="a2"/>
    <w:uiPriority w:val="99"/>
    <w:qFormat/>
    <w:rsid w:val="00404E9D"/>
    <w:pPr>
      <w:widowControl/>
      <w:overflowPunct w:val="0"/>
      <w:autoSpaceDE w:val="0"/>
      <w:autoSpaceDN w:val="0"/>
      <w:adjustRightInd w:val="0"/>
      <w:snapToGrid/>
      <w:spacing w:before="0" w:after="0"/>
      <w:textAlignment w:val="baseline"/>
    </w:pPr>
    <w:rPr>
      <w:rFonts w:eastAsia="Times New Roman"/>
      <w:sz w:val="28"/>
    </w:rPr>
  </w:style>
  <w:style w:type="paragraph" w:customStyle="1" w:styleId="1ffff8">
    <w:name w:val="Заголовок 1+"/>
    <w:basedOn w:val="10"/>
    <w:uiPriority w:val="99"/>
    <w:qFormat/>
    <w:rsid w:val="00404E9D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right"/>
    </w:pPr>
    <w:rPr>
      <w:rFonts w:ascii="Times New Roman" w:eastAsia="SimSun" w:hAnsi="Times New Roman"/>
      <w:bCs/>
      <w:sz w:val="24"/>
      <w:szCs w:val="24"/>
    </w:rPr>
  </w:style>
  <w:style w:type="paragraph" w:customStyle="1" w:styleId="2120">
    <w:name w:val="Стиль Заголовок 2 + 12 пт По левому краю"/>
    <w:basedOn w:val="20"/>
    <w:uiPriority w:val="99"/>
    <w:qFormat/>
    <w:rsid w:val="00404E9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i/>
      <w:color w:val="000000"/>
      <w:sz w:val="24"/>
      <w:lang w:eastAsia="en-US"/>
    </w:rPr>
  </w:style>
  <w:style w:type="paragraph" w:customStyle="1" w:styleId="1085">
    <w:name w:val="Стиль Заголовок 1 + По ширине Справа:  085 см"/>
    <w:basedOn w:val="10"/>
    <w:uiPriority w:val="99"/>
    <w:qFormat/>
    <w:rsid w:val="00404E9D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right="482" w:firstLine="454"/>
    </w:pPr>
    <w:rPr>
      <w:rFonts w:ascii="Times New Roman" w:hAnsi="Times New Roman"/>
      <w:bCs/>
      <w:sz w:val="24"/>
    </w:rPr>
  </w:style>
  <w:style w:type="paragraph" w:customStyle="1" w:styleId="10851">
    <w:name w:val="Стиль Заголовок 1 + По ширине Справа:  085 см1"/>
    <w:basedOn w:val="10"/>
    <w:uiPriority w:val="99"/>
    <w:qFormat/>
    <w:rsid w:val="00404E9D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sz w:val="24"/>
    </w:rPr>
  </w:style>
  <w:style w:type="paragraph" w:customStyle="1" w:styleId="Iauiue0">
    <w:name w:val="Iau.iue"/>
    <w:basedOn w:val="Default"/>
    <w:next w:val="Default"/>
    <w:uiPriority w:val="99"/>
    <w:qFormat/>
    <w:rsid w:val="00404E9D"/>
    <w:rPr>
      <w:color w:val="auto"/>
    </w:rPr>
  </w:style>
  <w:style w:type="paragraph" w:customStyle="1" w:styleId="Caaieiaie2">
    <w:name w:val="Caaieiaie 2"/>
    <w:basedOn w:val="Default"/>
    <w:next w:val="Default"/>
    <w:uiPriority w:val="99"/>
    <w:qFormat/>
    <w:rsid w:val="00404E9D"/>
    <w:rPr>
      <w:color w:val="auto"/>
    </w:rPr>
  </w:style>
  <w:style w:type="paragraph" w:customStyle="1" w:styleId="affffffff3">
    <w:name w:val="Обычный.Нормальный"/>
    <w:uiPriority w:val="99"/>
    <w:qFormat/>
    <w:rsid w:val="00404E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f5">
    <w:name w:val="1 Заголовок 1 Знак"/>
    <w:link w:val="11f6"/>
    <w:uiPriority w:val="99"/>
    <w:qFormat/>
    <w:locked/>
    <w:rsid w:val="00404E9D"/>
    <w:rPr>
      <w:rFonts w:ascii="Arial" w:hAnsi="Arial"/>
      <w:b/>
      <w:sz w:val="32"/>
    </w:rPr>
  </w:style>
  <w:style w:type="paragraph" w:customStyle="1" w:styleId="11f6">
    <w:name w:val="1 Заголовок 1"/>
    <w:basedOn w:val="a2"/>
    <w:link w:val="11f5"/>
    <w:uiPriority w:val="99"/>
    <w:qFormat/>
    <w:rsid w:val="00404E9D"/>
    <w:pPr>
      <w:widowControl/>
      <w:snapToGrid/>
      <w:spacing w:before="240" w:after="60"/>
    </w:pPr>
    <w:rPr>
      <w:rFonts w:ascii="Arial" w:eastAsiaTheme="minorHAnsi" w:hAnsi="Arial" w:cstheme="minorBidi"/>
      <w:b/>
      <w:sz w:val="32"/>
      <w:szCs w:val="22"/>
      <w:lang w:eastAsia="en-US"/>
    </w:rPr>
  </w:style>
  <w:style w:type="character" w:customStyle="1" w:styleId="3c">
    <w:name w:val="Стиль3 Знак"/>
    <w:link w:val="3b"/>
    <w:uiPriority w:val="99"/>
    <w:qFormat/>
    <w:locked/>
    <w:rsid w:val="00404E9D"/>
    <w:rPr>
      <w:rFonts w:ascii="Arial" w:eastAsia="Calibri" w:hAnsi="Arial" w:cs="Times New Roman"/>
      <w:color w:val="622423"/>
      <w:sz w:val="32"/>
      <w:szCs w:val="20"/>
      <w:shd w:val="clear" w:color="auto" w:fill="F2DBDB"/>
      <w:lang w:eastAsia="ru-RU"/>
    </w:rPr>
  </w:style>
  <w:style w:type="character" w:customStyle="1" w:styleId="FontStyle528">
    <w:name w:val="Font Style528"/>
    <w:uiPriority w:val="99"/>
    <w:qFormat/>
    <w:rsid w:val="00404E9D"/>
    <w:rPr>
      <w:rFonts w:ascii="Times New Roman" w:hAnsi="Times New Roman"/>
      <w:b/>
      <w:i/>
      <w:sz w:val="16"/>
    </w:rPr>
  </w:style>
  <w:style w:type="character" w:customStyle="1" w:styleId="FontStyle514">
    <w:name w:val="Font Style514"/>
    <w:uiPriority w:val="99"/>
    <w:qFormat/>
    <w:rsid w:val="00404E9D"/>
    <w:rPr>
      <w:rFonts w:ascii="Times New Roman" w:hAnsi="Times New Roman"/>
      <w:sz w:val="20"/>
    </w:rPr>
  </w:style>
  <w:style w:type="paragraph" w:customStyle="1" w:styleId="Style46">
    <w:name w:val="Style46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 w:line="240" w:lineRule="exact"/>
      <w:ind w:hanging="106"/>
    </w:pPr>
    <w:rPr>
      <w:rFonts w:eastAsia="Times New Roman"/>
      <w:szCs w:val="24"/>
    </w:rPr>
  </w:style>
  <w:style w:type="paragraph" w:customStyle="1" w:styleId="Style61">
    <w:name w:val="Style61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 w:line="242" w:lineRule="exact"/>
      <w:ind w:hanging="446"/>
    </w:pPr>
    <w:rPr>
      <w:rFonts w:eastAsia="Times New Roman"/>
      <w:szCs w:val="24"/>
    </w:rPr>
  </w:style>
  <w:style w:type="character" w:customStyle="1" w:styleId="FontStyle511">
    <w:name w:val="Font Style511"/>
    <w:uiPriority w:val="99"/>
    <w:qFormat/>
    <w:rsid w:val="00404E9D"/>
    <w:rPr>
      <w:rFonts w:ascii="Times New Roman" w:hAnsi="Times New Roman"/>
      <w:i/>
      <w:sz w:val="20"/>
    </w:rPr>
  </w:style>
  <w:style w:type="paragraph" w:customStyle="1" w:styleId="FR21">
    <w:name w:val="[О] FR2"/>
    <w:uiPriority w:val="99"/>
    <w:qFormat/>
    <w:rsid w:val="00404E9D"/>
    <w:pPr>
      <w:tabs>
        <w:tab w:val="right" w:leader="dot" w:pos="7002"/>
      </w:tabs>
      <w:autoSpaceDE w:val="0"/>
      <w:autoSpaceDN w:val="0"/>
      <w:adjustRightInd w:val="0"/>
      <w:spacing w:after="0" w:line="240" w:lineRule="auto"/>
      <w:ind w:left="283" w:hanging="283"/>
    </w:pPr>
    <w:rPr>
      <w:rFonts w:ascii="PragmaticaCTT" w:eastAsia="Times New Roman" w:hAnsi="PragmaticaCTT" w:cs="PragmaticaCTT"/>
      <w:b/>
      <w:bCs/>
      <w:lang w:eastAsia="ru-RU"/>
    </w:rPr>
  </w:style>
  <w:style w:type="paragraph" w:customStyle="1" w:styleId="e">
    <w:name w:val="Основн*e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/>
      <w:sz w:val="28"/>
      <w:szCs w:val="28"/>
    </w:rPr>
  </w:style>
  <w:style w:type="character" w:customStyle="1" w:styleId="keyword1">
    <w:name w:val="keyword1"/>
    <w:uiPriority w:val="99"/>
    <w:qFormat/>
    <w:rsid w:val="00404E9D"/>
    <w:rPr>
      <w:i/>
    </w:rPr>
  </w:style>
  <w:style w:type="character" w:customStyle="1" w:styleId="font2">
    <w:name w:val="font2"/>
    <w:uiPriority w:val="99"/>
    <w:qFormat/>
    <w:rsid w:val="00404E9D"/>
  </w:style>
  <w:style w:type="character" w:customStyle="1" w:styleId="keyworddef1">
    <w:name w:val="keyword_def1"/>
    <w:uiPriority w:val="99"/>
    <w:qFormat/>
    <w:rsid w:val="00404E9D"/>
    <w:rPr>
      <w:b/>
      <w:i/>
    </w:rPr>
  </w:style>
  <w:style w:type="character" w:customStyle="1" w:styleId="affffffff4">
    <w:name w:val="Выделение в тексте документа"/>
    <w:uiPriority w:val="99"/>
    <w:qFormat/>
    <w:rsid w:val="00404E9D"/>
    <w:rPr>
      <w:b/>
    </w:rPr>
  </w:style>
  <w:style w:type="paragraph" w:customStyle="1" w:styleId="affffffff5">
    <w:name w:val="Текст документа"/>
    <w:basedOn w:val="a2"/>
    <w:uiPriority w:val="99"/>
    <w:qFormat/>
    <w:rsid w:val="00404E9D"/>
    <w:pPr>
      <w:widowControl/>
      <w:snapToGrid/>
      <w:spacing w:before="0" w:after="0"/>
      <w:ind w:firstLine="709"/>
      <w:jc w:val="both"/>
    </w:pPr>
    <w:rPr>
      <w:rFonts w:eastAsia="Times New Roman"/>
      <w:szCs w:val="24"/>
    </w:rPr>
  </w:style>
  <w:style w:type="character" w:customStyle="1" w:styleId="xmlemitalic1">
    <w:name w:val="xml_em_italic1"/>
    <w:uiPriority w:val="99"/>
    <w:qFormat/>
    <w:rsid w:val="00404E9D"/>
    <w:rPr>
      <w:i/>
    </w:rPr>
  </w:style>
  <w:style w:type="paragraph" w:customStyle="1" w:styleId="Style164">
    <w:name w:val="Style164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 w:line="247" w:lineRule="exact"/>
      <w:ind w:firstLine="528"/>
      <w:jc w:val="both"/>
    </w:pPr>
    <w:rPr>
      <w:rFonts w:eastAsia="Times New Roman"/>
      <w:szCs w:val="24"/>
    </w:rPr>
  </w:style>
  <w:style w:type="paragraph" w:customStyle="1" w:styleId="14pt">
    <w:name w:val="Стиль Обычный. + 14 pt"/>
    <w:basedOn w:val="a2"/>
    <w:link w:val="14pt0"/>
    <w:uiPriority w:val="99"/>
    <w:qFormat/>
    <w:rsid w:val="00404E9D"/>
    <w:pPr>
      <w:widowControl/>
      <w:shd w:val="clear" w:color="auto" w:fill="FFFFFF"/>
      <w:suppressAutoHyphens/>
      <w:autoSpaceDE w:val="0"/>
      <w:autoSpaceDN w:val="0"/>
      <w:adjustRightInd w:val="0"/>
      <w:snapToGrid/>
      <w:spacing w:before="0" w:after="0" w:line="310" w:lineRule="auto"/>
      <w:ind w:firstLine="454"/>
      <w:jc w:val="both"/>
    </w:pPr>
  </w:style>
  <w:style w:type="character" w:customStyle="1" w:styleId="14pt0">
    <w:name w:val="Стиль Обычный. + 14 pt Знак"/>
    <w:link w:val="14pt"/>
    <w:uiPriority w:val="99"/>
    <w:qFormat/>
    <w:locked/>
    <w:rsid w:val="00404E9D"/>
    <w:rPr>
      <w:rFonts w:ascii="Times New Roman" w:eastAsia="Calibri" w:hAnsi="Times New Roman" w:cs="Times New Roman"/>
      <w:sz w:val="24"/>
      <w:szCs w:val="20"/>
      <w:shd w:val="clear" w:color="auto" w:fill="FFFFFF"/>
      <w:lang w:eastAsia="ru-RU"/>
    </w:rPr>
  </w:style>
  <w:style w:type="character" w:customStyle="1" w:styleId="affffffff6">
    <w:name w:val="Текст.Акцентированный"/>
    <w:uiPriority w:val="99"/>
    <w:qFormat/>
    <w:rsid w:val="00404E9D"/>
    <w:rPr>
      <w:i/>
    </w:rPr>
  </w:style>
  <w:style w:type="paragraph" w:customStyle="1" w:styleId="68">
    <w:name w:val="Обычный (веб)6"/>
    <w:basedOn w:val="a2"/>
    <w:uiPriority w:val="99"/>
    <w:qFormat/>
    <w:rsid w:val="00404E9D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fontstyle27">
    <w:name w:val="fontstyle27"/>
    <w:uiPriority w:val="99"/>
    <w:qFormat/>
    <w:rsid w:val="00404E9D"/>
  </w:style>
  <w:style w:type="character" w:customStyle="1" w:styleId="pav31">
    <w:name w:val="pav31"/>
    <w:uiPriority w:val="99"/>
    <w:qFormat/>
    <w:rsid w:val="00404E9D"/>
    <w:rPr>
      <w:rFonts w:ascii="Comic Sans MS" w:hAnsi="Comic Sans MS"/>
      <w:color w:val="272652"/>
      <w:sz w:val="12"/>
    </w:rPr>
  </w:style>
  <w:style w:type="paragraph" w:customStyle="1" w:styleId="pri">
    <w:name w:val="pri"/>
    <w:basedOn w:val="a2"/>
    <w:uiPriority w:val="99"/>
    <w:qFormat/>
    <w:rsid w:val="00404E9D"/>
    <w:pPr>
      <w:widowControl/>
      <w:snapToGrid/>
      <w:spacing w:before="60" w:afterAutospacing="1"/>
      <w:ind w:left="100" w:right="100"/>
    </w:pPr>
    <w:rPr>
      <w:rFonts w:ascii="Comic Sans MS" w:eastAsia="Times New Roman" w:hAnsi="Comic Sans MS"/>
      <w:i/>
      <w:iCs/>
      <w:color w:val="111565"/>
      <w:sz w:val="18"/>
      <w:szCs w:val="18"/>
    </w:rPr>
  </w:style>
  <w:style w:type="character" w:customStyle="1" w:styleId="WW8Num3z1">
    <w:name w:val="WW8Num3z1"/>
    <w:uiPriority w:val="99"/>
    <w:qFormat/>
    <w:rsid w:val="00404E9D"/>
    <w:rPr>
      <w:rFonts w:ascii="Times New Roman" w:hAnsi="Times New Roman"/>
    </w:rPr>
  </w:style>
  <w:style w:type="character" w:customStyle="1" w:styleId="WW8Num17z1">
    <w:name w:val="WW8Num17z1"/>
    <w:uiPriority w:val="99"/>
    <w:qFormat/>
    <w:rsid w:val="00404E9D"/>
    <w:rPr>
      <w:rFonts w:ascii="Times New Roman" w:hAnsi="Times New Roman"/>
    </w:rPr>
  </w:style>
  <w:style w:type="character" w:customStyle="1" w:styleId="MTEquationSection">
    <w:name w:val="MTEquationSection"/>
    <w:uiPriority w:val="99"/>
    <w:qFormat/>
    <w:rsid w:val="00404E9D"/>
    <w:rPr>
      <w:vanish/>
      <w:color w:val="FF0000"/>
      <w:lang w:val="en-US"/>
    </w:rPr>
  </w:style>
  <w:style w:type="character" w:customStyle="1" w:styleId="texample1">
    <w:name w:val="texample1"/>
    <w:uiPriority w:val="99"/>
    <w:qFormat/>
    <w:rsid w:val="00404E9D"/>
    <w:rPr>
      <w:rFonts w:ascii="Courier New" w:hAnsi="Courier New"/>
      <w:color w:val="8B0000"/>
    </w:rPr>
  </w:style>
  <w:style w:type="character" w:customStyle="1" w:styleId="FontStyle28">
    <w:name w:val="Font Style28"/>
    <w:uiPriority w:val="99"/>
    <w:qFormat/>
    <w:rsid w:val="00404E9D"/>
    <w:rPr>
      <w:rFonts w:ascii="Times New Roman" w:hAnsi="Times New Roman"/>
      <w:i/>
      <w:sz w:val="18"/>
    </w:rPr>
  </w:style>
  <w:style w:type="character" w:customStyle="1" w:styleId="FontStyle20">
    <w:name w:val="Font Style20"/>
    <w:uiPriority w:val="99"/>
    <w:qFormat/>
    <w:rsid w:val="00404E9D"/>
    <w:rPr>
      <w:rFonts w:ascii="Book Antiqua" w:hAnsi="Book Antiqua"/>
      <w:sz w:val="18"/>
    </w:rPr>
  </w:style>
  <w:style w:type="character" w:customStyle="1" w:styleId="FontStyle140">
    <w:name w:val="Font Style14"/>
    <w:uiPriority w:val="99"/>
    <w:qFormat/>
    <w:rsid w:val="00404E9D"/>
    <w:rPr>
      <w:rFonts w:ascii="Franklin Gothic Book" w:hAnsi="Franklin Gothic Book"/>
      <w:b/>
      <w:sz w:val="30"/>
    </w:rPr>
  </w:style>
  <w:style w:type="character" w:customStyle="1" w:styleId="FontStyle13">
    <w:name w:val="Font Style13"/>
    <w:uiPriority w:val="99"/>
    <w:qFormat/>
    <w:rsid w:val="00404E9D"/>
    <w:rPr>
      <w:rFonts w:ascii="Arial" w:hAnsi="Arial"/>
      <w:b/>
      <w:sz w:val="14"/>
    </w:rPr>
  </w:style>
  <w:style w:type="paragraph" w:customStyle="1" w:styleId="3f7">
    <w:name w:val="Загол. 3 ур."/>
    <w:uiPriority w:val="99"/>
    <w:qFormat/>
    <w:rsid w:val="00404E9D"/>
    <w:pPr>
      <w:keepNext/>
      <w:keepLines/>
      <w:autoSpaceDE w:val="0"/>
      <w:autoSpaceDN w:val="0"/>
      <w:adjustRightInd w:val="0"/>
      <w:spacing w:before="221" w:after="221" w:line="220" w:lineRule="atLeast"/>
      <w:jc w:val="center"/>
    </w:pPr>
    <w:rPr>
      <w:rFonts w:ascii="PragmaticaCTT" w:eastAsia="Times New Roman" w:hAnsi="PragmaticaCTT" w:cs="PragmaticaCTT"/>
      <w:b/>
      <w:bCs/>
      <w:color w:val="000000"/>
      <w:sz w:val="20"/>
      <w:szCs w:val="20"/>
      <w:lang w:eastAsia="ru-RU"/>
    </w:rPr>
  </w:style>
  <w:style w:type="paragraph" w:customStyle="1" w:styleId="affffffff7">
    <w:name w:val="Обычный. Знак Знак"/>
    <w:basedOn w:val="a2"/>
    <w:uiPriority w:val="99"/>
    <w:qFormat/>
    <w:rsid w:val="00404E9D"/>
    <w:pPr>
      <w:shd w:val="clear" w:color="auto" w:fill="FFFFFF"/>
      <w:tabs>
        <w:tab w:val="left" w:pos="567"/>
      </w:tabs>
      <w:autoSpaceDE w:val="0"/>
      <w:autoSpaceDN w:val="0"/>
      <w:adjustRightInd w:val="0"/>
      <w:snapToGrid/>
      <w:spacing w:before="0" w:after="0" w:line="384" w:lineRule="auto"/>
      <w:ind w:left="737" w:hanging="283"/>
      <w:jc w:val="both"/>
    </w:pPr>
    <w:rPr>
      <w:rFonts w:eastAsia="Times New Roman"/>
      <w:sz w:val="20"/>
    </w:rPr>
  </w:style>
  <w:style w:type="character" w:customStyle="1" w:styleId="fontstyle15">
    <w:name w:val="fontstyle15"/>
    <w:uiPriority w:val="99"/>
    <w:qFormat/>
    <w:rsid w:val="00404E9D"/>
  </w:style>
  <w:style w:type="character" w:customStyle="1" w:styleId="fontstyle160">
    <w:name w:val="fontstyle16"/>
    <w:uiPriority w:val="99"/>
    <w:qFormat/>
    <w:rsid w:val="00404E9D"/>
  </w:style>
  <w:style w:type="character" w:customStyle="1" w:styleId="noprint">
    <w:name w:val="noprint"/>
    <w:uiPriority w:val="99"/>
    <w:qFormat/>
    <w:rsid w:val="00404E9D"/>
  </w:style>
  <w:style w:type="paragraph" w:customStyle="1" w:styleId="center">
    <w:name w:val="center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2left">
    <w:name w:val="p12_left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00">
    <w:name w:val="a0"/>
    <w:uiPriority w:val="99"/>
    <w:qFormat/>
    <w:rsid w:val="00404E9D"/>
  </w:style>
  <w:style w:type="character" w:customStyle="1" w:styleId="Typewriter">
    <w:name w:val="Typewriter"/>
    <w:uiPriority w:val="99"/>
    <w:qFormat/>
    <w:rsid w:val="00404E9D"/>
    <w:rPr>
      <w:rFonts w:ascii="Courier New" w:hAnsi="Courier New"/>
      <w:sz w:val="20"/>
    </w:rPr>
  </w:style>
  <w:style w:type="character" w:customStyle="1" w:styleId="keyword">
    <w:name w:val="keyword"/>
    <w:uiPriority w:val="99"/>
    <w:qFormat/>
    <w:rsid w:val="00404E9D"/>
  </w:style>
  <w:style w:type="character" w:customStyle="1" w:styleId="texample">
    <w:name w:val="texample"/>
    <w:uiPriority w:val="99"/>
    <w:qFormat/>
    <w:rsid w:val="00404E9D"/>
  </w:style>
  <w:style w:type="character" w:customStyle="1" w:styleId="sentence">
    <w:name w:val="sentence"/>
    <w:uiPriority w:val="99"/>
    <w:qFormat/>
    <w:rsid w:val="00404E9D"/>
  </w:style>
  <w:style w:type="character" w:customStyle="1" w:styleId="input">
    <w:name w:val="input"/>
    <w:uiPriority w:val="99"/>
    <w:qFormat/>
    <w:rsid w:val="00404E9D"/>
  </w:style>
  <w:style w:type="character" w:customStyle="1" w:styleId="xmlemitalic">
    <w:name w:val="xml_em_italic"/>
    <w:uiPriority w:val="99"/>
    <w:qFormat/>
    <w:rsid w:val="00404E9D"/>
  </w:style>
  <w:style w:type="character" w:customStyle="1" w:styleId="serp-urlitem">
    <w:name w:val="serp-url__item"/>
    <w:uiPriority w:val="99"/>
    <w:qFormat/>
    <w:rsid w:val="00404E9D"/>
  </w:style>
  <w:style w:type="character" w:customStyle="1" w:styleId="1ffff9">
    <w:name w:val="Гиперссылка1"/>
    <w:uiPriority w:val="99"/>
    <w:qFormat/>
    <w:rsid w:val="00404E9D"/>
    <w:rPr>
      <w:color w:val="006890"/>
      <w:u w:val="none"/>
    </w:rPr>
  </w:style>
  <w:style w:type="character" w:customStyle="1" w:styleId="1fffe">
    <w:name w:val="ЗАГОЛОВОК 1 Знак"/>
    <w:link w:val="1fffd"/>
    <w:uiPriority w:val="99"/>
    <w:qFormat/>
    <w:locked/>
    <w:rsid w:val="00404E9D"/>
    <w:rPr>
      <w:rFonts w:ascii="Times New Roman" w:eastAsia="Calibri" w:hAnsi="Times New Roman" w:cs="Times New Roman"/>
      <w:b/>
      <w:caps/>
      <w:lang w:eastAsia="ru-RU"/>
    </w:rPr>
  </w:style>
  <w:style w:type="paragraph" w:customStyle="1" w:styleId="TableParagraph">
    <w:name w:val="Table Paragraph"/>
    <w:basedOn w:val="a2"/>
    <w:uiPriority w:val="99"/>
    <w:qFormat/>
    <w:rsid w:val="00404E9D"/>
    <w:pPr>
      <w:snapToGrid/>
      <w:spacing w:before="0" w:after="0"/>
    </w:pPr>
    <w:rPr>
      <w:rFonts w:ascii="Calibri" w:eastAsia="Times New Roman" w:hAnsi="Calibri"/>
      <w:sz w:val="22"/>
      <w:szCs w:val="22"/>
      <w:lang w:val="en-US" w:eastAsia="en-US"/>
    </w:rPr>
  </w:style>
  <w:style w:type="paragraph" w:customStyle="1" w:styleId="414">
    <w:name w:val="Заголовок 41"/>
    <w:basedOn w:val="1f0"/>
    <w:next w:val="1f0"/>
    <w:uiPriority w:val="99"/>
    <w:qFormat/>
    <w:rsid w:val="00404E9D"/>
    <w:pPr>
      <w:keepNext/>
      <w:widowControl/>
      <w:spacing w:line="240" w:lineRule="auto"/>
      <w:ind w:firstLine="0"/>
      <w:jc w:val="left"/>
    </w:pPr>
    <w:rPr>
      <w:sz w:val="24"/>
    </w:rPr>
  </w:style>
  <w:style w:type="paragraph" w:customStyle="1" w:styleId="affffffff8">
    <w:name w:val="Мой стиль"/>
    <w:basedOn w:val="a2"/>
    <w:uiPriority w:val="99"/>
    <w:qFormat/>
    <w:rsid w:val="00404E9D"/>
    <w:pPr>
      <w:widowControl/>
      <w:snapToGrid/>
      <w:spacing w:before="0" w:after="0"/>
      <w:ind w:left="284" w:right="567"/>
      <w:jc w:val="center"/>
    </w:pPr>
    <w:rPr>
      <w:rFonts w:ascii="Calibri" w:eastAsia="Times New Roman" w:hAnsi="Calibri" w:cs="Calibri"/>
      <w:b/>
      <w:bCs/>
      <w:sz w:val="28"/>
      <w:szCs w:val="28"/>
    </w:rPr>
  </w:style>
  <w:style w:type="paragraph" w:customStyle="1" w:styleId="base">
    <w:name w:val="base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aintxt">
    <w:name w:val="maintxt"/>
    <w:uiPriority w:val="99"/>
    <w:qFormat/>
    <w:rsid w:val="00404E9D"/>
  </w:style>
  <w:style w:type="character" w:customStyle="1" w:styleId="zagl">
    <w:name w:val="zagl"/>
    <w:uiPriority w:val="99"/>
    <w:qFormat/>
    <w:rsid w:val="00404E9D"/>
  </w:style>
  <w:style w:type="character" w:customStyle="1" w:styleId="FontStyle135">
    <w:name w:val="Font Style135"/>
    <w:uiPriority w:val="99"/>
    <w:qFormat/>
    <w:rsid w:val="00404E9D"/>
    <w:rPr>
      <w:rFonts w:ascii="Times New Roman" w:hAnsi="Times New Roman"/>
      <w:sz w:val="20"/>
    </w:rPr>
  </w:style>
  <w:style w:type="character" w:customStyle="1" w:styleId="wrc131">
    <w:name w:val="wrc131"/>
    <w:uiPriority w:val="99"/>
    <w:qFormat/>
    <w:rsid w:val="00404E9D"/>
    <w:rPr>
      <w:vanish/>
    </w:rPr>
  </w:style>
  <w:style w:type="character" w:customStyle="1" w:styleId="butback">
    <w:name w:val="butback"/>
    <w:uiPriority w:val="99"/>
    <w:qFormat/>
    <w:rsid w:val="00404E9D"/>
  </w:style>
  <w:style w:type="character" w:customStyle="1" w:styleId="3f8">
    <w:name w:val="Основной текст Знак Знак3"/>
    <w:uiPriority w:val="99"/>
    <w:locked/>
    <w:rsid w:val="00404E9D"/>
    <w:rPr>
      <w:sz w:val="24"/>
      <w:lang w:val="ru-RU" w:eastAsia="ru-RU"/>
    </w:rPr>
  </w:style>
  <w:style w:type="character" w:customStyle="1" w:styleId="a30">
    <w:name w:val="a3"/>
    <w:uiPriority w:val="99"/>
    <w:qFormat/>
    <w:rsid w:val="00404E9D"/>
  </w:style>
  <w:style w:type="character" w:customStyle="1" w:styleId="formula">
    <w:name w:val="formula"/>
    <w:uiPriority w:val="99"/>
    <w:qFormat/>
    <w:rsid w:val="00404E9D"/>
  </w:style>
  <w:style w:type="character" w:customStyle="1" w:styleId="style170">
    <w:name w:val="style17"/>
    <w:uiPriority w:val="99"/>
    <w:qFormat/>
    <w:rsid w:val="00404E9D"/>
  </w:style>
  <w:style w:type="character" w:customStyle="1" w:styleId="texhtml">
    <w:name w:val="texhtml"/>
    <w:uiPriority w:val="99"/>
    <w:qFormat/>
    <w:rsid w:val="00404E9D"/>
  </w:style>
  <w:style w:type="character" w:customStyle="1" w:styleId="style230">
    <w:name w:val="style23"/>
    <w:uiPriority w:val="99"/>
    <w:qFormat/>
    <w:rsid w:val="00404E9D"/>
  </w:style>
  <w:style w:type="character" w:customStyle="1" w:styleId="BodyTextChar1">
    <w:name w:val="Body Text Char1"/>
    <w:uiPriority w:val="99"/>
    <w:qFormat/>
    <w:locked/>
    <w:rsid w:val="00404E9D"/>
    <w:rPr>
      <w:sz w:val="24"/>
      <w:lang w:eastAsia="ru-RU"/>
    </w:rPr>
  </w:style>
  <w:style w:type="character" w:customStyle="1" w:styleId="FontStyle29">
    <w:name w:val="Font Style29"/>
    <w:uiPriority w:val="99"/>
    <w:qFormat/>
    <w:rsid w:val="00404E9D"/>
    <w:rPr>
      <w:rFonts w:ascii="Times New Roman" w:hAnsi="Times New Roman"/>
      <w:sz w:val="26"/>
    </w:rPr>
  </w:style>
  <w:style w:type="character" w:customStyle="1" w:styleId="small1">
    <w:name w:val="small1"/>
    <w:uiPriority w:val="99"/>
    <w:qFormat/>
    <w:rsid w:val="00404E9D"/>
  </w:style>
  <w:style w:type="character" w:customStyle="1" w:styleId="answer-source">
    <w:name w:val="answer-source"/>
    <w:uiPriority w:val="99"/>
    <w:qFormat/>
    <w:rsid w:val="00404E9D"/>
  </w:style>
  <w:style w:type="character" w:customStyle="1" w:styleId="reftag">
    <w:name w:val="reftag"/>
    <w:uiPriority w:val="99"/>
    <w:qFormat/>
    <w:rsid w:val="00404E9D"/>
  </w:style>
  <w:style w:type="character" w:customStyle="1" w:styleId="tgc">
    <w:name w:val="_tgc"/>
    <w:uiPriority w:val="99"/>
    <w:qFormat/>
    <w:rsid w:val="00404E9D"/>
  </w:style>
  <w:style w:type="paragraph" w:customStyle="1" w:styleId="Style134">
    <w:name w:val="Style134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 w:line="228" w:lineRule="exact"/>
      <w:ind w:firstLine="288"/>
    </w:pPr>
    <w:rPr>
      <w:rFonts w:ascii="Franklin Gothic Demi Cond" w:eastAsia="Times New Roman" w:hAnsi="Franklin Gothic Demi Cond"/>
      <w:szCs w:val="24"/>
    </w:rPr>
  </w:style>
  <w:style w:type="character" w:customStyle="1" w:styleId="FontStyle39">
    <w:name w:val="Font Style39"/>
    <w:uiPriority w:val="99"/>
    <w:qFormat/>
    <w:rsid w:val="00404E9D"/>
    <w:rPr>
      <w:rFonts w:ascii="Times New Roman" w:hAnsi="Times New Roman"/>
      <w:b/>
      <w:sz w:val="24"/>
    </w:rPr>
  </w:style>
  <w:style w:type="character" w:customStyle="1" w:styleId="FontStyle816">
    <w:name w:val="Font Style816"/>
    <w:uiPriority w:val="99"/>
    <w:qFormat/>
    <w:rsid w:val="00404E9D"/>
    <w:rPr>
      <w:rFonts w:ascii="Times New Roman" w:hAnsi="Times New Roman"/>
      <w:sz w:val="20"/>
    </w:rPr>
  </w:style>
  <w:style w:type="paragraph" w:customStyle="1" w:styleId="1ffffa">
    <w:name w:val="Без интервала1"/>
    <w:uiPriority w:val="99"/>
    <w:qFormat/>
    <w:rsid w:val="00404E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f6">
    <w:name w:val="Абзац списка2"/>
    <w:basedOn w:val="a2"/>
    <w:uiPriority w:val="99"/>
    <w:qFormat/>
    <w:rsid w:val="00404E9D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Heading91">
    <w:name w:val="Heading 91"/>
    <w:uiPriority w:val="99"/>
    <w:qFormat/>
    <w:rsid w:val="00404E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1">
    <w:name w:val="Heading 11"/>
    <w:uiPriority w:val="99"/>
    <w:qFormat/>
    <w:rsid w:val="00404E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1">
    <w:name w:val="Heading 61"/>
    <w:uiPriority w:val="99"/>
    <w:qFormat/>
    <w:rsid w:val="00404E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1">
    <w:name w:val="Heading 71"/>
    <w:uiPriority w:val="99"/>
    <w:qFormat/>
    <w:rsid w:val="00404E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1">
    <w:name w:val="Heading 21"/>
    <w:uiPriority w:val="99"/>
    <w:qFormat/>
    <w:rsid w:val="00404E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1">
    <w:name w:val="Heading 51"/>
    <w:uiPriority w:val="99"/>
    <w:qFormat/>
    <w:rsid w:val="00404E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EndnoteTextChar1">
    <w:name w:val="Endnote Text Char1"/>
    <w:uiPriority w:val="99"/>
    <w:qFormat/>
    <w:rsid w:val="00404E9D"/>
    <w:rPr>
      <w:rFonts w:ascii="Times New Roman" w:hAnsi="Times New Roman"/>
    </w:rPr>
  </w:style>
  <w:style w:type="character" w:customStyle="1" w:styleId="11f7">
    <w:name w:val="Выделенная цитата Знак11"/>
    <w:uiPriority w:val="99"/>
    <w:qFormat/>
    <w:rsid w:val="00404E9D"/>
    <w:rPr>
      <w:b/>
      <w:i/>
      <w:color w:val="4F81BD"/>
      <w:sz w:val="24"/>
    </w:rPr>
  </w:style>
  <w:style w:type="paragraph" w:customStyle="1" w:styleId="p11">
    <w:name w:val="p11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5">
    <w:name w:val="p15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7">
    <w:name w:val="s7"/>
    <w:uiPriority w:val="99"/>
    <w:qFormat/>
    <w:rsid w:val="00404E9D"/>
  </w:style>
  <w:style w:type="character" w:customStyle="1" w:styleId="s13">
    <w:name w:val="s13"/>
    <w:uiPriority w:val="99"/>
    <w:qFormat/>
    <w:rsid w:val="00404E9D"/>
  </w:style>
  <w:style w:type="paragraph" w:customStyle="1" w:styleId="p29">
    <w:name w:val="p29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0">
    <w:name w:val="p30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1">
    <w:name w:val="p31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4">
    <w:name w:val="s14"/>
    <w:uiPriority w:val="99"/>
    <w:qFormat/>
    <w:rsid w:val="00404E9D"/>
  </w:style>
  <w:style w:type="character" w:customStyle="1" w:styleId="s15">
    <w:name w:val="s15"/>
    <w:uiPriority w:val="99"/>
    <w:qFormat/>
    <w:rsid w:val="00404E9D"/>
  </w:style>
  <w:style w:type="paragraph" w:customStyle="1" w:styleId="p33">
    <w:name w:val="p33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3">
    <w:name w:val="p13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9">
    <w:name w:val="s9"/>
    <w:uiPriority w:val="99"/>
    <w:qFormat/>
    <w:rsid w:val="00404E9D"/>
  </w:style>
  <w:style w:type="paragraph" w:customStyle="1" w:styleId="p25">
    <w:name w:val="p25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2">
    <w:name w:val="Обычный (веб) Знак"/>
    <w:aliases w:val=" Знак Знак23 Знак,Обычный (Web) Знак1"/>
    <w:link w:val="afff1"/>
    <w:uiPriority w:val="99"/>
    <w:qFormat/>
    <w:locked/>
    <w:rsid w:val="00404E9D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29">
    <w:name w:val="Знак1 Знак2"/>
    <w:uiPriority w:val="99"/>
    <w:qFormat/>
    <w:rsid w:val="00404E9D"/>
    <w:rPr>
      <w:sz w:val="24"/>
    </w:rPr>
  </w:style>
  <w:style w:type="character" w:customStyle="1" w:styleId="1ffffb">
    <w:name w:val="Красная строка Знак1"/>
    <w:uiPriority w:val="99"/>
    <w:qFormat/>
    <w:rsid w:val="00404E9D"/>
    <w:rPr>
      <w:sz w:val="24"/>
    </w:rPr>
  </w:style>
  <w:style w:type="character" w:customStyle="1" w:styleId="2610">
    <w:name w:val="Знак Знак261"/>
    <w:uiPriority w:val="99"/>
    <w:qFormat/>
    <w:rsid w:val="00404E9D"/>
    <w:rPr>
      <w:rFonts w:ascii="Cambria" w:hAnsi="Cambria"/>
      <w:b/>
      <w:sz w:val="26"/>
    </w:rPr>
  </w:style>
  <w:style w:type="character" w:customStyle="1" w:styleId="2410">
    <w:name w:val="Знак Знак241"/>
    <w:uiPriority w:val="99"/>
    <w:qFormat/>
    <w:rsid w:val="00404E9D"/>
    <w:rPr>
      <w:rFonts w:ascii="Times New Roman" w:hAnsi="Times New Roman"/>
      <w:b/>
      <w:i/>
      <w:sz w:val="26"/>
    </w:rPr>
  </w:style>
  <w:style w:type="character" w:customStyle="1" w:styleId="1ffffc">
    <w:name w:val="Текст концевой сноски Знак1"/>
    <w:basedOn w:val="a3"/>
    <w:uiPriority w:val="99"/>
    <w:qFormat/>
    <w:rsid w:val="00404E9D"/>
    <w:rPr>
      <w:rFonts w:cs="Times New Roman"/>
    </w:rPr>
  </w:style>
  <w:style w:type="character" w:customStyle="1" w:styleId="2112">
    <w:name w:val="Цитата 2 Знак11"/>
    <w:uiPriority w:val="99"/>
    <w:qFormat/>
    <w:rsid w:val="00404E9D"/>
    <w:rPr>
      <w:i/>
      <w:color w:val="404040"/>
      <w:sz w:val="24"/>
    </w:rPr>
  </w:style>
  <w:style w:type="character" w:customStyle="1" w:styleId="1112">
    <w:name w:val="Знак1 Знак Знак11"/>
    <w:uiPriority w:val="99"/>
    <w:qFormat/>
    <w:locked/>
    <w:rsid w:val="00404E9D"/>
    <w:rPr>
      <w:rFonts w:ascii="Times New Roman" w:hAnsi="Times New Roman"/>
      <w:sz w:val="24"/>
      <w:lang w:eastAsia="ru-RU"/>
    </w:rPr>
  </w:style>
  <w:style w:type="character" w:customStyle="1" w:styleId="481">
    <w:name w:val="Знак Знак481"/>
    <w:uiPriority w:val="99"/>
    <w:qFormat/>
    <w:locked/>
    <w:rsid w:val="00404E9D"/>
    <w:rPr>
      <w:b/>
      <w:sz w:val="27"/>
      <w:lang w:val="ru-RU" w:eastAsia="ru-RU"/>
    </w:rPr>
  </w:style>
  <w:style w:type="character" w:customStyle="1" w:styleId="491">
    <w:name w:val="Знак Знак491"/>
    <w:uiPriority w:val="99"/>
    <w:qFormat/>
    <w:rsid w:val="00404E9D"/>
    <w:rPr>
      <w:rFonts w:ascii="Times New Roman" w:hAnsi="Times New Roman"/>
      <w:b/>
      <w:caps/>
      <w:sz w:val="24"/>
      <w:lang w:eastAsia="ru-RU"/>
    </w:rPr>
  </w:style>
  <w:style w:type="character" w:customStyle="1" w:styleId="471">
    <w:name w:val="Знак Знак471"/>
    <w:uiPriority w:val="99"/>
    <w:qFormat/>
    <w:rsid w:val="00404E9D"/>
    <w:rPr>
      <w:rFonts w:ascii="Times New Roman" w:hAnsi="Times New Roman"/>
      <w:b/>
      <w:sz w:val="27"/>
      <w:lang w:eastAsia="ru-RU"/>
    </w:rPr>
  </w:style>
  <w:style w:type="character" w:customStyle="1" w:styleId="451">
    <w:name w:val="Знак Знак451"/>
    <w:uiPriority w:val="99"/>
    <w:qFormat/>
    <w:rsid w:val="00404E9D"/>
    <w:rPr>
      <w:rFonts w:ascii="Times New Roman" w:hAnsi="Times New Roman"/>
      <w:b/>
      <w:i/>
      <w:sz w:val="26"/>
      <w:lang w:eastAsia="ru-RU"/>
    </w:rPr>
  </w:style>
  <w:style w:type="character" w:customStyle="1" w:styleId="1ffffd">
    <w:name w:val="Текст макроса Знак1"/>
    <w:uiPriority w:val="99"/>
    <w:qFormat/>
    <w:rsid w:val="00404E9D"/>
    <w:rPr>
      <w:rFonts w:ascii="Consolas" w:hAnsi="Consolas"/>
    </w:rPr>
  </w:style>
  <w:style w:type="character" w:customStyle="1" w:styleId="1210">
    <w:name w:val="Знак1 Знак Знак21"/>
    <w:uiPriority w:val="99"/>
    <w:qFormat/>
    <w:locked/>
    <w:rsid w:val="00404E9D"/>
    <w:rPr>
      <w:sz w:val="24"/>
    </w:rPr>
  </w:style>
  <w:style w:type="character" w:customStyle="1" w:styleId="613">
    <w:name w:val="Знак6 Знак Знак1"/>
    <w:uiPriority w:val="99"/>
    <w:qFormat/>
    <w:rsid w:val="00404E9D"/>
    <w:rPr>
      <w:sz w:val="24"/>
      <w:lang w:val="ru-RU" w:eastAsia="ru-RU"/>
    </w:rPr>
  </w:style>
  <w:style w:type="paragraph" w:customStyle="1" w:styleId="Caaieiaie5">
    <w:name w:val="Caaieiaie 5"/>
    <w:basedOn w:val="a2"/>
    <w:next w:val="a2"/>
    <w:uiPriority w:val="99"/>
    <w:qFormat/>
    <w:rsid w:val="00404E9D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  <w:lang w:eastAsia="en-US"/>
    </w:rPr>
  </w:style>
  <w:style w:type="character" w:customStyle="1" w:styleId="712">
    <w:name w:val="Знак Знак71"/>
    <w:uiPriority w:val="99"/>
    <w:qFormat/>
    <w:rsid w:val="00404E9D"/>
    <w:rPr>
      <w:sz w:val="16"/>
      <w:lang w:val="ru-RU" w:eastAsia="ru-RU"/>
    </w:rPr>
  </w:style>
  <w:style w:type="character" w:customStyle="1" w:styleId="1610">
    <w:name w:val="Знак Знак161"/>
    <w:uiPriority w:val="99"/>
    <w:qFormat/>
    <w:rsid w:val="00404E9D"/>
    <w:rPr>
      <w:rFonts w:ascii="Cambria" w:hAnsi="Cambria"/>
      <w:b/>
      <w:kern w:val="32"/>
      <w:sz w:val="32"/>
    </w:rPr>
  </w:style>
  <w:style w:type="paragraph" w:customStyle="1" w:styleId="226">
    <w:name w:val="Основной текст 22"/>
    <w:basedOn w:val="a2"/>
    <w:uiPriority w:val="99"/>
    <w:qFormat/>
    <w:rsid w:val="00404E9D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paragraph" w:customStyle="1" w:styleId="322">
    <w:name w:val="Основной текст 32"/>
    <w:basedOn w:val="2ff1"/>
    <w:uiPriority w:val="99"/>
    <w:qFormat/>
    <w:rsid w:val="00404E9D"/>
    <w:pPr>
      <w:widowControl/>
      <w:spacing w:line="240" w:lineRule="auto"/>
      <w:ind w:firstLine="0"/>
    </w:pPr>
    <w:rPr>
      <w:i/>
      <w:sz w:val="26"/>
    </w:rPr>
  </w:style>
  <w:style w:type="paragraph" w:customStyle="1" w:styleId="3f9">
    <w:name w:val="Обычный3"/>
    <w:basedOn w:val="a2"/>
    <w:uiPriority w:val="99"/>
    <w:qFormat/>
    <w:rsid w:val="00404E9D"/>
    <w:pPr>
      <w:widowControl/>
      <w:spacing w:before="0" w:after="0"/>
    </w:pPr>
    <w:rPr>
      <w:rFonts w:eastAsia="Times New Roman"/>
      <w:sz w:val="20"/>
    </w:rPr>
  </w:style>
  <w:style w:type="paragraph" w:customStyle="1" w:styleId="11f8">
    <w:name w:val="Основной текст11"/>
    <w:basedOn w:val="a2"/>
    <w:uiPriority w:val="99"/>
    <w:qFormat/>
    <w:rsid w:val="00404E9D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  <w:shd w:val="clear" w:color="auto" w:fill="FFFFFF"/>
    </w:rPr>
  </w:style>
  <w:style w:type="paragraph" w:customStyle="1" w:styleId="2ff7">
    <w:name w:val="Цитата2"/>
    <w:basedOn w:val="a2"/>
    <w:uiPriority w:val="99"/>
    <w:qFormat/>
    <w:rsid w:val="00404E9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ff8">
    <w:name w:val="Знак Знак Знак Знак Знак Знак Знак Знак Знак Знак Знак Знак Знак2"/>
    <w:basedOn w:val="a2"/>
    <w:uiPriority w:val="99"/>
    <w:qFormat/>
    <w:rsid w:val="00404E9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s4">
    <w:name w:val="s4"/>
    <w:basedOn w:val="a3"/>
    <w:uiPriority w:val="99"/>
    <w:qFormat/>
    <w:rsid w:val="00404E9D"/>
    <w:rPr>
      <w:rFonts w:cs="Times New Roman"/>
    </w:rPr>
  </w:style>
  <w:style w:type="paragraph" w:customStyle="1" w:styleId="p21">
    <w:name w:val="p21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4">
    <w:name w:val="p24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fa">
    <w:name w:val="Гиперссылка3"/>
    <w:uiPriority w:val="99"/>
    <w:qFormat/>
    <w:rsid w:val="00404E9D"/>
    <w:rPr>
      <w:color w:val="2C437A"/>
      <w:u w:val="none"/>
    </w:rPr>
  </w:style>
  <w:style w:type="character" w:customStyle="1" w:styleId="700">
    <w:name w:val="Знак Знак70"/>
    <w:uiPriority w:val="99"/>
    <w:qFormat/>
    <w:rsid w:val="00404E9D"/>
    <w:rPr>
      <w:rFonts w:ascii="Arial" w:hAnsi="Arial"/>
      <w:b/>
      <w:sz w:val="26"/>
    </w:rPr>
  </w:style>
  <w:style w:type="character" w:customStyle="1" w:styleId="69">
    <w:name w:val="Знак Знак69"/>
    <w:uiPriority w:val="99"/>
    <w:qFormat/>
    <w:rsid w:val="00404E9D"/>
    <w:rPr>
      <w:b/>
      <w:sz w:val="28"/>
    </w:rPr>
  </w:style>
  <w:style w:type="character" w:customStyle="1" w:styleId="680">
    <w:name w:val="Знак Знак68"/>
    <w:uiPriority w:val="99"/>
    <w:qFormat/>
    <w:rsid w:val="00404E9D"/>
    <w:rPr>
      <w:b/>
      <w:i/>
      <w:sz w:val="26"/>
    </w:rPr>
  </w:style>
  <w:style w:type="character" w:customStyle="1" w:styleId="Heading121">
    <w:name w:val="Heading 12 Знак Знак1"/>
    <w:uiPriority w:val="99"/>
    <w:qFormat/>
    <w:rsid w:val="00404E9D"/>
    <w:rPr>
      <w:rFonts w:ascii="Courier New" w:hAnsi="Courier New"/>
    </w:rPr>
  </w:style>
  <w:style w:type="character" w:customStyle="1" w:styleId="hps">
    <w:name w:val="hps"/>
    <w:basedOn w:val="a3"/>
    <w:uiPriority w:val="99"/>
    <w:qFormat/>
    <w:rsid w:val="00404E9D"/>
    <w:rPr>
      <w:rFonts w:cs="Times New Roman"/>
    </w:rPr>
  </w:style>
  <w:style w:type="paragraph" w:customStyle="1" w:styleId="3fb">
    <w:name w:val="Основной текст3"/>
    <w:basedOn w:val="a2"/>
    <w:uiPriority w:val="99"/>
    <w:qFormat/>
    <w:rsid w:val="00404E9D"/>
    <w:pPr>
      <w:shd w:val="clear" w:color="auto" w:fill="FFFFFF"/>
      <w:snapToGrid/>
      <w:spacing w:before="0" w:after="540" w:line="240" w:lineRule="atLeast"/>
    </w:pPr>
    <w:rPr>
      <w:rFonts w:ascii="Arial Unicode MS" w:eastAsia="Times New Roman"/>
      <w:sz w:val="19"/>
      <w:szCs w:val="19"/>
    </w:rPr>
  </w:style>
  <w:style w:type="character" w:customStyle="1" w:styleId="HTML20">
    <w:name w:val="Стандартный HTML Знак2"/>
    <w:uiPriority w:val="99"/>
    <w:qFormat/>
    <w:locked/>
    <w:rsid w:val="00404E9D"/>
    <w:rPr>
      <w:rFonts w:ascii="Courier New" w:hAnsi="Courier New"/>
      <w:lang w:val="ru-RU" w:eastAsia="ru-RU"/>
    </w:rPr>
  </w:style>
  <w:style w:type="paragraph" w:customStyle="1" w:styleId="3113">
    <w:name w:val="Основной текст с отступом 311"/>
    <w:basedOn w:val="a2"/>
    <w:uiPriority w:val="99"/>
    <w:qFormat/>
    <w:rsid w:val="00404E9D"/>
    <w:pPr>
      <w:widowControl/>
      <w:overflowPunct w:val="0"/>
      <w:autoSpaceDE w:val="0"/>
      <w:autoSpaceDN w:val="0"/>
      <w:adjustRightInd w:val="0"/>
      <w:snapToGrid/>
      <w:spacing w:before="0" w:after="120" w:line="312" w:lineRule="auto"/>
      <w:ind w:left="283" w:firstLine="709"/>
      <w:jc w:val="both"/>
    </w:pPr>
    <w:rPr>
      <w:rFonts w:eastAsia="Times New Roman"/>
      <w:sz w:val="16"/>
    </w:rPr>
  </w:style>
  <w:style w:type="paragraph" w:customStyle="1" w:styleId="2113">
    <w:name w:val="Заголовок 211"/>
    <w:basedOn w:val="a2"/>
    <w:next w:val="a2"/>
    <w:uiPriority w:val="99"/>
    <w:qFormat/>
    <w:rsid w:val="00404E9D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1f">
    <w:name w:val="Текст21"/>
    <w:basedOn w:val="11b"/>
    <w:uiPriority w:val="99"/>
    <w:qFormat/>
    <w:rsid w:val="00404E9D"/>
    <w:pPr>
      <w:widowControl/>
      <w:spacing w:line="240" w:lineRule="auto"/>
      <w:ind w:firstLine="0"/>
      <w:jc w:val="left"/>
    </w:pPr>
    <w:rPr>
      <w:rFonts w:ascii="Courier New" w:hAnsi="Courier New"/>
      <w:sz w:val="20"/>
    </w:rPr>
  </w:style>
  <w:style w:type="paragraph" w:customStyle="1" w:styleId="4111">
    <w:name w:val="Заголовок 411"/>
    <w:basedOn w:val="11b"/>
    <w:next w:val="11b"/>
    <w:uiPriority w:val="99"/>
    <w:qFormat/>
    <w:rsid w:val="00404E9D"/>
    <w:pPr>
      <w:keepNext/>
      <w:widowControl/>
      <w:spacing w:line="240" w:lineRule="auto"/>
      <w:ind w:firstLine="0"/>
      <w:jc w:val="left"/>
    </w:pPr>
    <w:rPr>
      <w:sz w:val="24"/>
    </w:rPr>
  </w:style>
  <w:style w:type="character" w:customStyle="1" w:styleId="11f9">
    <w:name w:val="Знак11"/>
    <w:uiPriority w:val="99"/>
    <w:qFormat/>
    <w:rsid w:val="00404E9D"/>
    <w:rPr>
      <w:rFonts w:ascii="Arial" w:hAnsi="Arial"/>
      <w:b/>
      <w:kern w:val="32"/>
      <w:sz w:val="32"/>
      <w:lang w:val="ru-RU" w:eastAsia="ru-RU"/>
    </w:rPr>
  </w:style>
  <w:style w:type="paragraph" w:customStyle="1" w:styleId="ledge1">
    <w:name w:val="ledge1"/>
    <w:basedOn w:val="a2"/>
    <w:uiPriority w:val="99"/>
    <w:qFormat/>
    <w:rsid w:val="00404E9D"/>
    <w:pPr>
      <w:widowControl/>
      <w:snapToGrid/>
      <w:spacing w:beforeAutospacing="1" w:afterAutospacing="1" w:line="360" w:lineRule="atLeast"/>
      <w:jc w:val="both"/>
    </w:pPr>
    <w:rPr>
      <w:rFonts w:eastAsia="Times New Roman"/>
      <w:szCs w:val="24"/>
    </w:rPr>
  </w:style>
  <w:style w:type="character" w:customStyle="1" w:styleId="rubric2">
    <w:name w:val="rubric2"/>
    <w:uiPriority w:val="99"/>
    <w:qFormat/>
    <w:rsid w:val="00404E9D"/>
    <w:rPr>
      <w:shd w:val="clear" w:color="auto" w:fill="FFFFFF"/>
    </w:rPr>
  </w:style>
  <w:style w:type="paragraph" w:customStyle="1" w:styleId="WW-Normal">
    <w:name w:val="WW-Normal"/>
    <w:uiPriority w:val="99"/>
    <w:qFormat/>
    <w:rsid w:val="00404E9D"/>
    <w:pPr>
      <w:suppressAutoHyphens/>
      <w:autoSpaceDE w:val="0"/>
      <w:spacing w:after="0" w:line="240" w:lineRule="auto"/>
      <w:ind w:left="-533" w:firstLine="142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zh-CN"/>
    </w:rPr>
  </w:style>
  <w:style w:type="character" w:customStyle="1" w:styleId="A10">
    <w:name w:val="A1"/>
    <w:uiPriority w:val="99"/>
    <w:qFormat/>
    <w:rsid w:val="00404E9D"/>
    <w:rPr>
      <w:color w:val="000000"/>
      <w:sz w:val="20"/>
    </w:rPr>
  </w:style>
  <w:style w:type="character" w:customStyle="1" w:styleId="A31">
    <w:name w:val="A3"/>
    <w:uiPriority w:val="99"/>
    <w:qFormat/>
    <w:rsid w:val="00404E9D"/>
    <w:rPr>
      <w:b/>
      <w:color w:val="000000"/>
      <w:sz w:val="30"/>
    </w:rPr>
  </w:style>
  <w:style w:type="character" w:customStyle="1" w:styleId="para6">
    <w:name w:val="para6"/>
    <w:uiPriority w:val="99"/>
    <w:qFormat/>
    <w:rsid w:val="00404E9D"/>
  </w:style>
  <w:style w:type="character" w:customStyle="1" w:styleId="affffffff9">
    <w:name w:val="Абзац списка Знак"/>
    <w:link w:val="5a"/>
    <w:uiPriority w:val="34"/>
    <w:qFormat/>
    <w:locked/>
    <w:rsid w:val="00404E9D"/>
    <w:rPr>
      <w:rFonts w:eastAsia="Times New Roman"/>
      <w:sz w:val="24"/>
      <w:lang w:eastAsia="ru-RU"/>
    </w:rPr>
  </w:style>
  <w:style w:type="paragraph" w:customStyle="1" w:styleId="5a">
    <w:name w:val="Абзац списка5"/>
    <w:basedOn w:val="a2"/>
    <w:link w:val="affffffff9"/>
    <w:uiPriority w:val="34"/>
    <w:qFormat/>
    <w:rsid w:val="00404E9D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Cs w:val="22"/>
    </w:rPr>
  </w:style>
  <w:style w:type="character" w:customStyle="1" w:styleId="FontStyle31">
    <w:name w:val="Font Style31"/>
    <w:uiPriority w:val="99"/>
    <w:qFormat/>
    <w:rsid w:val="00404E9D"/>
    <w:rPr>
      <w:rFonts w:ascii="Times New Roman" w:hAnsi="Times New Roman"/>
      <w:b/>
      <w:sz w:val="28"/>
    </w:rPr>
  </w:style>
  <w:style w:type="character" w:customStyle="1" w:styleId="342">
    <w:name w:val="Знак3 Знак Знак4"/>
    <w:uiPriority w:val="99"/>
    <w:qFormat/>
    <w:locked/>
    <w:rsid w:val="00404E9D"/>
    <w:rPr>
      <w:rFonts w:ascii="Courier New" w:hAnsi="Courier New"/>
      <w:lang w:val="ru-RU" w:eastAsia="ru-RU"/>
    </w:rPr>
  </w:style>
  <w:style w:type="paragraph" w:customStyle="1" w:styleId="Style15">
    <w:name w:val="Style15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 w:line="269" w:lineRule="exact"/>
    </w:pPr>
    <w:rPr>
      <w:rFonts w:eastAsia="Times New Roman"/>
      <w:szCs w:val="24"/>
    </w:rPr>
  </w:style>
  <w:style w:type="character" w:customStyle="1" w:styleId="FontStyle30">
    <w:name w:val="Font Style30"/>
    <w:uiPriority w:val="99"/>
    <w:qFormat/>
    <w:rsid w:val="00404E9D"/>
    <w:rPr>
      <w:rFonts w:ascii="Times New Roman" w:hAnsi="Times New Roman"/>
      <w:sz w:val="22"/>
    </w:rPr>
  </w:style>
  <w:style w:type="paragraph" w:customStyle="1" w:styleId="Style32">
    <w:name w:val="Style32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0">
    <w:name w:val="Style40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 w:line="480" w:lineRule="exact"/>
      <w:ind w:firstLine="773"/>
    </w:pPr>
    <w:rPr>
      <w:rFonts w:eastAsia="Times New Roman"/>
      <w:szCs w:val="24"/>
    </w:rPr>
  </w:style>
  <w:style w:type="paragraph" w:customStyle="1" w:styleId="Style45">
    <w:name w:val="Style45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 w:line="480" w:lineRule="exact"/>
      <w:ind w:firstLine="691"/>
      <w:jc w:val="both"/>
    </w:pPr>
    <w:rPr>
      <w:rFonts w:eastAsia="Times New Roman"/>
      <w:szCs w:val="24"/>
    </w:rPr>
  </w:style>
  <w:style w:type="paragraph" w:customStyle="1" w:styleId="1ffffe">
    <w:name w:val="Заголовок 1ъ"/>
    <w:basedOn w:val="1f3"/>
    <w:uiPriority w:val="99"/>
    <w:qFormat/>
    <w:rsid w:val="00404E9D"/>
    <w:pPr>
      <w:spacing w:before="0" w:after="0" w:line="240" w:lineRule="auto"/>
      <w:ind w:firstLine="709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FontStyle32">
    <w:name w:val="Font Style32"/>
    <w:uiPriority w:val="99"/>
    <w:qFormat/>
    <w:rsid w:val="00404E9D"/>
    <w:rPr>
      <w:rFonts w:ascii="Times New Roman" w:hAnsi="Times New Roman"/>
      <w:i/>
      <w:sz w:val="26"/>
    </w:rPr>
  </w:style>
  <w:style w:type="paragraph" w:customStyle="1" w:styleId="CharChar0">
    <w:name w:val="первый Char Char"/>
    <w:basedOn w:val="a2"/>
    <w:uiPriority w:val="99"/>
    <w:qFormat/>
    <w:rsid w:val="00404E9D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paragraph" w:customStyle="1" w:styleId="Char">
    <w:name w:val="первый Char"/>
    <w:basedOn w:val="a2"/>
    <w:uiPriority w:val="99"/>
    <w:qFormat/>
    <w:rsid w:val="00404E9D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character" w:customStyle="1" w:styleId="gray1">
    <w:name w:val="gray1"/>
    <w:uiPriority w:val="99"/>
    <w:qFormat/>
    <w:rsid w:val="00404E9D"/>
    <w:rPr>
      <w:color w:val="808080"/>
    </w:rPr>
  </w:style>
  <w:style w:type="paragraph" w:customStyle="1" w:styleId="small">
    <w:name w:val="small"/>
    <w:basedOn w:val="a2"/>
    <w:uiPriority w:val="99"/>
    <w:qFormat/>
    <w:rsid w:val="00404E9D"/>
    <w:pPr>
      <w:widowControl/>
      <w:snapToGrid/>
      <w:spacing w:beforeAutospacing="1" w:afterAutospacing="1"/>
    </w:pPr>
    <w:rPr>
      <w:rFonts w:ascii="Verdana" w:eastAsia="Times New Roman" w:hAnsi="Verdana"/>
      <w:sz w:val="15"/>
      <w:szCs w:val="15"/>
    </w:rPr>
  </w:style>
  <w:style w:type="character" w:customStyle="1" w:styleId="style161">
    <w:name w:val="style161"/>
    <w:uiPriority w:val="99"/>
    <w:qFormat/>
    <w:rsid w:val="00404E9D"/>
    <w:rPr>
      <w:rFonts w:ascii="Verdana" w:hAnsi="Verdana"/>
      <w:sz w:val="24"/>
    </w:rPr>
  </w:style>
  <w:style w:type="paragraph" w:customStyle="1" w:styleId="affffffffa">
    <w:name w:val="Содержание"/>
    <w:basedOn w:val="a2"/>
    <w:uiPriority w:val="99"/>
    <w:qFormat/>
    <w:rsid w:val="00404E9D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paragraph" w:customStyle="1" w:styleId="affffffffb">
    <w:name w:val="Модули"/>
    <w:basedOn w:val="a2"/>
    <w:uiPriority w:val="99"/>
    <w:qFormat/>
    <w:rsid w:val="00404E9D"/>
    <w:pPr>
      <w:keepNext/>
      <w:widowControl/>
      <w:snapToGrid/>
      <w:spacing w:before="0" w:after="0"/>
    </w:pPr>
    <w:rPr>
      <w:rFonts w:eastAsia="Times New Roman"/>
      <w:b/>
      <w:bCs/>
      <w:szCs w:val="24"/>
    </w:rPr>
  </w:style>
  <w:style w:type="character" w:customStyle="1" w:styleId="description2">
    <w:name w:val="description2"/>
    <w:uiPriority w:val="99"/>
    <w:qFormat/>
    <w:rsid w:val="00404E9D"/>
    <w:rPr>
      <w:color w:val="000000"/>
      <w:sz w:val="20"/>
    </w:rPr>
  </w:style>
  <w:style w:type="paragraph" w:customStyle="1" w:styleId="227">
    <w:name w:val="Îñíî´2íîé òåêñò 2"/>
    <w:basedOn w:val="a2"/>
    <w:uiPriority w:val="99"/>
    <w:qFormat/>
    <w:rsid w:val="00404E9D"/>
    <w:pPr>
      <w:snapToGrid/>
      <w:spacing w:before="0" w:after="0"/>
      <w:ind w:firstLine="709"/>
      <w:jc w:val="both"/>
    </w:pPr>
    <w:rPr>
      <w:rFonts w:eastAsia="Times New Roman"/>
    </w:rPr>
  </w:style>
  <w:style w:type="paragraph" w:customStyle="1" w:styleId="Noeeu3">
    <w:name w:val="Noeeu3"/>
    <w:basedOn w:val="a2"/>
    <w:uiPriority w:val="99"/>
    <w:qFormat/>
    <w:rsid w:val="00404E9D"/>
    <w:pPr>
      <w:snapToGrid/>
      <w:spacing w:before="0" w:after="0"/>
      <w:ind w:firstLine="284"/>
      <w:jc w:val="both"/>
    </w:pPr>
    <w:rPr>
      <w:rFonts w:eastAsia="Times New Roman"/>
      <w:sz w:val="20"/>
    </w:rPr>
  </w:style>
  <w:style w:type="character" w:customStyle="1" w:styleId="c17">
    <w:name w:val="c17"/>
    <w:basedOn w:val="a3"/>
    <w:uiPriority w:val="99"/>
    <w:qFormat/>
    <w:rsid w:val="00404E9D"/>
    <w:rPr>
      <w:rFonts w:cs="Times New Roman"/>
    </w:rPr>
  </w:style>
  <w:style w:type="character" w:customStyle="1" w:styleId="searchhit">
    <w:name w:val="search_hit"/>
    <w:basedOn w:val="a3"/>
    <w:uiPriority w:val="99"/>
    <w:qFormat/>
    <w:rsid w:val="00404E9D"/>
    <w:rPr>
      <w:rFonts w:cs="Times New Roman"/>
    </w:rPr>
  </w:style>
  <w:style w:type="paragraph" w:customStyle="1" w:styleId="a0">
    <w:name w:val="заголовок"/>
    <w:basedOn w:val="a2"/>
    <w:uiPriority w:val="99"/>
    <w:qFormat/>
    <w:rsid w:val="00404E9D"/>
    <w:pPr>
      <w:widowControl/>
      <w:numPr>
        <w:numId w:val="6"/>
      </w:numPr>
      <w:snapToGrid/>
      <w:spacing w:before="0" w:after="0"/>
      <w:jc w:val="both"/>
    </w:pPr>
    <w:rPr>
      <w:rFonts w:eastAsia="Times New Roman"/>
      <w:b/>
      <w:szCs w:val="24"/>
    </w:rPr>
  </w:style>
  <w:style w:type="character" w:customStyle="1" w:styleId="FontStyle111">
    <w:name w:val="Font Style111"/>
    <w:uiPriority w:val="99"/>
    <w:qFormat/>
    <w:rsid w:val="00404E9D"/>
    <w:rPr>
      <w:rFonts w:ascii="Century Schoolbook" w:hAnsi="Century Schoolbook"/>
      <w:sz w:val="18"/>
    </w:rPr>
  </w:style>
  <w:style w:type="character" w:customStyle="1" w:styleId="FontStyle136">
    <w:name w:val="Font Style136"/>
    <w:uiPriority w:val="99"/>
    <w:qFormat/>
    <w:rsid w:val="00404E9D"/>
    <w:rPr>
      <w:rFonts w:ascii="Century Schoolbook" w:hAnsi="Century Schoolbook"/>
      <w:b/>
      <w:sz w:val="18"/>
    </w:rPr>
  </w:style>
  <w:style w:type="paragraph" w:customStyle="1" w:styleId="Style67">
    <w:name w:val="Style67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/>
    </w:pPr>
    <w:rPr>
      <w:rFonts w:ascii="Arial Black" w:eastAsia="Times New Roman" w:hAnsi="Arial Black"/>
      <w:szCs w:val="24"/>
    </w:rPr>
  </w:style>
  <w:style w:type="character" w:customStyle="1" w:styleId="rl">
    <w:name w:val="rl"/>
    <w:uiPriority w:val="99"/>
    <w:qFormat/>
    <w:rsid w:val="00404E9D"/>
  </w:style>
  <w:style w:type="paragraph" w:customStyle="1" w:styleId="affffffffc">
    <w:name w:val="_Обычный"/>
    <w:basedOn w:val="a2"/>
    <w:uiPriority w:val="99"/>
    <w:qFormat/>
    <w:rsid w:val="00404E9D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Cs w:val="24"/>
    </w:rPr>
  </w:style>
  <w:style w:type="character" w:customStyle="1" w:styleId="NoBreak">
    <w:name w:val="_NoBreak"/>
    <w:uiPriority w:val="99"/>
    <w:qFormat/>
    <w:rsid w:val="00404E9D"/>
  </w:style>
  <w:style w:type="paragraph" w:customStyle="1" w:styleId="1270">
    <w:name w:val="Стиль по ширине Первая строка:  127 см"/>
    <w:basedOn w:val="a2"/>
    <w:uiPriority w:val="99"/>
    <w:qFormat/>
    <w:rsid w:val="00404E9D"/>
    <w:pPr>
      <w:widowControl/>
      <w:snapToGrid/>
      <w:spacing w:before="0" w:after="0" w:line="360" w:lineRule="auto"/>
      <w:ind w:firstLine="720"/>
      <w:jc w:val="both"/>
    </w:pPr>
    <w:rPr>
      <w:rFonts w:eastAsia="Times New Roman"/>
    </w:rPr>
  </w:style>
  <w:style w:type="character" w:customStyle="1" w:styleId="mymarkfind">
    <w:name w:val="my_mark_find"/>
    <w:basedOn w:val="a3"/>
    <w:uiPriority w:val="99"/>
    <w:qFormat/>
    <w:rsid w:val="00404E9D"/>
    <w:rPr>
      <w:rFonts w:cs="Times New Roman"/>
    </w:rPr>
  </w:style>
  <w:style w:type="character" w:customStyle="1" w:styleId="hl">
    <w:name w:val="hl"/>
    <w:uiPriority w:val="99"/>
    <w:qFormat/>
    <w:rsid w:val="00404E9D"/>
  </w:style>
  <w:style w:type="paragraph" w:customStyle="1" w:styleId="book">
    <w:name w:val="book"/>
    <w:basedOn w:val="a2"/>
    <w:uiPriority w:val="99"/>
    <w:qFormat/>
    <w:rsid w:val="00404E9D"/>
    <w:pPr>
      <w:widowControl/>
      <w:snapToGrid/>
      <w:spacing w:before="0" w:after="0"/>
      <w:ind w:firstLine="450"/>
      <w:jc w:val="both"/>
    </w:pPr>
    <w:rPr>
      <w:rFonts w:eastAsia="Times New Roman"/>
      <w:szCs w:val="24"/>
    </w:rPr>
  </w:style>
  <w:style w:type="character" w:customStyle="1" w:styleId="Arial16">
    <w:name w:val="Стиль Arial 16 пт полужирный"/>
    <w:uiPriority w:val="99"/>
    <w:qFormat/>
    <w:rsid w:val="00404E9D"/>
    <w:rPr>
      <w:rFonts w:ascii="Arial" w:hAnsi="Arial"/>
      <w:b/>
      <w:sz w:val="32"/>
    </w:rPr>
  </w:style>
  <w:style w:type="character" w:customStyle="1" w:styleId="b">
    <w:name w:val="b"/>
    <w:uiPriority w:val="99"/>
    <w:qFormat/>
    <w:rsid w:val="00404E9D"/>
  </w:style>
  <w:style w:type="paragraph" w:customStyle="1" w:styleId="12a">
    <w:name w:val="стиль12"/>
    <w:basedOn w:val="a2"/>
    <w:uiPriority w:val="99"/>
    <w:qFormat/>
    <w:rsid w:val="00404E9D"/>
    <w:pPr>
      <w:widowControl/>
      <w:snapToGrid/>
      <w:spacing w:beforeAutospacing="1" w:afterAutospacing="1"/>
    </w:pPr>
    <w:rPr>
      <w:rFonts w:ascii="Arial" w:eastAsia="Times New Roman" w:hAnsi="Arial" w:cs="Arial"/>
      <w:color w:val="676767"/>
      <w:sz w:val="20"/>
    </w:rPr>
  </w:style>
  <w:style w:type="character" w:customStyle="1" w:styleId="FontStyle61">
    <w:name w:val="Font Style61"/>
    <w:uiPriority w:val="99"/>
    <w:qFormat/>
    <w:rsid w:val="00404E9D"/>
    <w:rPr>
      <w:rFonts w:ascii="MS Reference Sans Serif" w:hAnsi="MS Reference Sans Serif"/>
      <w:sz w:val="12"/>
    </w:rPr>
  </w:style>
  <w:style w:type="character" w:customStyle="1" w:styleId="FontStyle60">
    <w:name w:val="Font Style60"/>
    <w:uiPriority w:val="99"/>
    <w:qFormat/>
    <w:rsid w:val="00404E9D"/>
    <w:rPr>
      <w:rFonts w:ascii="MS Reference Sans Serif" w:hAnsi="MS Reference Sans Serif"/>
      <w:sz w:val="16"/>
    </w:rPr>
  </w:style>
  <w:style w:type="paragraph" w:customStyle="1" w:styleId="Style101">
    <w:name w:val="Стиль Style10 + Черный"/>
    <w:basedOn w:val="a2"/>
    <w:next w:val="a2"/>
    <w:uiPriority w:val="99"/>
    <w:qFormat/>
    <w:rsid w:val="00404E9D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paragraph" w:customStyle="1" w:styleId="Style1010">
    <w:name w:val="Стиль Style10 + Черный1"/>
    <w:basedOn w:val="a2"/>
    <w:next w:val="a2"/>
    <w:uiPriority w:val="99"/>
    <w:qFormat/>
    <w:rsid w:val="00404E9D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character" w:customStyle="1" w:styleId="FontStyle79">
    <w:name w:val="Font Style79"/>
    <w:uiPriority w:val="99"/>
    <w:qFormat/>
    <w:rsid w:val="00404E9D"/>
    <w:rPr>
      <w:rFonts w:ascii="MS Reference Sans Serif" w:hAnsi="MS Reference Sans Serif"/>
      <w:sz w:val="22"/>
    </w:rPr>
  </w:style>
  <w:style w:type="paragraph" w:customStyle="1" w:styleId="Style48">
    <w:name w:val="Style48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WW8Num2z1">
    <w:name w:val="WW8Num2z1"/>
    <w:uiPriority w:val="99"/>
    <w:qFormat/>
    <w:rsid w:val="00404E9D"/>
    <w:rPr>
      <w:rFonts w:ascii="Times New Roman" w:hAnsi="Times New Roman"/>
    </w:rPr>
  </w:style>
  <w:style w:type="paragraph" w:customStyle="1" w:styleId="Textbody0">
    <w:name w:val="Text body"/>
    <w:basedOn w:val="Standard"/>
    <w:uiPriority w:val="99"/>
    <w:qFormat/>
    <w:rsid w:val="00404E9D"/>
    <w:pPr>
      <w:autoSpaceDN/>
      <w:spacing w:after="120"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Index">
    <w:name w:val="Index"/>
    <w:basedOn w:val="Standard"/>
    <w:uiPriority w:val="99"/>
    <w:qFormat/>
    <w:rsid w:val="00404E9D"/>
    <w:pPr>
      <w:suppressLineNumbers/>
      <w:autoSpaceDN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TimesET10pt">
    <w:name w:val="Стиль Основной текст + TimesET 10 pt Знак Знак Знак Знак Знак Знак Знак Знак Знак Знак Знак Знак Знак Знак Знак Знак Знак Знак"/>
    <w:basedOn w:val="aff1"/>
    <w:link w:val="TimesET10pt0"/>
    <w:uiPriority w:val="99"/>
    <w:qFormat/>
    <w:rsid w:val="00404E9D"/>
    <w:pPr>
      <w:autoSpaceDE w:val="0"/>
      <w:autoSpaceDN w:val="0"/>
      <w:adjustRightInd w:val="0"/>
      <w:spacing w:line="240" w:lineRule="auto"/>
      <w:ind w:firstLine="340"/>
      <w:jc w:val="both"/>
    </w:pPr>
    <w:rPr>
      <w:rFonts w:ascii="TimesET" w:eastAsia="Calibri" w:hAnsi="TimesET"/>
      <w:color w:val="000000"/>
      <w:sz w:val="19"/>
    </w:rPr>
  </w:style>
  <w:style w:type="character" w:customStyle="1" w:styleId="TimesET10pt0">
    <w:name w:val="Стиль Основной текст + TimesET 10 pt Знак Знак Знак Знак Знак Знак Знак Знак Знак Знак Знак Знак Знак Знак Знак Знак Знак Знак Знак"/>
    <w:link w:val="TimesET10pt"/>
    <w:uiPriority w:val="99"/>
    <w:qFormat/>
    <w:locked/>
    <w:rsid w:val="00404E9D"/>
    <w:rPr>
      <w:rFonts w:ascii="TimesET" w:eastAsia="Calibri" w:hAnsi="TimesET" w:cs="Times New Roman"/>
      <w:color w:val="000000"/>
      <w:sz w:val="19"/>
      <w:szCs w:val="20"/>
      <w:lang w:eastAsia="ru-RU"/>
    </w:rPr>
  </w:style>
  <w:style w:type="character" w:customStyle="1" w:styleId="331">
    <w:name w:val="Знак3 Знак Знак3"/>
    <w:uiPriority w:val="99"/>
    <w:qFormat/>
    <w:locked/>
    <w:rsid w:val="00404E9D"/>
    <w:rPr>
      <w:rFonts w:ascii="Courier New" w:hAnsi="Courier New"/>
      <w:lang w:val="ru-RU" w:eastAsia="ru-RU"/>
    </w:rPr>
  </w:style>
  <w:style w:type="character" w:customStyle="1" w:styleId="WW8Num2z2">
    <w:name w:val="WW8Num2z2"/>
    <w:uiPriority w:val="99"/>
    <w:qFormat/>
    <w:rsid w:val="00404E9D"/>
    <w:rPr>
      <w:rFonts w:ascii="Wingdings" w:hAnsi="Wingdings"/>
    </w:rPr>
  </w:style>
  <w:style w:type="character" w:customStyle="1" w:styleId="WW8Num3z2">
    <w:name w:val="WW8Num3z2"/>
    <w:uiPriority w:val="99"/>
    <w:qFormat/>
    <w:rsid w:val="00404E9D"/>
    <w:rPr>
      <w:rFonts w:ascii="Wingdings" w:hAnsi="Wingdings"/>
    </w:rPr>
  </w:style>
  <w:style w:type="character" w:customStyle="1" w:styleId="WW8Num3z3">
    <w:name w:val="WW8Num3z3"/>
    <w:uiPriority w:val="99"/>
    <w:qFormat/>
    <w:rsid w:val="00404E9D"/>
    <w:rPr>
      <w:rFonts w:ascii="Symbol" w:hAnsi="Symbol"/>
    </w:rPr>
  </w:style>
  <w:style w:type="character" w:customStyle="1" w:styleId="WW8Num12z1">
    <w:name w:val="WW8Num12z1"/>
    <w:uiPriority w:val="99"/>
    <w:qFormat/>
    <w:rsid w:val="00404E9D"/>
    <w:rPr>
      <w:b/>
    </w:rPr>
  </w:style>
  <w:style w:type="character" w:customStyle="1" w:styleId="WW8Num12z5">
    <w:name w:val="WW8Num12z5"/>
    <w:uiPriority w:val="99"/>
    <w:qFormat/>
    <w:rsid w:val="00404E9D"/>
  </w:style>
  <w:style w:type="character" w:customStyle="1" w:styleId="WW8Num12z6">
    <w:name w:val="WW8Num12z6"/>
    <w:uiPriority w:val="99"/>
    <w:qFormat/>
    <w:rsid w:val="00404E9D"/>
  </w:style>
  <w:style w:type="character" w:customStyle="1" w:styleId="WW8Num12z7">
    <w:name w:val="WW8Num12z7"/>
    <w:uiPriority w:val="99"/>
    <w:qFormat/>
    <w:rsid w:val="00404E9D"/>
  </w:style>
  <w:style w:type="character" w:customStyle="1" w:styleId="WW8Num12z8">
    <w:name w:val="WW8Num12z8"/>
    <w:uiPriority w:val="99"/>
    <w:qFormat/>
    <w:rsid w:val="00404E9D"/>
  </w:style>
  <w:style w:type="character" w:customStyle="1" w:styleId="WW8Num17z2">
    <w:name w:val="WW8Num17z2"/>
    <w:uiPriority w:val="99"/>
    <w:qFormat/>
    <w:rsid w:val="00404E9D"/>
  </w:style>
  <w:style w:type="character" w:customStyle="1" w:styleId="WW8Num17z3">
    <w:name w:val="WW8Num17z3"/>
    <w:uiPriority w:val="99"/>
    <w:qFormat/>
    <w:rsid w:val="00404E9D"/>
  </w:style>
  <w:style w:type="character" w:customStyle="1" w:styleId="WW8Num17z4">
    <w:name w:val="WW8Num17z4"/>
    <w:uiPriority w:val="99"/>
    <w:qFormat/>
    <w:rsid w:val="00404E9D"/>
  </w:style>
  <w:style w:type="character" w:customStyle="1" w:styleId="WW8Num17z5">
    <w:name w:val="WW8Num17z5"/>
    <w:uiPriority w:val="99"/>
    <w:qFormat/>
    <w:rsid w:val="00404E9D"/>
  </w:style>
  <w:style w:type="character" w:customStyle="1" w:styleId="WW8Num17z6">
    <w:name w:val="WW8Num17z6"/>
    <w:uiPriority w:val="99"/>
    <w:qFormat/>
    <w:rsid w:val="00404E9D"/>
  </w:style>
  <w:style w:type="character" w:customStyle="1" w:styleId="WW8Num17z7">
    <w:name w:val="WW8Num17z7"/>
    <w:uiPriority w:val="99"/>
    <w:qFormat/>
    <w:rsid w:val="00404E9D"/>
  </w:style>
  <w:style w:type="character" w:customStyle="1" w:styleId="WW8Num17z8">
    <w:name w:val="WW8Num17z8"/>
    <w:uiPriority w:val="99"/>
    <w:qFormat/>
    <w:rsid w:val="00404E9D"/>
  </w:style>
  <w:style w:type="character" w:customStyle="1" w:styleId="WW8Num20z0">
    <w:name w:val="WW8Num20z0"/>
    <w:uiPriority w:val="99"/>
    <w:qFormat/>
    <w:rsid w:val="00404E9D"/>
  </w:style>
  <w:style w:type="character" w:customStyle="1" w:styleId="WW8Num21z0">
    <w:name w:val="WW8Num21z0"/>
    <w:uiPriority w:val="99"/>
    <w:qFormat/>
    <w:rsid w:val="00404E9D"/>
  </w:style>
  <w:style w:type="character" w:customStyle="1" w:styleId="WW8Num21z1">
    <w:name w:val="WW8Num21z1"/>
    <w:uiPriority w:val="99"/>
    <w:qFormat/>
    <w:rsid w:val="00404E9D"/>
  </w:style>
  <w:style w:type="character" w:customStyle="1" w:styleId="WW8Num21z2">
    <w:name w:val="WW8Num21z2"/>
    <w:uiPriority w:val="99"/>
    <w:qFormat/>
    <w:rsid w:val="00404E9D"/>
  </w:style>
  <w:style w:type="character" w:customStyle="1" w:styleId="WW8Num21z3">
    <w:name w:val="WW8Num21z3"/>
    <w:uiPriority w:val="99"/>
    <w:qFormat/>
    <w:rsid w:val="00404E9D"/>
  </w:style>
  <w:style w:type="character" w:customStyle="1" w:styleId="WW8Num21z4">
    <w:name w:val="WW8Num21z4"/>
    <w:uiPriority w:val="99"/>
    <w:qFormat/>
    <w:rsid w:val="00404E9D"/>
  </w:style>
  <w:style w:type="character" w:customStyle="1" w:styleId="WW8Num21z5">
    <w:name w:val="WW8Num21z5"/>
    <w:uiPriority w:val="99"/>
    <w:qFormat/>
    <w:rsid w:val="00404E9D"/>
  </w:style>
  <w:style w:type="character" w:customStyle="1" w:styleId="WW8Num21z6">
    <w:name w:val="WW8Num21z6"/>
    <w:uiPriority w:val="99"/>
    <w:qFormat/>
    <w:rsid w:val="00404E9D"/>
  </w:style>
  <w:style w:type="character" w:customStyle="1" w:styleId="WW8Num21z7">
    <w:name w:val="WW8Num21z7"/>
    <w:uiPriority w:val="99"/>
    <w:qFormat/>
    <w:rsid w:val="00404E9D"/>
  </w:style>
  <w:style w:type="character" w:customStyle="1" w:styleId="WW8Num21z8">
    <w:name w:val="WW8Num21z8"/>
    <w:uiPriority w:val="99"/>
    <w:qFormat/>
    <w:rsid w:val="00404E9D"/>
  </w:style>
  <w:style w:type="character" w:customStyle="1" w:styleId="WW8Num22z0">
    <w:name w:val="WW8Num22z0"/>
    <w:uiPriority w:val="99"/>
    <w:qFormat/>
    <w:rsid w:val="00404E9D"/>
    <w:rPr>
      <w:rFonts w:ascii="Symbol" w:hAnsi="Symbol"/>
    </w:rPr>
  </w:style>
  <w:style w:type="character" w:customStyle="1" w:styleId="WW8Num22z1">
    <w:name w:val="WW8Num22z1"/>
    <w:uiPriority w:val="99"/>
    <w:qFormat/>
    <w:rsid w:val="00404E9D"/>
    <w:rPr>
      <w:rFonts w:ascii="Courier New" w:hAnsi="Courier New"/>
    </w:rPr>
  </w:style>
  <w:style w:type="character" w:customStyle="1" w:styleId="WW8Num22z2">
    <w:name w:val="WW8Num22z2"/>
    <w:uiPriority w:val="99"/>
    <w:qFormat/>
    <w:rsid w:val="00404E9D"/>
    <w:rPr>
      <w:rFonts w:ascii="Wingdings" w:hAnsi="Wingdings"/>
    </w:rPr>
  </w:style>
  <w:style w:type="character" w:customStyle="1" w:styleId="WW8Num23z0">
    <w:name w:val="WW8Num23z0"/>
    <w:uiPriority w:val="99"/>
    <w:qFormat/>
    <w:rsid w:val="00404E9D"/>
  </w:style>
  <w:style w:type="character" w:customStyle="1" w:styleId="WW8Num23z1">
    <w:name w:val="WW8Num23z1"/>
    <w:uiPriority w:val="99"/>
    <w:qFormat/>
    <w:rsid w:val="00404E9D"/>
  </w:style>
  <w:style w:type="character" w:customStyle="1" w:styleId="WW8Num23z2">
    <w:name w:val="WW8Num23z2"/>
    <w:uiPriority w:val="99"/>
    <w:qFormat/>
    <w:rsid w:val="00404E9D"/>
  </w:style>
  <w:style w:type="character" w:customStyle="1" w:styleId="WW8Num23z3">
    <w:name w:val="WW8Num23z3"/>
    <w:uiPriority w:val="99"/>
    <w:qFormat/>
    <w:rsid w:val="00404E9D"/>
  </w:style>
  <w:style w:type="character" w:customStyle="1" w:styleId="WW8Num23z4">
    <w:name w:val="WW8Num23z4"/>
    <w:uiPriority w:val="99"/>
    <w:qFormat/>
    <w:rsid w:val="00404E9D"/>
  </w:style>
  <w:style w:type="character" w:customStyle="1" w:styleId="WW8Num23z5">
    <w:name w:val="WW8Num23z5"/>
    <w:uiPriority w:val="99"/>
    <w:qFormat/>
    <w:rsid w:val="00404E9D"/>
  </w:style>
  <w:style w:type="character" w:customStyle="1" w:styleId="WW8Num23z6">
    <w:name w:val="WW8Num23z6"/>
    <w:uiPriority w:val="99"/>
    <w:qFormat/>
    <w:rsid w:val="00404E9D"/>
  </w:style>
  <w:style w:type="character" w:customStyle="1" w:styleId="WW8Num23z7">
    <w:name w:val="WW8Num23z7"/>
    <w:uiPriority w:val="99"/>
    <w:qFormat/>
    <w:rsid w:val="00404E9D"/>
  </w:style>
  <w:style w:type="character" w:customStyle="1" w:styleId="WW8Num23z8">
    <w:name w:val="WW8Num23z8"/>
    <w:uiPriority w:val="99"/>
    <w:qFormat/>
    <w:rsid w:val="00404E9D"/>
  </w:style>
  <w:style w:type="character" w:customStyle="1" w:styleId="WW8Num24z0">
    <w:name w:val="WW8Num24z0"/>
    <w:uiPriority w:val="99"/>
    <w:qFormat/>
    <w:rsid w:val="00404E9D"/>
    <w:rPr>
      <w:rFonts w:ascii="Symbol" w:hAnsi="Symbol"/>
      <w:sz w:val="24"/>
    </w:rPr>
  </w:style>
  <w:style w:type="character" w:customStyle="1" w:styleId="WW8Num24z1">
    <w:name w:val="WW8Num24z1"/>
    <w:uiPriority w:val="99"/>
    <w:qFormat/>
    <w:rsid w:val="00404E9D"/>
    <w:rPr>
      <w:rFonts w:ascii="Courier New" w:hAnsi="Courier New"/>
    </w:rPr>
  </w:style>
  <w:style w:type="character" w:customStyle="1" w:styleId="WW8Num24z2">
    <w:name w:val="WW8Num24z2"/>
    <w:uiPriority w:val="99"/>
    <w:qFormat/>
    <w:rsid w:val="00404E9D"/>
    <w:rPr>
      <w:rFonts w:ascii="Wingdings" w:hAnsi="Wingdings"/>
    </w:rPr>
  </w:style>
  <w:style w:type="character" w:customStyle="1" w:styleId="WW8Num24z3">
    <w:name w:val="WW8Num24z3"/>
    <w:uiPriority w:val="99"/>
    <w:qFormat/>
    <w:rsid w:val="00404E9D"/>
    <w:rPr>
      <w:rFonts w:ascii="Symbol" w:hAnsi="Symbol"/>
    </w:rPr>
  </w:style>
  <w:style w:type="character" w:customStyle="1" w:styleId="WW8Num25z0">
    <w:name w:val="WW8Num25z0"/>
    <w:uiPriority w:val="99"/>
    <w:qFormat/>
    <w:rsid w:val="00404E9D"/>
    <w:rPr>
      <w:rFonts w:ascii="Symbol" w:hAnsi="Symbol"/>
      <w:color w:val="auto"/>
    </w:rPr>
  </w:style>
  <w:style w:type="character" w:customStyle="1" w:styleId="WW8Num25z1">
    <w:name w:val="WW8Num25z1"/>
    <w:uiPriority w:val="99"/>
    <w:qFormat/>
    <w:rsid w:val="00404E9D"/>
    <w:rPr>
      <w:rFonts w:ascii="Courier New" w:hAnsi="Courier New"/>
    </w:rPr>
  </w:style>
  <w:style w:type="character" w:customStyle="1" w:styleId="WW8Num25z2">
    <w:name w:val="WW8Num25z2"/>
    <w:uiPriority w:val="99"/>
    <w:qFormat/>
    <w:rsid w:val="00404E9D"/>
    <w:rPr>
      <w:rFonts w:ascii="Wingdings" w:hAnsi="Wingdings"/>
    </w:rPr>
  </w:style>
  <w:style w:type="character" w:customStyle="1" w:styleId="WW8Num25z3">
    <w:name w:val="WW8Num25z3"/>
    <w:uiPriority w:val="99"/>
    <w:qFormat/>
    <w:rsid w:val="00404E9D"/>
    <w:rPr>
      <w:rFonts w:ascii="Symbol" w:hAnsi="Symbol"/>
    </w:rPr>
  </w:style>
  <w:style w:type="character" w:customStyle="1" w:styleId="WW8Num26z0">
    <w:name w:val="WW8Num26z0"/>
    <w:uiPriority w:val="99"/>
    <w:qFormat/>
    <w:rsid w:val="00404E9D"/>
    <w:rPr>
      <w:rFonts w:ascii="Symbol" w:hAnsi="Symbol"/>
    </w:rPr>
  </w:style>
  <w:style w:type="character" w:customStyle="1" w:styleId="WW8Num26z1">
    <w:name w:val="WW8Num26z1"/>
    <w:uiPriority w:val="99"/>
    <w:qFormat/>
    <w:rsid w:val="00404E9D"/>
    <w:rPr>
      <w:rFonts w:ascii="Courier New" w:hAnsi="Courier New"/>
    </w:rPr>
  </w:style>
  <w:style w:type="character" w:customStyle="1" w:styleId="WW8Num26z2">
    <w:name w:val="WW8Num26z2"/>
    <w:uiPriority w:val="99"/>
    <w:qFormat/>
    <w:rsid w:val="00404E9D"/>
    <w:rPr>
      <w:rFonts w:ascii="Wingdings" w:hAnsi="Wingdings"/>
    </w:rPr>
  </w:style>
  <w:style w:type="character" w:customStyle="1" w:styleId="WW8Num27z0">
    <w:name w:val="WW8Num27z0"/>
    <w:uiPriority w:val="99"/>
    <w:qFormat/>
    <w:rsid w:val="00404E9D"/>
  </w:style>
  <w:style w:type="character" w:customStyle="1" w:styleId="WW8Num27z1">
    <w:name w:val="WW8Num27z1"/>
    <w:uiPriority w:val="99"/>
    <w:qFormat/>
    <w:rsid w:val="00404E9D"/>
  </w:style>
  <w:style w:type="character" w:customStyle="1" w:styleId="WW8Num27z2">
    <w:name w:val="WW8Num27z2"/>
    <w:uiPriority w:val="99"/>
    <w:qFormat/>
    <w:rsid w:val="00404E9D"/>
  </w:style>
  <w:style w:type="character" w:customStyle="1" w:styleId="WW8Num27z3">
    <w:name w:val="WW8Num27z3"/>
    <w:uiPriority w:val="99"/>
    <w:qFormat/>
    <w:rsid w:val="00404E9D"/>
  </w:style>
  <w:style w:type="character" w:customStyle="1" w:styleId="WW8Num27z4">
    <w:name w:val="WW8Num27z4"/>
    <w:uiPriority w:val="99"/>
    <w:qFormat/>
    <w:rsid w:val="00404E9D"/>
  </w:style>
  <w:style w:type="character" w:customStyle="1" w:styleId="WW8Num27z5">
    <w:name w:val="WW8Num27z5"/>
    <w:uiPriority w:val="99"/>
    <w:qFormat/>
    <w:rsid w:val="00404E9D"/>
  </w:style>
  <w:style w:type="character" w:customStyle="1" w:styleId="WW8Num27z6">
    <w:name w:val="WW8Num27z6"/>
    <w:uiPriority w:val="99"/>
    <w:qFormat/>
    <w:rsid w:val="00404E9D"/>
  </w:style>
  <w:style w:type="character" w:customStyle="1" w:styleId="WW8Num27z7">
    <w:name w:val="WW8Num27z7"/>
    <w:uiPriority w:val="99"/>
    <w:qFormat/>
    <w:rsid w:val="00404E9D"/>
  </w:style>
  <w:style w:type="character" w:customStyle="1" w:styleId="WW8Num27z8">
    <w:name w:val="WW8Num27z8"/>
    <w:uiPriority w:val="99"/>
    <w:qFormat/>
    <w:rsid w:val="00404E9D"/>
  </w:style>
  <w:style w:type="character" w:customStyle="1" w:styleId="WW8Num28z0">
    <w:name w:val="WW8Num28z0"/>
    <w:uiPriority w:val="99"/>
    <w:qFormat/>
    <w:rsid w:val="00404E9D"/>
  </w:style>
  <w:style w:type="character" w:customStyle="1" w:styleId="WW8Num28z1">
    <w:name w:val="WW8Num28z1"/>
    <w:uiPriority w:val="99"/>
    <w:qFormat/>
    <w:rsid w:val="00404E9D"/>
    <w:rPr>
      <w:rFonts w:ascii="Symbol" w:hAnsi="Symbol"/>
      <w:sz w:val="24"/>
    </w:rPr>
  </w:style>
  <w:style w:type="character" w:customStyle="1" w:styleId="WW8Num28z2">
    <w:name w:val="WW8Num28z2"/>
    <w:uiPriority w:val="99"/>
    <w:qFormat/>
    <w:rsid w:val="00404E9D"/>
  </w:style>
  <w:style w:type="character" w:customStyle="1" w:styleId="WW8Num28z3">
    <w:name w:val="WW8Num28z3"/>
    <w:uiPriority w:val="99"/>
    <w:qFormat/>
    <w:rsid w:val="00404E9D"/>
  </w:style>
  <w:style w:type="character" w:customStyle="1" w:styleId="WW8Num28z4">
    <w:name w:val="WW8Num28z4"/>
    <w:uiPriority w:val="99"/>
    <w:qFormat/>
    <w:rsid w:val="00404E9D"/>
  </w:style>
  <w:style w:type="character" w:customStyle="1" w:styleId="WW8Num28z5">
    <w:name w:val="WW8Num28z5"/>
    <w:uiPriority w:val="99"/>
    <w:qFormat/>
    <w:rsid w:val="00404E9D"/>
  </w:style>
  <w:style w:type="character" w:customStyle="1" w:styleId="WW8Num28z6">
    <w:name w:val="WW8Num28z6"/>
    <w:uiPriority w:val="99"/>
    <w:qFormat/>
    <w:rsid w:val="00404E9D"/>
  </w:style>
  <w:style w:type="character" w:customStyle="1" w:styleId="WW8Num28z7">
    <w:name w:val="WW8Num28z7"/>
    <w:uiPriority w:val="99"/>
    <w:qFormat/>
    <w:rsid w:val="00404E9D"/>
  </w:style>
  <w:style w:type="character" w:customStyle="1" w:styleId="WW8Num28z8">
    <w:name w:val="WW8Num28z8"/>
    <w:uiPriority w:val="99"/>
    <w:qFormat/>
    <w:rsid w:val="00404E9D"/>
  </w:style>
  <w:style w:type="character" w:customStyle="1" w:styleId="WW8Num29z0">
    <w:name w:val="WW8Num29z0"/>
    <w:uiPriority w:val="99"/>
    <w:qFormat/>
    <w:rsid w:val="00404E9D"/>
  </w:style>
  <w:style w:type="character" w:customStyle="1" w:styleId="WW8Num29z1">
    <w:name w:val="WW8Num29z1"/>
    <w:uiPriority w:val="99"/>
    <w:qFormat/>
    <w:rsid w:val="00404E9D"/>
  </w:style>
  <w:style w:type="character" w:customStyle="1" w:styleId="WW8Num29z2">
    <w:name w:val="WW8Num29z2"/>
    <w:uiPriority w:val="99"/>
    <w:qFormat/>
    <w:rsid w:val="00404E9D"/>
  </w:style>
  <w:style w:type="character" w:customStyle="1" w:styleId="WW8Num29z3">
    <w:name w:val="WW8Num29z3"/>
    <w:uiPriority w:val="99"/>
    <w:qFormat/>
    <w:rsid w:val="00404E9D"/>
  </w:style>
  <w:style w:type="character" w:customStyle="1" w:styleId="WW8Num29z4">
    <w:name w:val="WW8Num29z4"/>
    <w:uiPriority w:val="99"/>
    <w:qFormat/>
    <w:rsid w:val="00404E9D"/>
  </w:style>
  <w:style w:type="character" w:customStyle="1" w:styleId="WW8Num29z5">
    <w:name w:val="WW8Num29z5"/>
    <w:uiPriority w:val="99"/>
    <w:qFormat/>
    <w:rsid w:val="00404E9D"/>
  </w:style>
  <w:style w:type="character" w:customStyle="1" w:styleId="WW8Num29z6">
    <w:name w:val="WW8Num29z6"/>
    <w:uiPriority w:val="99"/>
    <w:qFormat/>
    <w:rsid w:val="00404E9D"/>
  </w:style>
  <w:style w:type="character" w:customStyle="1" w:styleId="WW8Num29z7">
    <w:name w:val="WW8Num29z7"/>
    <w:uiPriority w:val="99"/>
    <w:qFormat/>
    <w:rsid w:val="00404E9D"/>
  </w:style>
  <w:style w:type="character" w:customStyle="1" w:styleId="WW8Num29z8">
    <w:name w:val="WW8Num29z8"/>
    <w:uiPriority w:val="99"/>
    <w:qFormat/>
    <w:rsid w:val="00404E9D"/>
  </w:style>
  <w:style w:type="character" w:customStyle="1" w:styleId="WW8Num30z0">
    <w:name w:val="WW8Num30z0"/>
    <w:uiPriority w:val="99"/>
    <w:qFormat/>
    <w:rsid w:val="00404E9D"/>
    <w:rPr>
      <w:rFonts w:ascii="Wingdings" w:hAnsi="Wingdings"/>
    </w:rPr>
  </w:style>
  <w:style w:type="character" w:customStyle="1" w:styleId="WW8Num30z1">
    <w:name w:val="WW8Num30z1"/>
    <w:uiPriority w:val="99"/>
    <w:qFormat/>
    <w:rsid w:val="00404E9D"/>
    <w:rPr>
      <w:rFonts w:ascii="Courier New" w:hAnsi="Courier New"/>
    </w:rPr>
  </w:style>
  <w:style w:type="character" w:customStyle="1" w:styleId="WW8Num30z3">
    <w:name w:val="WW8Num30z3"/>
    <w:uiPriority w:val="99"/>
    <w:qFormat/>
    <w:rsid w:val="00404E9D"/>
    <w:rPr>
      <w:rFonts w:ascii="Symbol" w:hAnsi="Symbol"/>
    </w:rPr>
  </w:style>
  <w:style w:type="character" w:customStyle="1" w:styleId="WW8Num31z0">
    <w:name w:val="WW8Num31z0"/>
    <w:uiPriority w:val="99"/>
    <w:qFormat/>
    <w:rsid w:val="00404E9D"/>
    <w:rPr>
      <w:rFonts w:ascii="Wingdings" w:hAnsi="Wingdings"/>
    </w:rPr>
  </w:style>
  <w:style w:type="character" w:customStyle="1" w:styleId="WW8Num31z1">
    <w:name w:val="WW8Num31z1"/>
    <w:uiPriority w:val="99"/>
    <w:qFormat/>
    <w:rsid w:val="00404E9D"/>
    <w:rPr>
      <w:rFonts w:ascii="Courier New" w:hAnsi="Courier New"/>
    </w:rPr>
  </w:style>
  <w:style w:type="character" w:customStyle="1" w:styleId="WW8Num31z3">
    <w:name w:val="WW8Num31z3"/>
    <w:uiPriority w:val="99"/>
    <w:qFormat/>
    <w:rsid w:val="00404E9D"/>
    <w:rPr>
      <w:rFonts w:ascii="Symbol" w:hAnsi="Symbol"/>
    </w:rPr>
  </w:style>
  <w:style w:type="character" w:customStyle="1" w:styleId="WW8Num32z0">
    <w:name w:val="WW8Num32z0"/>
    <w:uiPriority w:val="99"/>
    <w:qFormat/>
    <w:rsid w:val="00404E9D"/>
  </w:style>
  <w:style w:type="character" w:customStyle="1" w:styleId="WW8Num32z1">
    <w:name w:val="WW8Num32z1"/>
    <w:uiPriority w:val="99"/>
    <w:qFormat/>
    <w:rsid w:val="00404E9D"/>
    <w:rPr>
      <w:rFonts w:ascii="Courier New" w:hAnsi="Courier New"/>
    </w:rPr>
  </w:style>
  <w:style w:type="character" w:customStyle="1" w:styleId="WW8Num32z2">
    <w:name w:val="WW8Num32z2"/>
    <w:uiPriority w:val="99"/>
    <w:qFormat/>
    <w:rsid w:val="00404E9D"/>
    <w:rPr>
      <w:rFonts w:ascii="Wingdings" w:hAnsi="Wingdings"/>
    </w:rPr>
  </w:style>
  <w:style w:type="character" w:customStyle="1" w:styleId="WW8Num32z3">
    <w:name w:val="WW8Num32z3"/>
    <w:uiPriority w:val="99"/>
    <w:qFormat/>
    <w:rsid w:val="00404E9D"/>
    <w:rPr>
      <w:rFonts w:ascii="Symbol" w:hAnsi="Symbol"/>
    </w:rPr>
  </w:style>
  <w:style w:type="paragraph" w:customStyle="1" w:styleId="affffffffd">
    <w:name w:val="Содержимое врезки"/>
    <w:basedOn w:val="a2"/>
    <w:uiPriority w:val="99"/>
    <w:qFormat/>
    <w:rsid w:val="00404E9D"/>
    <w:pPr>
      <w:widowControl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ext1">
    <w:name w:val="text1"/>
    <w:basedOn w:val="a2"/>
    <w:uiPriority w:val="99"/>
    <w:qFormat/>
    <w:rsid w:val="00404E9D"/>
    <w:pPr>
      <w:widowControl/>
      <w:snapToGrid/>
      <w:spacing w:before="0" w:after="300"/>
    </w:pPr>
    <w:rPr>
      <w:rFonts w:eastAsia="Times New Roman"/>
      <w:szCs w:val="24"/>
    </w:rPr>
  </w:style>
  <w:style w:type="character" w:customStyle="1" w:styleId="FontStyle310">
    <w:name w:val="Font Style310"/>
    <w:uiPriority w:val="99"/>
    <w:qFormat/>
    <w:rsid w:val="00404E9D"/>
    <w:rPr>
      <w:rFonts w:ascii="Times New Roman" w:hAnsi="Times New Roman"/>
      <w:sz w:val="18"/>
    </w:rPr>
  </w:style>
  <w:style w:type="paragraph" w:customStyle="1" w:styleId="2121">
    <w:name w:val="Стиль Заголовок 2 + 12 пт"/>
    <w:basedOn w:val="20"/>
    <w:uiPriority w:val="99"/>
    <w:qFormat/>
    <w:rsid w:val="00404E9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bCs/>
      <w:kern w:val="32"/>
      <w:sz w:val="24"/>
      <w:szCs w:val="32"/>
    </w:rPr>
  </w:style>
  <w:style w:type="paragraph" w:customStyle="1" w:styleId="affffffffe">
    <w:name w:val="Базовый"/>
    <w:uiPriority w:val="99"/>
    <w:qFormat/>
    <w:rsid w:val="00404E9D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-0">
    <w:name w:val="Интернет-ссылка"/>
    <w:uiPriority w:val="99"/>
    <w:qFormat/>
    <w:rsid w:val="00404E9D"/>
    <w:rPr>
      <w:color w:val="0000FF"/>
      <w:u w:val="single"/>
    </w:rPr>
  </w:style>
  <w:style w:type="character" w:customStyle="1" w:styleId="textmaincenter">
    <w:name w:val="textmain_center"/>
    <w:basedOn w:val="a3"/>
    <w:uiPriority w:val="99"/>
    <w:qFormat/>
    <w:rsid w:val="00404E9D"/>
    <w:rPr>
      <w:rFonts w:cs="Times New Roman"/>
    </w:rPr>
  </w:style>
  <w:style w:type="character" w:customStyle="1" w:styleId="WW8Num2z3">
    <w:name w:val="WW8Num2z3"/>
    <w:uiPriority w:val="99"/>
    <w:qFormat/>
    <w:rsid w:val="00404E9D"/>
  </w:style>
  <w:style w:type="character" w:customStyle="1" w:styleId="WW8Num2z4">
    <w:name w:val="WW8Num2z4"/>
    <w:uiPriority w:val="99"/>
    <w:qFormat/>
    <w:rsid w:val="00404E9D"/>
  </w:style>
  <w:style w:type="character" w:customStyle="1" w:styleId="WW8Num2z5">
    <w:name w:val="WW8Num2z5"/>
    <w:uiPriority w:val="99"/>
    <w:qFormat/>
    <w:rsid w:val="00404E9D"/>
  </w:style>
  <w:style w:type="character" w:customStyle="1" w:styleId="WW8Num2z6">
    <w:name w:val="WW8Num2z6"/>
    <w:uiPriority w:val="99"/>
    <w:qFormat/>
    <w:rsid w:val="00404E9D"/>
  </w:style>
  <w:style w:type="character" w:customStyle="1" w:styleId="WW8Num2z7">
    <w:name w:val="WW8Num2z7"/>
    <w:uiPriority w:val="99"/>
    <w:qFormat/>
    <w:rsid w:val="00404E9D"/>
  </w:style>
  <w:style w:type="character" w:customStyle="1" w:styleId="WW8Num2z8">
    <w:name w:val="WW8Num2z8"/>
    <w:uiPriority w:val="99"/>
    <w:qFormat/>
    <w:rsid w:val="00404E9D"/>
  </w:style>
  <w:style w:type="character" w:customStyle="1" w:styleId="WW8Num3z4">
    <w:name w:val="WW8Num3z4"/>
    <w:uiPriority w:val="99"/>
    <w:qFormat/>
    <w:rsid w:val="00404E9D"/>
  </w:style>
  <w:style w:type="character" w:customStyle="1" w:styleId="WW8Num3z5">
    <w:name w:val="WW8Num3z5"/>
    <w:uiPriority w:val="99"/>
    <w:qFormat/>
    <w:rsid w:val="00404E9D"/>
  </w:style>
  <w:style w:type="character" w:customStyle="1" w:styleId="WW8Num3z6">
    <w:name w:val="WW8Num3z6"/>
    <w:uiPriority w:val="99"/>
    <w:qFormat/>
    <w:rsid w:val="00404E9D"/>
  </w:style>
  <w:style w:type="character" w:customStyle="1" w:styleId="WW8Num3z7">
    <w:name w:val="WW8Num3z7"/>
    <w:uiPriority w:val="99"/>
    <w:qFormat/>
    <w:rsid w:val="00404E9D"/>
  </w:style>
  <w:style w:type="character" w:customStyle="1" w:styleId="WW8Num3z8">
    <w:name w:val="WW8Num3z8"/>
    <w:uiPriority w:val="99"/>
    <w:qFormat/>
    <w:rsid w:val="00404E9D"/>
  </w:style>
  <w:style w:type="paragraph" w:customStyle="1" w:styleId="LO-Normal">
    <w:name w:val="LO-Normal"/>
    <w:uiPriority w:val="99"/>
    <w:qFormat/>
    <w:rsid w:val="00404E9D"/>
    <w:pPr>
      <w:widowControl w:val="0"/>
      <w:suppressAutoHyphens/>
      <w:spacing w:after="0" w:line="240" w:lineRule="auto"/>
      <w:ind w:firstLine="420"/>
      <w:jc w:val="both"/>
    </w:pPr>
    <w:rPr>
      <w:rFonts w:ascii="Arial" w:eastAsia="Times New Roman" w:hAnsi="Arial" w:cs="Arial"/>
      <w:sz w:val="18"/>
      <w:szCs w:val="20"/>
      <w:lang w:eastAsia="zh-CN"/>
    </w:rPr>
  </w:style>
  <w:style w:type="character" w:customStyle="1" w:styleId="afffffffff">
    <w:name w:val="Стиль Обычный"/>
    <w:uiPriority w:val="99"/>
    <w:qFormat/>
    <w:rsid w:val="00404E9D"/>
    <w:rPr>
      <w:rFonts w:ascii="Times New Roman" w:hAnsi="Times New Roman"/>
      <w:sz w:val="24"/>
    </w:rPr>
  </w:style>
  <w:style w:type="paragraph" w:customStyle="1" w:styleId="afffffffff0">
    <w:name w:val="Стиль Основной текст"/>
    <w:basedOn w:val="a2"/>
    <w:uiPriority w:val="99"/>
    <w:qFormat/>
    <w:rsid w:val="00404E9D"/>
    <w:pPr>
      <w:widowControl/>
      <w:snapToGrid/>
      <w:spacing w:before="0" w:after="0"/>
    </w:pPr>
    <w:rPr>
      <w:rFonts w:eastAsia="Times New Roman"/>
    </w:rPr>
  </w:style>
  <w:style w:type="paragraph" w:customStyle="1" w:styleId="afffffffff1">
    <w:name w:val="Основа"/>
    <w:basedOn w:val="a2"/>
    <w:uiPriority w:val="99"/>
    <w:qFormat/>
    <w:rsid w:val="00404E9D"/>
    <w:pPr>
      <w:widowControl/>
      <w:snapToGrid/>
      <w:spacing w:before="0" w:after="0"/>
      <w:ind w:firstLine="709"/>
      <w:jc w:val="both"/>
    </w:pPr>
    <w:rPr>
      <w:rFonts w:ascii="Verdana" w:eastAsia="Times New Roman" w:hAnsi="Verdana"/>
      <w:bCs/>
      <w:sz w:val="20"/>
    </w:rPr>
  </w:style>
  <w:style w:type="paragraph" w:customStyle="1" w:styleId="1271">
    <w:name w:val="Стиль По ширине Первая строка:  127 см Междустр.интервал:  полут..."/>
    <w:basedOn w:val="a2"/>
    <w:uiPriority w:val="99"/>
    <w:qFormat/>
    <w:rsid w:val="00404E9D"/>
    <w:pPr>
      <w:widowControl/>
      <w:snapToGrid/>
      <w:spacing w:before="0" w:after="0" w:line="360" w:lineRule="auto"/>
    </w:pPr>
    <w:rPr>
      <w:rFonts w:eastAsia="Times New Roman"/>
    </w:rPr>
  </w:style>
  <w:style w:type="paragraph" w:customStyle="1" w:styleId="21f0">
    <w:name w:val="Красная строка 21"/>
    <w:basedOn w:val="aff8"/>
    <w:uiPriority w:val="99"/>
    <w:qFormat/>
    <w:rsid w:val="00404E9D"/>
    <w:pPr>
      <w:suppressAutoHyphens/>
      <w:snapToGrid/>
      <w:spacing w:before="0"/>
      <w:ind w:firstLine="210"/>
    </w:pPr>
    <w:rPr>
      <w:rFonts w:ascii="Arial" w:eastAsia="MS PMincho" w:hAnsi="Arial" w:cs="Mangal"/>
      <w:b/>
      <w:bCs/>
      <w:kern w:val="1"/>
      <w:sz w:val="32"/>
      <w:szCs w:val="32"/>
      <w:lang w:val="en-US" w:eastAsia="hi-IN" w:bidi="hi-IN"/>
    </w:rPr>
  </w:style>
  <w:style w:type="paragraph" w:customStyle="1" w:styleId="09">
    <w:name w:val="Стиль Междустр.интервал:  множитель 09 ин"/>
    <w:basedOn w:val="a2"/>
    <w:uiPriority w:val="99"/>
    <w:qFormat/>
    <w:rsid w:val="00404E9D"/>
    <w:pPr>
      <w:widowControl/>
      <w:snapToGrid/>
      <w:spacing w:before="0" w:after="0"/>
    </w:pPr>
    <w:rPr>
      <w:rFonts w:eastAsia="Times New Roman"/>
    </w:rPr>
  </w:style>
  <w:style w:type="character" w:customStyle="1" w:styleId="butback1">
    <w:name w:val="butback1"/>
    <w:uiPriority w:val="99"/>
    <w:qFormat/>
    <w:rsid w:val="00404E9D"/>
    <w:rPr>
      <w:color w:val="666666"/>
    </w:rPr>
  </w:style>
  <w:style w:type="character" w:customStyle="1" w:styleId="FontStyle95">
    <w:name w:val="Font Style95"/>
    <w:uiPriority w:val="99"/>
    <w:qFormat/>
    <w:rsid w:val="00404E9D"/>
    <w:rPr>
      <w:rFonts w:ascii="Times New Roman" w:hAnsi="Times New Roman"/>
      <w:sz w:val="22"/>
    </w:rPr>
  </w:style>
  <w:style w:type="character" w:customStyle="1" w:styleId="FontStyle94">
    <w:name w:val="Font Style94"/>
    <w:uiPriority w:val="99"/>
    <w:qFormat/>
    <w:rsid w:val="00404E9D"/>
    <w:rPr>
      <w:rFonts w:ascii="Times New Roman" w:hAnsi="Times New Roman"/>
      <w:b/>
      <w:sz w:val="22"/>
    </w:rPr>
  </w:style>
  <w:style w:type="character" w:customStyle="1" w:styleId="FontStyle231">
    <w:name w:val="Font Style231"/>
    <w:uiPriority w:val="99"/>
    <w:qFormat/>
    <w:rsid w:val="00404E9D"/>
    <w:rPr>
      <w:rFonts w:ascii="Times New Roman" w:hAnsi="Times New Roman"/>
      <w:sz w:val="26"/>
    </w:rPr>
  </w:style>
  <w:style w:type="character" w:customStyle="1" w:styleId="FontStyle145">
    <w:name w:val="Font Style145"/>
    <w:uiPriority w:val="99"/>
    <w:qFormat/>
    <w:rsid w:val="00404E9D"/>
    <w:rPr>
      <w:rFonts w:ascii="Times New Roman" w:hAnsi="Times New Roman"/>
      <w:color w:val="000000"/>
      <w:sz w:val="18"/>
    </w:rPr>
  </w:style>
  <w:style w:type="character" w:customStyle="1" w:styleId="FontStyle215">
    <w:name w:val="Font Style215"/>
    <w:uiPriority w:val="99"/>
    <w:qFormat/>
    <w:rsid w:val="00404E9D"/>
    <w:rPr>
      <w:rFonts w:ascii="Times New Roman" w:hAnsi="Times New Roman"/>
      <w:b/>
      <w:color w:val="000000"/>
      <w:sz w:val="18"/>
    </w:rPr>
  </w:style>
  <w:style w:type="character" w:customStyle="1" w:styleId="FontStyle153">
    <w:name w:val="Font Style153"/>
    <w:uiPriority w:val="99"/>
    <w:qFormat/>
    <w:rsid w:val="00404E9D"/>
    <w:rPr>
      <w:rFonts w:ascii="Times New Roman" w:hAnsi="Times New Roman"/>
      <w:i/>
      <w:color w:val="000000"/>
      <w:sz w:val="18"/>
    </w:rPr>
  </w:style>
  <w:style w:type="paragraph" w:customStyle="1" w:styleId="Style1011">
    <w:name w:val="Style101"/>
    <w:basedOn w:val="a2"/>
    <w:uiPriority w:val="99"/>
    <w:qFormat/>
    <w:rsid w:val="00404E9D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character" w:customStyle="1" w:styleId="FontStyle173">
    <w:name w:val="Font Style173"/>
    <w:uiPriority w:val="99"/>
    <w:qFormat/>
    <w:rsid w:val="00404E9D"/>
    <w:rPr>
      <w:rFonts w:ascii="Times New Roman" w:hAnsi="Times New Roman"/>
      <w:i/>
      <w:color w:val="000000"/>
      <w:spacing w:val="20"/>
      <w:sz w:val="18"/>
    </w:rPr>
  </w:style>
  <w:style w:type="paragraph" w:customStyle="1" w:styleId="Style92">
    <w:name w:val="Style92"/>
    <w:basedOn w:val="a2"/>
    <w:uiPriority w:val="99"/>
    <w:qFormat/>
    <w:rsid w:val="00404E9D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Style87">
    <w:name w:val="Style87"/>
    <w:basedOn w:val="a2"/>
    <w:uiPriority w:val="99"/>
    <w:qFormat/>
    <w:rsid w:val="00404E9D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text0">
    <w:name w:val="text0"/>
    <w:basedOn w:val="a2"/>
    <w:uiPriority w:val="99"/>
    <w:qFormat/>
    <w:rsid w:val="00404E9D"/>
    <w:pPr>
      <w:widowControl/>
      <w:snapToGrid/>
      <w:spacing w:before="48" w:after="48"/>
      <w:jc w:val="both"/>
    </w:pPr>
    <w:rPr>
      <w:rFonts w:eastAsia="Times New Roman"/>
      <w:szCs w:val="24"/>
    </w:rPr>
  </w:style>
  <w:style w:type="character" w:customStyle="1" w:styleId="b-serp-url">
    <w:name w:val="b-serp-url"/>
    <w:basedOn w:val="a3"/>
    <w:uiPriority w:val="99"/>
    <w:qFormat/>
    <w:rsid w:val="00404E9D"/>
    <w:rPr>
      <w:rFonts w:cs="Times New Roman"/>
    </w:rPr>
  </w:style>
  <w:style w:type="paragraph" w:customStyle="1" w:styleId="biblio">
    <w:name w:val="biblio"/>
    <w:basedOn w:val="a2"/>
    <w:uiPriority w:val="99"/>
    <w:qFormat/>
    <w:rsid w:val="00404E9D"/>
    <w:pPr>
      <w:widowControl/>
      <w:snapToGrid/>
      <w:spacing w:before="48" w:after="48"/>
      <w:ind w:firstLine="360"/>
      <w:jc w:val="both"/>
    </w:pPr>
    <w:rPr>
      <w:rFonts w:eastAsia="Times New Roman"/>
      <w:sz w:val="19"/>
      <w:szCs w:val="19"/>
    </w:rPr>
  </w:style>
  <w:style w:type="paragraph" w:customStyle="1" w:styleId="biblio0">
    <w:name w:val="biblio0"/>
    <w:basedOn w:val="a2"/>
    <w:uiPriority w:val="99"/>
    <w:qFormat/>
    <w:rsid w:val="00404E9D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podpis">
    <w:name w:val="podpis"/>
    <w:basedOn w:val="a2"/>
    <w:uiPriority w:val="99"/>
    <w:qFormat/>
    <w:rsid w:val="00404E9D"/>
    <w:pPr>
      <w:widowControl/>
      <w:snapToGrid/>
      <w:spacing w:before="48" w:after="48"/>
      <w:jc w:val="right"/>
    </w:pPr>
    <w:rPr>
      <w:rFonts w:eastAsia="Times New Roman"/>
      <w:i/>
      <w:iCs/>
      <w:sz w:val="19"/>
      <w:szCs w:val="19"/>
    </w:rPr>
  </w:style>
  <w:style w:type="paragraph" w:customStyle="1" w:styleId="ris">
    <w:name w:val="ris"/>
    <w:basedOn w:val="a2"/>
    <w:uiPriority w:val="99"/>
    <w:qFormat/>
    <w:rsid w:val="00404E9D"/>
    <w:pPr>
      <w:widowControl/>
      <w:snapToGrid/>
      <w:spacing w:before="48" w:after="48"/>
      <w:jc w:val="center"/>
    </w:pPr>
    <w:rPr>
      <w:rFonts w:eastAsia="Times New Roman"/>
      <w:i/>
      <w:iCs/>
      <w:sz w:val="19"/>
      <w:szCs w:val="19"/>
    </w:rPr>
  </w:style>
  <w:style w:type="paragraph" w:customStyle="1" w:styleId="small0">
    <w:name w:val="small0"/>
    <w:basedOn w:val="a2"/>
    <w:uiPriority w:val="99"/>
    <w:qFormat/>
    <w:rsid w:val="00404E9D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stih4">
    <w:name w:val="stih4"/>
    <w:basedOn w:val="a2"/>
    <w:uiPriority w:val="99"/>
    <w:qFormat/>
    <w:rsid w:val="00404E9D"/>
    <w:pPr>
      <w:widowControl/>
      <w:snapToGrid/>
      <w:spacing w:before="120" w:after="120"/>
      <w:ind w:left="3240"/>
    </w:pPr>
    <w:rPr>
      <w:rFonts w:eastAsia="Times New Roman"/>
      <w:sz w:val="19"/>
      <w:szCs w:val="19"/>
    </w:rPr>
  </w:style>
  <w:style w:type="paragraph" w:customStyle="1" w:styleId="zag8">
    <w:name w:val="zag8"/>
    <w:basedOn w:val="a2"/>
    <w:uiPriority w:val="99"/>
    <w:qFormat/>
    <w:rsid w:val="00404E9D"/>
    <w:pPr>
      <w:widowControl/>
      <w:snapToGrid/>
      <w:spacing w:before="240" w:after="48"/>
      <w:jc w:val="center"/>
    </w:pPr>
    <w:rPr>
      <w:rFonts w:eastAsia="Times New Roman"/>
      <w:sz w:val="19"/>
      <w:szCs w:val="19"/>
    </w:rPr>
  </w:style>
  <w:style w:type="character" w:customStyle="1" w:styleId="page">
    <w:name w:val="page"/>
    <w:uiPriority w:val="99"/>
    <w:rsid w:val="00404E9D"/>
    <w:rPr>
      <w:i/>
      <w:vanish/>
      <w:color w:val="00008B"/>
      <w:sz w:val="19"/>
      <w:bdr w:val="single" w:sz="4" w:space="0" w:color="C1C1C1"/>
    </w:rPr>
  </w:style>
  <w:style w:type="paragraph" w:customStyle="1" w:styleId="hook">
    <w:name w:val="hook"/>
    <w:basedOn w:val="a2"/>
    <w:uiPriority w:val="99"/>
    <w:qFormat/>
    <w:rsid w:val="00404E9D"/>
    <w:pPr>
      <w:widowControl/>
      <w:snapToGrid/>
      <w:spacing w:beforeAutospacing="1" w:afterAutospacing="1"/>
    </w:pPr>
    <w:rPr>
      <w:rFonts w:ascii="Comic Sans MS" w:eastAsia="Times New Roman" w:hAnsi="Comic Sans MS"/>
      <w:b/>
      <w:bCs/>
      <w:szCs w:val="24"/>
    </w:rPr>
  </w:style>
  <w:style w:type="character" w:customStyle="1" w:styleId="current">
    <w:name w:val="current"/>
    <w:basedOn w:val="a3"/>
    <w:uiPriority w:val="99"/>
    <w:qFormat/>
    <w:rsid w:val="00404E9D"/>
    <w:rPr>
      <w:rFonts w:cs="Times New Roman"/>
    </w:rPr>
  </w:style>
  <w:style w:type="paragraph" w:customStyle="1" w:styleId="afffffffff2">
    <w:name w:val="Цитаты"/>
    <w:basedOn w:val="a2"/>
    <w:uiPriority w:val="99"/>
    <w:qFormat/>
    <w:rsid w:val="00404E9D"/>
    <w:pPr>
      <w:widowControl/>
      <w:ind w:left="360" w:right="360"/>
    </w:pPr>
    <w:rPr>
      <w:rFonts w:eastAsia="Times New Roman"/>
    </w:rPr>
  </w:style>
  <w:style w:type="character" w:customStyle="1" w:styleId="FontStyle235">
    <w:name w:val="Font Style235"/>
    <w:uiPriority w:val="99"/>
    <w:qFormat/>
    <w:rsid w:val="00404E9D"/>
    <w:rPr>
      <w:rFonts w:ascii="Arial" w:hAnsi="Arial"/>
      <w:b/>
      <w:sz w:val="18"/>
    </w:rPr>
  </w:style>
  <w:style w:type="character" w:customStyle="1" w:styleId="FontStyle255">
    <w:name w:val="Font Style255"/>
    <w:uiPriority w:val="99"/>
    <w:qFormat/>
    <w:rsid w:val="00404E9D"/>
    <w:rPr>
      <w:rFonts w:ascii="Times New Roman" w:hAnsi="Times New Roman"/>
      <w:b/>
      <w:i/>
      <w:sz w:val="20"/>
    </w:rPr>
  </w:style>
  <w:style w:type="character" w:customStyle="1" w:styleId="FontStyle256">
    <w:name w:val="Font Style256"/>
    <w:uiPriority w:val="99"/>
    <w:qFormat/>
    <w:rsid w:val="00404E9D"/>
    <w:rPr>
      <w:rFonts w:ascii="Times New Roman" w:hAnsi="Times New Roman"/>
      <w:b/>
      <w:sz w:val="20"/>
    </w:rPr>
  </w:style>
  <w:style w:type="character" w:customStyle="1" w:styleId="FontStyle240">
    <w:name w:val="Font Style240"/>
    <w:uiPriority w:val="99"/>
    <w:qFormat/>
    <w:rsid w:val="00404E9D"/>
    <w:rPr>
      <w:rFonts w:ascii="Times New Roman" w:hAnsi="Times New Roman"/>
      <w:sz w:val="18"/>
    </w:rPr>
  </w:style>
  <w:style w:type="character" w:customStyle="1" w:styleId="FontStyle253">
    <w:name w:val="Font Style253"/>
    <w:uiPriority w:val="99"/>
    <w:qFormat/>
    <w:rsid w:val="00404E9D"/>
    <w:rPr>
      <w:rFonts w:ascii="Times New Roman" w:hAnsi="Times New Roman"/>
      <w:i/>
      <w:sz w:val="18"/>
    </w:rPr>
  </w:style>
  <w:style w:type="character" w:customStyle="1" w:styleId="FontStyle234">
    <w:name w:val="Font Style234"/>
    <w:uiPriority w:val="99"/>
    <w:qFormat/>
    <w:rsid w:val="00404E9D"/>
    <w:rPr>
      <w:rFonts w:ascii="Arial" w:hAnsi="Arial"/>
      <w:b/>
      <w:sz w:val="16"/>
    </w:rPr>
  </w:style>
  <w:style w:type="paragraph" w:customStyle="1" w:styleId="Style55">
    <w:name w:val="Style55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paragraph" w:customStyle="1" w:styleId="Style69">
    <w:name w:val="Style69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 w:line="235" w:lineRule="exact"/>
      <w:ind w:hanging="206"/>
      <w:jc w:val="both"/>
    </w:pPr>
    <w:rPr>
      <w:rFonts w:ascii="Segoe UI" w:eastAsia="Times New Roman" w:hAnsi="Segoe UI" w:cs="Segoe UI"/>
      <w:szCs w:val="24"/>
    </w:rPr>
  </w:style>
  <w:style w:type="paragraph" w:customStyle="1" w:styleId="Style72">
    <w:name w:val="Style72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character" w:customStyle="1" w:styleId="citation">
    <w:name w:val="citation"/>
    <w:basedOn w:val="a3"/>
    <w:uiPriority w:val="99"/>
    <w:qFormat/>
    <w:rsid w:val="00404E9D"/>
    <w:rPr>
      <w:rFonts w:cs="Times New Roman"/>
    </w:rPr>
  </w:style>
  <w:style w:type="character" w:customStyle="1" w:styleId="xmlemitalic10">
    <w:name w:val="xmlemitalic1"/>
    <w:basedOn w:val="a3"/>
    <w:uiPriority w:val="99"/>
    <w:qFormat/>
    <w:rsid w:val="00404E9D"/>
    <w:rPr>
      <w:rFonts w:cs="Times New Roman"/>
    </w:rPr>
  </w:style>
  <w:style w:type="paragraph" w:customStyle="1" w:styleId="nospacing">
    <w:name w:val="nospacing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ilogRazd">
    <w:name w:val="Prilog Razd"/>
    <w:uiPriority w:val="99"/>
    <w:qFormat/>
    <w:rsid w:val="00404E9D"/>
    <w:pPr>
      <w:keepNext/>
      <w:widowControl w:val="0"/>
      <w:autoSpaceDE w:val="0"/>
      <w:autoSpaceDN w:val="0"/>
      <w:adjustRightInd w:val="0"/>
      <w:spacing w:line="207" w:lineRule="atLeast"/>
      <w:jc w:val="center"/>
    </w:pPr>
    <w:rPr>
      <w:rFonts w:ascii="SchoolBookCTT" w:eastAsia="Times New Roman" w:hAnsi="SchoolBookCTT" w:cs="SchoolBookCTT"/>
      <w:b/>
      <w:bCs/>
      <w:sz w:val="20"/>
      <w:szCs w:val="20"/>
      <w:lang w:eastAsia="ru-RU"/>
    </w:rPr>
  </w:style>
  <w:style w:type="paragraph" w:customStyle="1" w:styleId="osntext">
    <w:name w:val="osn_text"/>
    <w:basedOn w:val="a2"/>
    <w:uiPriority w:val="99"/>
    <w:qFormat/>
    <w:rsid w:val="00404E9D"/>
    <w:pPr>
      <w:snapToGrid/>
      <w:spacing w:before="0" w:after="0"/>
      <w:ind w:firstLine="567"/>
      <w:jc w:val="both"/>
    </w:pPr>
    <w:rPr>
      <w:rFonts w:eastAsia="Times New Roman"/>
      <w:sz w:val="20"/>
    </w:rPr>
  </w:style>
  <w:style w:type="paragraph" w:customStyle="1" w:styleId="Style43">
    <w:name w:val="Style43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 w:line="475" w:lineRule="exact"/>
      <w:ind w:firstLine="706"/>
      <w:jc w:val="both"/>
    </w:pPr>
    <w:rPr>
      <w:rFonts w:eastAsia="Times New Roman"/>
      <w:szCs w:val="24"/>
    </w:rPr>
  </w:style>
  <w:style w:type="character" w:customStyle="1" w:styleId="font23">
    <w:name w:val="font23"/>
    <w:uiPriority w:val="99"/>
    <w:qFormat/>
    <w:rsid w:val="00404E9D"/>
  </w:style>
  <w:style w:type="character" w:customStyle="1" w:styleId="texttext1">
    <w:name w:val="texttext1"/>
    <w:uiPriority w:val="99"/>
    <w:qFormat/>
    <w:rsid w:val="00404E9D"/>
    <w:rPr>
      <w:rFonts w:ascii="Verdana" w:hAnsi="Verdana"/>
      <w:color w:val="000000"/>
      <w:sz w:val="19"/>
      <w:u w:val="none"/>
    </w:rPr>
  </w:style>
  <w:style w:type="character" w:customStyle="1" w:styleId="FontStyle64">
    <w:name w:val="Font Style64"/>
    <w:uiPriority w:val="99"/>
    <w:qFormat/>
    <w:rsid w:val="00404E9D"/>
    <w:rPr>
      <w:rFonts w:ascii="Times New Roman" w:hAnsi="Times New Roman"/>
      <w:b/>
      <w:sz w:val="24"/>
    </w:rPr>
  </w:style>
  <w:style w:type="character" w:customStyle="1" w:styleId="authorabout">
    <w:name w:val="authorabout"/>
    <w:uiPriority w:val="99"/>
    <w:qFormat/>
    <w:rsid w:val="00404E9D"/>
    <w:rPr>
      <w:rFonts w:ascii="Times New Roman" w:hAnsi="Times New Roman"/>
    </w:rPr>
  </w:style>
  <w:style w:type="character" w:customStyle="1" w:styleId="textbf">
    <w:name w:val="textbf"/>
    <w:uiPriority w:val="99"/>
    <w:qFormat/>
    <w:rsid w:val="00404E9D"/>
  </w:style>
  <w:style w:type="character" w:customStyle="1" w:styleId="textit">
    <w:name w:val="textit"/>
    <w:uiPriority w:val="99"/>
    <w:qFormat/>
    <w:rsid w:val="00404E9D"/>
  </w:style>
  <w:style w:type="character" w:customStyle="1" w:styleId="textdoc1">
    <w:name w:val="textdoc1"/>
    <w:uiPriority w:val="99"/>
    <w:qFormat/>
    <w:rsid w:val="00404E9D"/>
  </w:style>
  <w:style w:type="paragraph" w:customStyle="1" w:styleId="textdoc">
    <w:name w:val="textdoc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sonormalcxsplast">
    <w:name w:val="msonormalcxsplast"/>
    <w:basedOn w:val="a2"/>
    <w:uiPriority w:val="99"/>
    <w:qFormat/>
    <w:rsid w:val="00404E9D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paragraph" w:customStyle="1" w:styleId="msonormalcxspmiddlecxspmiddle">
    <w:name w:val="msonormalcxspmiddlecxspmiddle"/>
    <w:basedOn w:val="a2"/>
    <w:uiPriority w:val="99"/>
    <w:qFormat/>
    <w:rsid w:val="00404E9D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character" w:customStyle="1" w:styleId="FontStyle52">
    <w:name w:val="Font Style52"/>
    <w:uiPriority w:val="99"/>
    <w:qFormat/>
    <w:rsid w:val="00404E9D"/>
    <w:rPr>
      <w:rFonts w:ascii="Times New Roman" w:hAnsi="Times New Roman"/>
      <w:sz w:val="20"/>
    </w:rPr>
  </w:style>
  <w:style w:type="character" w:customStyle="1" w:styleId="snsep">
    <w:name w:val="snsep"/>
    <w:uiPriority w:val="99"/>
    <w:qFormat/>
    <w:rsid w:val="00404E9D"/>
  </w:style>
  <w:style w:type="paragraph" w:customStyle="1" w:styleId="normalrus">
    <w:name w:val="normalrus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0cxspmiddle">
    <w:name w:val="a0cxspmiddle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w-editsection">
    <w:name w:val="mw-editsection"/>
    <w:uiPriority w:val="99"/>
    <w:qFormat/>
    <w:rsid w:val="00404E9D"/>
  </w:style>
  <w:style w:type="character" w:customStyle="1" w:styleId="num0">
    <w:name w:val="num0"/>
    <w:uiPriority w:val="99"/>
    <w:qFormat/>
    <w:rsid w:val="00404E9D"/>
  </w:style>
  <w:style w:type="paragraph" w:customStyle="1" w:styleId="Style27">
    <w:name w:val="Style27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 w:line="446" w:lineRule="exact"/>
      <w:ind w:firstLine="533"/>
      <w:jc w:val="both"/>
    </w:pPr>
    <w:rPr>
      <w:rFonts w:eastAsia="Times New Roman"/>
      <w:szCs w:val="24"/>
    </w:rPr>
  </w:style>
  <w:style w:type="character" w:customStyle="1" w:styleId="copy3">
    <w:name w:val="copy3"/>
    <w:uiPriority w:val="99"/>
    <w:qFormat/>
    <w:rsid w:val="00404E9D"/>
  </w:style>
  <w:style w:type="character" w:customStyle="1" w:styleId="style80">
    <w:name w:val="style8"/>
    <w:uiPriority w:val="99"/>
    <w:qFormat/>
    <w:rsid w:val="00404E9D"/>
  </w:style>
  <w:style w:type="paragraph" w:customStyle="1" w:styleId="ptx2">
    <w:name w:val="ptx2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512">
    <w:name w:val="Заголовок 5 Знак1"/>
    <w:uiPriority w:val="99"/>
    <w:qFormat/>
    <w:locked/>
    <w:rsid w:val="00404E9D"/>
    <w:rPr>
      <w:b/>
      <w:i/>
      <w:sz w:val="26"/>
    </w:rPr>
  </w:style>
  <w:style w:type="character" w:customStyle="1" w:styleId="afffffffff3">
    <w:name w:val="Выделение жирным"/>
    <w:uiPriority w:val="99"/>
    <w:qFormat/>
    <w:rsid w:val="00404E9D"/>
    <w:rPr>
      <w:b/>
    </w:rPr>
  </w:style>
  <w:style w:type="character" w:customStyle="1" w:styleId="ListLabel1">
    <w:name w:val="ListLabel 1"/>
    <w:uiPriority w:val="99"/>
    <w:qFormat/>
    <w:rsid w:val="00404E9D"/>
    <w:rPr>
      <w:color w:val="000000"/>
      <w:spacing w:val="0"/>
      <w:position w:val="0"/>
      <w:sz w:val="20"/>
      <w:u w:val="none"/>
      <w:vertAlign w:val="baseline"/>
    </w:rPr>
  </w:style>
  <w:style w:type="character" w:customStyle="1" w:styleId="ListLabel2">
    <w:name w:val="ListLabel 2"/>
    <w:uiPriority w:val="99"/>
    <w:qFormat/>
    <w:rsid w:val="00404E9D"/>
  </w:style>
  <w:style w:type="character" w:customStyle="1" w:styleId="ListLabel3">
    <w:name w:val="ListLabel 3"/>
    <w:uiPriority w:val="99"/>
    <w:qFormat/>
    <w:rsid w:val="00404E9D"/>
    <w:rPr>
      <w:b/>
    </w:rPr>
  </w:style>
  <w:style w:type="character" w:customStyle="1" w:styleId="ListLabel4">
    <w:name w:val="ListLabel 4"/>
    <w:uiPriority w:val="99"/>
    <w:qFormat/>
    <w:rsid w:val="00404E9D"/>
  </w:style>
  <w:style w:type="character" w:customStyle="1" w:styleId="ListLabel5">
    <w:name w:val="ListLabel 5"/>
    <w:uiPriority w:val="99"/>
    <w:qFormat/>
    <w:rsid w:val="00404E9D"/>
    <w:rPr>
      <w:color w:val="00000A"/>
    </w:rPr>
  </w:style>
  <w:style w:type="character" w:customStyle="1" w:styleId="ListLabel6">
    <w:name w:val="ListLabel 6"/>
    <w:uiPriority w:val="99"/>
    <w:qFormat/>
    <w:rsid w:val="00404E9D"/>
    <w:rPr>
      <w:sz w:val="20"/>
    </w:rPr>
  </w:style>
  <w:style w:type="character" w:customStyle="1" w:styleId="2ff9">
    <w:name w:val="Название Знак2"/>
    <w:uiPriority w:val="99"/>
    <w:qFormat/>
    <w:locked/>
    <w:rsid w:val="00404E9D"/>
    <w:rPr>
      <w:i/>
      <w:color w:val="00000A"/>
      <w:sz w:val="24"/>
    </w:rPr>
  </w:style>
  <w:style w:type="character" w:customStyle="1" w:styleId="2ffa">
    <w:name w:val="Схема документа Знак2"/>
    <w:uiPriority w:val="99"/>
    <w:qFormat/>
    <w:locked/>
    <w:rsid w:val="00404E9D"/>
    <w:rPr>
      <w:rFonts w:ascii="Tahoma" w:hAnsi="Tahoma"/>
      <w:color w:val="00000A"/>
      <w:shd w:val="clear" w:color="auto" w:fill="000080"/>
    </w:rPr>
  </w:style>
  <w:style w:type="character" w:customStyle="1" w:styleId="323">
    <w:name w:val="Основной текст с отступом 3 Знак2"/>
    <w:uiPriority w:val="99"/>
    <w:qFormat/>
    <w:locked/>
    <w:rsid w:val="00404E9D"/>
    <w:rPr>
      <w:color w:val="00000A"/>
      <w:sz w:val="16"/>
      <w:lang w:val="ru-RU" w:eastAsia="ru-RU"/>
    </w:rPr>
  </w:style>
  <w:style w:type="character" w:customStyle="1" w:styleId="2ffb">
    <w:name w:val="Нижний колонтитул Знак2"/>
    <w:uiPriority w:val="99"/>
    <w:qFormat/>
    <w:locked/>
    <w:rsid w:val="00404E9D"/>
    <w:rPr>
      <w:sz w:val="24"/>
    </w:rPr>
  </w:style>
  <w:style w:type="character" w:customStyle="1" w:styleId="2ffc">
    <w:name w:val="Текст выноски Знак2"/>
    <w:uiPriority w:val="99"/>
    <w:qFormat/>
    <w:locked/>
    <w:rsid w:val="00404E9D"/>
    <w:rPr>
      <w:rFonts w:ascii="Tahoma" w:hAnsi="Tahoma"/>
      <w:color w:val="00000A"/>
      <w:sz w:val="16"/>
    </w:rPr>
  </w:style>
  <w:style w:type="character" w:customStyle="1" w:styleId="228">
    <w:name w:val="Основной текст 2 Знак2"/>
    <w:uiPriority w:val="99"/>
    <w:qFormat/>
    <w:locked/>
    <w:rsid w:val="00404E9D"/>
    <w:rPr>
      <w:sz w:val="24"/>
    </w:rPr>
  </w:style>
  <w:style w:type="paragraph" w:customStyle="1" w:styleId="afffffffff4">
    <w:name w:val="Заглавие"/>
    <w:basedOn w:val="affffffffe"/>
    <w:uiPriority w:val="99"/>
    <w:qFormat/>
    <w:rsid w:val="00404E9D"/>
    <w:pPr>
      <w:jc w:val="center"/>
    </w:pPr>
    <w:rPr>
      <w:sz w:val="20"/>
      <w:szCs w:val="20"/>
    </w:rPr>
  </w:style>
  <w:style w:type="table" w:customStyle="1" w:styleId="11fa">
    <w:name w:val="Сетка таблицы11"/>
    <w:uiPriority w:val="99"/>
    <w:rsid w:val="00404E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t1834">
    <w:name w:val="ft1834"/>
    <w:uiPriority w:val="99"/>
    <w:qFormat/>
    <w:rsid w:val="00404E9D"/>
  </w:style>
  <w:style w:type="character" w:customStyle="1" w:styleId="ft1846">
    <w:name w:val="ft1846"/>
    <w:uiPriority w:val="99"/>
    <w:qFormat/>
    <w:rsid w:val="00404E9D"/>
  </w:style>
  <w:style w:type="character" w:customStyle="1" w:styleId="ft1850">
    <w:name w:val="ft1850"/>
    <w:uiPriority w:val="99"/>
    <w:qFormat/>
    <w:rsid w:val="00404E9D"/>
  </w:style>
  <w:style w:type="character" w:customStyle="1" w:styleId="ft1994">
    <w:name w:val="ft1994"/>
    <w:uiPriority w:val="99"/>
    <w:qFormat/>
    <w:rsid w:val="00404E9D"/>
  </w:style>
  <w:style w:type="character" w:customStyle="1" w:styleId="ft2006">
    <w:name w:val="ft2006"/>
    <w:uiPriority w:val="99"/>
    <w:qFormat/>
    <w:rsid w:val="00404E9D"/>
  </w:style>
  <w:style w:type="character" w:customStyle="1" w:styleId="ft2181">
    <w:name w:val="ft2181"/>
    <w:uiPriority w:val="99"/>
    <w:qFormat/>
    <w:rsid w:val="00404E9D"/>
  </w:style>
  <w:style w:type="character" w:customStyle="1" w:styleId="ft2193">
    <w:name w:val="ft2193"/>
    <w:uiPriority w:val="99"/>
    <w:qFormat/>
    <w:rsid w:val="00404E9D"/>
  </w:style>
  <w:style w:type="character" w:customStyle="1" w:styleId="ft2205">
    <w:name w:val="ft2205"/>
    <w:uiPriority w:val="99"/>
    <w:qFormat/>
    <w:rsid w:val="00404E9D"/>
  </w:style>
  <w:style w:type="character" w:customStyle="1" w:styleId="ft2213">
    <w:name w:val="ft2213"/>
    <w:uiPriority w:val="99"/>
    <w:qFormat/>
    <w:rsid w:val="00404E9D"/>
  </w:style>
  <w:style w:type="character" w:customStyle="1" w:styleId="editsection">
    <w:name w:val="editsection"/>
    <w:uiPriority w:val="99"/>
    <w:qFormat/>
    <w:rsid w:val="00404E9D"/>
  </w:style>
  <w:style w:type="paragraph" w:customStyle="1" w:styleId="-10-11">
    <w:name w:val="А-10-11"/>
    <w:basedOn w:val="a2"/>
    <w:uiPriority w:val="99"/>
    <w:qFormat/>
    <w:rsid w:val="00404E9D"/>
    <w:pPr>
      <w:widowControl/>
      <w:snapToGrid/>
      <w:spacing w:before="0" w:after="0" w:line="233" w:lineRule="exact"/>
      <w:ind w:firstLine="397"/>
      <w:jc w:val="both"/>
    </w:pPr>
    <w:rPr>
      <w:rFonts w:eastAsia="Times New Roman"/>
      <w:sz w:val="20"/>
    </w:rPr>
  </w:style>
  <w:style w:type="paragraph" w:customStyle="1" w:styleId="iauiueiiiaaiio">
    <w:name w:val="iau?iue ii i?aaiio"/>
    <w:basedOn w:val="a2"/>
    <w:uiPriority w:val="99"/>
    <w:qFormat/>
    <w:rsid w:val="00404E9D"/>
    <w:pPr>
      <w:widowControl/>
      <w:overflowPunct w:val="0"/>
      <w:autoSpaceDE w:val="0"/>
      <w:autoSpaceDN w:val="0"/>
      <w:adjustRightInd w:val="0"/>
      <w:snapToGrid/>
      <w:spacing w:before="0" w:after="0"/>
      <w:jc w:val="right"/>
      <w:textAlignment w:val="baseline"/>
    </w:pPr>
    <w:rPr>
      <w:rFonts w:eastAsia="Times New Roman"/>
      <w:sz w:val="20"/>
    </w:rPr>
  </w:style>
  <w:style w:type="character" w:customStyle="1" w:styleId="f1">
    <w:name w:val="f1"/>
    <w:uiPriority w:val="99"/>
    <w:qFormat/>
    <w:rsid w:val="00404E9D"/>
  </w:style>
  <w:style w:type="paragraph" w:customStyle="1" w:styleId="131">
    <w:name w:val="Стиль Стиль по ширине Междустр.интервал:  множитель 13 ин + полужир...1"/>
    <w:basedOn w:val="a2"/>
    <w:uiPriority w:val="99"/>
    <w:qFormat/>
    <w:rsid w:val="00404E9D"/>
    <w:pPr>
      <w:widowControl/>
      <w:numPr>
        <w:numId w:val="7"/>
      </w:numPr>
      <w:tabs>
        <w:tab w:val="left" w:pos="680"/>
        <w:tab w:val="left" w:pos="851"/>
      </w:tabs>
      <w:snapToGrid/>
      <w:spacing w:before="0" w:after="0" w:line="312" w:lineRule="auto"/>
      <w:ind w:left="680" w:hanging="226"/>
    </w:pPr>
    <w:rPr>
      <w:rFonts w:eastAsia="Times New Roman"/>
      <w:bCs/>
      <w:i/>
    </w:rPr>
  </w:style>
  <w:style w:type="table" w:customStyle="1" w:styleId="12b">
    <w:name w:val="Сетка таблицы12"/>
    <w:uiPriority w:val="99"/>
    <w:rsid w:val="00404E9D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TimesNewRoman122">
    <w:name w:val="Стиль Заголовок 2 + Times New Roman 12 пт По левому краю"/>
    <w:basedOn w:val="20"/>
    <w:uiPriority w:val="99"/>
    <w:qFormat/>
    <w:rsid w:val="00404E9D"/>
    <w:p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1TimesNewRoman12">
    <w:name w:val="Стиль Загол. 1 ур. + Times New Roman 12 пт"/>
    <w:basedOn w:val="a2"/>
    <w:uiPriority w:val="99"/>
    <w:qFormat/>
    <w:rsid w:val="00404E9D"/>
    <w:pPr>
      <w:keepNext/>
      <w:widowControl/>
      <w:autoSpaceDE w:val="0"/>
      <w:autoSpaceDN w:val="0"/>
      <w:adjustRightInd w:val="0"/>
      <w:snapToGrid/>
      <w:spacing w:before="0" w:after="0" w:line="360" w:lineRule="auto"/>
      <w:jc w:val="center"/>
    </w:pPr>
    <w:rPr>
      <w:rFonts w:eastAsia="Times New Roman" w:cs="PragmaticaCTT"/>
      <w:b/>
      <w:bCs/>
      <w:caps/>
      <w:sz w:val="26"/>
    </w:rPr>
  </w:style>
  <w:style w:type="paragraph" w:customStyle="1" w:styleId="afffffffff5">
    <w:name w:val="НаКурсач"/>
    <w:basedOn w:val="a2"/>
    <w:uiPriority w:val="99"/>
    <w:qFormat/>
    <w:rsid w:val="00404E9D"/>
    <w:pPr>
      <w:widowControl/>
      <w:snapToGrid/>
      <w:spacing w:before="0" w:after="0" w:line="312" w:lineRule="auto"/>
      <w:jc w:val="both"/>
    </w:pPr>
    <w:rPr>
      <w:rFonts w:eastAsia="Times New Roman"/>
      <w:sz w:val="28"/>
      <w:szCs w:val="24"/>
    </w:rPr>
  </w:style>
  <w:style w:type="character" w:customStyle="1" w:styleId="a11">
    <w:name w:val="a1"/>
    <w:uiPriority w:val="99"/>
    <w:qFormat/>
    <w:rsid w:val="00404E9D"/>
  </w:style>
  <w:style w:type="character" w:customStyle="1" w:styleId="1113">
    <w:name w:val="Сильное выделение111"/>
    <w:uiPriority w:val="99"/>
    <w:qFormat/>
    <w:rsid w:val="00404E9D"/>
    <w:rPr>
      <w:b/>
    </w:rPr>
  </w:style>
  <w:style w:type="paragraph" w:customStyle="1" w:styleId="HTML1a">
    <w:name w:val="Стандартный HTML1"/>
    <w:basedOn w:val="a2"/>
    <w:uiPriority w:val="99"/>
    <w:qFormat/>
    <w:rsid w:val="00404E9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eastAsia="Times New Roman" w:hAnsi="Courier New" w:cs="Courier New"/>
      <w:kern w:val="1"/>
      <w:sz w:val="20"/>
      <w:lang w:eastAsia="hi-IN" w:bidi="hi-IN"/>
    </w:rPr>
  </w:style>
  <w:style w:type="character" w:customStyle="1" w:styleId="field-content">
    <w:name w:val="field-content"/>
    <w:uiPriority w:val="99"/>
    <w:qFormat/>
    <w:rsid w:val="00404E9D"/>
  </w:style>
  <w:style w:type="character" w:customStyle="1" w:styleId="reference-text">
    <w:name w:val="reference-text"/>
    <w:uiPriority w:val="99"/>
    <w:qFormat/>
    <w:rsid w:val="00404E9D"/>
  </w:style>
  <w:style w:type="paragraph" w:customStyle="1" w:styleId="snip1">
    <w:name w:val="snip1"/>
    <w:basedOn w:val="a2"/>
    <w:uiPriority w:val="99"/>
    <w:qFormat/>
    <w:rsid w:val="00404E9D"/>
    <w:pPr>
      <w:widowControl/>
      <w:snapToGrid/>
      <w:spacing w:before="49" w:after="0" w:line="300" w:lineRule="atLeast"/>
    </w:pPr>
    <w:rPr>
      <w:rFonts w:eastAsia="Times New Roman"/>
      <w:color w:val="000000"/>
      <w:szCs w:val="24"/>
    </w:rPr>
  </w:style>
  <w:style w:type="paragraph" w:customStyle="1" w:styleId="Style74">
    <w:name w:val="Style74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 w:line="274" w:lineRule="exact"/>
      <w:ind w:firstLine="293"/>
      <w:jc w:val="both"/>
    </w:pPr>
    <w:rPr>
      <w:rFonts w:eastAsia="Times New Roman"/>
      <w:szCs w:val="24"/>
    </w:rPr>
  </w:style>
  <w:style w:type="paragraph" w:customStyle="1" w:styleId="-1">
    <w:name w:val="Обычный-1"/>
    <w:basedOn w:val="a2"/>
    <w:uiPriority w:val="99"/>
    <w:qFormat/>
    <w:rsid w:val="00404E9D"/>
    <w:pPr>
      <w:snapToGrid/>
      <w:spacing w:before="0" w:after="0" w:line="360" w:lineRule="auto"/>
      <w:ind w:firstLine="720"/>
      <w:jc w:val="both"/>
    </w:pPr>
    <w:rPr>
      <w:rFonts w:eastAsia="Times New Roman"/>
    </w:rPr>
  </w:style>
  <w:style w:type="paragraph" w:customStyle="1" w:styleId="normal5">
    <w:name w:val="normal5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c">
    <w:name w:val="Абзац списка Знак1"/>
    <w:link w:val="afffc"/>
    <w:uiPriority w:val="34"/>
    <w:qFormat/>
    <w:locked/>
    <w:rsid w:val="00404E9D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12c">
    <w:name w:val="Обычный12"/>
    <w:uiPriority w:val="99"/>
    <w:qFormat/>
    <w:rsid w:val="00404E9D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2">
    <w:name w:val="Знак Знак202"/>
    <w:uiPriority w:val="99"/>
    <w:qFormat/>
    <w:rsid w:val="00404E9D"/>
    <w:rPr>
      <w:rFonts w:ascii="Arial" w:hAnsi="Arial"/>
      <w:sz w:val="22"/>
    </w:rPr>
  </w:style>
  <w:style w:type="paragraph" w:customStyle="1" w:styleId="3fc">
    <w:name w:val="Знак Знак Знак Знак Знак Знак3"/>
    <w:basedOn w:val="a2"/>
    <w:uiPriority w:val="99"/>
    <w:qFormat/>
    <w:rsid w:val="00404E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42">
    <w:name w:val="Знак Знак74"/>
    <w:uiPriority w:val="99"/>
    <w:qFormat/>
    <w:rsid w:val="00404E9D"/>
    <w:rPr>
      <w:sz w:val="16"/>
      <w:lang w:val="ru-RU" w:eastAsia="ru-RU"/>
    </w:rPr>
  </w:style>
  <w:style w:type="character" w:customStyle="1" w:styleId="1420">
    <w:name w:val="Знак Знак142"/>
    <w:uiPriority w:val="99"/>
    <w:qFormat/>
    <w:locked/>
    <w:rsid w:val="00404E9D"/>
    <w:rPr>
      <w:b/>
      <w:sz w:val="27"/>
      <w:lang w:val="ru-RU" w:eastAsia="ru-RU"/>
    </w:rPr>
  </w:style>
  <w:style w:type="character" w:customStyle="1" w:styleId="102">
    <w:name w:val="Знак Знак102"/>
    <w:uiPriority w:val="99"/>
    <w:qFormat/>
    <w:locked/>
    <w:rsid w:val="00404E9D"/>
    <w:rPr>
      <w:sz w:val="16"/>
      <w:lang w:val="ru-RU" w:eastAsia="ru-RU"/>
    </w:rPr>
  </w:style>
  <w:style w:type="character" w:customStyle="1" w:styleId="6120">
    <w:name w:val="Знак Знак612"/>
    <w:uiPriority w:val="99"/>
    <w:qFormat/>
    <w:rsid w:val="00404E9D"/>
    <w:rPr>
      <w:rFonts w:ascii="Arial" w:hAnsi="Arial"/>
      <w:b/>
      <w:i/>
      <w:sz w:val="28"/>
      <w:lang w:val="ru-RU" w:eastAsia="en-US"/>
    </w:rPr>
  </w:style>
  <w:style w:type="character" w:customStyle="1" w:styleId="1630">
    <w:name w:val="Знак Знак163"/>
    <w:uiPriority w:val="99"/>
    <w:qFormat/>
    <w:locked/>
    <w:rsid w:val="00404E9D"/>
    <w:rPr>
      <w:b/>
      <w:caps/>
      <w:sz w:val="24"/>
      <w:lang w:val="ru-RU" w:eastAsia="ru-RU"/>
    </w:rPr>
  </w:style>
  <w:style w:type="character" w:customStyle="1" w:styleId="4b">
    <w:name w:val="Знак Знак Знак4"/>
    <w:uiPriority w:val="99"/>
    <w:qFormat/>
    <w:rsid w:val="00404E9D"/>
    <w:rPr>
      <w:rFonts w:ascii="Times New Roman" w:hAnsi="Times New Roman"/>
      <w:b/>
      <w:caps/>
      <w:sz w:val="28"/>
    </w:rPr>
  </w:style>
  <w:style w:type="character" w:customStyle="1" w:styleId="252">
    <w:name w:val="Знак Знак252"/>
    <w:uiPriority w:val="99"/>
    <w:qFormat/>
    <w:rsid w:val="00404E9D"/>
    <w:rPr>
      <w:rFonts w:ascii="Times New Roman" w:hAnsi="Times New Roman"/>
      <w:b/>
      <w:sz w:val="28"/>
    </w:rPr>
  </w:style>
  <w:style w:type="character" w:customStyle="1" w:styleId="2220">
    <w:name w:val="Знак Знак222"/>
    <w:uiPriority w:val="99"/>
    <w:qFormat/>
    <w:rsid w:val="00404E9D"/>
    <w:rPr>
      <w:rFonts w:ascii="Times New Roman" w:hAnsi="Times New Roman"/>
      <w:sz w:val="24"/>
    </w:rPr>
  </w:style>
  <w:style w:type="character" w:customStyle="1" w:styleId="1920">
    <w:name w:val="Знак Знак192"/>
    <w:uiPriority w:val="99"/>
    <w:qFormat/>
    <w:rsid w:val="00404E9D"/>
    <w:rPr>
      <w:rFonts w:ascii="Times New Roman" w:hAnsi="Times New Roman"/>
      <w:sz w:val="16"/>
      <w:lang w:eastAsia="ru-RU"/>
    </w:rPr>
  </w:style>
  <w:style w:type="character" w:customStyle="1" w:styleId="1820">
    <w:name w:val="Знак Знак182"/>
    <w:uiPriority w:val="99"/>
    <w:qFormat/>
    <w:rsid w:val="00404E9D"/>
    <w:rPr>
      <w:rFonts w:ascii="Courier New" w:hAnsi="Courier New"/>
    </w:rPr>
  </w:style>
  <w:style w:type="character" w:customStyle="1" w:styleId="1720">
    <w:name w:val="Знак Знак172"/>
    <w:uiPriority w:val="99"/>
    <w:qFormat/>
    <w:rsid w:val="00404E9D"/>
    <w:rPr>
      <w:rFonts w:ascii="Times New Roman" w:hAnsi="Times New Roman"/>
      <w:sz w:val="24"/>
    </w:rPr>
  </w:style>
  <w:style w:type="character" w:customStyle="1" w:styleId="1520">
    <w:name w:val="Знак Знак152"/>
    <w:uiPriority w:val="99"/>
    <w:qFormat/>
    <w:rsid w:val="00404E9D"/>
    <w:rPr>
      <w:b/>
      <w:sz w:val="28"/>
    </w:rPr>
  </w:style>
  <w:style w:type="character" w:customStyle="1" w:styleId="4120">
    <w:name w:val="Знак Знак412"/>
    <w:uiPriority w:val="99"/>
    <w:qFormat/>
    <w:locked/>
    <w:rsid w:val="00404E9D"/>
    <w:rPr>
      <w:rFonts w:ascii="Arial" w:hAnsi="Arial"/>
      <w:b/>
      <w:i/>
      <w:sz w:val="28"/>
      <w:lang w:val="ru-RU" w:eastAsia="en-US"/>
    </w:rPr>
  </w:style>
  <w:style w:type="character" w:customStyle="1" w:styleId="233">
    <w:name w:val="Знак Знак23 Знак3"/>
    <w:uiPriority w:val="99"/>
    <w:locked/>
    <w:rsid w:val="00404E9D"/>
    <w:rPr>
      <w:rFonts w:ascii="Tahoma" w:hAnsi="Tahoma"/>
      <w:sz w:val="16"/>
    </w:rPr>
  </w:style>
  <w:style w:type="paragraph" w:customStyle="1" w:styleId="4c">
    <w:name w:val="Знак Знак Знак Знак Знак Знак Знак Знак Знак Знак Знак Знак Знак4"/>
    <w:basedOn w:val="a2"/>
    <w:uiPriority w:val="99"/>
    <w:qFormat/>
    <w:rsid w:val="00404E9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24">
    <w:name w:val="Знак32"/>
    <w:basedOn w:val="a2"/>
    <w:uiPriority w:val="99"/>
    <w:qFormat/>
    <w:rsid w:val="00404E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20">
    <w:name w:val="Знак Знак532"/>
    <w:uiPriority w:val="99"/>
    <w:qFormat/>
    <w:locked/>
    <w:rsid w:val="00404E9D"/>
    <w:rPr>
      <w:b/>
      <w:caps/>
      <w:sz w:val="24"/>
      <w:lang w:val="ru-RU" w:eastAsia="ru-RU"/>
    </w:rPr>
  </w:style>
  <w:style w:type="character" w:customStyle="1" w:styleId="2ffd">
    <w:name w:val="Без интервала Знак2"/>
    <w:uiPriority w:val="99"/>
    <w:qFormat/>
    <w:locked/>
    <w:rsid w:val="00404E9D"/>
    <w:rPr>
      <w:sz w:val="24"/>
      <w:lang w:eastAsia="en-US"/>
    </w:rPr>
  </w:style>
  <w:style w:type="character" w:customStyle="1" w:styleId="1121">
    <w:name w:val="Знак1 Знак Знак12"/>
    <w:uiPriority w:val="99"/>
    <w:qFormat/>
    <w:locked/>
    <w:rsid w:val="00404E9D"/>
    <w:rPr>
      <w:rFonts w:ascii="Times New Roman" w:hAnsi="Times New Roman"/>
      <w:sz w:val="24"/>
      <w:lang w:eastAsia="ru-RU"/>
    </w:rPr>
  </w:style>
  <w:style w:type="character" w:customStyle="1" w:styleId="462">
    <w:name w:val="Знак Знак462"/>
    <w:uiPriority w:val="99"/>
    <w:qFormat/>
    <w:locked/>
    <w:rsid w:val="00404E9D"/>
    <w:rPr>
      <w:b/>
      <w:sz w:val="27"/>
      <w:lang w:val="ru-RU" w:eastAsia="ru-RU"/>
    </w:rPr>
  </w:style>
  <w:style w:type="character" w:customStyle="1" w:styleId="482">
    <w:name w:val="Знак Знак482"/>
    <w:uiPriority w:val="99"/>
    <w:qFormat/>
    <w:locked/>
    <w:rsid w:val="00404E9D"/>
    <w:rPr>
      <w:b/>
      <w:sz w:val="27"/>
      <w:lang w:val="ru-RU" w:eastAsia="ru-RU"/>
    </w:rPr>
  </w:style>
  <w:style w:type="character" w:customStyle="1" w:styleId="442">
    <w:name w:val="Знак Знак442"/>
    <w:uiPriority w:val="99"/>
    <w:qFormat/>
    <w:locked/>
    <w:rsid w:val="00404E9D"/>
    <w:rPr>
      <w:sz w:val="24"/>
    </w:rPr>
  </w:style>
  <w:style w:type="character" w:customStyle="1" w:styleId="5120">
    <w:name w:val="Знак Знак512"/>
    <w:uiPriority w:val="99"/>
    <w:qFormat/>
    <w:locked/>
    <w:rsid w:val="00404E9D"/>
    <w:rPr>
      <w:b/>
      <w:sz w:val="27"/>
      <w:lang w:val="ru-RU" w:eastAsia="ru-RU"/>
    </w:rPr>
  </w:style>
  <w:style w:type="character" w:customStyle="1" w:styleId="432">
    <w:name w:val="Знак Знак432"/>
    <w:uiPriority w:val="99"/>
    <w:qFormat/>
    <w:locked/>
    <w:rsid w:val="00404E9D"/>
    <w:rPr>
      <w:color w:val="000000"/>
      <w:sz w:val="24"/>
      <w:lang w:eastAsia="ru-RU"/>
    </w:rPr>
  </w:style>
  <w:style w:type="character" w:customStyle="1" w:styleId="422">
    <w:name w:val="Знак Знак422"/>
    <w:uiPriority w:val="99"/>
    <w:qFormat/>
    <w:rsid w:val="00404E9D"/>
    <w:rPr>
      <w:rFonts w:ascii="Times New Roman" w:hAnsi="Times New Roman"/>
      <w:sz w:val="16"/>
    </w:rPr>
  </w:style>
  <w:style w:type="character" w:customStyle="1" w:styleId="492">
    <w:name w:val="Знак Знак492"/>
    <w:uiPriority w:val="99"/>
    <w:qFormat/>
    <w:rsid w:val="00404E9D"/>
    <w:rPr>
      <w:rFonts w:ascii="Times New Roman" w:hAnsi="Times New Roman"/>
      <w:b/>
      <w:caps/>
      <w:sz w:val="24"/>
      <w:lang w:eastAsia="ru-RU"/>
    </w:rPr>
  </w:style>
  <w:style w:type="character" w:customStyle="1" w:styleId="472">
    <w:name w:val="Знак Знак472"/>
    <w:uiPriority w:val="99"/>
    <w:qFormat/>
    <w:rsid w:val="00404E9D"/>
    <w:rPr>
      <w:rFonts w:ascii="Times New Roman" w:hAnsi="Times New Roman"/>
      <w:b/>
      <w:sz w:val="27"/>
      <w:lang w:eastAsia="ru-RU"/>
    </w:rPr>
  </w:style>
  <w:style w:type="character" w:customStyle="1" w:styleId="452">
    <w:name w:val="Знак Знак452"/>
    <w:uiPriority w:val="99"/>
    <w:qFormat/>
    <w:rsid w:val="00404E9D"/>
    <w:rPr>
      <w:rFonts w:ascii="Times New Roman" w:hAnsi="Times New Roman"/>
      <w:b/>
      <w:i/>
      <w:sz w:val="26"/>
      <w:lang w:eastAsia="ru-RU"/>
    </w:rPr>
  </w:style>
  <w:style w:type="character" w:customStyle="1" w:styleId="534">
    <w:name w:val="Знак5 Знак Знак3"/>
    <w:uiPriority w:val="99"/>
    <w:qFormat/>
    <w:locked/>
    <w:rsid w:val="00404E9D"/>
    <w:rPr>
      <w:sz w:val="16"/>
    </w:rPr>
  </w:style>
  <w:style w:type="character" w:customStyle="1" w:styleId="502">
    <w:name w:val="Знак Знак502"/>
    <w:uiPriority w:val="99"/>
    <w:qFormat/>
    <w:locked/>
    <w:rsid w:val="00404E9D"/>
    <w:rPr>
      <w:b/>
      <w:sz w:val="28"/>
      <w:lang w:val="ru-RU" w:eastAsia="ru-RU"/>
    </w:rPr>
  </w:style>
  <w:style w:type="character" w:customStyle="1" w:styleId="522">
    <w:name w:val="Знак Знак522"/>
    <w:uiPriority w:val="99"/>
    <w:qFormat/>
    <w:rsid w:val="00404E9D"/>
    <w:rPr>
      <w:rFonts w:ascii="Arial" w:hAnsi="Arial"/>
      <w:b/>
      <w:i/>
      <w:sz w:val="28"/>
    </w:rPr>
  </w:style>
  <w:style w:type="character" w:customStyle="1" w:styleId="5121">
    <w:name w:val="Знак5 Знак Знак12"/>
    <w:uiPriority w:val="99"/>
    <w:qFormat/>
    <w:locked/>
    <w:rsid w:val="00404E9D"/>
    <w:rPr>
      <w:sz w:val="16"/>
      <w:lang w:val="ru-RU" w:eastAsia="ru-RU"/>
    </w:rPr>
  </w:style>
  <w:style w:type="character" w:customStyle="1" w:styleId="621">
    <w:name w:val="Знак6 Знак Знак2"/>
    <w:uiPriority w:val="99"/>
    <w:qFormat/>
    <w:rsid w:val="00404E9D"/>
    <w:rPr>
      <w:sz w:val="24"/>
      <w:lang w:val="ru-RU" w:eastAsia="ru-RU"/>
    </w:rPr>
  </w:style>
  <w:style w:type="character" w:customStyle="1" w:styleId="5210">
    <w:name w:val="Знак5 Знак21"/>
    <w:uiPriority w:val="99"/>
    <w:rsid w:val="00404E9D"/>
    <w:rPr>
      <w:sz w:val="16"/>
    </w:rPr>
  </w:style>
  <w:style w:type="character" w:customStyle="1" w:styleId="UnresolvedMention">
    <w:name w:val="Unresolved Mention"/>
    <w:basedOn w:val="a3"/>
    <w:uiPriority w:val="99"/>
    <w:semiHidden/>
    <w:qFormat/>
    <w:rsid w:val="00404E9D"/>
    <w:rPr>
      <w:rFonts w:cs="Times New Roman"/>
      <w:color w:val="605E5C"/>
      <w:shd w:val="clear" w:color="auto" w:fill="E1DFDD"/>
    </w:rPr>
  </w:style>
  <w:style w:type="character" w:customStyle="1" w:styleId="203">
    <w:name w:val="Знак Знак203"/>
    <w:uiPriority w:val="99"/>
    <w:qFormat/>
    <w:rsid w:val="00404E9D"/>
    <w:rPr>
      <w:rFonts w:ascii="Arial" w:hAnsi="Arial"/>
      <w:sz w:val="22"/>
    </w:rPr>
  </w:style>
  <w:style w:type="paragraph" w:customStyle="1" w:styleId="4d">
    <w:name w:val="Знак Знак Знак Знак Знак Знак4"/>
    <w:basedOn w:val="a2"/>
    <w:uiPriority w:val="99"/>
    <w:qFormat/>
    <w:rsid w:val="00404E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50">
    <w:name w:val="Знак Знак75"/>
    <w:uiPriority w:val="99"/>
    <w:rsid w:val="00404E9D"/>
    <w:rPr>
      <w:sz w:val="16"/>
      <w:lang w:val="ru-RU" w:eastAsia="ru-RU"/>
    </w:rPr>
  </w:style>
  <w:style w:type="character" w:customStyle="1" w:styleId="1430">
    <w:name w:val="Знак Знак143"/>
    <w:uiPriority w:val="99"/>
    <w:qFormat/>
    <w:locked/>
    <w:rsid w:val="00404E9D"/>
    <w:rPr>
      <w:b/>
      <w:sz w:val="27"/>
      <w:lang w:val="ru-RU" w:eastAsia="ru-RU"/>
    </w:rPr>
  </w:style>
  <w:style w:type="character" w:customStyle="1" w:styleId="103">
    <w:name w:val="Знак Знак103"/>
    <w:uiPriority w:val="99"/>
    <w:qFormat/>
    <w:locked/>
    <w:rsid w:val="00404E9D"/>
    <w:rPr>
      <w:sz w:val="16"/>
      <w:lang w:val="ru-RU" w:eastAsia="ru-RU"/>
    </w:rPr>
  </w:style>
  <w:style w:type="character" w:customStyle="1" w:styleId="6130">
    <w:name w:val="Знак Знак613"/>
    <w:uiPriority w:val="99"/>
    <w:qFormat/>
    <w:rsid w:val="00404E9D"/>
    <w:rPr>
      <w:rFonts w:ascii="Arial" w:hAnsi="Arial"/>
      <w:b/>
      <w:i/>
      <w:sz w:val="28"/>
      <w:lang w:val="ru-RU" w:eastAsia="en-US"/>
    </w:rPr>
  </w:style>
  <w:style w:type="character" w:customStyle="1" w:styleId="164">
    <w:name w:val="Знак Знак164"/>
    <w:uiPriority w:val="99"/>
    <w:qFormat/>
    <w:locked/>
    <w:rsid w:val="00404E9D"/>
    <w:rPr>
      <w:b/>
      <w:caps/>
      <w:sz w:val="24"/>
      <w:lang w:val="ru-RU" w:eastAsia="ru-RU"/>
    </w:rPr>
  </w:style>
  <w:style w:type="character" w:customStyle="1" w:styleId="5b">
    <w:name w:val="Знак Знак Знак5"/>
    <w:uiPriority w:val="99"/>
    <w:qFormat/>
    <w:rsid w:val="00404E9D"/>
    <w:rPr>
      <w:rFonts w:ascii="Times New Roman" w:hAnsi="Times New Roman"/>
      <w:b/>
      <w:caps/>
      <w:sz w:val="28"/>
    </w:rPr>
  </w:style>
  <w:style w:type="character" w:customStyle="1" w:styleId="253">
    <w:name w:val="Знак Знак253"/>
    <w:uiPriority w:val="99"/>
    <w:qFormat/>
    <w:rsid w:val="00404E9D"/>
    <w:rPr>
      <w:rFonts w:ascii="Times New Roman" w:hAnsi="Times New Roman"/>
      <w:b/>
      <w:sz w:val="28"/>
    </w:rPr>
  </w:style>
  <w:style w:type="character" w:customStyle="1" w:styleId="2230">
    <w:name w:val="Знак Знак223"/>
    <w:uiPriority w:val="99"/>
    <w:qFormat/>
    <w:rsid w:val="00404E9D"/>
    <w:rPr>
      <w:rFonts w:ascii="Times New Roman" w:hAnsi="Times New Roman"/>
      <w:sz w:val="24"/>
    </w:rPr>
  </w:style>
  <w:style w:type="character" w:customStyle="1" w:styleId="193">
    <w:name w:val="Знак Знак193"/>
    <w:uiPriority w:val="99"/>
    <w:qFormat/>
    <w:rsid w:val="00404E9D"/>
    <w:rPr>
      <w:rFonts w:ascii="Times New Roman" w:hAnsi="Times New Roman"/>
      <w:sz w:val="16"/>
      <w:lang w:eastAsia="ru-RU"/>
    </w:rPr>
  </w:style>
  <w:style w:type="character" w:customStyle="1" w:styleId="183">
    <w:name w:val="Знак Знак183"/>
    <w:uiPriority w:val="99"/>
    <w:qFormat/>
    <w:rsid w:val="00404E9D"/>
    <w:rPr>
      <w:rFonts w:ascii="Courier New" w:hAnsi="Courier New"/>
    </w:rPr>
  </w:style>
  <w:style w:type="character" w:customStyle="1" w:styleId="173">
    <w:name w:val="Знак Знак173"/>
    <w:uiPriority w:val="99"/>
    <w:qFormat/>
    <w:rsid w:val="00404E9D"/>
    <w:rPr>
      <w:rFonts w:ascii="Times New Roman" w:hAnsi="Times New Roman"/>
      <w:sz w:val="24"/>
    </w:rPr>
  </w:style>
  <w:style w:type="character" w:customStyle="1" w:styleId="153">
    <w:name w:val="Знак Знак153"/>
    <w:uiPriority w:val="99"/>
    <w:qFormat/>
    <w:rsid w:val="00404E9D"/>
    <w:rPr>
      <w:b/>
      <w:sz w:val="28"/>
    </w:rPr>
  </w:style>
  <w:style w:type="character" w:customStyle="1" w:styleId="4130">
    <w:name w:val="Знак Знак413"/>
    <w:uiPriority w:val="99"/>
    <w:qFormat/>
    <w:locked/>
    <w:rsid w:val="00404E9D"/>
    <w:rPr>
      <w:rFonts w:ascii="Arial" w:hAnsi="Arial"/>
      <w:b/>
      <w:i/>
      <w:sz w:val="28"/>
      <w:lang w:val="ru-RU" w:eastAsia="en-US"/>
    </w:rPr>
  </w:style>
  <w:style w:type="character" w:customStyle="1" w:styleId="234">
    <w:name w:val="Знак Знак23 Знак4"/>
    <w:uiPriority w:val="99"/>
    <w:qFormat/>
    <w:locked/>
    <w:rsid w:val="00404E9D"/>
    <w:rPr>
      <w:rFonts w:ascii="Tahoma" w:hAnsi="Tahoma"/>
      <w:sz w:val="16"/>
    </w:rPr>
  </w:style>
  <w:style w:type="paragraph" w:customStyle="1" w:styleId="5c">
    <w:name w:val="Знак Знак Знак Знак Знак Знак Знак Знак Знак Знак Знак Знак Знак5"/>
    <w:basedOn w:val="a2"/>
    <w:uiPriority w:val="99"/>
    <w:qFormat/>
    <w:rsid w:val="00404E9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32">
    <w:name w:val="Знак33"/>
    <w:basedOn w:val="a2"/>
    <w:uiPriority w:val="99"/>
    <w:qFormat/>
    <w:rsid w:val="00404E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30">
    <w:name w:val="Знак Знак533"/>
    <w:uiPriority w:val="99"/>
    <w:qFormat/>
    <w:locked/>
    <w:rsid w:val="00404E9D"/>
    <w:rPr>
      <w:b/>
      <w:caps/>
      <w:sz w:val="24"/>
      <w:lang w:val="ru-RU" w:eastAsia="ru-RU"/>
    </w:rPr>
  </w:style>
  <w:style w:type="character" w:customStyle="1" w:styleId="3fd">
    <w:name w:val="Без интервала Знак3"/>
    <w:uiPriority w:val="99"/>
    <w:qFormat/>
    <w:locked/>
    <w:rsid w:val="00404E9D"/>
    <w:rPr>
      <w:sz w:val="24"/>
      <w:lang w:eastAsia="en-US"/>
    </w:rPr>
  </w:style>
  <w:style w:type="character" w:customStyle="1" w:styleId="1131">
    <w:name w:val="Знак1 Знак Знак13"/>
    <w:uiPriority w:val="99"/>
    <w:qFormat/>
    <w:locked/>
    <w:rsid w:val="00404E9D"/>
    <w:rPr>
      <w:rFonts w:ascii="Times New Roman" w:hAnsi="Times New Roman"/>
      <w:sz w:val="24"/>
      <w:lang w:eastAsia="ru-RU"/>
    </w:rPr>
  </w:style>
  <w:style w:type="character" w:customStyle="1" w:styleId="463">
    <w:name w:val="Знак Знак463"/>
    <w:uiPriority w:val="99"/>
    <w:qFormat/>
    <w:locked/>
    <w:rsid w:val="00404E9D"/>
    <w:rPr>
      <w:b/>
      <w:sz w:val="27"/>
      <w:lang w:val="ru-RU" w:eastAsia="ru-RU"/>
    </w:rPr>
  </w:style>
  <w:style w:type="character" w:customStyle="1" w:styleId="483">
    <w:name w:val="Знак Знак483"/>
    <w:uiPriority w:val="99"/>
    <w:qFormat/>
    <w:locked/>
    <w:rsid w:val="00404E9D"/>
    <w:rPr>
      <w:b/>
      <w:sz w:val="27"/>
      <w:lang w:val="ru-RU" w:eastAsia="ru-RU"/>
    </w:rPr>
  </w:style>
  <w:style w:type="character" w:customStyle="1" w:styleId="443">
    <w:name w:val="Знак Знак443"/>
    <w:uiPriority w:val="99"/>
    <w:qFormat/>
    <w:locked/>
    <w:rsid w:val="00404E9D"/>
    <w:rPr>
      <w:sz w:val="24"/>
    </w:rPr>
  </w:style>
  <w:style w:type="character" w:customStyle="1" w:styleId="513">
    <w:name w:val="Знак Знак513"/>
    <w:uiPriority w:val="99"/>
    <w:qFormat/>
    <w:locked/>
    <w:rsid w:val="00404E9D"/>
    <w:rPr>
      <w:b/>
      <w:sz w:val="27"/>
      <w:lang w:val="ru-RU" w:eastAsia="ru-RU"/>
    </w:rPr>
  </w:style>
  <w:style w:type="character" w:customStyle="1" w:styleId="433">
    <w:name w:val="Знак Знак433"/>
    <w:uiPriority w:val="99"/>
    <w:qFormat/>
    <w:locked/>
    <w:rsid w:val="00404E9D"/>
    <w:rPr>
      <w:color w:val="000000"/>
      <w:sz w:val="24"/>
      <w:lang w:eastAsia="ru-RU"/>
    </w:rPr>
  </w:style>
  <w:style w:type="character" w:customStyle="1" w:styleId="423">
    <w:name w:val="Знак Знак423"/>
    <w:uiPriority w:val="99"/>
    <w:qFormat/>
    <w:rsid w:val="00404E9D"/>
    <w:rPr>
      <w:rFonts w:ascii="Times New Roman" w:hAnsi="Times New Roman"/>
      <w:sz w:val="16"/>
    </w:rPr>
  </w:style>
  <w:style w:type="character" w:customStyle="1" w:styleId="493">
    <w:name w:val="Знак Знак493"/>
    <w:uiPriority w:val="99"/>
    <w:qFormat/>
    <w:rsid w:val="00404E9D"/>
    <w:rPr>
      <w:rFonts w:ascii="Times New Roman" w:hAnsi="Times New Roman"/>
      <w:b/>
      <w:caps/>
      <w:sz w:val="24"/>
      <w:lang w:eastAsia="ru-RU"/>
    </w:rPr>
  </w:style>
  <w:style w:type="character" w:customStyle="1" w:styleId="473">
    <w:name w:val="Знак Знак473"/>
    <w:uiPriority w:val="99"/>
    <w:qFormat/>
    <w:rsid w:val="00404E9D"/>
    <w:rPr>
      <w:rFonts w:ascii="Times New Roman" w:hAnsi="Times New Roman"/>
      <w:b/>
      <w:sz w:val="27"/>
      <w:lang w:eastAsia="ru-RU"/>
    </w:rPr>
  </w:style>
  <w:style w:type="character" w:customStyle="1" w:styleId="453">
    <w:name w:val="Знак Знак453"/>
    <w:uiPriority w:val="99"/>
    <w:qFormat/>
    <w:rsid w:val="00404E9D"/>
    <w:rPr>
      <w:rFonts w:ascii="Times New Roman" w:hAnsi="Times New Roman"/>
      <w:b/>
      <w:i/>
      <w:sz w:val="26"/>
      <w:lang w:eastAsia="ru-RU"/>
    </w:rPr>
  </w:style>
  <w:style w:type="character" w:customStyle="1" w:styleId="541">
    <w:name w:val="Знак5 Знак Знак4"/>
    <w:uiPriority w:val="99"/>
    <w:qFormat/>
    <w:locked/>
    <w:rsid w:val="00404E9D"/>
    <w:rPr>
      <w:sz w:val="16"/>
    </w:rPr>
  </w:style>
  <w:style w:type="character" w:customStyle="1" w:styleId="503">
    <w:name w:val="Знак Знак503"/>
    <w:uiPriority w:val="99"/>
    <w:qFormat/>
    <w:locked/>
    <w:rsid w:val="00404E9D"/>
    <w:rPr>
      <w:b/>
      <w:sz w:val="28"/>
      <w:lang w:val="ru-RU" w:eastAsia="ru-RU"/>
    </w:rPr>
  </w:style>
  <w:style w:type="character" w:customStyle="1" w:styleId="523">
    <w:name w:val="Знак Знак523"/>
    <w:uiPriority w:val="99"/>
    <w:qFormat/>
    <w:rsid w:val="00404E9D"/>
    <w:rPr>
      <w:rFonts w:ascii="Arial" w:hAnsi="Arial"/>
      <w:b/>
      <w:i/>
      <w:sz w:val="28"/>
    </w:rPr>
  </w:style>
  <w:style w:type="character" w:customStyle="1" w:styleId="5130">
    <w:name w:val="Знак5 Знак Знак13"/>
    <w:uiPriority w:val="99"/>
    <w:qFormat/>
    <w:locked/>
    <w:rsid w:val="00404E9D"/>
    <w:rPr>
      <w:sz w:val="16"/>
      <w:lang w:val="ru-RU" w:eastAsia="ru-RU"/>
    </w:rPr>
  </w:style>
  <w:style w:type="character" w:customStyle="1" w:styleId="631">
    <w:name w:val="Знак6 Знак Знак3"/>
    <w:uiPriority w:val="99"/>
    <w:qFormat/>
    <w:rsid w:val="00404E9D"/>
    <w:rPr>
      <w:sz w:val="24"/>
      <w:lang w:val="ru-RU" w:eastAsia="ru-RU"/>
    </w:rPr>
  </w:style>
  <w:style w:type="paragraph" w:customStyle="1" w:styleId="5d">
    <w:name w:val="Знак Знак Знак Знак Знак Знак5"/>
    <w:basedOn w:val="a2"/>
    <w:uiPriority w:val="99"/>
    <w:qFormat/>
    <w:rsid w:val="00404E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6">
    <w:name w:val="Знак Знак76"/>
    <w:uiPriority w:val="99"/>
    <w:qFormat/>
    <w:rsid w:val="00404E9D"/>
    <w:rPr>
      <w:sz w:val="16"/>
      <w:lang w:val="ru-RU" w:eastAsia="ru-RU"/>
    </w:rPr>
  </w:style>
  <w:style w:type="character" w:customStyle="1" w:styleId="1440">
    <w:name w:val="Знак Знак144"/>
    <w:uiPriority w:val="99"/>
    <w:qFormat/>
    <w:locked/>
    <w:rsid w:val="00404E9D"/>
    <w:rPr>
      <w:b/>
      <w:sz w:val="27"/>
      <w:lang w:val="ru-RU" w:eastAsia="ru-RU"/>
    </w:rPr>
  </w:style>
  <w:style w:type="character" w:customStyle="1" w:styleId="104">
    <w:name w:val="Знак Знак104"/>
    <w:uiPriority w:val="99"/>
    <w:qFormat/>
    <w:locked/>
    <w:rsid w:val="00404E9D"/>
    <w:rPr>
      <w:sz w:val="16"/>
      <w:lang w:val="ru-RU" w:eastAsia="ru-RU"/>
    </w:rPr>
  </w:style>
  <w:style w:type="character" w:customStyle="1" w:styleId="614">
    <w:name w:val="Знак Знак614"/>
    <w:uiPriority w:val="99"/>
    <w:qFormat/>
    <w:rsid w:val="00404E9D"/>
    <w:rPr>
      <w:rFonts w:ascii="Arial" w:hAnsi="Arial"/>
      <w:b/>
      <w:i/>
      <w:sz w:val="28"/>
      <w:lang w:val="ru-RU" w:eastAsia="en-US"/>
    </w:rPr>
  </w:style>
  <w:style w:type="character" w:customStyle="1" w:styleId="165">
    <w:name w:val="Знак Знак165"/>
    <w:uiPriority w:val="99"/>
    <w:qFormat/>
    <w:locked/>
    <w:rsid w:val="00404E9D"/>
    <w:rPr>
      <w:b/>
      <w:caps/>
      <w:sz w:val="24"/>
      <w:lang w:val="ru-RU" w:eastAsia="ru-RU"/>
    </w:rPr>
  </w:style>
  <w:style w:type="character" w:customStyle="1" w:styleId="6a">
    <w:name w:val="Знак Знак Знак6"/>
    <w:uiPriority w:val="99"/>
    <w:qFormat/>
    <w:rsid w:val="00404E9D"/>
    <w:rPr>
      <w:rFonts w:ascii="Times New Roman" w:hAnsi="Times New Roman"/>
      <w:b/>
      <w:caps/>
      <w:sz w:val="28"/>
    </w:rPr>
  </w:style>
  <w:style w:type="character" w:customStyle="1" w:styleId="254">
    <w:name w:val="Знак Знак254"/>
    <w:uiPriority w:val="99"/>
    <w:qFormat/>
    <w:rsid w:val="00404E9D"/>
    <w:rPr>
      <w:rFonts w:ascii="Times New Roman" w:hAnsi="Times New Roman"/>
      <w:b/>
      <w:sz w:val="28"/>
    </w:rPr>
  </w:style>
  <w:style w:type="character" w:customStyle="1" w:styleId="2240">
    <w:name w:val="Знак Знак224"/>
    <w:uiPriority w:val="99"/>
    <w:qFormat/>
    <w:rsid w:val="00404E9D"/>
    <w:rPr>
      <w:rFonts w:ascii="Times New Roman" w:hAnsi="Times New Roman"/>
      <w:sz w:val="24"/>
    </w:rPr>
  </w:style>
  <w:style w:type="character" w:customStyle="1" w:styleId="204">
    <w:name w:val="Знак Знак204"/>
    <w:uiPriority w:val="99"/>
    <w:qFormat/>
    <w:rsid w:val="00404E9D"/>
    <w:rPr>
      <w:rFonts w:ascii="Arial" w:hAnsi="Arial"/>
      <w:sz w:val="22"/>
    </w:rPr>
  </w:style>
  <w:style w:type="character" w:customStyle="1" w:styleId="194">
    <w:name w:val="Знак Знак194"/>
    <w:uiPriority w:val="99"/>
    <w:qFormat/>
    <w:rsid w:val="00404E9D"/>
    <w:rPr>
      <w:rFonts w:ascii="Times New Roman" w:hAnsi="Times New Roman"/>
      <w:sz w:val="16"/>
      <w:lang w:eastAsia="ru-RU"/>
    </w:rPr>
  </w:style>
  <w:style w:type="character" w:customStyle="1" w:styleId="184">
    <w:name w:val="Знак Знак184"/>
    <w:uiPriority w:val="99"/>
    <w:qFormat/>
    <w:rsid w:val="00404E9D"/>
    <w:rPr>
      <w:rFonts w:ascii="Courier New" w:hAnsi="Courier New"/>
    </w:rPr>
  </w:style>
  <w:style w:type="character" w:customStyle="1" w:styleId="174">
    <w:name w:val="Знак Знак174"/>
    <w:uiPriority w:val="99"/>
    <w:qFormat/>
    <w:rsid w:val="00404E9D"/>
    <w:rPr>
      <w:rFonts w:ascii="Times New Roman" w:hAnsi="Times New Roman"/>
      <w:sz w:val="24"/>
    </w:rPr>
  </w:style>
  <w:style w:type="character" w:customStyle="1" w:styleId="154">
    <w:name w:val="Знак Знак154"/>
    <w:uiPriority w:val="99"/>
    <w:qFormat/>
    <w:rsid w:val="00404E9D"/>
    <w:rPr>
      <w:b/>
      <w:sz w:val="28"/>
    </w:rPr>
  </w:style>
  <w:style w:type="character" w:customStyle="1" w:styleId="4140">
    <w:name w:val="Знак Знак414"/>
    <w:uiPriority w:val="99"/>
    <w:qFormat/>
    <w:locked/>
    <w:rsid w:val="00404E9D"/>
    <w:rPr>
      <w:rFonts w:ascii="Arial" w:hAnsi="Arial"/>
      <w:b/>
      <w:i/>
      <w:sz w:val="28"/>
      <w:lang w:val="ru-RU" w:eastAsia="en-US"/>
    </w:rPr>
  </w:style>
  <w:style w:type="character" w:customStyle="1" w:styleId="235">
    <w:name w:val="Знак Знак23 Знак5"/>
    <w:uiPriority w:val="99"/>
    <w:qFormat/>
    <w:locked/>
    <w:rsid w:val="00404E9D"/>
    <w:rPr>
      <w:rFonts w:ascii="Tahoma" w:hAnsi="Tahoma"/>
      <w:sz w:val="16"/>
    </w:rPr>
  </w:style>
  <w:style w:type="paragraph" w:customStyle="1" w:styleId="6b">
    <w:name w:val="Знак Знак Знак Знак Знак Знак Знак Знак Знак Знак Знак Знак Знак6"/>
    <w:basedOn w:val="a2"/>
    <w:uiPriority w:val="99"/>
    <w:qFormat/>
    <w:rsid w:val="00404E9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43">
    <w:name w:val="Знак34"/>
    <w:basedOn w:val="a2"/>
    <w:uiPriority w:val="99"/>
    <w:qFormat/>
    <w:rsid w:val="00404E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40">
    <w:name w:val="Знак Знак534"/>
    <w:uiPriority w:val="99"/>
    <w:qFormat/>
    <w:locked/>
    <w:rsid w:val="00404E9D"/>
    <w:rPr>
      <w:b/>
      <w:caps/>
      <w:sz w:val="24"/>
      <w:lang w:val="ru-RU" w:eastAsia="ru-RU"/>
    </w:rPr>
  </w:style>
  <w:style w:type="character" w:customStyle="1" w:styleId="4e">
    <w:name w:val="Без интервала Знак4"/>
    <w:uiPriority w:val="99"/>
    <w:qFormat/>
    <w:locked/>
    <w:rsid w:val="00404E9D"/>
    <w:rPr>
      <w:sz w:val="24"/>
      <w:lang w:eastAsia="en-US"/>
    </w:rPr>
  </w:style>
  <w:style w:type="character" w:customStyle="1" w:styleId="1141">
    <w:name w:val="Знак1 Знак Знак14"/>
    <w:uiPriority w:val="99"/>
    <w:qFormat/>
    <w:locked/>
    <w:rsid w:val="00404E9D"/>
    <w:rPr>
      <w:rFonts w:ascii="Times New Roman" w:hAnsi="Times New Roman"/>
      <w:sz w:val="24"/>
      <w:lang w:eastAsia="ru-RU"/>
    </w:rPr>
  </w:style>
  <w:style w:type="character" w:customStyle="1" w:styleId="464">
    <w:name w:val="Знак Знак464"/>
    <w:uiPriority w:val="99"/>
    <w:qFormat/>
    <w:locked/>
    <w:rsid w:val="00404E9D"/>
    <w:rPr>
      <w:b/>
      <w:sz w:val="27"/>
      <w:lang w:val="ru-RU" w:eastAsia="ru-RU"/>
    </w:rPr>
  </w:style>
  <w:style w:type="character" w:customStyle="1" w:styleId="484">
    <w:name w:val="Знак Знак484"/>
    <w:uiPriority w:val="99"/>
    <w:qFormat/>
    <w:locked/>
    <w:rsid w:val="00404E9D"/>
    <w:rPr>
      <w:b/>
      <w:sz w:val="27"/>
      <w:lang w:val="ru-RU" w:eastAsia="ru-RU"/>
    </w:rPr>
  </w:style>
  <w:style w:type="character" w:customStyle="1" w:styleId="444">
    <w:name w:val="Знак Знак444"/>
    <w:uiPriority w:val="99"/>
    <w:qFormat/>
    <w:locked/>
    <w:rsid w:val="00404E9D"/>
    <w:rPr>
      <w:sz w:val="24"/>
    </w:rPr>
  </w:style>
  <w:style w:type="character" w:customStyle="1" w:styleId="514">
    <w:name w:val="Знак Знак514"/>
    <w:uiPriority w:val="99"/>
    <w:qFormat/>
    <w:locked/>
    <w:rsid w:val="00404E9D"/>
    <w:rPr>
      <w:b/>
      <w:sz w:val="27"/>
      <w:lang w:val="ru-RU" w:eastAsia="ru-RU"/>
    </w:rPr>
  </w:style>
  <w:style w:type="character" w:customStyle="1" w:styleId="434">
    <w:name w:val="Знак Знак434"/>
    <w:uiPriority w:val="99"/>
    <w:qFormat/>
    <w:locked/>
    <w:rsid w:val="00404E9D"/>
    <w:rPr>
      <w:color w:val="000000"/>
      <w:sz w:val="24"/>
      <w:lang w:eastAsia="ru-RU"/>
    </w:rPr>
  </w:style>
  <w:style w:type="character" w:customStyle="1" w:styleId="424">
    <w:name w:val="Знак Знак424"/>
    <w:uiPriority w:val="99"/>
    <w:qFormat/>
    <w:rsid w:val="00404E9D"/>
    <w:rPr>
      <w:rFonts w:ascii="Times New Roman" w:hAnsi="Times New Roman"/>
      <w:sz w:val="16"/>
    </w:rPr>
  </w:style>
  <w:style w:type="character" w:customStyle="1" w:styleId="494">
    <w:name w:val="Знак Знак494"/>
    <w:uiPriority w:val="99"/>
    <w:qFormat/>
    <w:rsid w:val="00404E9D"/>
    <w:rPr>
      <w:rFonts w:ascii="Times New Roman" w:hAnsi="Times New Roman"/>
      <w:b/>
      <w:caps/>
      <w:sz w:val="24"/>
      <w:lang w:eastAsia="ru-RU"/>
    </w:rPr>
  </w:style>
  <w:style w:type="character" w:customStyle="1" w:styleId="474">
    <w:name w:val="Знак Знак474"/>
    <w:uiPriority w:val="99"/>
    <w:qFormat/>
    <w:rsid w:val="00404E9D"/>
    <w:rPr>
      <w:rFonts w:ascii="Times New Roman" w:hAnsi="Times New Roman"/>
      <w:b/>
      <w:sz w:val="27"/>
      <w:lang w:eastAsia="ru-RU"/>
    </w:rPr>
  </w:style>
  <w:style w:type="character" w:customStyle="1" w:styleId="454">
    <w:name w:val="Знак Знак454"/>
    <w:uiPriority w:val="99"/>
    <w:qFormat/>
    <w:rsid w:val="00404E9D"/>
    <w:rPr>
      <w:rFonts w:ascii="Times New Roman" w:hAnsi="Times New Roman"/>
      <w:b/>
      <w:i/>
      <w:sz w:val="26"/>
      <w:lang w:eastAsia="ru-RU"/>
    </w:rPr>
  </w:style>
  <w:style w:type="character" w:customStyle="1" w:styleId="551">
    <w:name w:val="Знак5 Знак Знак5"/>
    <w:uiPriority w:val="99"/>
    <w:qFormat/>
    <w:locked/>
    <w:rsid w:val="00404E9D"/>
    <w:rPr>
      <w:sz w:val="16"/>
    </w:rPr>
  </w:style>
  <w:style w:type="character" w:customStyle="1" w:styleId="504">
    <w:name w:val="Знак Знак504"/>
    <w:uiPriority w:val="99"/>
    <w:qFormat/>
    <w:locked/>
    <w:rsid w:val="00404E9D"/>
    <w:rPr>
      <w:b/>
      <w:sz w:val="28"/>
      <w:lang w:val="ru-RU" w:eastAsia="ru-RU"/>
    </w:rPr>
  </w:style>
  <w:style w:type="character" w:customStyle="1" w:styleId="524">
    <w:name w:val="Знак Знак524"/>
    <w:uiPriority w:val="99"/>
    <w:qFormat/>
    <w:rsid w:val="00404E9D"/>
    <w:rPr>
      <w:rFonts w:ascii="Arial" w:hAnsi="Arial"/>
      <w:b/>
      <w:i/>
      <w:sz w:val="28"/>
    </w:rPr>
  </w:style>
  <w:style w:type="character" w:customStyle="1" w:styleId="5140">
    <w:name w:val="Знак5 Знак Знак14"/>
    <w:uiPriority w:val="99"/>
    <w:qFormat/>
    <w:locked/>
    <w:rsid w:val="00404E9D"/>
    <w:rPr>
      <w:sz w:val="16"/>
      <w:lang w:val="ru-RU" w:eastAsia="ru-RU"/>
    </w:rPr>
  </w:style>
  <w:style w:type="character" w:customStyle="1" w:styleId="641">
    <w:name w:val="Знак6 Знак Знак4"/>
    <w:uiPriority w:val="99"/>
    <w:qFormat/>
    <w:rsid w:val="00404E9D"/>
    <w:rPr>
      <w:sz w:val="24"/>
      <w:lang w:val="ru-RU" w:eastAsia="ru-RU"/>
    </w:rPr>
  </w:style>
  <w:style w:type="character" w:customStyle="1" w:styleId="205">
    <w:name w:val="Знак Знак205"/>
    <w:uiPriority w:val="99"/>
    <w:qFormat/>
    <w:rsid w:val="00404E9D"/>
    <w:rPr>
      <w:rFonts w:ascii="Arial" w:hAnsi="Arial"/>
      <w:sz w:val="22"/>
    </w:rPr>
  </w:style>
  <w:style w:type="character" w:customStyle="1" w:styleId="206">
    <w:name w:val="Знак Знак206"/>
    <w:uiPriority w:val="99"/>
    <w:qFormat/>
    <w:rsid w:val="00404E9D"/>
    <w:rPr>
      <w:rFonts w:ascii="Arial" w:hAnsi="Arial"/>
      <w:sz w:val="22"/>
    </w:rPr>
  </w:style>
  <w:style w:type="paragraph" w:customStyle="1" w:styleId="6c">
    <w:name w:val="Знак Знак Знак Знак Знак Знак6"/>
    <w:basedOn w:val="a2"/>
    <w:uiPriority w:val="99"/>
    <w:qFormat/>
    <w:rsid w:val="00404E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4f">
    <w:name w:val="Основной текст Знак4"/>
    <w:uiPriority w:val="99"/>
    <w:qFormat/>
    <w:rsid w:val="00404E9D"/>
    <w:rPr>
      <w:sz w:val="24"/>
    </w:rPr>
  </w:style>
  <w:style w:type="character" w:customStyle="1" w:styleId="77">
    <w:name w:val="Знак Знак77"/>
    <w:uiPriority w:val="99"/>
    <w:qFormat/>
    <w:rsid w:val="00404E9D"/>
    <w:rPr>
      <w:sz w:val="16"/>
      <w:lang w:val="ru-RU" w:eastAsia="ru-RU"/>
    </w:rPr>
  </w:style>
  <w:style w:type="character" w:customStyle="1" w:styleId="1450">
    <w:name w:val="Знак Знак145"/>
    <w:uiPriority w:val="99"/>
    <w:qFormat/>
    <w:locked/>
    <w:rsid w:val="00404E9D"/>
    <w:rPr>
      <w:b/>
      <w:sz w:val="27"/>
      <w:lang w:val="ru-RU" w:eastAsia="ru-RU"/>
    </w:rPr>
  </w:style>
  <w:style w:type="character" w:customStyle="1" w:styleId="105">
    <w:name w:val="Знак Знак105"/>
    <w:uiPriority w:val="99"/>
    <w:qFormat/>
    <w:locked/>
    <w:rsid w:val="00404E9D"/>
    <w:rPr>
      <w:sz w:val="16"/>
      <w:lang w:val="ru-RU" w:eastAsia="ru-RU"/>
    </w:rPr>
  </w:style>
  <w:style w:type="character" w:customStyle="1" w:styleId="615">
    <w:name w:val="Знак Знак615"/>
    <w:uiPriority w:val="99"/>
    <w:qFormat/>
    <w:rsid w:val="00404E9D"/>
    <w:rPr>
      <w:rFonts w:ascii="Arial" w:hAnsi="Arial"/>
      <w:b/>
      <w:i/>
      <w:sz w:val="28"/>
      <w:lang w:val="ru-RU" w:eastAsia="en-US"/>
    </w:rPr>
  </w:style>
  <w:style w:type="character" w:customStyle="1" w:styleId="166">
    <w:name w:val="Знак Знак166"/>
    <w:uiPriority w:val="99"/>
    <w:qFormat/>
    <w:locked/>
    <w:rsid w:val="00404E9D"/>
    <w:rPr>
      <w:b/>
      <w:caps/>
      <w:sz w:val="24"/>
      <w:lang w:val="ru-RU" w:eastAsia="ru-RU"/>
    </w:rPr>
  </w:style>
  <w:style w:type="character" w:customStyle="1" w:styleId="78">
    <w:name w:val="Знак Знак Знак7"/>
    <w:uiPriority w:val="99"/>
    <w:qFormat/>
    <w:rsid w:val="00404E9D"/>
    <w:rPr>
      <w:rFonts w:ascii="Times New Roman" w:hAnsi="Times New Roman"/>
      <w:b/>
      <w:caps/>
      <w:sz w:val="28"/>
    </w:rPr>
  </w:style>
  <w:style w:type="character" w:customStyle="1" w:styleId="255">
    <w:name w:val="Знак Знак255"/>
    <w:uiPriority w:val="99"/>
    <w:qFormat/>
    <w:rsid w:val="00404E9D"/>
    <w:rPr>
      <w:rFonts w:ascii="Times New Roman" w:hAnsi="Times New Roman"/>
      <w:b/>
      <w:sz w:val="28"/>
    </w:rPr>
  </w:style>
  <w:style w:type="character" w:customStyle="1" w:styleId="2250">
    <w:name w:val="Знак Знак225"/>
    <w:uiPriority w:val="99"/>
    <w:qFormat/>
    <w:rsid w:val="00404E9D"/>
    <w:rPr>
      <w:rFonts w:ascii="Times New Roman" w:hAnsi="Times New Roman"/>
      <w:sz w:val="24"/>
    </w:rPr>
  </w:style>
  <w:style w:type="character" w:customStyle="1" w:styleId="195">
    <w:name w:val="Знак Знак195"/>
    <w:uiPriority w:val="99"/>
    <w:qFormat/>
    <w:rsid w:val="00404E9D"/>
    <w:rPr>
      <w:rFonts w:ascii="Times New Roman" w:hAnsi="Times New Roman"/>
      <w:sz w:val="16"/>
      <w:lang w:eastAsia="ru-RU"/>
    </w:rPr>
  </w:style>
  <w:style w:type="character" w:customStyle="1" w:styleId="185">
    <w:name w:val="Знак Знак185"/>
    <w:uiPriority w:val="99"/>
    <w:qFormat/>
    <w:rsid w:val="00404E9D"/>
    <w:rPr>
      <w:rFonts w:ascii="Courier New" w:hAnsi="Courier New"/>
    </w:rPr>
  </w:style>
  <w:style w:type="character" w:customStyle="1" w:styleId="175">
    <w:name w:val="Знак Знак175"/>
    <w:uiPriority w:val="99"/>
    <w:qFormat/>
    <w:rsid w:val="00404E9D"/>
    <w:rPr>
      <w:rFonts w:ascii="Times New Roman" w:hAnsi="Times New Roman"/>
      <w:sz w:val="24"/>
    </w:rPr>
  </w:style>
  <w:style w:type="character" w:customStyle="1" w:styleId="155">
    <w:name w:val="Знак Знак155"/>
    <w:uiPriority w:val="99"/>
    <w:qFormat/>
    <w:rsid w:val="00404E9D"/>
    <w:rPr>
      <w:b/>
      <w:sz w:val="28"/>
    </w:rPr>
  </w:style>
  <w:style w:type="character" w:customStyle="1" w:styleId="415">
    <w:name w:val="Знак Знак415"/>
    <w:uiPriority w:val="99"/>
    <w:qFormat/>
    <w:locked/>
    <w:rsid w:val="00404E9D"/>
    <w:rPr>
      <w:rFonts w:ascii="Arial" w:hAnsi="Arial"/>
      <w:b/>
      <w:i/>
      <w:sz w:val="28"/>
      <w:lang w:val="ru-RU" w:eastAsia="en-US"/>
    </w:rPr>
  </w:style>
  <w:style w:type="character" w:customStyle="1" w:styleId="236">
    <w:name w:val="Знак Знак23 Знак6"/>
    <w:uiPriority w:val="99"/>
    <w:qFormat/>
    <w:locked/>
    <w:rsid w:val="00404E9D"/>
    <w:rPr>
      <w:rFonts w:ascii="Tahoma" w:hAnsi="Tahoma"/>
      <w:sz w:val="16"/>
    </w:rPr>
  </w:style>
  <w:style w:type="paragraph" w:customStyle="1" w:styleId="79">
    <w:name w:val="Знак Знак Знак Знак Знак Знак Знак Знак Знак Знак Знак Знак Знак7"/>
    <w:basedOn w:val="a2"/>
    <w:uiPriority w:val="99"/>
    <w:qFormat/>
    <w:rsid w:val="00404E9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52">
    <w:name w:val="Знак35"/>
    <w:basedOn w:val="a2"/>
    <w:uiPriority w:val="99"/>
    <w:qFormat/>
    <w:rsid w:val="00404E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5">
    <w:name w:val="Знак Знак535"/>
    <w:uiPriority w:val="99"/>
    <w:qFormat/>
    <w:locked/>
    <w:rsid w:val="00404E9D"/>
    <w:rPr>
      <w:b/>
      <w:caps/>
      <w:sz w:val="24"/>
      <w:lang w:val="ru-RU" w:eastAsia="ru-RU"/>
    </w:rPr>
  </w:style>
  <w:style w:type="character" w:customStyle="1" w:styleId="5e">
    <w:name w:val="Без интервала Знак5"/>
    <w:uiPriority w:val="99"/>
    <w:qFormat/>
    <w:locked/>
    <w:rsid w:val="00404E9D"/>
    <w:rPr>
      <w:sz w:val="24"/>
      <w:lang w:eastAsia="en-US"/>
    </w:rPr>
  </w:style>
  <w:style w:type="character" w:customStyle="1" w:styleId="1151">
    <w:name w:val="Знак1 Знак Знак15"/>
    <w:uiPriority w:val="99"/>
    <w:qFormat/>
    <w:locked/>
    <w:rsid w:val="00404E9D"/>
    <w:rPr>
      <w:rFonts w:ascii="Times New Roman" w:hAnsi="Times New Roman"/>
      <w:sz w:val="24"/>
      <w:lang w:eastAsia="ru-RU"/>
    </w:rPr>
  </w:style>
  <w:style w:type="character" w:customStyle="1" w:styleId="465">
    <w:name w:val="Знак Знак465"/>
    <w:uiPriority w:val="99"/>
    <w:qFormat/>
    <w:locked/>
    <w:rsid w:val="00404E9D"/>
    <w:rPr>
      <w:b/>
      <w:sz w:val="27"/>
      <w:lang w:val="ru-RU" w:eastAsia="ru-RU"/>
    </w:rPr>
  </w:style>
  <w:style w:type="character" w:customStyle="1" w:styleId="485">
    <w:name w:val="Знак Знак485"/>
    <w:uiPriority w:val="99"/>
    <w:qFormat/>
    <w:locked/>
    <w:rsid w:val="00404E9D"/>
    <w:rPr>
      <w:b/>
      <w:sz w:val="27"/>
      <w:lang w:val="ru-RU" w:eastAsia="ru-RU"/>
    </w:rPr>
  </w:style>
  <w:style w:type="character" w:customStyle="1" w:styleId="445">
    <w:name w:val="Знак Знак445"/>
    <w:uiPriority w:val="99"/>
    <w:qFormat/>
    <w:locked/>
    <w:rsid w:val="00404E9D"/>
    <w:rPr>
      <w:sz w:val="24"/>
    </w:rPr>
  </w:style>
  <w:style w:type="character" w:customStyle="1" w:styleId="515">
    <w:name w:val="Знак Знак515"/>
    <w:uiPriority w:val="99"/>
    <w:qFormat/>
    <w:locked/>
    <w:rsid w:val="00404E9D"/>
    <w:rPr>
      <w:b/>
      <w:sz w:val="27"/>
      <w:lang w:val="ru-RU" w:eastAsia="ru-RU"/>
    </w:rPr>
  </w:style>
  <w:style w:type="character" w:customStyle="1" w:styleId="435">
    <w:name w:val="Знак Знак435"/>
    <w:uiPriority w:val="99"/>
    <w:qFormat/>
    <w:locked/>
    <w:rsid w:val="00404E9D"/>
    <w:rPr>
      <w:color w:val="000000"/>
      <w:sz w:val="24"/>
      <w:lang w:eastAsia="ru-RU"/>
    </w:rPr>
  </w:style>
  <w:style w:type="character" w:customStyle="1" w:styleId="425">
    <w:name w:val="Знак Знак425"/>
    <w:uiPriority w:val="99"/>
    <w:qFormat/>
    <w:rsid w:val="00404E9D"/>
    <w:rPr>
      <w:rFonts w:ascii="Times New Roman" w:hAnsi="Times New Roman"/>
      <w:sz w:val="16"/>
    </w:rPr>
  </w:style>
  <w:style w:type="character" w:customStyle="1" w:styleId="495">
    <w:name w:val="Знак Знак495"/>
    <w:uiPriority w:val="99"/>
    <w:qFormat/>
    <w:rsid w:val="00404E9D"/>
    <w:rPr>
      <w:rFonts w:ascii="Times New Roman" w:hAnsi="Times New Roman"/>
      <w:b/>
      <w:caps/>
      <w:sz w:val="24"/>
      <w:lang w:eastAsia="ru-RU"/>
    </w:rPr>
  </w:style>
  <w:style w:type="character" w:customStyle="1" w:styleId="475">
    <w:name w:val="Знак Знак475"/>
    <w:uiPriority w:val="99"/>
    <w:qFormat/>
    <w:rsid w:val="00404E9D"/>
    <w:rPr>
      <w:rFonts w:ascii="Times New Roman" w:hAnsi="Times New Roman"/>
      <w:b/>
      <w:sz w:val="27"/>
      <w:lang w:eastAsia="ru-RU"/>
    </w:rPr>
  </w:style>
  <w:style w:type="character" w:customStyle="1" w:styleId="455">
    <w:name w:val="Знак Знак455"/>
    <w:uiPriority w:val="99"/>
    <w:qFormat/>
    <w:rsid w:val="00404E9D"/>
    <w:rPr>
      <w:rFonts w:ascii="Times New Roman" w:hAnsi="Times New Roman"/>
      <w:b/>
      <w:i/>
      <w:sz w:val="26"/>
      <w:lang w:eastAsia="ru-RU"/>
    </w:rPr>
  </w:style>
  <w:style w:type="character" w:customStyle="1" w:styleId="561">
    <w:name w:val="Знак5 Знак Знак6"/>
    <w:uiPriority w:val="99"/>
    <w:qFormat/>
    <w:locked/>
    <w:rsid w:val="00404E9D"/>
    <w:rPr>
      <w:sz w:val="16"/>
    </w:rPr>
  </w:style>
  <w:style w:type="character" w:customStyle="1" w:styleId="505">
    <w:name w:val="Знак Знак505"/>
    <w:uiPriority w:val="99"/>
    <w:qFormat/>
    <w:locked/>
    <w:rsid w:val="00404E9D"/>
    <w:rPr>
      <w:b/>
      <w:sz w:val="28"/>
      <w:lang w:val="ru-RU" w:eastAsia="ru-RU"/>
    </w:rPr>
  </w:style>
  <w:style w:type="character" w:customStyle="1" w:styleId="525">
    <w:name w:val="Знак Знак525"/>
    <w:uiPriority w:val="99"/>
    <w:qFormat/>
    <w:rsid w:val="00404E9D"/>
    <w:rPr>
      <w:rFonts w:ascii="Arial" w:hAnsi="Arial"/>
      <w:b/>
      <w:i/>
      <w:sz w:val="28"/>
    </w:rPr>
  </w:style>
  <w:style w:type="character" w:customStyle="1" w:styleId="5150">
    <w:name w:val="Знак5 Знак Знак15"/>
    <w:uiPriority w:val="99"/>
    <w:qFormat/>
    <w:locked/>
    <w:rsid w:val="00404E9D"/>
    <w:rPr>
      <w:sz w:val="16"/>
      <w:lang w:val="ru-RU" w:eastAsia="ru-RU"/>
    </w:rPr>
  </w:style>
  <w:style w:type="character" w:customStyle="1" w:styleId="651">
    <w:name w:val="Знак6 Знак Знак5"/>
    <w:uiPriority w:val="99"/>
    <w:qFormat/>
    <w:rsid w:val="00404E9D"/>
    <w:rPr>
      <w:sz w:val="24"/>
      <w:lang w:val="ru-RU" w:eastAsia="ru-RU"/>
    </w:rPr>
  </w:style>
  <w:style w:type="character" w:customStyle="1" w:styleId="207">
    <w:name w:val="Знак Знак207"/>
    <w:uiPriority w:val="99"/>
    <w:qFormat/>
    <w:rsid w:val="00404E9D"/>
    <w:rPr>
      <w:rFonts w:ascii="Arial" w:hAnsi="Arial"/>
      <w:sz w:val="22"/>
    </w:rPr>
  </w:style>
  <w:style w:type="character" w:customStyle="1" w:styleId="208">
    <w:name w:val="Знак Знак208"/>
    <w:uiPriority w:val="99"/>
    <w:qFormat/>
    <w:rsid w:val="00404E9D"/>
    <w:rPr>
      <w:rFonts w:ascii="Arial" w:hAnsi="Arial"/>
      <w:sz w:val="22"/>
    </w:rPr>
  </w:style>
  <w:style w:type="character" w:customStyle="1" w:styleId="209">
    <w:name w:val="Знак Знак209"/>
    <w:uiPriority w:val="99"/>
    <w:qFormat/>
    <w:rsid w:val="00404E9D"/>
    <w:rPr>
      <w:rFonts w:ascii="Arial" w:hAnsi="Arial"/>
      <w:sz w:val="22"/>
    </w:rPr>
  </w:style>
  <w:style w:type="character" w:customStyle="1" w:styleId="616">
    <w:name w:val="Знак Знак616"/>
    <w:uiPriority w:val="99"/>
    <w:qFormat/>
    <w:rsid w:val="00404E9D"/>
    <w:rPr>
      <w:rFonts w:ascii="Calibri" w:hAnsi="Calibri"/>
      <w:i/>
      <w:sz w:val="24"/>
    </w:rPr>
  </w:style>
  <w:style w:type="paragraph" w:customStyle="1" w:styleId="7a">
    <w:name w:val="Знак Знак Знак Знак Знак Знак7"/>
    <w:basedOn w:val="a2"/>
    <w:uiPriority w:val="99"/>
    <w:qFormat/>
    <w:rsid w:val="00404E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37">
    <w:name w:val="Основной текст 2 Знак3"/>
    <w:uiPriority w:val="99"/>
    <w:qFormat/>
    <w:rsid w:val="00404E9D"/>
    <w:rPr>
      <w:sz w:val="24"/>
    </w:rPr>
  </w:style>
  <w:style w:type="character" w:customStyle="1" w:styleId="780">
    <w:name w:val="Знак Знак78"/>
    <w:uiPriority w:val="99"/>
    <w:qFormat/>
    <w:rsid w:val="00404E9D"/>
    <w:rPr>
      <w:sz w:val="16"/>
      <w:lang w:val="ru-RU" w:eastAsia="ru-RU"/>
    </w:rPr>
  </w:style>
  <w:style w:type="character" w:customStyle="1" w:styleId="1460">
    <w:name w:val="Знак Знак146"/>
    <w:uiPriority w:val="99"/>
    <w:qFormat/>
    <w:locked/>
    <w:rsid w:val="00404E9D"/>
    <w:rPr>
      <w:b/>
      <w:sz w:val="27"/>
      <w:lang w:val="ru-RU" w:eastAsia="ru-RU"/>
    </w:rPr>
  </w:style>
  <w:style w:type="character" w:customStyle="1" w:styleId="106">
    <w:name w:val="Знак Знак106"/>
    <w:uiPriority w:val="99"/>
    <w:qFormat/>
    <w:locked/>
    <w:rsid w:val="00404E9D"/>
    <w:rPr>
      <w:sz w:val="16"/>
      <w:lang w:val="ru-RU" w:eastAsia="ru-RU"/>
    </w:rPr>
  </w:style>
  <w:style w:type="character" w:customStyle="1" w:styleId="167">
    <w:name w:val="Знак Знак167"/>
    <w:uiPriority w:val="99"/>
    <w:qFormat/>
    <w:locked/>
    <w:rsid w:val="00404E9D"/>
    <w:rPr>
      <w:b/>
      <w:caps/>
      <w:sz w:val="24"/>
      <w:lang w:val="ru-RU" w:eastAsia="ru-RU"/>
    </w:rPr>
  </w:style>
  <w:style w:type="character" w:customStyle="1" w:styleId="83">
    <w:name w:val="Знак Знак Знак8"/>
    <w:uiPriority w:val="99"/>
    <w:qFormat/>
    <w:rsid w:val="00404E9D"/>
    <w:rPr>
      <w:rFonts w:ascii="Times New Roman" w:hAnsi="Times New Roman"/>
      <w:b/>
      <w:caps/>
      <w:sz w:val="28"/>
    </w:rPr>
  </w:style>
  <w:style w:type="character" w:customStyle="1" w:styleId="256">
    <w:name w:val="Знак Знак256"/>
    <w:uiPriority w:val="99"/>
    <w:qFormat/>
    <w:rsid w:val="00404E9D"/>
    <w:rPr>
      <w:rFonts w:ascii="Times New Roman" w:hAnsi="Times New Roman"/>
      <w:b/>
      <w:sz w:val="28"/>
    </w:rPr>
  </w:style>
  <w:style w:type="character" w:customStyle="1" w:styleId="2260">
    <w:name w:val="Знак Знак226"/>
    <w:uiPriority w:val="99"/>
    <w:qFormat/>
    <w:rsid w:val="00404E9D"/>
    <w:rPr>
      <w:rFonts w:ascii="Times New Roman" w:hAnsi="Times New Roman"/>
      <w:sz w:val="24"/>
    </w:rPr>
  </w:style>
  <w:style w:type="character" w:customStyle="1" w:styleId="196">
    <w:name w:val="Знак Знак196"/>
    <w:uiPriority w:val="99"/>
    <w:qFormat/>
    <w:rsid w:val="00404E9D"/>
    <w:rPr>
      <w:rFonts w:ascii="Times New Roman" w:hAnsi="Times New Roman"/>
      <w:sz w:val="16"/>
      <w:lang w:eastAsia="ru-RU"/>
    </w:rPr>
  </w:style>
  <w:style w:type="character" w:customStyle="1" w:styleId="186">
    <w:name w:val="Знак Знак186"/>
    <w:uiPriority w:val="99"/>
    <w:qFormat/>
    <w:rsid w:val="00404E9D"/>
    <w:rPr>
      <w:rFonts w:ascii="Courier New" w:hAnsi="Courier New"/>
    </w:rPr>
  </w:style>
  <w:style w:type="character" w:customStyle="1" w:styleId="176">
    <w:name w:val="Знак Знак176"/>
    <w:uiPriority w:val="99"/>
    <w:qFormat/>
    <w:rsid w:val="00404E9D"/>
    <w:rPr>
      <w:rFonts w:ascii="Times New Roman" w:hAnsi="Times New Roman"/>
      <w:sz w:val="24"/>
    </w:rPr>
  </w:style>
  <w:style w:type="character" w:customStyle="1" w:styleId="156">
    <w:name w:val="Знак Знак156"/>
    <w:uiPriority w:val="99"/>
    <w:qFormat/>
    <w:rsid w:val="00404E9D"/>
    <w:rPr>
      <w:b/>
      <w:sz w:val="28"/>
    </w:rPr>
  </w:style>
  <w:style w:type="character" w:customStyle="1" w:styleId="416">
    <w:name w:val="Знак Знак416"/>
    <w:uiPriority w:val="99"/>
    <w:qFormat/>
    <w:locked/>
    <w:rsid w:val="00404E9D"/>
    <w:rPr>
      <w:rFonts w:ascii="Arial" w:hAnsi="Arial"/>
      <w:b/>
      <w:i/>
      <w:sz w:val="28"/>
      <w:lang w:val="ru-RU" w:eastAsia="en-US"/>
    </w:rPr>
  </w:style>
  <w:style w:type="character" w:customStyle="1" w:styleId="2370">
    <w:name w:val="Знак Знак23 Знак7"/>
    <w:uiPriority w:val="99"/>
    <w:qFormat/>
    <w:locked/>
    <w:rsid w:val="00404E9D"/>
    <w:rPr>
      <w:rFonts w:ascii="Tahoma" w:hAnsi="Tahoma"/>
      <w:sz w:val="16"/>
    </w:rPr>
  </w:style>
  <w:style w:type="paragraph" w:customStyle="1" w:styleId="84">
    <w:name w:val="Знак Знак Знак Знак Знак Знак Знак Знак Знак Знак Знак Знак Знак8"/>
    <w:basedOn w:val="a2"/>
    <w:uiPriority w:val="99"/>
    <w:qFormat/>
    <w:rsid w:val="00404E9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61">
    <w:name w:val="Знак36"/>
    <w:basedOn w:val="a2"/>
    <w:uiPriority w:val="99"/>
    <w:qFormat/>
    <w:rsid w:val="00404E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6">
    <w:name w:val="Знак Знак536"/>
    <w:uiPriority w:val="99"/>
    <w:qFormat/>
    <w:locked/>
    <w:rsid w:val="00404E9D"/>
    <w:rPr>
      <w:b/>
      <w:caps/>
      <w:sz w:val="24"/>
      <w:lang w:val="ru-RU" w:eastAsia="ru-RU"/>
    </w:rPr>
  </w:style>
  <w:style w:type="character" w:customStyle="1" w:styleId="64">
    <w:name w:val="Без интервала Знак6"/>
    <w:link w:val="affffff2"/>
    <w:uiPriority w:val="99"/>
    <w:qFormat/>
    <w:locked/>
    <w:rsid w:val="00404E9D"/>
    <w:rPr>
      <w:rFonts w:ascii="Times New Roman" w:eastAsia="Calibri" w:hAnsi="Times New Roman" w:cs="Times New Roman"/>
      <w:lang w:eastAsia="ru-RU"/>
    </w:rPr>
  </w:style>
  <w:style w:type="character" w:customStyle="1" w:styleId="466">
    <w:name w:val="Знак Знак466"/>
    <w:uiPriority w:val="99"/>
    <w:qFormat/>
    <w:locked/>
    <w:rsid w:val="00404E9D"/>
    <w:rPr>
      <w:b/>
      <w:sz w:val="27"/>
      <w:lang w:val="ru-RU" w:eastAsia="ru-RU"/>
    </w:rPr>
  </w:style>
  <w:style w:type="character" w:customStyle="1" w:styleId="486">
    <w:name w:val="Знак Знак486"/>
    <w:uiPriority w:val="99"/>
    <w:qFormat/>
    <w:locked/>
    <w:rsid w:val="00404E9D"/>
    <w:rPr>
      <w:b/>
      <w:sz w:val="27"/>
      <w:lang w:val="ru-RU" w:eastAsia="ru-RU"/>
    </w:rPr>
  </w:style>
  <w:style w:type="character" w:customStyle="1" w:styleId="446">
    <w:name w:val="Знак Знак446"/>
    <w:uiPriority w:val="99"/>
    <w:qFormat/>
    <w:locked/>
    <w:rsid w:val="00404E9D"/>
    <w:rPr>
      <w:sz w:val="24"/>
    </w:rPr>
  </w:style>
  <w:style w:type="character" w:customStyle="1" w:styleId="516">
    <w:name w:val="Знак Знак516"/>
    <w:uiPriority w:val="99"/>
    <w:qFormat/>
    <w:locked/>
    <w:rsid w:val="00404E9D"/>
    <w:rPr>
      <w:b/>
      <w:sz w:val="27"/>
      <w:lang w:val="ru-RU" w:eastAsia="ru-RU"/>
    </w:rPr>
  </w:style>
  <w:style w:type="character" w:customStyle="1" w:styleId="436">
    <w:name w:val="Знак Знак436"/>
    <w:uiPriority w:val="99"/>
    <w:qFormat/>
    <w:locked/>
    <w:rsid w:val="00404E9D"/>
    <w:rPr>
      <w:color w:val="000000"/>
      <w:sz w:val="24"/>
      <w:lang w:eastAsia="ru-RU"/>
    </w:rPr>
  </w:style>
  <w:style w:type="character" w:customStyle="1" w:styleId="426">
    <w:name w:val="Знак Знак426"/>
    <w:uiPriority w:val="99"/>
    <w:qFormat/>
    <w:rsid w:val="00404E9D"/>
    <w:rPr>
      <w:rFonts w:ascii="Times New Roman" w:hAnsi="Times New Roman"/>
      <w:sz w:val="16"/>
    </w:rPr>
  </w:style>
  <w:style w:type="character" w:customStyle="1" w:styleId="496">
    <w:name w:val="Знак Знак496"/>
    <w:uiPriority w:val="99"/>
    <w:qFormat/>
    <w:rsid w:val="00404E9D"/>
    <w:rPr>
      <w:rFonts w:ascii="Times New Roman" w:hAnsi="Times New Roman"/>
      <w:b/>
      <w:caps/>
      <w:sz w:val="24"/>
      <w:lang w:eastAsia="ru-RU"/>
    </w:rPr>
  </w:style>
  <w:style w:type="character" w:customStyle="1" w:styleId="476">
    <w:name w:val="Знак Знак476"/>
    <w:uiPriority w:val="99"/>
    <w:qFormat/>
    <w:rsid w:val="00404E9D"/>
    <w:rPr>
      <w:rFonts w:ascii="Times New Roman" w:hAnsi="Times New Roman"/>
      <w:b/>
      <w:sz w:val="27"/>
      <w:lang w:eastAsia="ru-RU"/>
    </w:rPr>
  </w:style>
  <w:style w:type="character" w:customStyle="1" w:styleId="456">
    <w:name w:val="Знак Знак456"/>
    <w:uiPriority w:val="99"/>
    <w:qFormat/>
    <w:rsid w:val="00404E9D"/>
    <w:rPr>
      <w:rFonts w:ascii="Times New Roman" w:hAnsi="Times New Roman"/>
      <w:b/>
      <w:i/>
      <w:sz w:val="26"/>
      <w:lang w:eastAsia="ru-RU"/>
    </w:rPr>
  </w:style>
  <w:style w:type="character" w:customStyle="1" w:styleId="570">
    <w:name w:val="Знак5 Знак Знак7"/>
    <w:uiPriority w:val="99"/>
    <w:qFormat/>
    <w:locked/>
    <w:rsid w:val="00404E9D"/>
    <w:rPr>
      <w:sz w:val="16"/>
    </w:rPr>
  </w:style>
  <w:style w:type="character" w:customStyle="1" w:styleId="506">
    <w:name w:val="Знак Знак506"/>
    <w:uiPriority w:val="99"/>
    <w:qFormat/>
    <w:locked/>
    <w:rsid w:val="00404E9D"/>
    <w:rPr>
      <w:b/>
      <w:sz w:val="28"/>
      <w:lang w:val="ru-RU" w:eastAsia="ru-RU"/>
    </w:rPr>
  </w:style>
  <w:style w:type="character" w:customStyle="1" w:styleId="526">
    <w:name w:val="Знак Знак526"/>
    <w:uiPriority w:val="99"/>
    <w:qFormat/>
    <w:rsid w:val="00404E9D"/>
    <w:rPr>
      <w:rFonts w:ascii="Arial" w:hAnsi="Arial"/>
      <w:b/>
      <w:i/>
      <w:sz w:val="28"/>
    </w:rPr>
  </w:style>
  <w:style w:type="character" w:customStyle="1" w:styleId="660">
    <w:name w:val="Знак6 Знак Знак6"/>
    <w:uiPriority w:val="99"/>
    <w:qFormat/>
    <w:rsid w:val="00404E9D"/>
    <w:rPr>
      <w:sz w:val="24"/>
      <w:lang w:val="ru-RU" w:eastAsia="ru-RU"/>
    </w:rPr>
  </w:style>
  <w:style w:type="character" w:customStyle="1" w:styleId="402">
    <w:name w:val="Знак Знак40 Знак"/>
    <w:uiPriority w:val="99"/>
    <w:qFormat/>
    <w:locked/>
    <w:rsid w:val="00404E9D"/>
    <w:rPr>
      <w:sz w:val="24"/>
      <w:lang w:val="ru-RU" w:eastAsia="ru-RU"/>
    </w:rPr>
  </w:style>
  <w:style w:type="character" w:customStyle="1" w:styleId="afffffffff6">
    <w:name w:val="Тело ИАК Знак"/>
    <w:link w:val="afffffffff7"/>
    <w:uiPriority w:val="99"/>
    <w:qFormat/>
    <w:locked/>
    <w:rsid w:val="00404E9D"/>
    <w:rPr>
      <w:sz w:val="28"/>
    </w:rPr>
  </w:style>
  <w:style w:type="paragraph" w:customStyle="1" w:styleId="afffffffff7">
    <w:name w:val="Тело ИАК"/>
    <w:basedOn w:val="a2"/>
    <w:link w:val="afffffffff6"/>
    <w:uiPriority w:val="99"/>
    <w:qFormat/>
    <w:rsid w:val="00404E9D"/>
    <w:pPr>
      <w:widowControl/>
      <w:snapToGrid/>
      <w:spacing w:before="0" w:after="0" w:line="288" w:lineRule="auto"/>
      <w:ind w:firstLine="720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fffffffff8">
    <w:name w:val="кадр"/>
    <w:basedOn w:val="a3"/>
    <w:uiPriority w:val="99"/>
    <w:qFormat/>
    <w:rsid w:val="00404E9D"/>
    <w:rPr>
      <w:rFonts w:cs="Times New Roman"/>
    </w:rPr>
  </w:style>
  <w:style w:type="character" w:customStyle="1" w:styleId="16">
    <w:name w:val="Оглавление 1 Знак"/>
    <w:basedOn w:val="a3"/>
    <w:link w:val="15"/>
    <w:uiPriority w:val="99"/>
    <w:qFormat/>
    <w:locked/>
    <w:rsid w:val="00404E9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96">
    <w:name w:val="Знак9"/>
    <w:basedOn w:val="a2"/>
    <w:uiPriority w:val="99"/>
    <w:qFormat/>
    <w:rsid w:val="00404E9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useradditionalinfo1">
    <w:name w:val="useradditionalinfo1"/>
    <w:basedOn w:val="a2"/>
    <w:uiPriority w:val="99"/>
    <w:qFormat/>
    <w:rsid w:val="00404E9D"/>
    <w:pPr>
      <w:widowControl/>
      <w:pBdr>
        <w:top w:val="dotted" w:sz="4" w:space="3" w:color="CCCCCC"/>
      </w:pBdr>
      <w:snapToGrid/>
      <w:spacing w:after="0"/>
    </w:pPr>
    <w:rPr>
      <w:rFonts w:eastAsia="Times New Roman"/>
      <w:szCs w:val="24"/>
    </w:rPr>
  </w:style>
  <w:style w:type="paragraph" w:customStyle="1" w:styleId="0752">
    <w:name w:val="Стиль Нумерованный список + сверху: (одинарная Авто  075 пт лини...2"/>
    <w:basedOn w:val="afff"/>
    <w:uiPriority w:val="99"/>
    <w:qFormat/>
    <w:rsid w:val="00404E9D"/>
    <w:pPr>
      <w:numPr>
        <w:numId w:val="8"/>
      </w:numPr>
      <w:tabs>
        <w:tab w:val="left" w:pos="851"/>
      </w:tabs>
      <w:ind w:hanging="511"/>
    </w:pPr>
    <w:rPr>
      <w:szCs w:val="20"/>
    </w:rPr>
  </w:style>
  <w:style w:type="paragraph" w:customStyle="1" w:styleId="0753">
    <w:name w:val="Стиль Нумерованный список + сверху: (одинарная Авто  075 пт лини...3"/>
    <w:basedOn w:val="afff"/>
    <w:uiPriority w:val="99"/>
    <w:qFormat/>
    <w:rsid w:val="00404E9D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4">
    <w:name w:val="Стиль Нумерованный список + сверху: (одинарная Авто  075 пт лини...4"/>
    <w:basedOn w:val="afff"/>
    <w:uiPriority w:val="99"/>
    <w:qFormat/>
    <w:rsid w:val="00404E9D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5">
    <w:name w:val="Стиль Нумерованный список + сверху: (одинарная Авто  075 пт лини...5"/>
    <w:basedOn w:val="afff"/>
    <w:uiPriority w:val="99"/>
    <w:qFormat/>
    <w:rsid w:val="00404E9D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8">
    <w:name w:val="Стиль Нумерованный список + сверху: (одинарная Авто  075 пт лини...8"/>
    <w:basedOn w:val="afff"/>
    <w:uiPriority w:val="99"/>
    <w:qFormat/>
    <w:rsid w:val="00404E9D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9">
    <w:name w:val="Стиль Нумерованный список + сверху: (одинарная Авто  075 пт лини...9"/>
    <w:basedOn w:val="afff"/>
    <w:uiPriority w:val="99"/>
    <w:qFormat/>
    <w:rsid w:val="00404E9D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0">
    <w:name w:val="Стиль Нумерованный список + сверху: (одинарная Авто  075 пт лини...10"/>
    <w:basedOn w:val="afff"/>
    <w:uiPriority w:val="99"/>
    <w:qFormat/>
    <w:rsid w:val="00404E9D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1">
    <w:name w:val="Стиль Нумерованный список + сверху: (одинарная Авто  075 пт лини...11"/>
    <w:basedOn w:val="afff"/>
    <w:uiPriority w:val="99"/>
    <w:qFormat/>
    <w:rsid w:val="00404E9D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character" w:customStyle="1" w:styleId="7b">
    <w:name w:val="Основной текст (7)_"/>
    <w:basedOn w:val="a3"/>
    <w:uiPriority w:val="99"/>
    <w:qFormat/>
    <w:locked/>
    <w:rsid w:val="00404E9D"/>
    <w:rPr>
      <w:rFonts w:cs="Times New Roman"/>
      <w:b/>
      <w:bCs/>
      <w:i/>
      <w:iCs/>
      <w:lang w:bidi="ar-SA"/>
    </w:rPr>
  </w:style>
  <w:style w:type="paragraph" w:customStyle="1" w:styleId="bloc">
    <w:name w:val="bloc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rdered">
    <w:name w:val="bordered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">
    <w:name w:val="fr-collapsible-toggle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collapsed">
    <w:name w:val="fr-collapsible-toggle-collapsed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group-toogle-all">
    <w:name w:val="fr-collapsible-group-toogle-all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 w:val="18"/>
      <w:szCs w:val="18"/>
    </w:rPr>
  </w:style>
  <w:style w:type="paragraph" w:customStyle="1" w:styleId="toogleboxnew">
    <w:name w:val="toogleboxnew"/>
    <w:basedOn w:val="a2"/>
    <w:uiPriority w:val="99"/>
    <w:qFormat/>
    <w:rsid w:val="00404E9D"/>
    <w:pPr>
      <w:widowControl/>
      <w:pBdr>
        <w:top w:val="single" w:sz="6" w:space="2" w:color="AAAAAA"/>
        <w:left w:val="single" w:sz="6" w:space="2" w:color="AAAAAA"/>
        <w:bottom w:val="single" w:sz="6" w:space="0" w:color="AAAAAA"/>
        <w:right w:val="single" w:sz="6" w:space="2" w:color="AAAAAA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toogleboxnewtitle">
    <w:name w:val="toogleboxnew_title"/>
    <w:basedOn w:val="a2"/>
    <w:uiPriority w:val="99"/>
    <w:qFormat/>
    <w:rsid w:val="00404E9D"/>
    <w:pPr>
      <w:widowControl/>
      <w:shd w:val="clear" w:color="auto" w:fill="EFEFE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">
    <w:name w:val="navboxnew"/>
    <w:basedOn w:val="a2"/>
    <w:uiPriority w:val="99"/>
    <w:qFormat/>
    <w:rsid w:val="00404E9D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navbar">
    <w:name w:val="navboxnew_tnavbar"/>
    <w:basedOn w:val="a2"/>
    <w:uiPriority w:val="99"/>
    <w:qFormat/>
    <w:rsid w:val="00404E9D"/>
    <w:pPr>
      <w:widowControl/>
      <w:snapToGrid/>
      <w:spacing w:beforeAutospacing="1" w:afterAutospacing="1"/>
      <w:ind w:left="-1200"/>
    </w:pPr>
    <w:rPr>
      <w:rFonts w:eastAsia="Times New Roman"/>
      <w:sz w:val="19"/>
      <w:szCs w:val="19"/>
    </w:rPr>
  </w:style>
  <w:style w:type="paragraph" w:customStyle="1" w:styleId="navboxnewoldie">
    <w:name w:val="navboxnew_oldie"/>
    <w:basedOn w:val="a2"/>
    <w:uiPriority w:val="99"/>
    <w:qFormat/>
    <w:rsid w:val="00404E9D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table">
    <w:name w:val="mw-hiero-table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outer">
    <w:name w:val="mw-hiero-outer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box">
    <w:name w:val="mw-hiero-box"/>
    <w:basedOn w:val="a2"/>
    <w:uiPriority w:val="99"/>
    <w:qFormat/>
    <w:rsid w:val="00404E9D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hidden">
    <w:name w:val="ui-helper-hidden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ui-helper-reset">
    <w:name w:val="ui-helper-reset"/>
    <w:basedOn w:val="a2"/>
    <w:uiPriority w:val="99"/>
    <w:qFormat/>
    <w:rsid w:val="00404E9D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helper-clearfix">
    <w:name w:val="ui-helper-clearfix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zfix">
    <w:name w:val="ui-helper-zfix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">
    <w:name w:val="ui-icon"/>
    <w:basedOn w:val="a2"/>
    <w:uiPriority w:val="99"/>
    <w:qFormat/>
    <w:rsid w:val="00404E9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widget-overlay">
    <w:name w:val="ui-widget-overlay"/>
    <w:basedOn w:val="a2"/>
    <w:uiPriority w:val="99"/>
    <w:qFormat/>
    <w:rsid w:val="00404E9D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">
    <w:name w:val="ui-widget"/>
    <w:basedOn w:val="a2"/>
    <w:uiPriority w:val="99"/>
    <w:qFormat/>
    <w:rsid w:val="00404E9D"/>
    <w:pPr>
      <w:widowControl/>
      <w:snapToGrid/>
      <w:spacing w:beforeAutospacing="1" w:afterAutospacing="1"/>
    </w:pPr>
    <w:rPr>
      <w:rFonts w:ascii="Arial" w:eastAsia="Times New Roman" w:hAnsi="Arial" w:cs="Arial"/>
      <w:sz w:val="19"/>
      <w:szCs w:val="19"/>
    </w:rPr>
  </w:style>
  <w:style w:type="paragraph" w:customStyle="1" w:styleId="ui-widget-content">
    <w:name w:val="ui-widget-content"/>
    <w:basedOn w:val="a2"/>
    <w:uiPriority w:val="99"/>
    <w:qFormat/>
    <w:rsid w:val="00404E9D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napToGrid/>
      <w:spacing w:beforeAutospacing="1" w:afterAutospacing="1"/>
    </w:pPr>
    <w:rPr>
      <w:rFonts w:eastAsia="Times New Roman"/>
      <w:color w:val="362B36"/>
      <w:szCs w:val="24"/>
    </w:rPr>
  </w:style>
  <w:style w:type="paragraph" w:customStyle="1" w:styleId="ui-widget-header">
    <w:name w:val="ui-widget-header"/>
    <w:basedOn w:val="a2"/>
    <w:uiPriority w:val="99"/>
    <w:qFormat/>
    <w:rsid w:val="00404E9D"/>
    <w:pPr>
      <w:widowControl/>
      <w:pBdr>
        <w:bottom w:val="single" w:sz="6" w:space="0" w:color="BBBBBB"/>
      </w:pBdr>
      <w:shd w:val="clear" w:color="auto" w:fill="FFFFFF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state-default">
    <w:name w:val="ui-state-default"/>
    <w:basedOn w:val="a2"/>
    <w:uiPriority w:val="99"/>
    <w:qFormat/>
    <w:rsid w:val="00404E9D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">
    <w:name w:val="ui-state-hover"/>
    <w:basedOn w:val="a2"/>
    <w:uiPriority w:val="99"/>
    <w:qFormat/>
    <w:rsid w:val="00404E9D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">
    <w:name w:val="ui-state-focus"/>
    <w:basedOn w:val="a2"/>
    <w:uiPriority w:val="99"/>
    <w:qFormat/>
    <w:rsid w:val="00404E9D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">
    <w:name w:val="ui-state-active"/>
    <w:basedOn w:val="a2"/>
    <w:uiPriority w:val="99"/>
    <w:qFormat/>
    <w:rsid w:val="00404E9D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">
    <w:name w:val="ui-state-highlight"/>
    <w:basedOn w:val="a2"/>
    <w:uiPriority w:val="99"/>
    <w:qFormat/>
    <w:rsid w:val="00404E9D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">
    <w:name w:val="ui-state-error"/>
    <w:basedOn w:val="a2"/>
    <w:uiPriority w:val="99"/>
    <w:qFormat/>
    <w:rsid w:val="00404E9D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">
    <w:name w:val="ui-state-error-text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">
    <w:name w:val="ui-priority-primary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">
    <w:name w:val="ui-priority-secondary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">
    <w:name w:val="ui-state-disabled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shadow">
    <w:name w:val="ui-widget-shadow"/>
    <w:basedOn w:val="a2"/>
    <w:uiPriority w:val="99"/>
    <w:qFormat/>
    <w:rsid w:val="00404E9D"/>
    <w:pPr>
      <w:widowControl/>
      <w:shd w:val="clear" w:color="auto" w:fill="000000"/>
      <w:snapToGrid/>
      <w:spacing w:before="0" w:after="0"/>
      <w:ind w:left="-105"/>
    </w:pPr>
    <w:rPr>
      <w:rFonts w:eastAsia="Times New Roman"/>
      <w:szCs w:val="24"/>
    </w:rPr>
  </w:style>
  <w:style w:type="paragraph" w:customStyle="1" w:styleId="ui-resizable-handle">
    <w:name w:val="ui-resizable-handle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ui-resizable-n">
    <w:name w:val="ui-resizable-n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">
    <w:name w:val="ui-resizable-s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e">
    <w:name w:val="ui-resizable-e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w">
    <w:name w:val="ui-resizable-w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e">
    <w:name w:val="ui-resizable-se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w">
    <w:name w:val="ui-resizable-sw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w">
    <w:name w:val="ui-resizable-nw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e">
    <w:name w:val="ui-resizable-ne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">
    <w:name w:val="ui-button"/>
    <w:basedOn w:val="a2"/>
    <w:uiPriority w:val="99"/>
    <w:qFormat/>
    <w:rsid w:val="00404E9D"/>
    <w:pPr>
      <w:widowControl/>
      <w:snapToGrid/>
      <w:spacing w:beforeAutospacing="1" w:afterAutospacing="1"/>
      <w:ind w:right="24"/>
      <w:jc w:val="center"/>
    </w:pPr>
    <w:rPr>
      <w:rFonts w:eastAsia="Times New Roman"/>
      <w:szCs w:val="24"/>
    </w:rPr>
  </w:style>
  <w:style w:type="paragraph" w:customStyle="1" w:styleId="ui-button-icon-only">
    <w:name w:val="ui-button-icon-only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icons-only">
    <w:name w:val="ui-button-icons-only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set">
    <w:name w:val="ui-buttonset"/>
    <w:basedOn w:val="a2"/>
    <w:uiPriority w:val="99"/>
    <w:qFormat/>
    <w:rsid w:val="00404E9D"/>
    <w:pPr>
      <w:widowControl/>
      <w:snapToGrid/>
      <w:spacing w:beforeAutospacing="1" w:afterAutospacing="1"/>
      <w:ind w:right="105"/>
    </w:pPr>
    <w:rPr>
      <w:rFonts w:eastAsia="Times New Roman"/>
      <w:szCs w:val="24"/>
    </w:rPr>
  </w:style>
  <w:style w:type="paragraph" w:customStyle="1" w:styleId="ui-dialog">
    <w:name w:val="ui-dialog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uggestions">
    <w:name w:val="suggestions"/>
    <w:basedOn w:val="a2"/>
    <w:uiPriority w:val="99"/>
    <w:qFormat/>
    <w:rsid w:val="00404E9D"/>
    <w:pPr>
      <w:widowControl/>
      <w:snapToGrid/>
      <w:spacing w:before="0" w:after="0"/>
      <w:ind w:right="-15"/>
    </w:pPr>
    <w:rPr>
      <w:rFonts w:eastAsia="Times New Roman"/>
      <w:szCs w:val="24"/>
    </w:rPr>
  </w:style>
  <w:style w:type="paragraph" w:customStyle="1" w:styleId="suggestions-special">
    <w:name w:val="suggestions-special"/>
    <w:basedOn w:val="a2"/>
    <w:uiPriority w:val="99"/>
    <w:qFormat/>
    <w:rsid w:val="00404E9D"/>
    <w:pPr>
      <w:widowControl/>
      <w:pBdr>
        <w:top w:val="single" w:sz="6" w:space="3" w:color="AAAAAA"/>
        <w:left w:val="single" w:sz="6" w:space="3" w:color="AAAAAA"/>
        <w:bottom w:val="single" w:sz="6" w:space="3" w:color="AAAAAA"/>
        <w:right w:val="single" w:sz="6" w:space="3" w:color="AAAAAA"/>
      </w:pBdr>
      <w:shd w:val="clear" w:color="auto" w:fill="FFFFFF"/>
      <w:snapToGrid/>
      <w:spacing w:before="0" w:after="0" w:line="300" w:lineRule="atLeast"/>
    </w:pPr>
    <w:rPr>
      <w:rFonts w:eastAsia="Times New Roman"/>
      <w:vanish/>
      <w:szCs w:val="24"/>
    </w:rPr>
  </w:style>
  <w:style w:type="paragraph" w:customStyle="1" w:styleId="suggestions-results">
    <w:name w:val="suggestions-results"/>
    <w:basedOn w:val="a2"/>
    <w:uiPriority w:val="99"/>
    <w:qFormat/>
    <w:rsid w:val="00404E9D"/>
    <w:pPr>
      <w:widowControl/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napToGrid/>
      <w:spacing w:before="0" w:after="0"/>
    </w:pPr>
    <w:rPr>
      <w:rFonts w:eastAsia="Times New Roman"/>
      <w:szCs w:val="24"/>
    </w:rPr>
  </w:style>
  <w:style w:type="paragraph" w:customStyle="1" w:styleId="suggestions-result">
    <w:name w:val="suggestions-result"/>
    <w:basedOn w:val="a2"/>
    <w:uiPriority w:val="99"/>
    <w:qFormat/>
    <w:rsid w:val="00404E9D"/>
    <w:pPr>
      <w:widowControl/>
      <w:snapToGrid/>
      <w:spacing w:before="0" w:after="0" w:line="360" w:lineRule="atLeast"/>
    </w:pPr>
    <w:rPr>
      <w:rFonts w:eastAsia="Times New Roman"/>
      <w:color w:val="000000"/>
      <w:szCs w:val="24"/>
    </w:rPr>
  </w:style>
  <w:style w:type="paragraph" w:customStyle="1" w:styleId="suggestions-result-current">
    <w:name w:val="suggestions-result-current"/>
    <w:basedOn w:val="a2"/>
    <w:uiPriority w:val="99"/>
    <w:qFormat/>
    <w:rsid w:val="00404E9D"/>
    <w:pPr>
      <w:widowControl/>
      <w:shd w:val="clear" w:color="auto" w:fill="4C59A6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autoellipsis-matched">
    <w:name w:val="autoellipsis-matched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mwembedplayer">
    <w:name w:val="mwembedplayer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oadingspinner">
    <w:name w:val="loadingspinner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imported-resource">
    <w:name w:val="mw-imported-resource"/>
    <w:basedOn w:val="a2"/>
    <w:uiPriority w:val="99"/>
    <w:qFormat/>
    <w:rsid w:val="00404E9D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kaltura-icon">
    <w:name w:val="kaltura-icon"/>
    <w:basedOn w:val="a2"/>
    <w:uiPriority w:val="99"/>
    <w:qFormat/>
    <w:rsid w:val="00404E9D"/>
    <w:pPr>
      <w:widowControl/>
      <w:snapToGrid/>
      <w:spacing w:before="30" w:afterAutospacing="1"/>
      <w:ind w:left="45"/>
    </w:pPr>
    <w:rPr>
      <w:rFonts w:eastAsia="Times New Roman"/>
      <w:szCs w:val="24"/>
    </w:rPr>
  </w:style>
  <w:style w:type="paragraph" w:customStyle="1" w:styleId="mw-fullscreen-overlay">
    <w:name w:val="mw-fullscreen-overlay"/>
    <w:basedOn w:val="a2"/>
    <w:uiPriority w:val="99"/>
    <w:qFormat/>
    <w:rsid w:val="00404E9D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">
    <w:name w:val="play-btn-large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container">
    <w:name w:val="carouselcontainer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videotitle">
    <w:name w:val="carouselvideotitle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b/>
      <w:bCs/>
      <w:color w:val="FFFFFF"/>
      <w:szCs w:val="24"/>
    </w:rPr>
  </w:style>
  <w:style w:type="paragraph" w:customStyle="1" w:styleId="carouselvideotitletext">
    <w:name w:val="carouselvideotitletext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titleduration">
    <w:name w:val="carouseltitleduration"/>
    <w:basedOn w:val="a2"/>
    <w:uiPriority w:val="99"/>
    <w:qFormat/>
    <w:rsid w:val="00404E9D"/>
    <w:pPr>
      <w:widowControl/>
      <w:shd w:val="clear" w:color="auto" w:fill="5A5A5A"/>
      <w:snapToGrid/>
      <w:spacing w:beforeAutospacing="1" w:afterAutospacing="1"/>
    </w:pPr>
    <w:rPr>
      <w:rFonts w:eastAsia="Times New Roman"/>
      <w:color w:val="D9D9D9"/>
      <w:sz w:val="20"/>
    </w:rPr>
  </w:style>
  <w:style w:type="paragraph" w:customStyle="1" w:styleId="carouselimgtitle">
    <w:name w:val="carouselimgtitle"/>
    <w:basedOn w:val="a2"/>
    <w:uiPriority w:val="99"/>
    <w:qFormat/>
    <w:rsid w:val="00404E9D"/>
    <w:pPr>
      <w:widowControl/>
      <w:snapToGrid/>
      <w:spacing w:beforeAutospacing="1" w:afterAutospacing="1"/>
      <w:jc w:val="center"/>
    </w:pPr>
    <w:rPr>
      <w:rFonts w:eastAsia="Times New Roman"/>
      <w:color w:val="FFFFFF"/>
      <w:szCs w:val="24"/>
    </w:rPr>
  </w:style>
  <w:style w:type="paragraph" w:customStyle="1" w:styleId="carouselimgduration">
    <w:name w:val="carouselimgduration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carouselprevbutton">
    <w:name w:val="carouselprevbutton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nextbutton">
    <w:name w:val="carouselnextbutton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container">
    <w:name w:val="alert-container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itle">
    <w:name w:val="alert-title"/>
    <w:basedOn w:val="a2"/>
    <w:uiPriority w:val="99"/>
    <w:qFormat/>
    <w:rsid w:val="00404E9D"/>
    <w:pPr>
      <w:widowControl/>
      <w:pBdr>
        <w:bottom w:val="single" w:sz="6" w:space="4" w:color="D1D1D1"/>
      </w:pBdr>
      <w:shd w:val="clear" w:color="auto" w:fill="E6E6E6"/>
      <w:snapToGrid/>
      <w:spacing w:beforeAutospacing="1" w:afterAutospacing="1"/>
    </w:pPr>
    <w:rPr>
      <w:rFonts w:eastAsia="Times New Roman"/>
      <w:sz w:val="21"/>
      <w:szCs w:val="21"/>
    </w:rPr>
  </w:style>
  <w:style w:type="paragraph" w:customStyle="1" w:styleId="alert-message">
    <w:name w:val="alert-message"/>
    <w:basedOn w:val="a2"/>
    <w:uiPriority w:val="99"/>
    <w:qFormat/>
    <w:rsid w:val="00404E9D"/>
    <w:pPr>
      <w:widowControl/>
      <w:snapToGrid/>
      <w:spacing w:beforeAutospacing="1" w:afterAutospacing="1"/>
      <w:jc w:val="center"/>
    </w:pPr>
    <w:rPr>
      <w:rFonts w:eastAsia="Times New Roman"/>
      <w:sz w:val="21"/>
      <w:szCs w:val="21"/>
    </w:rPr>
  </w:style>
  <w:style w:type="paragraph" w:customStyle="1" w:styleId="alert-buttons-container">
    <w:name w:val="alert-buttons-container"/>
    <w:basedOn w:val="a2"/>
    <w:uiPriority w:val="99"/>
    <w:qFormat/>
    <w:rsid w:val="00404E9D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alert-button">
    <w:name w:val="alert-button"/>
    <w:basedOn w:val="a2"/>
    <w:uiPriority w:val="99"/>
    <w:qFormat/>
    <w:rsid w:val="00404E9D"/>
    <w:pPr>
      <w:widowControl/>
      <w:shd w:val="clear" w:color="auto" w:fill="474747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plusminus-pos">
    <w:name w:val="mw-plusminus-pos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color w:val="00B000"/>
      <w:szCs w:val="24"/>
    </w:rPr>
  </w:style>
  <w:style w:type="paragraph" w:customStyle="1" w:styleId="mw-plusminus-neg">
    <w:name w:val="mw-plusminus-neg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color w:val="FF2050"/>
      <w:szCs w:val="24"/>
    </w:rPr>
  </w:style>
  <w:style w:type="paragraph" w:customStyle="1" w:styleId="mw-plusminus-null">
    <w:name w:val="mw-plusminus-null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color w:val="999999"/>
      <w:szCs w:val="24"/>
    </w:rPr>
  </w:style>
  <w:style w:type="paragraph" w:customStyle="1" w:styleId="mw-tag-markers">
    <w:name w:val="mw-tag-markers"/>
    <w:basedOn w:val="a2"/>
    <w:uiPriority w:val="99"/>
    <w:qFormat/>
    <w:rsid w:val="00404E9D"/>
    <w:pPr>
      <w:widowControl/>
      <w:snapToGrid/>
      <w:spacing w:beforeAutospacing="1" w:afterAutospacing="1"/>
    </w:pPr>
    <w:rPr>
      <w:rFonts w:ascii="Arial" w:eastAsia="Times New Roman" w:hAnsi="Arial" w:cs="Arial"/>
      <w:i/>
      <w:iCs/>
      <w:sz w:val="22"/>
      <w:szCs w:val="22"/>
    </w:rPr>
  </w:style>
  <w:style w:type="paragraph" w:customStyle="1" w:styleId="history-size">
    <w:name w:val="history-size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whatlinkshere-tools">
    <w:name w:val="mw-whatlinkshere-tools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italique">
    <w:name w:val="italique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nowrap">
    <w:name w:val="nowrap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coptions">
    <w:name w:val="rcoptions"/>
    <w:basedOn w:val="a2"/>
    <w:uiPriority w:val="99"/>
    <w:qFormat/>
    <w:rsid w:val="00404E9D"/>
    <w:pPr>
      <w:widowControl/>
      <w:pBdr>
        <w:top w:val="single" w:sz="6" w:space="0" w:color="DDDDF7"/>
        <w:left w:val="single" w:sz="48" w:space="6" w:color="DDDDF7"/>
        <w:bottom w:val="single" w:sz="6" w:space="0" w:color="DDDDF7"/>
        <w:right w:val="single" w:sz="6" w:space="6" w:color="DDDDF7"/>
      </w:pBdr>
      <w:shd w:val="clear" w:color="auto" w:fill="FFFFFF"/>
      <w:snapToGrid/>
      <w:spacing w:before="0" w:after="30"/>
    </w:pPr>
    <w:rPr>
      <w:rFonts w:eastAsia="Times New Roman"/>
      <w:szCs w:val="24"/>
    </w:rPr>
  </w:style>
  <w:style w:type="paragraph" w:customStyle="1" w:styleId="printcssonly">
    <w:name w:val="printcssonly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fieldsetlike">
    <w:name w:val="fieldsetlike"/>
    <w:basedOn w:val="a2"/>
    <w:uiPriority w:val="99"/>
    <w:qFormat/>
    <w:rsid w:val="00404E9D"/>
    <w:pPr>
      <w:widowControl/>
      <w:pBdr>
        <w:top w:val="single" w:sz="6" w:space="0" w:color="AAAAAA"/>
        <w:left w:val="single" w:sz="6" w:space="0" w:color="AAAAAA"/>
        <w:bottom w:val="single" w:sz="6" w:space="5" w:color="AAAAAA"/>
        <w:right w:val="single" w:sz="6" w:space="0" w:color="AAAAAA"/>
      </w:pBdr>
      <w:snapToGrid/>
      <w:spacing w:before="240" w:after="240"/>
      <w:jc w:val="center"/>
    </w:pPr>
    <w:rPr>
      <w:rFonts w:eastAsia="Times New Roman"/>
      <w:szCs w:val="24"/>
    </w:rPr>
  </w:style>
  <w:style w:type="paragraph" w:customStyle="1" w:styleId="homonymie">
    <w:name w:val="homonymie"/>
    <w:basedOn w:val="a2"/>
    <w:uiPriority w:val="99"/>
    <w:qFormat/>
    <w:rsid w:val="00404E9D"/>
    <w:pPr>
      <w:widowControl/>
      <w:pBdr>
        <w:bottom w:val="single" w:sz="6" w:space="6" w:color="AAAAAA"/>
      </w:pBdr>
      <w:shd w:val="clear" w:color="auto" w:fill="FFFFFF"/>
      <w:snapToGrid/>
      <w:spacing w:before="0" w:after="120"/>
    </w:pPr>
    <w:rPr>
      <w:rFonts w:eastAsia="Times New Roman"/>
      <w:i/>
      <w:iCs/>
      <w:szCs w:val="24"/>
    </w:rPr>
  </w:style>
  <w:style w:type="paragraph" w:customStyle="1" w:styleId="indicateur-langue">
    <w:name w:val="indicateur-langue"/>
    <w:basedOn w:val="a2"/>
    <w:uiPriority w:val="99"/>
    <w:qFormat/>
    <w:rsid w:val="00404E9D"/>
    <w:pPr>
      <w:widowControl/>
      <w:snapToGrid/>
      <w:spacing w:beforeAutospacing="1" w:afterAutospacing="1"/>
    </w:pPr>
    <w:rPr>
      <w:rFonts w:ascii="Courier New" w:eastAsia="Times New Roman" w:hAnsi="Courier New" w:cs="Courier New"/>
      <w:b/>
      <w:bCs/>
      <w:szCs w:val="24"/>
    </w:rPr>
  </w:style>
  <w:style w:type="paragraph" w:customStyle="1" w:styleId="romain">
    <w:name w:val="romain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mallCaps/>
      <w:szCs w:val="24"/>
    </w:rPr>
  </w:style>
  <w:style w:type="paragraph" w:customStyle="1" w:styleId="reference">
    <w:name w:val="reference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exposant">
    <w:name w:val="exposant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magiclink-isbn">
    <w:name w:val="mw-magiclink-isbn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iblist">
    <w:name w:val="biblist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norme">
    <w:name w:val="wikinorme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bibtex">
    <w:name w:val="bibtex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bd">
    <w:name w:val="isbd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o690">
    <w:name w:val="iso690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specialbib">
    <w:name w:val="specialbib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citevirgule">
    <w:name w:val="cite_virgule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sans-fond">
    <w:name w:val="boite-sans-fond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grise">
    <w:name w:val="boite-grise"/>
    <w:basedOn w:val="a2"/>
    <w:uiPriority w:val="99"/>
    <w:qFormat/>
    <w:rsid w:val="00404E9D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grave">
    <w:name w:val="bandeau-niveau-grave"/>
    <w:basedOn w:val="a2"/>
    <w:uiPriority w:val="99"/>
    <w:qFormat/>
    <w:rsid w:val="00404E9D"/>
    <w:pPr>
      <w:widowControl/>
      <w:shd w:val="clear" w:color="auto" w:fill="FFCCCC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modere">
    <w:name w:val="bandeau-niveau-modere"/>
    <w:basedOn w:val="a2"/>
    <w:uiPriority w:val="99"/>
    <w:qFormat/>
    <w:rsid w:val="00404E9D"/>
    <w:pPr>
      <w:widowControl/>
      <w:shd w:val="clear" w:color="auto" w:fill="FFEEDD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ebauche">
    <w:name w:val="bandeau-niveau-ebauche"/>
    <w:basedOn w:val="a2"/>
    <w:uiPriority w:val="99"/>
    <w:qFormat/>
    <w:rsid w:val="00404E9D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information">
    <w:name w:val="bandeau-niveau-information"/>
    <w:basedOn w:val="a2"/>
    <w:uiPriority w:val="99"/>
    <w:qFormat/>
    <w:rsid w:val="00404E9D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">
    <w:name w:val="bandeau"/>
    <w:basedOn w:val="a2"/>
    <w:uiPriority w:val="99"/>
    <w:qFormat/>
    <w:rsid w:val="00404E9D"/>
    <w:pPr>
      <w:widowControl/>
      <w:pBdr>
        <w:top w:val="single" w:sz="6" w:space="2" w:color="auto"/>
        <w:left w:val="single" w:sz="48" w:space="8" w:color="auto"/>
        <w:bottom w:val="single" w:sz="6" w:space="2" w:color="auto"/>
        <w:right w:val="single" w:sz="6" w:space="8" w:color="auto"/>
      </w:pBdr>
      <w:snapToGrid/>
      <w:spacing w:before="120" w:after="180"/>
      <w:ind w:left="1224" w:right="1224"/>
    </w:pPr>
    <w:rPr>
      <w:rFonts w:eastAsia="Times New Roman"/>
      <w:szCs w:val="24"/>
    </w:rPr>
  </w:style>
  <w:style w:type="paragraph" w:customStyle="1" w:styleId="bandeau-icone">
    <w:name w:val="bandeau-icone"/>
    <w:basedOn w:val="a2"/>
    <w:uiPriority w:val="99"/>
    <w:qFormat/>
    <w:rsid w:val="00404E9D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andeau-titre">
    <w:name w:val="bandeau-titre"/>
    <w:basedOn w:val="a2"/>
    <w:uiPriority w:val="99"/>
    <w:qFormat/>
    <w:rsid w:val="00404E9D"/>
    <w:pPr>
      <w:widowControl/>
      <w:snapToGrid/>
      <w:spacing w:beforeAutospacing="1" w:after="120" w:line="336" w:lineRule="atLeast"/>
    </w:pPr>
    <w:rPr>
      <w:rFonts w:eastAsia="Times New Roman"/>
      <w:szCs w:val="24"/>
    </w:rPr>
  </w:style>
  <w:style w:type="paragraph" w:customStyle="1" w:styleId="bandeau-texte">
    <w:name w:val="bandeau-texte"/>
    <w:basedOn w:val="a2"/>
    <w:uiPriority w:val="99"/>
    <w:qFormat/>
    <w:rsid w:val="00404E9D"/>
    <w:pPr>
      <w:widowControl/>
      <w:snapToGrid/>
      <w:spacing w:beforeAutospacing="1" w:afterAutospacing="1" w:line="288" w:lineRule="atLeast"/>
    </w:pPr>
    <w:rPr>
      <w:rFonts w:eastAsia="Times New Roman"/>
      <w:sz w:val="22"/>
      <w:szCs w:val="22"/>
    </w:rPr>
  </w:style>
  <w:style w:type="paragraph" w:customStyle="1" w:styleId="indentation">
    <w:name w:val="indentation"/>
    <w:basedOn w:val="a2"/>
    <w:uiPriority w:val="99"/>
    <w:qFormat/>
    <w:rsid w:val="00404E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loupe">
    <w:name w:val="loupe"/>
    <w:basedOn w:val="a2"/>
    <w:uiPriority w:val="99"/>
    <w:qFormat/>
    <w:rsid w:val="00404E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eneral">
    <w:name w:val="general"/>
    <w:basedOn w:val="a2"/>
    <w:uiPriority w:val="99"/>
    <w:qFormat/>
    <w:rsid w:val="00404E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ccessibilite">
    <w:name w:val="accessibilite"/>
    <w:basedOn w:val="a2"/>
    <w:uiPriority w:val="99"/>
    <w:qFormat/>
    <w:rsid w:val="00404E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or">
    <w:name w:val="etoile-or"/>
    <w:basedOn w:val="a2"/>
    <w:uiPriority w:val="99"/>
    <w:qFormat/>
    <w:rsid w:val="00404E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argent">
    <w:name w:val="etoile-argent"/>
    <w:basedOn w:val="a2"/>
    <w:uiPriority w:val="99"/>
    <w:qFormat/>
    <w:rsid w:val="00404E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ategorie">
    <w:name w:val="categorie"/>
    <w:basedOn w:val="a2"/>
    <w:uiPriority w:val="99"/>
    <w:qFormat/>
    <w:rsid w:val="00404E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recyclage">
    <w:name w:val="recyclage"/>
    <w:basedOn w:val="a2"/>
    <w:uiPriority w:val="99"/>
    <w:qFormat/>
    <w:rsid w:val="00404E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rchives">
    <w:name w:val="archives"/>
    <w:basedOn w:val="a2"/>
    <w:uiPriority w:val="99"/>
    <w:qFormat/>
    <w:rsid w:val="00404E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nflit-edition">
    <w:name w:val="conflit-edition"/>
    <w:basedOn w:val="a2"/>
    <w:uiPriority w:val="99"/>
    <w:qFormat/>
    <w:rsid w:val="00404E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ns">
    <w:name w:val="sons"/>
    <w:basedOn w:val="a2"/>
    <w:uiPriority w:val="99"/>
    <w:qFormat/>
    <w:rsid w:val="00404E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videos">
    <w:name w:val="videos"/>
    <w:basedOn w:val="a2"/>
    <w:uiPriority w:val="99"/>
    <w:qFormat/>
    <w:rsid w:val="00404E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omplet">
    <w:name w:val="incomplet"/>
    <w:basedOn w:val="a2"/>
    <w:uiPriority w:val="99"/>
    <w:qFormat/>
    <w:rsid w:val="00404E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urces">
    <w:name w:val="sources"/>
    <w:basedOn w:val="a2"/>
    <w:uiPriority w:val="99"/>
    <w:qFormat/>
    <w:rsid w:val="00404E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mportant">
    <w:name w:val="important"/>
    <w:basedOn w:val="a2"/>
    <w:uiPriority w:val="99"/>
    <w:qFormat/>
    <w:rsid w:val="00404E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n-travaux">
    <w:name w:val="en-travaux"/>
    <w:basedOn w:val="a2"/>
    <w:uiPriority w:val="99"/>
    <w:qFormat/>
    <w:rsid w:val="00404E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ubator">
    <w:name w:val="incubator"/>
    <w:basedOn w:val="a2"/>
    <w:uiPriority w:val="99"/>
    <w:qFormat/>
    <w:rsid w:val="00404E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xtension">
    <w:name w:val="extension"/>
    <w:basedOn w:val="a2"/>
    <w:uiPriority w:val="99"/>
    <w:qFormat/>
    <w:rsid w:val="00404E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pecies">
    <w:name w:val="wikispecies"/>
    <w:basedOn w:val="a2"/>
    <w:uiPriority w:val="99"/>
    <w:qFormat/>
    <w:rsid w:val="00404E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metawiki">
    <w:name w:val="metawiki"/>
    <w:basedOn w:val="a2"/>
    <w:uiPriority w:val="99"/>
    <w:qFormat/>
    <w:rsid w:val="00404E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ersity">
    <w:name w:val="wikiversity"/>
    <w:basedOn w:val="a2"/>
    <w:uiPriority w:val="99"/>
    <w:qFormat/>
    <w:rsid w:val="00404E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pedia">
    <w:name w:val="wikipedia"/>
    <w:basedOn w:val="a2"/>
    <w:uiPriority w:val="99"/>
    <w:qFormat/>
    <w:rsid w:val="00404E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books">
    <w:name w:val="wikibooks"/>
    <w:basedOn w:val="a2"/>
    <w:uiPriority w:val="99"/>
    <w:qFormat/>
    <w:rsid w:val="00404E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news">
    <w:name w:val="wikinews"/>
    <w:basedOn w:val="a2"/>
    <w:uiPriority w:val="99"/>
    <w:qFormat/>
    <w:rsid w:val="00404E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quote">
    <w:name w:val="wikiquote"/>
    <w:basedOn w:val="a2"/>
    <w:uiPriority w:val="99"/>
    <w:qFormat/>
    <w:rsid w:val="00404E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ource">
    <w:name w:val="wikisource"/>
    <w:basedOn w:val="a2"/>
    <w:uiPriority w:val="99"/>
    <w:qFormat/>
    <w:rsid w:val="00404E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mmons">
    <w:name w:val="commons"/>
    <w:basedOn w:val="a2"/>
    <w:uiPriority w:val="99"/>
    <w:qFormat/>
    <w:rsid w:val="00404E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media">
    <w:name w:val="wikimedia"/>
    <w:basedOn w:val="a2"/>
    <w:uiPriority w:val="99"/>
    <w:qFormat/>
    <w:rsid w:val="00404E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tionary">
    <w:name w:val="wiktionary"/>
    <w:basedOn w:val="a2"/>
    <w:uiPriority w:val="99"/>
    <w:qFormat/>
    <w:rsid w:val="00404E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data">
    <w:name w:val="wikidata"/>
    <w:basedOn w:val="a2"/>
    <w:uiPriority w:val="99"/>
    <w:qFormat/>
    <w:rsid w:val="00404E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oyage">
    <w:name w:val="wikivoyage"/>
    <w:basedOn w:val="a2"/>
    <w:uiPriority w:val="99"/>
    <w:qFormat/>
    <w:rsid w:val="00404E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rosse-icone">
    <w:name w:val="grosse-icone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e">
    <w:name w:val="alerte"/>
    <w:basedOn w:val="a2"/>
    <w:uiPriority w:val="99"/>
    <w:qFormat/>
    <w:rsid w:val="00404E9D"/>
    <w:pPr>
      <w:widowControl/>
      <w:shd w:val="clear" w:color="auto" w:fill="FFFFDD"/>
      <w:snapToGrid/>
      <w:spacing w:beforeAutospacing="1" w:after="96"/>
    </w:pPr>
    <w:rPr>
      <w:rFonts w:eastAsia="Times New Roman"/>
      <w:i/>
      <w:iCs/>
      <w:szCs w:val="24"/>
    </w:rPr>
  </w:style>
  <w:style w:type="paragraph" w:customStyle="1" w:styleId="grave">
    <w:name w:val="grave"/>
    <w:basedOn w:val="a2"/>
    <w:uiPriority w:val="99"/>
    <w:qFormat/>
    <w:rsid w:val="00404E9D"/>
    <w:pPr>
      <w:widowControl/>
      <w:pBdr>
        <w:top w:val="single" w:sz="6" w:space="0" w:color="FF9966"/>
        <w:left w:val="single" w:sz="6" w:space="0" w:color="FF9966"/>
        <w:bottom w:val="single" w:sz="6" w:space="0" w:color="FF9966"/>
        <w:right w:val="single" w:sz="6" w:space="0" w:color="FF9966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messagebox">
    <w:name w:val="messagebox"/>
    <w:basedOn w:val="a2"/>
    <w:uiPriority w:val="99"/>
    <w:qFormat/>
    <w:rsid w:val="00404E9D"/>
    <w:pPr>
      <w:widowControl/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9F9F9"/>
      <w:snapToGrid/>
      <w:spacing w:before="0" w:after="240"/>
      <w:jc w:val="both"/>
    </w:pPr>
    <w:rPr>
      <w:rFonts w:eastAsia="Times New Roman"/>
      <w:szCs w:val="24"/>
    </w:rPr>
  </w:style>
  <w:style w:type="paragraph" w:customStyle="1" w:styleId="vectorbox">
    <w:name w:val="vectorbox"/>
    <w:basedOn w:val="a2"/>
    <w:uiPriority w:val="99"/>
    <w:qFormat/>
    <w:rsid w:val="00404E9D"/>
    <w:pPr>
      <w:widowControl/>
      <w:pBdr>
        <w:top w:val="single" w:sz="6" w:space="0" w:color="A7D7F9"/>
        <w:left w:val="single" w:sz="6" w:space="0" w:color="A7D7F9"/>
        <w:bottom w:val="single" w:sz="6" w:space="0" w:color="A7D7F9"/>
        <w:right w:val="single" w:sz="6" w:space="0" w:color="A7D7F9"/>
      </w:pBdr>
      <w:shd w:val="clear" w:color="auto" w:fill="F5FAFF"/>
      <w:snapToGrid/>
      <w:spacing w:before="0" w:after="240"/>
    </w:pPr>
    <w:rPr>
      <w:rFonts w:eastAsia="Times New Roman"/>
      <w:szCs w:val="24"/>
    </w:rPr>
  </w:style>
  <w:style w:type="paragraph" w:customStyle="1" w:styleId="bandeau-portail-element">
    <w:name w:val="bandeau-portail-element"/>
    <w:basedOn w:val="a2"/>
    <w:uiPriority w:val="99"/>
    <w:qFormat/>
    <w:rsid w:val="00404E9D"/>
    <w:pPr>
      <w:widowControl/>
      <w:snapToGrid/>
      <w:spacing w:beforeAutospacing="1" w:afterAutospacing="1"/>
      <w:ind w:left="360" w:right="360"/>
    </w:pPr>
    <w:rPr>
      <w:rFonts w:eastAsia="Times New Roman"/>
      <w:szCs w:val="24"/>
    </w:rPr>
  </w:style>
  <w:style w:type="paragraph" w:customStyle="1" w:styleId="bandeau-portail-icone">
    <w:name w:val="bandeau-portail-icone"/>
    <w:basedOn w:val="a2"/>
    <w:uiPriority w:val="99"/>
    <w:qFormat/>
    <w:rsid w:val="00404E9D"/>
    <w:pPr>
      <w:widowControl/>
      <w:snapToGrid/>
      <w:spacing w:beforeAutospacing="1" w:afterAutospacing="1"/>
      <w:ind w:right="120"/>
    </w:pPr>
    <w:rPr>
      <w:rFonts w:eastAsia="Times New Roman"/>
      <w:szCs w:val="24"/>
    </w:rPr>
  </w:style>
  <w:style w:type="paragraph" w:customStyle="1" w:styleId="bandeau-portail-texte">
    <w:name w:val="bandeau-portail-texte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exemple">
    <w:name w:val="exemple"/>
    <w:basedOn w:val="a2"/>
    <w:uiPriority w:val="99"/>
    <w:qFormat/>
    <w:rsid w:val="00404E9D"/>
    <w:pPr>
      <w:widowControl/>
      <w:pBdr>
        <w:top w:val="dashed" w:sz="6" w:space="6" w:color="ADD8E6"/>
        <w:left w:val="dashed" w:sz="6" w:space="6" w:color="ADD8E6"/>
        <w:bottom w:val="dashed" w:sz="6" w:space="6" w:color="ADD8E6"/>
        <w:right w:val="dashed" w:sz="6" w:space="6" w:color="ADD8E6"/>
      </w:pBdr>
      <w:shd w:val="clear" w:color="auto" w:fill="FFFFFF"/>
      <w:snapToGrid/>
      <w:spacing w:before="120" w:after="120"/>
      <w:ind w:left="120" w:right="120"/>
    </w:pPr>
    <w:rPr>
      <w:rFonts w:eastAsia="Times New Roman"/>
      <w:szCs w:val="24"/>
    </w:rPr>
  </w:style>
  <w:style w:type="paragraph" w:customStyle="1" w:styleId="avanceboite">
    <w:name w:val="avance_boite"/>
    <w:basedOn w:val="a2"/>
    <w:uiPriority w:val="99"/>
    <w:qFormat/>
    <w:rsid w:val="00404E9D"/>
    <w:pPr>
      <w:widowControl/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D3D3D3"/>
      <w:snapToGrid/>
      <w:spacing w:before="0" w:after="0"/>
    </w:pPr>
    <w:rPr>
      <w:rFonts w:eastAsia="Times New Roman"/>
      <w:szCs w:val="24"/>
    </w:rPr>
  </w:style>
  <w:style w:type="paragraph" w:customStyle="1" w:styleId="avancebarre">
    <w:name w:val="avance_barre"/>
    <w:basedOn w:val="a2"/>
    <w:uiPriority w:val="99"/>
    <w:qFormat/>
    <w:rsid w:val="00404E9D"/>
    <w:pPr>
      <w:widowControl/>
      <w:shd w:val="clear" w:color="auto" w:fill="A0A0FF"/>
      <w:snapToGrid/>
      <w:spacing w:before="0" w:after="0"/>
    </w:pPr>
    <w:rPr>
      <w:rFonts w:eastAsia="Times New Roman"/>
      <w:szCs w:val="24"/>
    </w:rPr>
  </w:style>
  <w:style w:type="paragraph" w:customStyle="1" w:styleId="avancetexte">
    <w:name w:val="avance_texte"/>
    <w:basedOn w:val="a2"/>
    <w:uiPriority w:val="99"/>
    <w:qFormat/>
    <w:rsid w:val="00404E9D"/>
    <w:pPr>
      <w:widowControl/>
      <w:snapToGrid/>
      <w:spacing w:before="0" w:after="0" w:line="240" w:lineRule="atLeast"/>
      <w:jc w:val="center"/>
    </w:pPr>
    <w:rPr>
      <w:rFonts w:eastAsia="Times New Roman"/>
      <w:sz w:val="21"/>
      <w:szCs w:val="21"/>
    </w:rPr>
  </w:style>
  <w:style w:type="paragraph" w:customStyle="1" w:styleId="mw-lag-warn-normal">
    <w:name w:val="mw-lag-warn-normal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mw-alerte">
    <w:name w:val="mw-alerte"/>
    <w:basedOn w:val="a2"/>
    <w:uiPriority w:val="99"/>
    <w:qFormat/>
    <w:rsid w:val="00404E9D"/>
    <w:pPr>
      <w:widowControl/>
      <w:pBdr>
        <w:top w:val="single" w:sz="12" w:space="0" w:color="FF8C00"/>
        <w:left w:val="single" w:sz="12" w:space="0" w:color="FF8C00"/>
        <w:bottom w:val="single" w:sz="12" w:space="0" w:color="FF8C00"/>
        <w:right w:val="single" w:sz="12" w:space="0" w:color="FF8C00"/>
      </w:pBdr>
      <w:shd w:val="clear" w:color="auto" w:fill="FAEBD7"/>
      <w:snapToGrid/>
      <w:spacing w:beforeAutospacing="1" w:afterAutospacing="1"/>
    </w:pPr>
    <w:rPr>
      <w:rFonts w:eastAsia="Times New Roman"/>
      <w:szCs w:val="24"/>
    </w:rPr>
  </w:style>
  <w:style w:type="paragraph" w:customStyle="1" w:styleId="mw-toolbox">
    <w:name w:val="mw-toolbox"/>
    <w:basedOn w:val="a2"/>
    <w:uiPriority w:val="99"/>
    <w:qFormat/>
    <w:rsid w:val="00404E9D"/>
    <w:pPr>
      <w:widowControl/>
      <w:pBdr>
        <w:top w:val="single" w:sz="6" w:space="3" w:color="B8B8B8"/>
        <w:left w:val="single" w:sz="6" w:space="12" w:color="B8B8B8"/>
        <w:bottom w:val="single" w:sz="6" w:space="3" w:color="B8B8B8"/>
        <w:right w:val="single" w:sz="6" w:space="12" w:color="B8B8B8"/>
      </w:pBdr>
      <w:shd w:val="clear" w:color="auto" w:fill="F8F8F8"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toggle">
    <w:name w:val="navboxtoggle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toggle">
    <w:name w:val="navtoggle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alternance">
    <w:name w:val="alternance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ternance2">
    <w:name w:val="alternance2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">
    <w:name w:val="infobox"/>
    <w:basedOn w:val="a2"/>
    <w:uiPriority w:val="99"/>
    <w:qFormat/>
    <w:rsid w:val="00404E9D"/>
    <w:pPr>
      <w:widowControl/>
      <w:shd w:val="clear" w:color="auto" w:fill="EEEEEE"/>
      <w:snapToGrid/>
      <w:spacing w:before="0" w:after="120"/>
      <w:ind w:left="240"/>
    </w:pPr>
    <w:rPr>
      <w:rFonts w:eastAsia="Times New Roman"/>
      <w:color w:val="000000"/>
      <w:sz w:val="23"/>
      <w:szCs w:val="23"/>
    </w:rPr>
  </w:style>
  <w:style w:type="paragraph" w:customStyle="1" w:styleId="globegris">
    <w:name w:val="globegris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ssistant">
    <w:name w:val="assistant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eadergris">
    <w:name w:val="headergris"/>
    <w:basedOn w:val="a2"/>
    <w:uiPriority w:val="99"/>
    <w:qFormat/>
    <w:rsid w:val="00404E9D"/>
    <w:pPr>
      <w:widowControl/>
      <w:pBdr>
        <w:top w:val="single" w:sz="6" w:space="2" w:color="A3B0BF"/>
        <w:left w:val="single" w:sz="6" w:space="5" w:color="A3B0BF"/>
        <w:bottom w:val="single" w:sz="6" w:space="2" w:color="A3B0BF"/>
        <w:right w:val="single" w:sz="6" w:space="5" w:color="A3B0BF"/>
      </w:pBdr>
      <w:shd w:val="clear" w:color="auto" w:fill="F0F0F0"/>
      <w:snapToGrid/>
      <w:spacing w:before="0" w:after="0"/>
    </w:pPr>
    <w:rPr>
      <w:rFonts w:eastAsia="Times New Roman"/>
      <w:b/>
      <w:bCs/>
      <w:color w:val="000000"/>
      <w:sz w:val="29"/>
      <w:szCs w:val="29"/>
    </w:rPr>
  </w:style>
  <w:style w:type="paragraph" w:customStyle="1" w:styleId="cadregris">
    <w:name w:val="cadregris"/>
    <w:basedOn w:val="a2"/>
    <w:uiPriority w:val="99"/>
    <w:qFormat/>
    <w:rsid w:val="00404E9D"/>
    <w:pPr>
      <w:widowControl/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CFCFC"/>
      <w:snapToGrid/>
      <w:spacing w:beforeAutospacing="1" w:after="144"/>
    </w:pPr>
    <w:rPr>
      <w:rFonts w:eastAsia="Times New Roman"/>
      <w:szCs w:val="24"/>
    </w:rPr>
  </w:style>
  <w:style w:type="paragraph" w:customStyle="1" w:styleId="accueilcadrelien">
    <w:name w:val="accueil_cadre_lien"/>
    <w:basedOn w:val="a2"/>
    <w:uiPriority w:val="99"/>
    <w:qFormat/>
    <w:rsid w:val="00404E9D"/>
    <w:pPr>
      <w:widowControl/>
      <w:snapToGrid/>
      <w:spacing w:beforeAutospacing="1" w:afterAutospacing="1"/>
      <w:ind w:right="120"/>
      <w:jc w:val="right"/>
    </w:pPr>
    <w:rPr>
      <w:rFonts w:eastAsia="Times New Roman"/>
      <w:sz w:val="15"/>
      <w:szCs w:val="15"/>
    </w:rPr>
  </w:style>
  <w:style w:type="paragraph" w:customStyle="1" w:styleId="geo-default">
    <w:name w:val="geo-default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nondefault">
    <w:name w:val="geo-nondefault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geo-dms">
    <w:name w:val="geo-dms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dec">
    <w:name w:val="geo-dec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multi-punct">
    <w:name w:val="geo-multi-punct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v2">
    <w:name w:val="infobox_v2"/>
    <w:basedOn w:val="a2"/>
    <w:uiPriority w:val="99"/>
    <w:qFormat/>
    <w:rsid w:val="00404E9D"/>
    <w:pPr>
      <w:widowControl/>
      <w:pBdr>
        <w:top w:val="single" w:sz="6" w:space="1" w:color="AAAAAA"/>
        <w:left w:val="single" w:sz="6" w:space="1" w:color="AAAAAA"/>
        <w:bottom w:val="single" w:sz="6" w:space="1" w:color="AAAAAA"/>
        <w:right w:val="single" w:sz="6" w:space="1" w:color="AAAAAA"/>
      </w:pBdr>
      <w:shd w:val="clear" w:color="auto" w:fill="F9F9F9"/>
      <w:snapToGrid/>
      <w:spacing w:before="0" w:after="120" w:line="264" w:lineRule="atLeast"/>
      <w:ind w:left="240"/>
    </w:pPr>
    <w:rPr>
      <w:rFonts w:eastAsia="Times New Roman"/>
      <w:color w:val="000000"/>
      <w:sz w:val="22"/>
      <w:szCs w:val="22"/>
    </w:rPr>
  </w:style>
  <w:style w:type="paragraph" w:customStyle="1" w:styleId="taxoboxv3">
    <w:name w:val="taxobox_v3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">
    <w:name w:val="degrade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rev">
    <w:name w:val="degrade_rev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">
    <w:name w:val="ombre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pale">
    <w:name w:val="ombre_pale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">
    <w:name w:val="ombre_bl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pale">
    <w:name w:val="ombre_blpale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">
    <w:name w:val="ombre_rg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pale">
    <w:name w:val="ombre_rgpale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idden">
    <w:name w:val="hidden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inema-bandeau">
    <w:name w:val="cinema-bandeau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textarea-protected">
    <w:name w:val="mw-textarea-protected"/>
    <w:basedOn w:val="a2"/>
    <w:uiPriority w:val="99"/>
    <w:qFormat/>
    <w:rsid w:val="00404E9D"/>
    <w:pPr>
      <w:widowControl/>
      <w:pBdr>
        <w:top w:val="single" w:sz="12" w:space="0" w:color="FF0000"/>
        <w:left w:val="single" w:sz="12" w:space="0" w:color="FF0000"/>
        <w:bottom w:val="single" w:sz="12" w:space="0" w:color="FF0000"/>
        <w:right w:val="single" w:sz="12" w:space="0" w:color="FF0000"/>
      </w:pBdr>
      <w:snapToGrid/>
      <w:spacing w:beforeAutospacing="1" w:afterAutospacing="1"/>
    </w:pPr>
    <w:rPr>
      <w:rFonts w:eastAsia="Times New Roman"/>
      <w:color w:val="000080"/>
      <w:szCs w:val="24"/>
    </w:rPr>
  </w:style>
  <w:style w:type="paragraph" w:customStyle="1" w:styleId="wikimagpictofond">
    <w:name w:val="wikimag_picto_fond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magtitre">
    <w:name w:val="wikimag_titre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large">
    <w:name w:val="ui-button-large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content">
    <w:name w:val="fr-collapsible-content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">
    <w:name w:val="navboxnew_title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sub">
    <w:name w:val="navboxnew_titlesub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">
    <w:name w:val="navboxnew_cell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">
    <w:name w:val="navboxnew_th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">
    <w:name w:val="impair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air">
    <w:name w:val="pair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">
    <w:name w:val="navboxnew_banner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">
    <w:name w:val="navboxnew_image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row">
    <w:name w:val="navboxnew_row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e">
    <w:name w:val="navboxnew_ie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">
    <w:name w:val="navboxnew_inline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">
    <w:name w:val="ui-button-text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">
    <w:name w:val="ui-dialog-titlebar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">
    <w:name w:val="ui-dialog-title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">
    <w:name w:val="ui-dialog-titlebar-close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content">
    <w:name w:val="ui-dialog-content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">
    <w:name w:val="ui-dialog-buttonpane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keyboard">
    <w:name w:val="fr-collapsible-toggle-keyboard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last">
    <w:name w:val="navboxnew_last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">
    <w:name w:val="special-label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query">
    <w:name w:val="special-query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hover">
    <w:name w:val="special-hover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specialpage-summary">
    <w:name w:val="mw-specialpage-summary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like">
    <w:name w:val="legendlike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textlike">
    <w:name w:val="legendtextlike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">
    <w:name w:val="scrollbar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">
    <w:name w:val="scrollbarcontainer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">
    <w:name w:val="magnify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image">
    <w:name w:val="infoboximage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soustitre">
    <w:name w:val="infoboxsoustitre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atitude">
    <w:name w:val="latitude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">
    <w:name w:val="entete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edia">
    <w:name w:val="media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mage">
    <w:name w:val="thumbimage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">
    <w:name w:val="thumbinner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">
    <w:name w:val="thumb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">
    <w:name w:val="thumbcaption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">
    <w:name w:val="legend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age2">
    <w:name w:val="image2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r">
    <w:name w:val="hr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ar">
    <w:name w:val="navbar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evbloc">
    <w:name w:val="prev_bloc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">
    <w:name w:val="next_bloc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">
    <w:name w:val="img_toogle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">
    <w:name w:val="a_toogle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point">
    <w:name w:val="geopoint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itre">
    <w:name w:val="titre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-closethick">
    <w:name w:val="ui-icon-closethick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">
    <w:name w:val="taxobox_classification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normal">
    <w:name w:val="rnormal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ext">
    <w:name w:val="alert-text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regardsactu">
    <w:name w:val="regards_actu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geshi">
    <w:name w:val="mw-geshi"/>
    <w:basedOn w:val="a2"/>
    <w:uiPriority w:val="99"/>
    <w:qFormat/>
    <w:rsid w:val="00404E9D"/>
    <w:pPr>
      <w:widowControl/>
      <w:snapToGrid/>
      <w:spacing w:beforeAutospacing="1" w:afterAutospacing="1"/>
    </w:pPr>
    <w:rPr>
      <w:rFonts w:ascii="Courier New" w:eastAsia="Times New Roman" w:hAnsi="Courier New" w:cs="Courier New"/>
      <w:szCs w:val="24"/>
    </w:rPr>
  </w:style>
  <w:style w:type="paragraph" w:customStyle="1" w:styleId="fr-collapsible-content1">
    <w:name w:val="fr-collapsible-content1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1">
    <w:name w:val="fr-collapsible-toggle1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2">
    <w:name w:val="fr-collapsible-toggle2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3">
    <w:name w:val="fr-collapsible-toggle3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1">
    <w:name w:val="navboxnew_title1"/>
    <w:basedOn w:val="a2"/>
    <w:uiPriority w:val="99"/>
    <w:qFormat/>
    <w:rsid w:val="00404E9D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1">
    <w:name w:val="navboxnew_titlesub1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2">
    <w:name w:val="fr-collapsible-content2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cell1">
    <w:name w:val="navboxnew_cell1"/>
    <w:basedOn w:val="a2"/>
    <w:uiPriority w:val="99"/>
    <w:qFormat/>
    <w:rsid w:val="00404E9D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th1">
    <w:name w:val="navboxnew_th1"/>
    <w:basedOn w:val="a2"/>
    <w:uiPriority w:val="99"/>
    <w:qFormat/>
    <w:rsid w:val="00404E9D"/>
    <w:pPr>
      <w:widowControl/>
      <w:pBdr>
        <w:right w:val="single" w:sz="12" w:space="9" w:color="F9F9F9"/>
      </w:pBdr>
      <w:shd w:val="clear" w:color="auto" w:fill="DDDDFF"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navboxnewlast1">
    <w:name w:val="navboxnew_last1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1">
    <w:name w:val="impair1"/>
    <w:basedOn w:val="a2"/>
    <w:uiPriority w:val="99"/>
    <w:qFormat/>
    <w:rsid w:val="00404E9D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pair1">
    <w:name w:val="pair1"/>
    <w:basedOn w:val="a2"/>
    <w:uiPriority w:val="99"/>
    <w:qFormat/>
    <w:rsid w:val="00404E9D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1">
    <w:name w:val="navboxnew_banner1"/>
    <w:basedOn w:val="a2"/>
    <w:uiPriority w:val="99"/>
    <w:qFormat/>
    <w:rsid w:val="00404E9D"/>
    <w:pPr>
      <w:widowControl/>
      <w:shd w:val="clear" w:color="auto" w:fill="DDDDFF"/>
      <w:snapToGrid/>
      <w:spacing w:before="0" w:after="30"/>
      <w:jc w:val="center"/>
    </w:pPr>
    <w:rPr>
      <w:rFonts w:eastAsia="Times New Roman"/>
      <w:szCs w:val="24"/>
    </w:rPr>
  </w:style>
  <w:style w:type="paragraph" w:customStyle="1" w:styleId="navboxnewimage1">
    <w:name w:val="navboxnew_image1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2">
    <w:name w:val="navboxnew_cell2"/>
    <w:basedOn w:val="a2"/>
    <w:uiPriority w:val="99"/>
    <w:qFormat/>
    <w:rsid w:val="00404E9D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ie1">
    <w:name w:val="navboxnew_ie1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2">
    <w:name w:val="navboxnew_title2"/>
    <w:basedOn w:val="a2"/>
    <w:uiPriority w:val="99"/>
    <w:qFormat/>
    <w:rsid w:val="00404E9D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2">
    <w:name w:val="navboxnew_banner2"/>
    <w:basedOn w:val="a2"/>
    <w:uiPriority w:val="99"/>
    <w:qFormat/>
    <w:rsid w:val="00404E9D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2">
    <w:name w:val="navboxnew_th2"/>
    <w:basedOn w:val="a2"/>
    <w:uiPriority w:val="99"/>
    <w:qFormat/>
    <w:rsid w:val="00404E9D"/>
    <w:pPr>
      <w:widowControl/>
      <w:shd w:val="clear" w:color="auto" w:fill="B3D9B3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3">
    <w:name w:val="navboxnew_title3"/>
    <w:basedOn w:val="a2"/>
    <w:uiPriority w:val="99"/>
    <w:qFormat/>
    <w:rsid w:val="00404E9D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3">
    <w:name w:val="navboxnew_banner3"/>
    <w:basedOn w:val="a2"/>
    <w:uiPriority w:val="99"/>
    <w:qFormat/>
    <w:rsid w:val="00404E9D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3">
    <w:name w:val="navboxnew_th3"/>
    <w:basedOn w:val="a2"/>
    <w:uiPriority w:val="99"/>
    <w:qFormat/>
    <w:rsid w:val="00404E9D"/>
    <w:pPr>
      <w:widowControl/>
      <w:shd w:val="clear" w:color="auto" w:fill="E7F2FF"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4">
    <w:name w:val="fr-collapsible-toggle4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4">
    <w:name w:val="navboxnew_title4"/>
    <w:basedOn w:val="a2"/>
    <w:uiPriority w:val="99"/>
    <w:qFormat/>
    <w:rsid w:val="00404E9D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2">
    <w:name w:val="navboxnew_titlesub2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3">
    <w:name w:val="fr-collapsible-content3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row1">
    <w:name w:val="navboxnew_row1"/>
    <w:basedOn w:val="a2"/>
    <w:uiPriority w:val="99"/>
    <w:qFormat/>
    <w:rsid w:val="00404E9D"/>
    <w:pPr>
      <w:widowControl/>
      <w:shd w:val="clear" w:color="auto" w:fill="DDD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4">
    <w:name w:val="navboxnew_th4"/>
    <w:basedOn w:val="a2"/>
    <w:uiPriority w:val="99"/>
    <w:qFormat/>
    <w:rsid w:val="00404E9D"/>
    <w:pPr>
      <w:widowControl/>
      <w:pBdr>
        <w:top w:val="single" w:sz="12" w:space="0" w:color="F9F9F9"/>
      </w:pBdr>
      <w:snapToGrid/>
      <w:spacing w:beforeAutospacing="1" w:afterAutospacing="1"/>
      <w:jc w:val="center"/>
    </w:pPr>
    <w:rPr>
      <w:rFonts w:eastAsia="Times New Roman"/>
      <w:b/>
      <w:bCs/>
      <w:szCs w:val="24"/>
    </w:rPr>
  </w:style>
  <w:style w:type="paragraph" w:customStyle="1" w:styleId="navboxnewie2">
    <w:name w:val="navboxnew_ie2"/>
    <w:basedOn w:val="a2"/>
    <w:uiPriority w:val="99"/>
    <w:qFormat/>
    <w:rsid w:val="00404E9D"/>
    <w:pPr>
      <w:widowControl/>
      <w:pBdr>
        <w:left w:val="single" w:sz="12" w:space="0" w:color="F9F9F9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1">
    <w:name w:val="navboxnew_inline1"/>
    <w:basedOn w:val="a2"/>
    <w:uiPriority w:val="99"/>
    <w:qFormat/>
    <w:rsid w:val="00404E9D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2">
    <w:name w:val="navboxnew_inline2"/>
    <w:basedOn w:val="a2"/>
    <w:uiPriority w:val="99"/>
    <w:qFormat/>
    <w:rsid w:val="00404E9D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2">
    <w:name w:val="navboxnew_image2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navboxnewbanner4">
    <w:name w:val="navboxnew_banner4"/>
    <w:basedOn w:val="a2"/>
    <w:uiPriority w:val="99"/>
    <w:qFormat/>
    <w:rsid w:val="00404E9D"/>
    <w:pPr>
      <w:widowControl/>
      <w:shd w:val="clear" w:color="auto" w:fill="CCCCFF"/>
      <w:snapToGrid/>
      <w:spacing w:before="30" w:after="0"/>
      <w:jc w:val="center"/>
    </w:pPr>
    <w:rPr>
      <w:rFonts w:eastAsia="Times New Roman"/>
      <w:szCs w:val="24"/>
    </w:rPr>
  </w:style>
  <w:style w:type="paragraph" w:customStyle="1" w:styleId="navboxnew1">
    <w:name w:val="navboxnew1"/>
    <w:basedOn w:val="a2"/>
    <w:uiPriority w:val="99"/>
    <w:qFormat/>
    <w:rsid w:val="00404E9D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1">
    <w:name w:val="play-btn-large1"/>
    <w:basedOn w:val="a2"/>
    <w:uiPriority w:val="99"/>
    <w:qFormat/>
    <w:rsid w:val="00404E9D"/>
    <w:pPr>
      <w:widowControl/>
      <w:snapToGrid/>
      <w:spacing w:before="0" w:afterAutospacing="1"/>
      <w:ind w:left="-525"/>
    </w:pPr>
    <w:rPr>
      <w:rFonts w:eastAsia="Times New Roman"/>
      <w:szCs w:val="24"/>
    </w:rPr>
  </w:style>
  <w:style w:type="paragraph" w:customStyle="1" w:styleId="ui-widget1">
    <w:name w:val="ui-widget1"/>
    <w:basedOn w:val="a2"/>
    <w:uiPriority w:val="99"/>
    <w:qFormat/>
    <w:rsid w:val="00404E9D"/>
    <w:pPr>
      <w:widowControl/>
      <w:snapToGrid/>
      <w:spacing w:beforeAutospacing="1" w:afterAutospacing="1"/>
    </w:pPr>
    <w:rPr>
      <w:rFonts w:ascii="Arial" w:eastAsia="Times New Roman" w:hAnsi="Arial" w:cs="Arial"/>
      <w:szCs w:val="24"/>
    </w:rPr>
  </w:style>
  <w:style w:type="paragraph" w:customStyle="1" w:styleId="ui-state-default1">
    <w:name w:val="ui-state-default1"/>
    <w:basedOn w:val="a2"/>
    <w:uiPriority w:val="99"/>
    <w:qFormat/>
    <w:rsid w:val="00404E9D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default2">
    <w:name w:val="ui-state-default2"/>
    <w:basedOn w:val="a2"/>
    <w:uiPriority w:val="99"/>
    <w:qFormat/>
    <w:rsid w:val="00404E9D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1">
    <w:name w:val="ui-state-hover1"/>
    <w:basedOn w:val="a2"/>
    <w:uiPriority w:val="99"/>
    <w:qFormat/>
    <w:rsid w:val="00404E9D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hover2">
    <w:name w:val="ui-state-hover2"/>
    <w:basedOn w:val="a2"/>
    <w:uiPriority w:val="99"/>
    <w:qFormat/>
    <w:rsid w:val="00404E9D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1">
    <w:name w:val="ui-state-focus1"/>
    <w:basedOn w:val="a2"/>
    <w:uiPriority w:val="99"/>
    <w:qFormat/>
    <w:rsid w:val="00404E9D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2">
    <w:name w:val="ui-state-focus2"/>
    <w:basedOn w:val="a2"/>
    <w:uiPriority w:val="99"/>
    <w:qFormat/>
    <w:rsid w:val="00404E9D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1">
    <w:name w:val="ui-state-active1"/>
    <w:basedOn w:val="a2"/>
    <w:uiPriority w:val="99"/>
    <w:qFormat/>
    <w:rsid w:val="00404E9D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active2">
    <w:name w:val="ui-state-active2"/>
    <w:basedOn w:val="a2"/>
    <w:uiPriority w:val="99"/>
    <w:qFormat/>
    <w:rsid w:val="00404E9D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1">
    <w:name w:val="ui-state-highlight1"/>
    <w:basedOn w:val="a2"/>
    <w:uiPriority w:val="99"/>
    <w:qFormat/>
    <w:rsid w:val="00404E9D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highlight2">
    <w:name w:val="ui-state-highlight2"/>
    <w:basedOn w:val="a2"/>
    <w:uiPriority w:val="99"/>
    <w:qFormat/>
    <w:rsid w:val="00404E9D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1">
    <w:name w:val="ui-state-error1"/>
    <w:basedOn w:val="a2"/>
    <w:uiPriority w:val="99"/>
    <w:qFormat/>
    <w:rsid w:val="00404E9D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2">
    <w:name w:val="ui-state-error2"/>
    <w:basedOn w:val="a2"/>
    <w:uiPriority w:val="99"/>
    <w:qFormat/>
    <w:rsid w:val="00404E9D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1">
    <w:name w:val="ui-state-error-text1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2">
    <w:name w:val="ui-state-error-text2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1">
    <w:name w:val="ui-priority-primary1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primary2">
    <w:name w:val="ui-priority-primary2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1">
    <w:name w:val="ui-priority-secondary1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priority-secondary2">
    <w:name w:val="ui-priority-secondary2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1">
    <w:name w:val="ui-state-disabled1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2">
    <w:name w:val="ui-state-disabled2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">
    <w:name w:val="ui-icon1"/>
    <w:basedOn w:val="a2"/>
    <w:uiPriority w:val="99"/>
    <w:qFormat/>
    <w:rsid w:val="00404E9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2">
    <w:name w:val="ui-icon2"/>
    <w:basedOn w:val="a2"/>
    <w:uiPriority w:val="99"/>
    <w:qFormat/>
    <w:rsid w:val="00404E9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3">
    <w:name w:val="ui-icon3"/>
    <w:basedOn w:val="a2"/>
    <w:uiPriority w:val="99"/>
    <w:qFormat/>
    <w:rsid w:val="00404E9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4">
    <w:name w:val="ui-icon4"/>
    <w:basedOn w:val="a2"/>
    <w:uiPriority w:val="99"/>
    <w:qFormat/>
    <w:rsid w:val="00404E9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5">
    <w:name w:val="ui-icon5"/>
    <w:basedOn w:val="a2"/>
    <w:uiPriority w:val="99"/>
    <w:qFormat/>
    <w:rsid w:val="00404E9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6">
    <w:name w:val="ui-icon6"/>
    <w:basedOn w:val="a2"/>
    <w:uiPriority w:val="99"/>
    <w:qFormat/>
    <w:rsid w:val="00404E9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7">
    <w:name w:val="ui-icon7"/>
    <w:basedOn w:val="a2"/>
    <w:uiPriority w:val="99"/>
    <w:qFormat/>
    <w:rsid w:val="00404E9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8">
    <w:name w:val="ui-icon8"/>
    <w:basedOn w:val="a2"/>
    <w:uiPriority w:val="99"/>
    <w:qFormat/>
    <w:rsid w:val="00404E9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9">
    <w:name w:val="ui-icon9"/>
    <w:basedOn w:val="a2"/>
    <w:uiPriority w:val="99"/>
    <w:qFormat/>
    <w:rsid w:val="00404E9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resizable-handle1">
    <w:name w:val="ui-resizable-handle1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resizable-handle2">
    <w:name w:val="ui-resizable-handle2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button-text1">
    <w:name w:val="ui-button-text1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2">
    <w:name w:val="ui-button-text2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3">
    <w:name w:val="ui-button-text3"/>
    <w:basedOn w:val="a2"/>
    <w:uiPriority w:val="99"/>
    <w:qFormat/>
    <w:rsid w:val="00404E9D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4">
    <w:name w:val="ui-button-text4"/>
    <w:basedOn w:val="a2"/>
    <w:uiPriority w:val="99"/>
    <w:qFormat/>
    <w:rsid w:val="00404E9D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5">
    <w:name w:val="ui-button-text5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6">
    <w:name w:val="ui-button-text6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7">
    <w:name w:val="ui-button-text7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0">
    <w:name w:val="ui-icon10"/>
    <w:basedOn w:val="a2"/>
    <w:uiPriority w:val="99"/>
    <w:qFormat/>
    <w:rsid w:val="00404E9D"/>
    <w:pPr>
      <w:widowControl/>
      <w:snapToGrid/>
      <w:spacing w:before="0" w:afterAutospacing="1"/>
      <w:ind w:left="-120" w:firstLine="7343"/>
    </w:pPr>
    <w:rPr>
      <w:rFonts w:eastAsia="Times New Roman"/>
      <w:szCs w:val="24"/>
    </w:rPr>
  </w:style>
  <w:style w:type="paragraph" w:customStyle="1" w:styleId="ui-icon11">
    <w:name w:val="ui-icon11"/>
    <w:basedOn w:val="a2"/>
    <w:uiPriority w:val="99"/>
    <w:qFormat/>
    <w:rsid w:val="00404E9D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2">
    <w:name w:val="ui-icon12"/>
    <w:basedOn w:val="a2"/>
    <w:uiPriority w:val="99"/>
    <w:qFormat/>
    <w:rsid w:val="00404E9D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3">
    <w:name w:val="ui-icon13"/>
    <w:basedOn w:val="a2"/>
    <w:uiPriority w:val="99"/>
    <w:qFormat/>
    <w:rsid w:val="00404E9D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4">
    <w:name w:val="ui-icon14"/>
    <w:basedOn w:val="a2"/>
    <w:uiPriority w:val="99"/>
    <w:qFormat/>
    <w:rsid w:val="00404E9D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5">
    <w:name w:val="ui-icon15"/>
    <w:basedOn w:val="a2"/>
    <w:uiPriority w:val="99"/>
    <w:qFormat/>
    <w:rsid w:val="00404E9D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button1">
    <w:name w:val="ui-button1"/>
    <w:basedOn w:val="a2"/>
    <w:uiPriority w:val="99"/>
    <w:qFormat/>
    <w:rsid w:val="00404E9D"/>
    <w:pPr>
      <w:widowControl/>
      <w:snapToGrid/>
      <w:spacing w:beforeAutospacing="1" w:afterAutospacing="1"/>
      <w:ind w:right="-72"/>
      <w:jc w:val="center"/>
    </w:pPr>
    <w:rPr>
      <w:rFonts w:eastAsia="Times New Roman"/>
      <w:szCs w:val="24"/>
    </w:rPr>
  </w:style>
  <w:style w:type="paragraph" w:customStyle="1" w:styleId="ui-button2">
    <w:name w:val="ui-button2"/>
    <w:basedOn w:val="a2"/>
    <w:uiPriority w:val="99"/>
    <w:qFormat/>
    <w:rsid w:val="00404E9D"/>
    <w:pPr>
      <w:widowControl/>
      <w:pBdr>
        <w:top w:val="single" w:sz="6" w:space="0" w:color="A6A6A6"/>
        <w:left w:val="single" w:sz="6" w:space="0" w:color="A6A6A6"/>
        <w:bottom w:val="single" w:sz="6" w:space="0" w:color="A6A6A6"/>
        <w:right w:val="single" w:sz="6" w:space="0" w:color="A6A6A6"/>
      </w:pBdr>
      <w:shd w:val="clear" w:color="auto" w:fill="F2F2F2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3">
    <w:name w:val="ui-button3"/>
    <w:basedOn w:val="a2"/>
    <w:uiPriority w:val="99"/>
    <w:qFormat/>
    <w:rsid w:val="00404E9D"/>
    <w:pPr>
      <w:widowControl/>
      <w:pBdr>
        <w:top w:val="single" w:sz="6" w:space="0" w:color="6E7273"/>
        <w:left w:val="single" w:sz="6" w:space="0" w:color="6E7273"/>
        <w:bottom w:val="single" w:sz="6" w:space="0" w:color="6E7273"/>
        <w:right w:val="single" w:sz="6" w:space="0" w:color="6E7273"/>
      </w:pBdr>
      <w:shd w:val="clear" w:color="auto" w:fill="E1E1E1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-large1">
    <w:name w:val="ui-button-large1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6">
    <w:name w:val="ui-icon16"/>
    <w:basedOn w:val="a2"/>
    <w:uiPriority w:val="99"/>
    <w:qFormat/>
    <w:rsid w:val="00404E9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7">
    <w:name w:val="ui-icon17"/>
    <w:basedOn w:val="a2"/>
    <w:uiPriority w:val="99"/>
    <w:qFormat/>
    <w:rsid w:val="00404E9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8">
    <w:name w:val="ui-icon18"/>
    <w:basedOn w:val="a2"/>
    <w:uiPriority w:val="99"/>
    <w:qFormat/>
    <w:rsid w:val="00404E9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9">
    <w:name w:val="ui-icon19"/>
    <w:basedOn w:val="a2"/>
    <w:uiPriority w:val="99"/>
    <w:qFormat/>
    <w:rsid w:val="00404E9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dialog-titlebar1">
    <w:name w:val="ui-dialog-titlebar1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1">
    <w:name w:val="ui-dialog-title1"/>
    <w:basedOn w:val="a2"/>
    <w:uiPriority w:val="99"/>
    <w:qFormat/>
    <w:rsid w:val="00404E9D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1">
    <w:name w:val="ui-dialog-titlebar-close1"/>
    <w:basedOn w:val="a2"/>
    <w:uiPriority w:val="99"/>
    <w:qFormat/>
    <w:rsid w:val="00404E9D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2">
    <w:name w:val="ui-dialog-titlebar-close2"/>
    <w:basedOn w:val="a2"/>
    <w:uiPriority w:val="99"/>
    <w:qFormat/>
    <w:rsid w:val="00404E9D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content1">
    <w:name w:val="ui-dialog-content1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1">
    <w:name w:val="ui-dialog-buttonpane1"/>
    <w:basedOn w:val="a2"/>
    <w:uiPriority w:val="99"/>
    <w:qFormat/>
    <w:rsid w:val="00404E9D"/>
    <w:pPr>
      <w:widowControl/>
      <w:snapToGrid/>
      <w:spacing w:before="120" w:after="0"/>
    </w:pPr>
    <w:rPr>
      <w:rFonts w:eastAsia="Times New Roman"/>
      <w:szCs w:val="24"/>
    </w:rPr>
  </w:style>
  <w:style w:type="paragraph" w:customStyle="1" w:styleId="ui-resizable-se1">
    <w:name w:val="ui-resizable-se1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3">
    <w:name w:val="ui-dialog-titlebar-close3"/>
    <w:basedOn w:val="a2"/>
    <w:uiPriority w:val="99"/>
    <w:qFormat/>
    <w:rsid w:val="00404E9D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2">
    <w:name w:val="ui-dialog-titlebar2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header1">
    <w:name w:val="ui-widget-header1"/>
    <w:basedOn w:val="a2"/>
    <w:uiPriority w:val="99"/>
    <w:qFormat/>
    <w:rsid w:val="00404E9D"/>
    <w:pPr>
      <w:widowControl/>
      <w:pBdr>
        <w:bottom w:val="single" w:sz="6" w:space="0" w:color="BBBBBB"/>
      </w:pBdr>
      <w:shd w:val="clear" w:color="auto" w:fill="F0F0F0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icon-closethick1">
    <w:name w:val="ui-icon-closethick1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2">
    <w:name w:val="ui-dialog-buttonpane2"/>
    <w:basedOn w:val="a2"/>
    <w:uiPriority w:val="99"/>
    <w:qFormat/>
    <w:rsid w:val="00404E9D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special-label1">
    <w:name w:val="special-label1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color w:val="808080"/>
      <w:szCs w:val="24"/>
    </w:rPr>
  </w:style>
  <w:style w:type="paragraph" w:customStyle="1" w:styleId="special-query1">
    <w:name w:val="special-query1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i/>
      <w:iCs/>
      <w:color w:val="000000"/>
      <w:szCs w:val="24"/>
    </w:rPr>
  </w:style>
  <w:style w:type="paragraph" w:customStyle="1" w:styleId="special-hover1">
    <w:name w:val="special-hover1"/>
    <w:basedOn w:val="a2"/>
    <w:uiPriority w:val="99"/>
    <w:qFormat/>
    <w:rsid w:val="00404E9D"/>
    <w:pPr>
      <w:widowControl/>
      <w:shd w:val="clear" w:color="auto" w:fill="C0C0C0"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2">
    <w:name w:val="special-label2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special-query2">
    <w:name w:val="special-query2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specialpage-summary1">
    <w:name w:val="mw-specialpage-summary1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editsection1">
    <w:name w:val="editsection1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 w:val="20"/>
    </w:rPr>
  </w:style>
  <w:style w:type="paragraph" w:customStyle="1" w:styleId="mw-headline1">
    <w:name w:val="mw-headline1"/>
    <w:basedOn w:val="a2"/>
    <w:uiPriority w:val="99"/>
    <w:qFormat/>
    <w:rsid w:val="00404E9D"/>
    <w:pPr>
      <w:widowControl/>
      <w:snapToGrid/>
      <w:spacing w:beforeAutospacing="1" w:afterAutospacing="1"/>
      <w:ind w:right="72"/>
    </w:pPr>
    <w:rPr>
      <w:rFonts w:eastAsia="Times New Roman"/>
      <w:szCs w:val="24"/>
    </w:rPr>
  </w:style>
  <w:style w:type="paragraph" w:customStyle="1" w:styleId="legendlike1">
    <w:name w:val="legendlike1"/>
    <w:basedOn w:val="a2"/>
    <w:uiPriority w:val="99"/>
    <w:qFormat/>
    <w:rsid w:val="00404E9D"/>
    <w:pPr>
      <w:widowControl/>
      <w:snapToGrid/>
      <w:spacing w:before="0" w:afterAutospacing="1"/>
    </w:pPr>
    <w:rPr>
      <w:rFonts w:eastAsia="Times New Roman"/>
      <w:szCs w:val="24"/>
    </w:rPr>
  </w:style>
  <w:style w:type="paragraph" w:customStyle="1" w:styleId="legendtextlike1">
    <w:name w:val="legendtextlike1"/>
    <w:basedOn w:val="a2"/>
    <w:uiPriority w:val="99"/>
    <w:qFormat/>
    <w:rsid w:val="00404E9D"/>
    <w:pPr>
      <w:widowControl/>
      <w:shd w:val="clear" w:color="auto" w:fill="FFFFFF"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1">
    <w:name w:val="scrollbar1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1">
    <w:name w:val="scrollbarcontainer1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1">
    <w:name w:val="magnify1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image1">
    <w:name w:val="infoboximage1"/>
    <w:basedOn w:val="a2"/>
    <w:uiPriority w:val="99"/>
    <w:qFormat/>
    <w:rsid w:val="00404E9D"/>
    <w:pPr>
      <w:widowControl/>
      <w:shd w:val="clear" w:color="auto" w:fill="FFFFFF"/>
      <w:snapToGrid/>
      <w:spacing w:before="0" w:afterAutospacing="1"/>
      <w:jc w:val="center"/>
    </w:pPr>
    <w:rPr>
      <w:rFonts w:eastAsia="Times New Roman"/>
      <w:color w:val="000000"/>
      <w:szCs w:val="24"/>
    </w:rPr>
  </w:style>
  <w:style w:type="paragraph" w:customStyle="1" w:styleId="infoboxsoustitre1">
    <w:name w:val="infoboxsoustitre1"/>
    <w:basedOn w:val="a2"/>
    <w:uiPriority w:val="99"/>
    <w:qFormat/>
    <w:rsid w:val="00404E9D"/>
    <w:pPr>
      <w:widowControl/>
      <w:snapToGrid/>
      <w:spacing w:beforeAutospacing="1" w:afterAutospacing="1" w:line="480" w:lineRule="auto"/>
      <w:jc w:val="center"/>
    </w:pPr>
    <w:rPr>
      <w:rFonts w:eastAsia="Times New Roman"/>
      <w:b/>
      <w:bCs/>
      <w:color w:val="000000"/>
      <w:sz w:val="28"/>
      <w:szCs w:val="28"/>
    </w:rPr>
  </w:style>
  <w:style w:type="paragraph" w:customStyle="1" w:styleId="latitude1">
    <w:name w:val="latitude1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1">
    <w:name w:val="entete1"/>
    <w:basedOn w:val="a2"/>
    <w:uiPriority w:val="99"/>
    <w:qFormat/>
    <w:rsid w:val="00404E9D"/>
    <w:pPr>
      <w:widowControl/>
      <w:snapToGrid/>
      <w:spacing w:beforeAutospacing="1" w:afterAutospacing="1" w:line="288" w:lineRule="atLeast"/>
      <w:jc w:val="center"/>
    </w:pPr>
    <w:rPr>
      <w:rFonts w:eastAsia="Times New Roman"/>
      <w:b/>
      <w:bCs/>
      <w:color w:val="000000"/>
      <w:sz w:val="36"/>
      <w:szCs w:val="36"/>
    </w:rPr>
  </w:style>
  <w:style w:type="paragraph" w:customStyle="1" w:styleId="media1">
    <w:name w:val="media1"/>
    <w:basedOn w:val="a2"/>
    <w:uiPriority w:val="99"/>
    <w:qFormat/>
    <w:rsid w:val="00404E9D"/>
    <w:pPr>
      <w:widowControl/>
      <w:snapToGrid/>
      <w:spacing w:beforeAutospacing="1" w:afterAutospacing="1"/>
      <w:jc w:val="center"/>
    </w:pPr>
    <w:rPr>
      <w:rFonts w:eastAsia="Times New Roman"/>
      <w:b/>
      <w:bCs/>
      <w:color w:val="000000"/>
      <w:szCs w:val="24"/>
    </w:rPr>
  </w:style>
  <w:style w:type="paragraph" w:customStyle="1" w:styleId="entete2">
    <w:name w:val="entete2"/>
    <w:basedOn w:val="a2"/>
    <w:uiPriority w:val="99"/>
    <w:qFormat/>
    <w:rsid w:val="00404E9D"/>
    <w:pPr>
      <w:widowControl/>
      <w:pBdr>
        <w:top w:val="single" w:sz="12" w:space="2" w:color="DFEDFF"/>
        <w:left w:val="single" w:sz="12" w:space="0" w:color="DFEDFF"/>
        <w:bottom w:val="single" w:sz="12" w:space="2" w:color="DFEDFF"/>
        <w:right w:val="single" w:sz="12" w:space="0" w:color="DFEDFF"/>
      </w:pBdr>
      <w:shd w:val="clear" w:color="auto" w:fill="DFEDFF"/>
      <w:snapToGrid/>
      <w:spacing w:before="0" w:after="150" w:line="264" w:lineRule="atLeast"/>
      <w:jc w:val="center"/>
    </w:pPr>
    <w:rPr>
      <w:rFonts w:eastAsia="Times New Roman"/>
      <w:b/>
      <w:bCs/>
      <w:sz w:val="34"/>
      <w:szCs w:val="34"/>
    </w:rPr>
  </w:style>
  <w:style w:type="paragraph" w:customStyle="1" w:styleId="thumbimage1">
    <w:name w:val="thumbimage1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1">
    <w:name w:val="thumbinner1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1">
    <w:name w:val="thumb1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1">
    <w:name w:val="thumbcaption1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legend1">
    <w:name w:val="legend1"/>
    <w:basedOn w:val="a2"/>
    <w:uiPriority w:val="99"/>
    <w:qFormat/>
    <w:rsid w:val="00404E9D"/>
    <w:pPr>
      <w:widowControl/>
      <w:snapToGrid/>
      <w:spacing w:before="75" w:after="120"/>
      <w:jc w:val="center"/>
    </w:pPr>
    <w:rPr>
      <w:rFonts w:eastAsia="Times New Roman"/>
      <w:sz w:val="22"/>
      <w:szCs w:val="22"/>
    </w:rPr>
  </w:style>
  <w:style w:type="paragraph" w:customStyle="1" w:styleId="image21">
    <w:name w:val="image21"/>
    <w:basedOn w:val="a2"/>
    <w:uiPriority w:val="99"/>
    <w:qFormat/>
    <w:rsid w:val="00404E9D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loc1">
    <w:name w:val="bloc1"/>
    <w:basedOn w:val="a2"/>
    <w:uiPriority w:val="99"/>
    <w:qFormat/>
    <w:rsid w:val="00404E9D"/>
    <w:pPr>
      <w:widowControl/>
      <w:shd w:val="clear" w:color="auto" w:fill="DFEDFF"/>
      <w:snapToGrid/>
      <w:spacing w:before="75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bordered1">
    <w:name w:val="bordered1"/>
    <w:basedOn w:val="a2"/>
    <w:uiPriority w:val="99"/>
    <w:qFormat/>
    <w:rsid w:val="00404E9D"/>
    <w:pPr>
      <w:widowControl/>
      <w:pBdr>
        <w:top w:val="single" w:sz="6" w:space="0" w:color="DFEDFF"/>
        <w:bottom w:val="single" w:sz="6" w:space="0" w:color="DFEDFF"/>
      </w:pBdr>
      <w:snapToGrid/>
      <w:spacing w:before="0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hr1">
    <w:name w:val="hr1"/>
    <w:basedOn w:val="a2"/>
    <w:uiPriority w:val="99"/>
    <w:qFormat/>
    <w:rsid w:val="00404E9D"/>
    <w:pPr>
      <w:widowControl/>
      <w:shd w:val="clear" w:color="auto" w:fill="DFEDFF"/>
      <w:snapToGrid/>
      <w:spacing w:before="75" w:after="75" w:line="15" w:lineRule="atLeast"/>
    </w:pPr>
    <w:rPr>
      <w:rFonts w:eastAsia="Times New Roman"/>
      <w:sz w:val="2"/>
      <w:szCs w:val="2"/>
    </w:rPr>
  </w:style>
  <w:style w:type="paragraph" w:customStyle="1" w:styleId="navbar1">
    <w:name w:val="navbar1"/>
    <w:basedOn w:val="a2"/>
    <w:uiPriority w:val="99"/>
    <w:qFormat/>
    <w:rsid w:val="00404E9D"/>
    <w:pPr>
      <w:widowControl/>
      <w:snapToGrid/>
      <w:spacing w:before="0" w:after="0"/>
      <w:jc w:val="right"/>
    </w:pPr>
    <w:rPr>
      <w:rFonts w:eastAsia="Times New Roman"/>
      <w:sz w:val="19"/>
      <w:szCs w:val="19"/>
    </w:rPr>
  </w:style>
  <w:style w:type="paragraph" w:customStyle="1" w:styleId="prevbloc1">
    <w:name w:val="prev_bloc1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1">
    <w:name w:val="next_bloc1"/>
    <w:basedOn w:val="a2"/>
    <w:uiPriority w:val="99"/>
    <w:qFormat/>
    <w:rsid w:val="00404E9D"/>
    <w:pPr>
      <w:widowControl/>
      <w:snapToGrid/>
      <w:spacing w:beforeAutospacing="1" w:afterAutospacing="1"/>
      <w:jc w:val="right"/>
    </w:pPr>
    <w:rPr>
      <w:rFonts w:eastAsia="Times New Roman"/>
      <w:szCs w:val="24"/>
    </w:rPr>
  </w:style>
  <w:style w:type="paragraph" w:customStyle="1" w:styleId="entete3">
    <w:name w:val="entete3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loc2">
    <w:name w:val="bloc2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1">
    <w:name w:val="taxobox_classification1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rnormal1">
    <w:name w:val="rnormal1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1">
    <w:name w:val="img_toogle1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1">
    <w:name w:val="a_toogle1"/>
    <w:basedOn w:val="a2"/>
    <w:uiPriority w:val="99"/>
    <w:qFormat/>
    <w:rsid w:val="00404E9D"/>
    <w:pPr>
      <w:widowControl/>
      <w:snapToGrid/>
      <w:spacing w:beforeAutospacing="1" w:afterAutospacing="1"/>
      <w:jc w:val="center"/>
    </w:pPr>
    <w:rPr>
      <w:rFonts w:eastAsia="Times New Roman"/>
      <w:sz w:val="23"/>
      <w:szCs w:val="23"/>
    </w:rPr>
  </w:style>
  <w:style w:type="paragraph" w:customStyle="1" w:styleId="geopoint1">
    <w:name w:val="geopoint1"/>
    <w:basedOn w:val="a2"/>
    <w:uiPriority w:val="99"/>
    <w:qFormat/>
    <w:rsid w:val="00404E9D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0000"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thumbinner2">
    <w:name w:val="thumbinner2"/>
    <w:basedOn w:val="a2"/>
    <w:uiPriority w:val="99"/>
    <w:qFormat/>
    <w:rsid w:val="00404E9D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titre1">
    <w:name w:val="titre1"/>
    <w:basedOn w:val="a2"/>
    <w:uiPriority w:val="99"/>
    <w:qFormat/>
    <w:rsid w:val="00404E9D"/>
    <w:pPr>
      <w:widowControl/>
      <w:snapToGrid/>
      <w:spacing w:before="48" w:after="48"/>
      <w:jc w:val="center"/>
    </w:pPr>
    <w:rPr>
      <w:rFonts w:eastAsia="Times New Roman"/>
      <w:szCs w:val="24"/>
    </w:rPr>
  </w:style>
  <w:style w:type="paragraph" w:customStyle="1" w:styleId="e6e73">
    <w:name w:val="¶e6e7аголовок 3"/>
    <w:basedOn w:val="a2"/>
    <w:next w:val="a2"/>
    <w:uiPriority w:val="99"/>
    <w:qFormat/>
    <w:rsid w:val="00404E9D"/>
    <w:pPr>
      <w:keepNext/>
      <w:tabs>
        <w:tab w:val="left" w:pos="794"/>
      </w:tabs>
      <w:spacing w:before="0" w:after="0"/>
      <w:ind w:left="794" w:hanging="397"/>
    </w:pPr>
    <w:rPr>
      <w:rFonts w:ascii="Arial" w:eastAsia="Times New Roman" w:hAnsi="Arial"/>
      <w:lang w:val="en-US"/>
    </w:rPr>
  </w:style>
  <w:style w:type="paragraph" w:customStyle="1" w:styleId="Normalnormal">
    <w:name w:val="Normal.normal"/>
    <w:uiPriority w:val="99"/>
    <w:qFormat/>
    <w:rsid w:val="00404E9D"/>
    <w:pPr>
      <w:keepNext/>
      <w:autoSpaceDE w:val="0"/>
      <w:autoSpaceDN w:val="0"/>
      <w:adjustRightInd w:val="0"/>
      <w:spacing w:before="283" w:after="170" w:line="240" w:lineRule="auto"/>
      <w:ind w:firstLine="567"/>
      <w:jc w:val="both"/>
    </w:pPr>
    <w:rPr>
      <w:rFonts w:ascii="PragmaticaCTT" w:eastAsia="Times New Roman" w:hAnsi="PragmaticaCTT" w:cs="PragmaticaCTT"/>
      <w:b/>
      <w:bCs/>
      <w:i/>
      <w:iCs/>
      <w:sz w:val="20"/>
      <w:szCs w:val="20"/>
      <w:lang w:eastAsia="ru-RU"/>
    </w:rPr>
  </w:style>
  <w:style w:type="paragraph" w:customStyle="1" w:styleId="l2">
    <w:name w:val="l2"/>
    <w:basedOn w:val="a2"/>
    <w:uiPriority w:val="99"/>
    <w:qFormat/>
    <w:rsid w:val="00404E9D"/>
    <w:pPr>
      <w:widowControl/>
      <w:suppressAutoHyphens/>
      <w:snapToGrid/>
      <w:spacing w:before="280" w:after="280"/>
    </w:pPr>
    <w:rPr>
      <w:rFonts w:eastAsia="Times New Roman"/>
      <w:szCs w:val="24"/>
      <w:lang w:eastAsia="ar-SA"/>
    </w:rPr>
  </w:style>
  <w:style w:type="paragraph" w:customStyle="1" w:styleId="l1">
    <w:name w:val="l1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9">
    <w:name w:val="Подпись к таблице_"/>
    <w:basedOn w:val="a3"/>
    <w:link w:val="afffffffffa"/>
    <w:uiPriority w:val="99"/>
    <w:qFormat/>
    <w:locked/>
    <w:rsid w:val="00404E9D"/>
    <w:rPr>
      <w:rFonts w:cs="Times New Roman"/>
      <w:sz w:val="17"/>
      <w:szCs w:val="17"/>
      <w:shd w:val="clear" w:color="auto" w:fill="FFFFFF"/>
    </w:rPr>
  </w:style>
  <w:style w:type="paragraph" w:customStyle="1" w:styleId="afffffffffa">
    <w:name w:val="Подпись к таблице"/>
    <w:basedOn w:val="a2"/>
    <w:link w:val="afffffffff9"/>
    <w:uiPriority w:val="99"/>
    <w:qFormat/>
    <w:rsid w:val="00404E9D"/>
    <w:pPr>
      <w:widowControl/>
      <w:shd w:val="clear" w:color="auto" w:fill="FFFFFF"/>
      <w:snapToGrid/>
      <w:spacing w:before="0" w:after="0" w:line="235" w:lineRule="exact"/>
      <w:ind w:firstLine="1400"/>
    </w:pPr>
    <w:rPr>
      <w:rFonts w:asciiTheme="minorHAnsi" w:eastAsiaTheme="minorHAnsi" w:hAnsiTheme="minorHAnsi"/>
      <w:sz w:val="17"/>
      <w:szCs w:val="17"/>
      <w:lang w:eastAsia="en-US"/>
    </w:rPr>
  </w:style>
  <w:style w:type="character" w:customStyle="1" w:styleId="6d">
    <w:name w:val="Основной текст (6)_"/>
    <w:basedOn w:val="a3"/>
    <w:link w:val="6e"/>
    <w:uiPriority w:val="99"/>
    <w:qFormat/>
    <w:locked/>
    <w:rsid w:val="00404E9D"/>
    <w:rPr>
      <w:rFonts w:cs="Times New Roman"/>
      <w:sz w:val="14"/>
      <w:szCs w:val="14"/>
      <w:shd w:val="clear" w:color="auto" w:fill="FFFFFF"/>
    </w:rPr>
  </w:style>
  <w:style w:type="paragraph" w:customStyle="1" w:styleId="6e">
    <w:name w:val="Основной текст (6)"/>
    <w:basedOn w:val="a2"/>
    <w:link w:val="6d"/>
    <w:uiPriority w:val="99"/>
    <w:qFormat/>
    <w:rsid w:val="00404E9D"/>
    <w:pPr>
      <w:widowControl/>
      <w:shd w:val="clear" w:color="auto" w:fill="FFFFFF"/>
      <w:snapToGrid/>
      <w:spacing w:before="0" w:after="0" w:line="240" w:lineRule="atLeast"/>
      <w:jc w:val="both"/>
    </w:pPr>
    <w:rPr>
      <w:rFonts w:asciiTheme="minorHAnsi" w:eastAsiaTheme="minorHAnsi" w:hAnsiTheme="minorHAnsi"/>
      <w:sz w:val="14"/>
      <w:szCs w:val="14"/>
      <w:lang w:eastAsia="en-US"/>
    </w:rPr>
  </w:style>
  <w:style w:type="paragraph" w:customStyle="1" w:styleId="3fe">
    <w:name w:val="Заголовок 3 уровня"/>
    <w:basedOn w:val="afffff0"/>
    <w:uiPriority w:val="99"/>
    <w:qFormat/>
    <w:rsid w:val="00404E9D"/>
    <w:pPr>
      <w:ind w:firstLine="0"/>
      <w:jc w:val="center"/>
    </w:pPr>
    <w:rPr>
      <w:b/>
    </w:rPr>
  </w:style>
  <w:style w:type="character" w:customStyle="1" w:styleId="nameautor4">
    <w:name w:val="name_autor4"/>
    <w:uiPriority w:val="99"/>
    <w:qFormat/>
    <w:rsid w:val="00404E9D"/>
    <w:rPr>
      <w:sz w:val="22"/>
    </w:rPr>
  </w:style>
  <w:style w:type="character" w:customStyle="1" w:styleId="useremail">
    <w:name w:val="useremail"/>
    <w:uiPriority w:val="99"/>
    <w:qFormat/>
    <w:rsid w:val="00404E9D"/>
    <w:rPr>
      <w:b/>
      <w:color w:val="555555"/>
    </w:rPr>
  </w:style>
  <w:style w:type="character" w:customStyle="1" w:styleId="sel1">
    <w:name w:val="sel1"/>
    <w:basedOn w:val="a3"/>
    <w:uiPriority w:val="99"/>
    <w:qFormat/>
    <w:rsid w:val="00404E9D"/>
    <w:rPr>
      <w:rFonts w:cs="Times New Roman"/>
      <w:shd w:val="clear" w:color="auto" w:fill="000000"/>
    </w:rPr>
  </w:style>
  <w:style w:type="character" w:customStyle="1" w:styleId="1fffff">
    <w:name w:val="Основной текст + Курсив1"/>
    <w:basedOn w:val="a3"/>
    <w:uiPriority w:val="99"/>
    <w:qFormat/>
    <w:rsid w:val="00404E9D"/>
    <w:rPr>
      <w:rFonts w:ascii="SimSun" w:eastAsia="SimSun" w:hAnsi="SimSun" w:cs="Times New Roman"/>
      <w:i/>
      <w:iCs/>
      <w:lang w:val="ru-RU" w:eastAsia="zh-CN" w:bidi="ar-SA"/>
    </w:rPr>
  </w:style>
  <w:style w:type="character" w:customStyle="1" w:styleId="4f0">
    <w:name w:val="Основной текст + Полужирный4"/>
    <w:basedOn w:val="a3"/>
    <w:uiPriority w:val="99"/>
    <w:qFormat/>
    <w:rsid w:val="00404E9D"/>
    <w:rPr>
      <w:rFonts w:ascii="Times New Roman" w:hAnsi="Times New Roman" w:cs="Times New Roman"/>
      <w:b/>
      <w:bCs/>
      <w:i/>
      <w:iCs/>
      <w:spacing w:val="0"/>
      <w:sz w:val="20"/>
      <w:szCs w:val="20"/>
    </w:rPr>
  </w:style>
  <w:style w:type="character" w:customStyle="1" w:styleId="sel11">
    <w:name w:val="sel11"/>
    <w:basedOn w:val="a3"/>
    <w:uiPriority w:val="99"/>
    <w:qFormat/>
    <w:rsid w:val="00404E9D"/>
    <w:rPr>
      <w:rFonts w:cs="Times New Roman"/>
      <w:b/>
      <w:bCs/>
    </w:rPr>
  </w:style>
  <w:style w:type="character" w:customStyle="1" w:styleId="bodyouter">
    <w:name w:val="body_outer"/>
    <w:basedOn w:val="a3"/>
    <w:uiPriority w:val="99"/>
    <w:qFormat/>
    <w:rsid w:val="00404E9D"/>
    <w:rPr>
      <w:rFonts w:cs="Times New Roman"/>
    </w:rPr>
  </w:style>
  <w:style w:type="character" w:customStyle="1" w:styleId="at3">
    <w:name w:val="at3"/>
    <w:basedOn w:val="a3"/>
    <w:uiPriority w:val="99"/>
    <w:qFormat/>
    <w:rsid w:val="00404E9D"/>
    <w:rPr>
      <w:rFonts w:cs="Times New Roman"/>
      <w:b/>
      <w:bCs/>
      <w:i/>
      <w:iCs/>
      <w:color w:val="00008B"/>
      <w:u w:val="single"/>
    </w:rPr>
  </w:style>
  <w:style w:type="character" w:customStyle="1" w:styleId="21f1">
    <w:name w:val="Знак2 Знак Знак1"/>
    <w:uiPriority w:val="99"/>
    <w:qFormat/>
    <w:locked/>
    <w:rsid w:val="00404E9D"/>
    <w:rPr>
      <w:b/>
      <w:sz w:val="27"/>
      <w:lang w:val="ru-RU" w:eastAsia="ru-RU"/>
    </w:rPr>
  </w:style>
  <w:style w:type="character" w:customStyle="1" w:styleId="ilad">
    <w:name w:val="il_ad"/>
    <w:basedOn w:val="a3"/>
    <w:uiPriority w:val="99"/>
    <w:qFormat/>
    <w:rsid w:val="00404E9D"/>
    <w:rPr>
      <w:rFonts w:cs="Times New Roman"/>
    </w:rPr>
  </w:style>
  <w:style w:type="character" w:customStyle="1" w:styleId="tooltipextranews">
    <w:name w:val="tooltip_extranews"/>
    <w:uiPriority w:val="99"/>
    <w:qFormat/>
    <w:rsid w:val="00404E9D"/>
    <w:rPr>
      <w:rFonts w:ascii="Times New Roman" w:hAnsi="Times New Roman"/>
    </w:rPr>
  </w:style>
  <w:style w:type="character" w:customStyle="1" w:styleId="citecrochet1">
    <w:name w:val="cite_crochet1"/>
    <w:basedOn w:val="a3"/>
    <w:uiPriority w:val="99"/>
    <w:qFormat/>
    <w:rsid w:val="00404E9D"/>
    <w:rPr>
      <w:rFonts w:ascii="Times New Roman" w:hAnsi="Times New Roman" w:cs="Times New Roman"/>
      <w:vanish/>
    </w:rPr>
  </w:style>
  <w:style w:type="character" w:customStyle="1" w:styleId="nowrap1">
    <w:name w:val="nowrap1"/>
    <w:basedOn w:val="a3"/>
    <w:uiPriority w:val="99"/>
    <w:qFormat/>
    <w:rsid w:val="00404E9D"/>
    <w:rPr>
      <w:rFonts w:ascii="Times New Roman" w:hAnsi="Times New Roman" w:cs="Times New Roman"/>
    </w:rPr>
  </w:style>
  <w:style w:type="character" w:customStyle="1" w:styleId="needref">
    <w:name w:val="need_ref"/>
    <w:basedOn w:val="a3"/>
    <w:uiPriority w:val="99"/>
    <w:qFormat/>
    <w:rsid w:val="00404E9D"/>
    <w:rPr>
      <w:rFonts w:ascii="Times New Roman" w:hAnsi="Times New Roman" w:cs="Times New Roman"/>
    </w:rPr>
  </w:style>
  <w:style w:type="character" w:customStyle="1" w:styleId="up">
    <w:name w:val="up"/>
    <w:basedOn w:val="a3"/>
    <w:uiPriority w:val="99"/>
    <w:qFormat/>
    <w:rsid w:val="00404E9D"/>
    <w:rPr>
      <w:rFonts w:ascii="Times New Roman" w:hAnsi="Times New Roman" w:cs="Times New Roman"/>
    </w:rPr>
  </w:style>
  <w:style w:type="character" w:customStyle="1" w:styleId="down">
    <w:name w:val="down"/>
    <w:basedOn w:val="a3"/>
    <w:uiPriority w:val="99"/>
    <w:qFormat/>
    <w:rsid w:val="00404E9D"/>
    <w:rPr>
      <w:rFonts w:ascii="Times New Roman" w:hAnsi="Times New Roman" w:cs="Times New Roman"/>
    </w:rPr>
  </w:style>
  <w:style w:type="character" w:customStyle="1" w:styleId="ref">
    <w:name w:val="ref"/>
    <w:basedOn w:val="a3"/>
    <w:uiPriority w:val="99"/>
    <w:qFormat/>
    <w:rsid w:val="00404E9D"/>
    <w:rPr>
      <w:rFonts w:ascii="Times New Roman" w:hAnsi="Times New Roman" w:cs="Times New Roman"/>
    </w:rPr>
  </w:style>
  <w:style w:type="character" w:customStyle="1" w:styleId="up1">
    <w:name w:val="up1"/>
    <w:basedOn w:val="a3"/>
    <w:uiPriority w:val="99"/>
    <w:qFormat/>
    <w:rsid w:val="00404E9D"/>
    <w:rPr>
      <w:rFonts w:ascii="Times New Roman" w:hAnsi="Times New Roman" w:cs="Times New Roman"/>
      <w:color w:val="0645AD"/>
    </w:rPr>
  </w:style>
  <w:style w:type="character" w:customStyle="1" w:styleId="down1">
    <w:name w:val="down1"/>
    <w:basedOn w:val="a3"/>
    <w:uiPriority w:val="99"/>
    <w:qFormat/>
    <w:rsid w:val="00404E9D"/>
    <w:rPr>
      <w:rFonts w:ascii="Times New Roman" w:hAnsi="Times New Roman" w:cs="Times New Roman"/>
      <w:color w:val="0645AD"/>
    </w:rPr>
  </w:style>
  <w:style w:type="character" w:customStyle="1" w:styleId="up2">
    <w:name w:val="up2"/>
    <w:basedOn w:val="a3"/>
    <w:uiPriority w:val="99"/>
    <w:qFormat/>
    <w:rsid w:val="00404E9D"/>
    <w:rPr>
      <w:rFonts w:ascii="Times New Roman" w:hAnsi="Times New Roman" w:cs="Times New Roman"/>
      <w:vanish/>
    </w:rPr>
  </w:style>
  <w:style w:type="character" w:customStyle="1" w:styleId="down2">
    <w:name w:val="down2"/>
    <w:basedOn w:val="a3"/>
    <w:uiPriority w:val="99"/>
    <w:qFormat/>
    <w:rsid w:val="00404E9D"/>
    <w:rPr>
      <w:rFonts w:ascii="Times New Roman" w:hAnsi="Times New Roman" w:cs="Times New Roman"/>
      <w:vanish/>
    </w:rPr>
  </w:style>
  <w:style w:type="character" w:customStyle="1" w:styleId="toctoggle">
    <w:name w:val="toctoggle"/>
    <w:basedOn w:val="a3"/>
    <w:uiPriority w:val="99"/>
    <w:qFormat/>
    <w:rsid w:val="00404E9D"/>
    <w:rPr>
      <w:rFonts w:ascii="Times New Roman" w:hAnsi="Times New Roman" w:cs="Times New Roman"/>
    </w:rPr>
  </w:style>
  <w:style w:type="character" w:customStyle="1" w:styleId="tocnumber">
    <w:name w:val="tocnumber"/>
    <w:basedOn w:val="a3"/>
    <w:uiPriority w:val="99"/>
    <w:qFormat/>
    <w:rsid w:val="00404E9D"/>
    <w:rPr>
      <w:rFonts w:ascii="Times New Roman" w:hAnsi="Times New Roman" w:cs="Times New Roman"/>
    </w:rPr>
  </w:style>
  <w:style w:type="character" w:customStyle="1" w:styleId="romain1">
    <w:name w:val="romain1"/>
    <w:basedOn w:val="a3"/>
    <w:uiPriority w:val="99"/>
    <w:qFormat/>
    <w:rsid w:val="00404E9D"/>
    <w:rPr>
      <w:rFonts w:ascii="Times New Roman" w:hAnsi="Times New Roman" w:cs="Times New Roman"/>
      <w:smallCaps/>
    </w:rPr>
  </w:style>
  <w:style w:type="character" w:customStyle="1" w:styleId="editsection2">
    <w:name w:val="editsection2"/>
    <w:basedOn w:val="a3"/>
    <w:uiPriority w:val="99"/>
    <w:qFormat/>
    <w:rsid w:val="00404E9D"/>
    <w:rPr>
      <w:rFonts w:ascii="Times New Roman" w:hAnsi="Times New Roman" w:cs="Times New Roman"/>
    </w:rPr>
  </w:style>
  <w:style w:type="character" w:customStyle="1" w:styleId="mw-headline2">
    <w:name w:val="mw-headline2"/>
    <w:basedOn w:val="a3"/>
    <w:uiPriority w:val="99"/>
    <w:qFormat/>
    <w:rsid w:val="00404E9D"/>
    <w:rPr>
      <w:rFonts w:ascii="Times New Roman" w:hAnsi="Times New Roman" w:cs="Times New Roman"/>
    </w:rPr>
  </w:style>
  <w:style w:type="character" w:customStyle="1" w:styleId="751">
    <w:name w:val="Основной текст (7)5"/>
    <w:basedOn w:val="a3"/>
    <w:uiPriority w:val="99"/>
    <w:qFormat/>
    <w:rsid w:val="00404E9D"/>
    <w:rPr>
      <w:rFonts w:ascii="Times New Roman" w:hAnsi="Times New Roman" w:cs="Times New Roman"/>
      <w:spacing w:val="0"/>
      <w:sz w:val="20"/>
      <w:szCs w:val="20"/>
    </w:rPr>
  </w:style>
  <w:style w:type="character" w:customStyle="1" w:styleId="term1">
    <w:name w:val="term1"/>
    <w:basedOn w:val="a3"/>
    <w:uiPriority w:val="99"/>
    <w:qFormat/>
    <w:rsid w:val="00404E9D"/>
    <w:rPr>
      <w:rFonts w:cs="Times New Roman"/>
      <w:b/>
      <w:bCs/>
      <w:i/>
      <w:iCs/>
      <w:color w:val="121F48"/>
    </w:rPr>
  </w:style>
  <w:style w:type="character" w:customStyle="1" w:styleId="fontstyle290">
    <w:name w:val="fontstyle29"/>
    <w:basedOn w:val="a3"/>
    <w:uiPriority w:val="99"/>
    <w:qFormat/>
    <w:rsid w:val="00404E9D"/>
    <w:rPr>
      <w:rFonts w:ascii="Times New Roman" w:hAnsi="Times New Roman" w:cs="Times New Roman"/>
    </w:rPr>
  </w:style>
  <w:style w:type="character" w:customStyle="1" w:styleId="2ffe">
    <w:name w:val="Знак2 Знак Знак"/>
    <w:basedOn w:val="a3"/>
    <w:uiPriority w:val="99"/>
    <w:semiHidden/>
    <w:qFormat/>
    <w:locked/>
    <w:rsid w:val="00404E9D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-FN">
    <w:name w:val="Текст сноски-FN Знак Знак Знак"/>
    <w:basedOn w:val="a3"/>
    <w:uiPriority w:val="99"/>
    <w:semiHidden/>
    <w:qFormat/>
    <w:locked/>
    <w:rsid w:val="00404E9D"/>
    <w:rPr>
      <w:rFonts w:cs="Times New Roman"/>
      <w:lang w:eastAsia="ru-RU" w:bidi="ar-SA"/>
    </w:rPr>
  </w:style>
  <w:style w:type="character" w:customStyle="1" w:styleId="style50">
    <w:name w:val="style5"/>
    <w:basedOn w:val="a3"/>
    <w:uiPriority w:val="99"/>
    <w:qFormat/>
    <w:rsid w:val="00404E9D"/>
    <w:rPr>
      <w:rFonts w:cs="Times New Roman"/>
    </w:rPr>
  </w:style>
  <w:style w:type="character" w:customStyle="1" w:styleId="-FN0">
    <w:name w:val="Текст сноски-FN Знак Знак"/>
    <w:basedOn w:val="a3"/>
    <w:uiPriority w:val="99"/>
    <w:qFormat/>
    <w:locked/>
    <w:rsid w:val="00404E9D"/>
    <w:rPr>
      <w:rFonts w:cs="Times New Roman"/>
      <w:lang w:val="ru-RU" w:eastAsia="ru-RU" w:bidi="ar-SA"/>
    </w:rPr>
  </w:style>
  <w:style w:type="character" w:customStyle="1" w:styleId="gapspan">
    <w:name w:val="gapspan"/>
    <w:basedOn w:val="a3"/>
    <w:uiPriority w:val="99"/>
    <w:qFormat/>
    <w:rsid w:val="00404E9D"/>
    <w:rPr>
      <w:rFonts w:cs="Times New Roman"/>
    </w:rPr>
  </w:style>
  <w:style w:type="character" w:customStyle="1" w:styleId="721">
    <w:name w:val="Основной текст (7)2"/>
    <w:basedOn w:val="a3"/>
    <w:uiPriority w:val="99"/>
    <w:qFormat/>
    <w:rsid w:val="00404E9D"/>
    <w:rPr>
      <w:rFonts w:ascii="Times New Roman" w:hAnsi="Times New Roman" w:cs="Times New Roman"/>
      <w:spacing w:val="0"/>
      <w:sz w:val="20"/>
      <w:szCs w:val="20"/>
    </w:rPr>
  </w:style>
  <w:style w:type="character" w:customStyle="1" w:styleId="760">
    <w:name w:val="Основной текст (7)6"/>
    <w:basedOn w:val="a3"/>
    <w:uiPriority w:val="99"/>
    <w:qFormat/>
    <w:rsid w:val="00404E9D"/>
    <w:rPr>
      <w:rFonts w:ascii="Times New Roman" w:hAnsi="Times New Roman" w:cs="Times New Roman"/>
      <w:spacing w:val="0"/>
      <w:sz w:val="20"/>
      <w:szCs w:val="20"/>
    </w:rPr>
  </w:style>
  <w:style w:type="character" w:customStyle="1" w:styleId="Absatz-Standardschriftart">
    <w:name w:val="Absatz-Standardschriftart"/>
    <w:uiPriority w:val="99"/>
    <w:qFormat/>
    <w:rsid w:val="00404E9D"/>
  </w:style>
  <w:style w:type="character" w:customStyle="1" w:styleId="WW-Absatz-Standardschriftart">
    <w:name w:val="WW-Absatz-Standardschriftart"/>
    <w:uiPriority w:val="99"/>
    <w:qFormat/>
    <w:rsid w:val="00404E9D"/>
  </w:style>
  <w:style w:type="character" w:customStyle="1" w:styleId="FontStyle150">
    <w:name w:val="Font Style15"/>
    <w:basedOn w:val="1fff5"/>
    <w:uiPriority w:val="99"/>
    <w:qFormat/>
    <w:rsid w:val="00404E9D"/>
    <w:rPr>
      <w:rFonts w:ascii="Times New Roman" w:hAnsi="Times New Roman" w:cs="Times New Roman"/>
      <w:sz w:val="10"/>
      <w:szCs w:val="10"/>
    </w:rPr>
  </w:style>
  <w:style w:type="character" w:customStyle="1" w:styleId="FontStyle23">
    <w:name w:val="Font Style23"/>
    <w:basedOn w:val="a3"/>
    <w:uiPriority w:val="99"/>
    <w:qFormat/>
    <w:rsid w:val="00404E9D"/>
    <w:rPr>
      <w:rFonts w:ascii="Times New Roman" w:hAnsi="Times New Roman" w:cs="Times New Roman"/>
      <w:b/>
      <w:bCs/>
      <w:sz w:val="20"/>
      <w:szCs w:val="20"/>
    </w:rPr>
  </w:style>
  <w:style w:type="character" w:customStyle="1" w:styleId="b-serp-urlitem">
    <w:name w:val="b-serp-url__item"/>
    <w:uiPriority w:val="99"/>
    <w:qFormat/>
    <w:rsid w:val="00404E9D"/>
    <w:rPr>
      <w:rFonts w:ascii="Times New Roman" w:hAnsi="Times New Roman"/>
    </w:rPr>
  </w:style>
  <w:style w:type="character" w:customStyle="1" w:styleId="790">
    <w:name w:val="Основной текст (7)9"/>
    <w:basedOn w:val="a3"/>
    <w:uiPriority w:val="99"/>
    <w:qFormat/>
    <w:rsid w:val="00404E9D"/>
    <w:rPr>
      <w:rFonts w:ascii="Times New Roman" w:hAnsi="Times New Roman" w:cs="Times New Roman"/>
      <w:spacing w:val="0"/>
      <w:sz w:val="20"/>
      <w:szCs w:val="20"/>
    </w:rPr>
  </w:style>
  <w:style w:type="character" w:customStyle="1" w:styleId="afffffffffb">
    <w:name w:val="пример"/>
    <w:basedOn w:val="a3"/>
    <w:uiPriority w:val="99"/>
    <w:qFormat/>
    <w:rsid w:val="00404E9D"/>
    <w:rPr>
      <w:rFonts w:ascii="Times New Roman" w:hAnsi="Times New Roman" w:cs="Times New Roman"/>
    </w:rPr>
  </w:style>
  <w:style w:type="character" w:customStyle="1" w:styleId="first-letter">
    <w:name w:val="first-letter"/>
    <w:basedOn w:val="a3"/>
    <w:uiPriority w:val="99"/>
    <w:qFormat/>
    <w:rsid w:val="00404E9D"/>
    <w:rPr>
      <w:rFonts w:cs="Times New Roman"/>
    </w:rPr>
  </w:style>
  <w:style w:type="character" w:customStyle="1" w:styleId="indicateur-langue1">
    <w:name w:val="indicateur-langue1"/>
    <w:basedOn w:val="a3"/>
    <w:uiPriority w:val="99"/>
    <w:qFormat/>
    <w:rsid w:val="00404E9D"/>
    <w:rPr>
      <w:rFonts w:ascii="Courier New" w:hAnsi="Courier New" w:cs="Courier New"/>
      <w:b/>
      <w:bCs/>
      <w:sz w:val="24"/>
      <w:szCs w:val="24"/>
    </w:rPr>
  </w:style>
  <w:style w:type="character" w:customStyle="1" w:styleId="italique1">
    <w:name w:val="italique1"/>
    <w:basedOn w:val="a3"/>
    <w:uiPriority w:val="99"/>
    <w:qFormat/>
    <w:rsid w:val="00404E9D"/>
    <w:rPr>
      <w:rFonts w:cs="Times New Roman"/>
      <w:i/>
      <w:iCs/>
    </w:rPr>
  </w:style>
  <w:style w:type="character" w:customStyle="1" w:styleId="hl21">
    <w:name w:val="hl21"/>
    <w:basedOn w:val="a3"/>
    <w:uiPriority w:val="99"/>
    <w:qFormat/>
    <w:rsid w:val="00404E9D"/>
    <w:rPr>
      <w:rFonts w:cs="Times New Roman"/>
      <w:b/>
      <w:bCs/>
      <w:sz w:val="24"/>
      <w:szCs w:val="24"/>
    </w:rPr>
  </w:style>
  <w:style w:type="character" w:customStyle="1" w:styleId="m1">
    <w:name w:val="m1"/>
    <w:basedOn w:val="a3"/>
    <w:uiPriority w:val="99"/>
    <w:qFormat/>
    <w:rsid w:val="00404E9D"/>
    <w:rPr>
      <w:rFonts w:ascii="Tahoma" w:hAnsi="Tahoma" w:cs="Tahoma"/>
      <w:sz w:val="18"/>
      <w:szCs w:val="18"/>
      <w:u w:val="none"/>
    </w:rPr>
  </w:style>
  <w:style w:type="character" w:customStyle="1" w:styleId="trd12">
    <w:name w:val="trd12"/>
    <w:basedOn w:val="a3"/>
    <w:uiPriority w:val="99"/>
    <w:qFormat/>
    <w:rsid w:val="00404E9D"/>
    <w:rPr>
      <w:rFonts w:cs="Times New Roman"/>
    </w:rPr>
  </w:style>
  <w:style w:type="character" w:customStyle="1" w:styleId="mr1">
    <w:name w:val="mr1"/>
    <w:basedOn w:val="a3"/>
    <w:uiPriority w:val="99"/>
    <w:qFormat/>
    <w:rsid w:val="00404E9D"/>
    <w:rPr>
      <w:rFonts w:ascii="Tahoma" w:hAnsi="Tahoma" w:cs="Tahoma"/>
      <w:color w:val="800000"/>
      <w:sz w:val="18"/>
      <w:szCs w:val="18"/>
      <w:u w:val="none"/>
    </w:rPr>
  </w:style>
  <w:style w:type="character" w:customStyle="1" w:styleId="trd121">
    <w:name w:val="trd121"/>
    <w:basedOn w:val="a3"/>
    <w:uiPriority w:val="99"/>
    <w:qFormat/>
    <w:rsid w:val="00404E9D"/>
    <w:rPr>
      <w:rFonts w:ascii="Arial" w:hAnsi="Arial" w:cs="Arial"/>
      <w:b/>
      <w:bCs/>
      <w:color w:val="800000"/>
      <w:sz w:val="18"/>
      <w:szCs w:val="18"/>
      <w:u w:val="none"/>
    </w:rPr>
  </w:style>
  <w:style w:type="character" w:customStyle="1" w:styleId="hlnormal">
    <w:name w:val="hlnormal"/>
    <w:basedOn w:val="a3"/>
    <w:uiPriority w:val="99"/>
    <w:qFormat/>
    <w:rsid w:val="00404E9D"/>
    <w:rPr>
      <w:rFonts w:cs="Times New Roman"/>
    </w:rPr>
  </w:style>
  <w:style w:type="character" w:customStyle="1" w:styleId="bod1">
    <w:name w:val="bod1"/>
    <w:basedOn w:val="a3"/>
    <w:uiPriority w:val="99"/>
    <w:qFormat/>
    <w:rsid w:val="00404E9D"/>
    <w:rPr>
      <w:rFonts w:cs="Times New Roman"/>
    </w:rPr>
  </w:style>
  <w:style w:type="paragraph" w:customStyle="1" w:styleId="911">
    <w:name w:val="Знак91"/>
    <w:basedOn w:val="a2"/>
    <w:uiPriority w:val="99"/>
    <w:qFormat/>
    <w:rsid w:val="00404E9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31">
    <w:name w:val="Знак4 Знак Знак13"/>
    <w:uiPriority w:val="99"/>
    <w:qFormat/>
    <w:locked/>
    <w:rsid w:val="00404E9D"/>
    <w:rPr>
      <w:rFonts w:ascii="Arial" w:hAnsi="Arial"/>
      <w:b/>
      <w:kern w:val="32"/>
      <w:sz w:val="32"/>
      <w:lang w:val="ru-RU" w:eastAsia="ru-RU"/>
    </w:rPr>
  </w:style>
  <w:style w:type="character" w:customStyle="1" w:styleId="2114">
    <w:name w:val="Знак2 Знак Знак11"/>
    <w:uiPriority w:val="99"/>
    <w:qFormat/>
    <w:locked/>
    <w:rsid w:val="00404E9D"/>
    <w:rPr>
      <w:b/>
      <w:sz w:val="27"/>
      <w:lang w:val="ru-RU" w:eastAsia="ru-RU"/>
    </w:rPr>
  </w:style>
  <w:style w:type="character" w:customStyle="1" w:styleId="229">
    <w:name w:val="Знак2 Знак Знак2"/>
    <w:basedOn w:val="a3"/>
    <w:uiPriority w:val="99"/>
    <w:qFormat/>
    <w:locked/>
    <w:rsid w:val="00404E9D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paragraph">
    <w:name w:val="paragraph"/>
    <w:basedOn w:val="a2"/>
    <w:uiPriority w:val="99"/>
    <w:qFormat/>
    <w:rsid w:val="00404E9D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spellingerror">
    <w:name w:val="spellingerror"/>
    <w:uiPriority w:val="99"/>
    <w:qFormat/>
    <w:rsid w:val="00404E9D"/>
  </w:style>
  <w:style w:type="character" w:customStyle="1" w:styleId="contextualspellingandgrammarerror">
    <w:name w:val="contextualspellingandgrammarerror"/>
    <w:uiPriority w:val="99"/>
    <w:qFormat/>
    <w:rsid w:val="00404E9D"/>
  </w:style>
  <w:style w:type="character" w:customStyle="1" w:styleId="normaltextrun1">
    <w:name w:val="normaltextrun1"/>
    <w:uiPriority w:val="99"/>
    <w:qFormat/>
    <w:rsid w:val="00404E9D"/>
  </w:style>
  <w:style w:type="character" w:customStyle="1" w:styleId="eop">
    <w:name w:val="eop"/>
    <w:uiPriority w:val="99"/>
    <w:qFormat/>
    <w:rsid w:val="00404E9D"/>
  </w:style>
  <w:style w:type="character" w:customStyle="1" w:styleId="NormalWebChar">
    <w:name w:val="Normal (Web) Char"/>
    <w:uiPriority w:val="99"/>
    <w:qFormat/>
    <w:locked/>
    <w:rsid w:val="00404E9D"/>
    <w:rPr>
      <w:rFonts w:ascii="Times New Roman" w:hAnsi="Times New Roman"/>
      <w:sz w:val="24"/>
      <w:lang w:eastAsia="ru-RU"/>
    </w:rPr>
  </w:style>
  <w:style w:type="character" w:customStyle="1" w:styleId="PlainTextChar2">
    <w:name w:val="Plain Text Char2"/>
    <w:basedOn w:val="a3"/>
    <w:uiPriority w:val="99"/>
    <w:locked/>
    <w:rsid w:val="00404E9D"/>
    <w:rPr>
      <w:rFonts w:ascii="Courier New" w:hAnsi="Courier New" w:cs="Times New Roman"/>
      <w:sz w:val="20"/>
      <w:szCs w:val="20"/>
    </w:rPr>
  </w:style>
  <w:style w:type="paragraph" w:customStyle="1" w:styleId="Style88">
    <w:name w:val="Style88"/>
    <w:basedOn w:val="a2"/>
    <w:uiPriority w:val="99"/>
    <w:qFormat/>
    <w:rsid w:val="00404E9D"/>
    <w:pPr>
      <w:autoSpaceDE w:val="0"/>
      <w:autoSpaceDN w:val="0"/>
      <w:adjustRightInd w:val="0"/>
      <w:snapToGrid/>
      <w:spacing w:before="0" w:after="0" w:line="243" w:lineRule="exact"/>
      <w:ind w:firstLine="298"/>
      <w:jc w:val="both"/>
    </w:pPr>
    <w:rPr>
      <w:rFonts w:ascii="Franklin Gothic Medium" w:eastAsia="MS ??" w:hAnsi="Franklin Gothic Medium"/>
      <w:szCs w:val="24"/>
    </w:rPr>
  </w:style>
  <w:style w:type="character" w:customStyle="1" w:styleId="afffffffffc">
    <w:name w:val="Неразрешенное упоминание"/>
    <w:uiPriority w:val="99"/>
    <w:semiHidden/>
    <w:qFormat/>
    <w:rsid w:val="00404E9D"/>
    <w:rPr>
      <w:color w:val="808080"/>
      <w:shd w:val="clear" w:color="auto" w:fill="E6E6E6"/>
    </w:rPr>
  </w:style>
  <w:style w:type="character" w:customStyle="1" w:styleId="FontStyle182">
    <w:name w:val="Font Style182"/>
    <w:qFormat/>
    <w:rsid w:val="00404E9D"/>
    <w:rPr>
      <w:rFonts w:ascii="Times New Roman" w:hAnsi="Times New Roman"/>
      <w:sz w:val="18"/>
    </w:rPr>
  </w:style>
  <w:style w:type="paragraph" w:customStyle="1" w:styleId="97">
    <w:name w:val="Знак Знак Знак Знак Знак Знак9"/>
    <w:basedOn w:val="a2"/>
    <w:uiPriority w:val="99"/>
    <w:qFormat/>
    <w:rsid w:val="00404E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100">
    <w:name w:val="Знак Знак710"/>
    <w:uiPriority w:val="99"/>
    <w:qFormat/>
    <w:rsid w:val="00404E9D"/>
    <w:rPr>
      <w:sz w:val="16"/>
      <w:lang w:val="ru-RU" w:eastAsia="ru-RU"/>
    </w:rPr>
  </w:style>
  <w:style w:type="paragraph" w:customStyle="1" w:styleId="5f">
    <w:name w:val="Обычный5"/>
    <w:uiPriority w:val="99"/>
    <w:qFormat/>
    <w:rsid w:val="00404E9D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8">
    <w:name w:val="Знак Знак148"/>
    <w:uiPriority w:val="99"/>
    <w:qFormat/>
    <w:locked/>
    <w:rsid w:val="00404E9D"/>
    <w:rPr>
      <w:b/>
      <w:sz w:val="27"/>
      <w:lang w:val="ru-RU" w:eastAsia="ru-RU"/>
    </w:rPr>
  </w:style>
  <w:style w:type="character" w:customStyle="1" w:styleId="108">
    <w:name w:val="Знак Знак108"/>
    <w:uiPriority w:val="99"/>
    <w:qFormat/>
    <w:locked/>
    <w:rsid w:val="00404E9D"/>
    <w:rPr>
      <w:sz w:val="16"/>
      <w:lang w:val="ru-RU" w:eastAsia="ru-RU"/>
    </w:rPr>
  </w:style>
  <w:style w:type="character" w:customStyle="1" w:styleId="6200">
    <w:name w:val="Знак Знак620"/>
    <w:uiPriority w:val="99"/>
    <w:qFormat/>
    <w:rsid w:val="00404E9D"/>
    <w:rPr>
      <w:rFonts w:ascii="Arial" w:hAnsi="Arial"/>
      <w:b/>
      <w:i/>
      <w:sz w:val="28"/>
      <w:lang w:val="ru-RU" w:eastAsia="en-US"/>
    </w:rPr>
  </w:style>
  <w:style w:type="paragraph" w:customStyle="1" w:styleId="3ff">
    <w:name w:val="Абзац списка3"/>
    <w:basedOn w:val="a2"/>
    <w:link w:val="ListParagraphChar1"/>
    <w:uiPriority w:val="99"/>
    <w:qFormat/>
    <w:rsid w:val="00404E9D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character" w:customStyle="1" w:styleId="169">
    <w:name w:val="Знак Знак169"/>
    <w:uiPriority w:val="99"/>
    <w:qFormat/>
    <w:locked/>
    <w:rsid w:val="00404E9D"/>
    <w:rPr>
      <w:b/>
      <w:caps/>
      <w:sz w:val="24"/>
      <w:lang w:val="ru-RU" w:eastAsia="ru-RU"/>
    </w:rPr>
  </w:style>
  <w:style w:type="paragraph" w:customStyle="1" w:styleId="238">
    <w:name w:val="Основной текст 23"/>
    <w:basedOn w:val="a2"/>
    <w:uiPriority w:val="99"/>
    <w:qFormat/>
    <w:rsid w:val="00404E9D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07">
    <w:name w:val="Знак Знак Знак10"/>
    <w:uiPriority w:val="99"/>
    <w:qFormat/>
    <w:rsid w:val="00404E9D"/>
    <w:rPr>
      <w:rFonts w:ascii="Times New Roman" w:hAnsi="Times New Roman"/>
      <w:b/>
      <w:caps/>
      <w:sz w:val="28"/>
    </w:rPr>
  </w:style>
  <w:style w:type="character" w:customStyle="1" w:styleId="258">
    <w:name w:val="Знак Знак258"/>
    <w:uiPriority w:val="99"/>
    <w:qFormat/>
    <w:rsid w:val="00404E9D"/>
    <w:rPr>
      <w:rFonts w:ascii="Times New Roman" w:hAnsi="Times New Roman"/>
      <w:b/>
      <w:sz w:val="28"/>
    </w:rPr>
  </w:style>
  <w:style w:type="character" w:customStyle="1" w:styleId="2280">
    <w:name w:val="Знак Знак228"/>
    <w:uiPriority w:val="99"/>
    <w:qFormat/>
    <w:rsid w:val="00404E9D"/>
    <w:rPr>
      <w:rFonts w:ascii="Times New Roman" w:hAnsi="Times New Roman"/>
      <w:sz w:val="24"/>
    </w:rPr>
  </w:style>
  <w:style w:type="character" w:customStyle="1" w:styleId="2011">
    <w:name w:val="Знак Знак2011"/>
    <w:uiPriority w:val="99"/>
    <w:qFormat/>
    <w:rsid w:val="00404E9D"/>
    <w:rPr>
      <w:rFonts w:ascii="Arial" w:hAnsi="Arial"/>
      <w:sz w:val="22"/>
    </w:rPr>
  </w:style>
  <w:style w:type="character" w:customStyle="1" w:styleId="198">
    <w:name w:val="Знак Знак198"/>
    <w:uiPriority w:val="99"/>
    <w:qFormat/>
    <w:rsid w:val="00404E9D"/>
    <w:rPr>
      <w:rFonts w:ascii="Times New Roman" w:hAnsi="Times New Roman"/>
      <w:sz w:val="16"/>
      <w:lang w:eastAsia="ru-RU"/>
    </w:rPr>
  </w:style>
  <w:style w:type="character" w:customStyle="1" w:styleId="188">
    <w:name w:val="Знак Знак188"/>
    <w:uiPriority w:val="99"/>
    <w:qFormat/>
    <w:rsid w:val="00404E9D"/>
    <w:rPr>
      <w:rFonts w:ascii="Courier New" w:hAnsi="Courier New"/>
    </w:rPr>
  </w:style>
  <w:style w:type="character" w:customStyle="1" w:styleId="178">
    <w:name w:val="Знак Знак178"/>
    <w:uiPriority w:val="99"/>
    <w:qFormat/>
    <w:rsid w:val="00404E9D"/>
    <w:rPr>
      <w:rFonts w:ascii="Times New Roman" w:hAnsi="Times New Roman"/>
      <w:sz w:val="24"/>
    </w:rPr>
  </w:style>
  <w:style w:type="paragraph" w:customStyle="1" w:styleId="325">
    <w:name w:val="Заголовок 32"/>
    <w:basedOn w:val="5f"/>
    <w:next w:val="5f"/>
    <w:uiPriority w:val="99"/>
    <w:qFormat/>
    <w:rsid w:val="00404E9D"/>
    <w:pPr>
      <w:keepNext/>
      <w:widowControl/>
      <w:ind w:left="0" w:firstLine="0"/>
      <w:outlineLvl w:val="2"/>
    </w:pPr>
    <w:rPr>
      <w:sz w:val="24"/>
    </w:rPr>
  </w:style>
  <w:style w:type="paragraph" w:customStyle="1" w:styleId="4f1">
    <w:name w:val="Основной текст4"/>
    <w:basedOn w:val="5f"/>
    <w:uiPriority w:val="99"/>
    <w:qFormat/>
    <w:rsid w:val="00404E9D"/>
    <w:pPr>
      <w:widowControl/>
      <w:spacing w:line="360" w:lineRule="auto"/>
      <w:ind w:left="0" w:firstLine="0"/>
    </w:pPr>
    <w:rPr>
      <w:sz w:val="24"/>
    </w:rPr>
  </w:style>
  <w:style w:type="character" w:customStyle="1" w:styleId="158">
    <w:name w:val="Знак Знак158"/>
    <w:uiPriority w:val="99"/>
    <w:qFormat/>
    <w:rsid w:val="00404E9D"/>
    <w:rPr>
      <w:b/>
      <w:sz w:val="28"/>
    </w:rPr>
  </w:style>
  <w:style w:type="character" w:customStyle="1" w:styleId="86">
    <w:name w:val="Знак Знак86"/>
    <w:uiPriority w:val="99"/>
    <w:rsid w:val="00404E9D"/>
    <w:rPr>
      <w:rFonts w:ascii="Times New Roman" w:hAnsi="Times New Roman"/>
      <w:lang w:eastAsia="en-US"/>
    </w:rPr>
  </w:style>
  <w:style w:type="paragraph" w:customStyle="1" w:styleId="22a">
    <w:name w:val="Заголовок 22"/>
    <w:basedOn w:val="a2"/>
    <w:next w:val="a2"/>
    <w:uiPriority w:val="99"/>
    <w:qFormat/>
    <w:rsid w:val="00404E9D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">
    <w:name w:val="Обычный6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3ff0">
    <w:name w:val="Цитата3"/>
    <w:basedOn w:val="a2"/>
    <w:uiPriority w:val="99"/>
    <w:qFormat/>
    <w:rsid w:val="00404E9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ff1">
    <w:name w:val="Текст3"/>
    <w:basedOn w:val="a2"/>
    <w:uiPriority w:val="99"/>
    <w:qFormat/>
    <w:rsid w:val="00404E9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3">
    <w:name w:val="Основной текст 33"/>
    <w:basedOn w:val="5f"/>
    <w:uiPriority w:val="99"/>
    <w:qFormat/>
    <w:rsid w:val="00404E9D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2b">
    <w:name w:val="Основной текст с отступом 22"/>
    <w:basedOn w:val="a2"/>
    <w:uiPriority w:val="99"/>
    <w:qFormat/>
    <w:rsid w:val="00404E9D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4">
    <w:name w:val="Основной текст с отступом 33"/>
    <w:basedOn w:val="a2"/>
    <w:uiPriority w:val="99"/>
    <w:qFormat/>
    <w:rsid w:val="00404E9D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fff">
    <w:name w:val="Верхний колонтитул2"/>
    <w:basedOn w:val="a2"/>
    <w:uiPriority w:val="99"/>
    <w:qFormat/>
    <w:rsid w:val="00404E9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2fff0">
    <w:name w:val="Слабое выделение2"/>
    <w:uiPriority w:val="99"/>
    <w:qFormat/>
    <w:rsid w:val="00404E9D"/>
    <w:rPr>
      <w:i/>
      <w:color w:val="808080"/>
    </w:rPr>
  </w:style>
  <w:style w:type="character" w:customStyle="1" w:styleId="418">
    <w:name w:val="Знак Знак418"/>
    <w:uiPriority w:val="99"/>
    <w:qFormat/>
    <w:locked/>
    <w:rsid w:val="00404E9D"/>
    <w:rPr>
      <w:rFonts w:ascii="Arial" w:hAnsi="Arial"/>
      <w:b/>
      <w:i/>
      <w:sz w:val="28"/>
      <w:lang w:val="ru-RU" w:eastAsia="en-US"/>
    </w:rPr>
  </w:style>
  <w:style w:type="character" w:customStyle="1" w:styleId="2fff1">
    <w:name w:val="Знак Знак2"/>
    <w:uiPriority w:val="99"/>
    <w:qFormat/>
    <w:locked/>
    <w:rsid w:val="00404E9D"/>
    <w:rPr>
      <w:rFonts w:ascii="Arial" w:hAnsi="Arial"/>
      <w:b/>
      <w:i/>
      <w:sz w:val="28"/>
      <w:lang w:val="ru-RU" w:eastAsia="en-US"/>
    </w:rPr>
  </w:style>
  <w:style w:type="character" w:customStyle="1" w:styleId="2fff2">
    <w:name w:val="Основной шрифт абзаца2"/>
    <w:uiPriority w:val="99"/>
    <w:qFormat/>
    <w:rsid w:val="00404E9D"/>
  </w:style>
  <w:style w:type="character" w:customStyle="1" w:styleId="2310">
    <w:name w:val="Знак Знак23 Знак1"/>
    <w:uiPriority w:val="99"/>
    <w:locked/>
    <w:rsid w:val="00404E9D"/>
    <w:rPr>
      <w:rFonts w:ascii="Tahoma" w:hAnsi="Tahoma"/>
      <w:sz w:val="16"/>
    </w:rPr>
  </w:style>
  <w:style w:type="paragraph" w:customStyle="1" w:styleId="109">
    <w:name w:val="Знак Знак Знак Знак Знак Знак Знак Знак Знак Знак Знак Знак Знак10"/>
    <w:basedOn w:val="a2"/>
    <w:uiPriority w:val="99"/>
    <w:qFormat/>
    <w:rsid w:val="00404E9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81">
    <w:name w:val="Знак38"/>
    <w:basedOn w:val="a2"/>
    <w:uiPriority w:val="99"/>
    <w:qFormat/>
    <w:rsid w:val="00404E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8">
    <w:name w:val="Знак Знак538"/>
    <w:uiPriority w:val="99"/>
    <w:qFormat/>
    <w:locked/>
    <w:rsid w:val="00404E9D"/>
    <w:rPr>
      <w:b/>
      <w:caps/>
      <w:sz w:val="24"/>
      <w:lang w:val="ru-RU" w:eastAsia="ru-RU"/>
    </w:rPr>
  </w:style>
  <w:style w:type="character" w:customStyle="1" w:styleId="NoSpacingChar">
    <w:name w:val="No Spacing Char"/>
    <w:link w:val="2fff3"/>
    <w:uiPriority w:val="99"/>
    <w:qFormat/>
    <w:locked/>
    <w:rsid w:val="00404E9D"/>
    <w:rPr>
      <w:sz w:val="24"/>
    </w:rPr>
  </w:style>
  <w:style w:type="paragraph" w:customStyle="1" w:styleId="2fff3">
    <w:name w:val="Без интервала2"/>
    <w:link w:val="NoSpacingChar"/>
    <w:uiPriority w:val="99"/>
    <w:qFormat/>
    <w:rsid w:val="00404E9D"/>
    <w:pPr>
      <w:spacing w:after="0" w:line="240" w:lineRule="auto"/>
    </w:pPr>
    <w:rPr>
      <w:sz w:val="24"/>
    </w:rPr>
  </w:style>
  <w:style w:type="character" w:customStyle="1" w:styleId="1181">
    <w:name w:val="Знак1 Знак Знак18"/>
    <w:uiPriority w:val="99"/>
    <w:qFormat/>
    <w:locked/>
    <w:rsid w:val="00404E9D"/>
    <w:rPr>
      <w:rFonts w:ascii="Times New Roman" w:hAnsi="Times New Roman"/>
      <w:sz w:val="24"/>
      <w:lang w:eastAsia="ru-RU"/>
    </w:rPr>
  </w:style>
  <w:style w:type="character" w:customStyle="1" w:styleId="468">
    <w:name w:val="Знак Знак468"/>
    <w:uiPriority w:val="99"/>
    <w:qFormat/>
    <w:locked/>
    <w:rsid w:val="00404E9D"/>
    <w:rPr>
      <w:b/>
      <w:sz w:val="27"/>
      <w:lang w:val="ru-RU" w:eastAsia="ru-RU"/>
    </w:rPr>
  </w:style>
  <w:style w:type="character" w:customStyle="1" w:styleId="488">
    <w:name w:val="Знак Знак488"/>
    <w:uiPriority w:val="99"/>
    <w:qFormat/>
    <w:locked/>
    <w:rsid w:val="00404E9D"/>
    <w:rPr>
      <w:b/>
      <w:sz w:val="27"/>
      <w:lang w:val="ru-RU" w:eastAsia="ru-RU"/>
    </w:rPr>
  </w:style>
  <w:style w:type="character" w:customStyle="1" w:styleId="448">
    <w:name w:val="Знак Знак448"/>
    <w:uiPriority w:val="99"/>
    <w:qFormat/>
    <w:locked/>
    <w:rsid w:val="00404E9D"/>
    <w:rPr>
      <w:sz w:val="24"/>
    </w:rPr>
  </w:style>
  <w:style w:type="character" w:customStyle="1" w:styleId="518">
    <w:name w:val="Знак Знак518"/>
    <w:uiPriority w:val="99"/>
    <w:qFormat/>
    <w:locked/>
    <w:rsid w:val="00404E9D"/>
    <w:rPr>
      <w:b/>
      <w:sz w:val="27"/>
      <w:lang w:val="ru-RU" w:eastAsia="ru-RU"/>
    </w:rPr>
  </w:style>
  <w:style w:type="character" w:customStyle="1" w:styleId="438">
    <w:name w:val="Знак Знак438"/>
    <w:uiPriority w:val="99"/>
    <w:qFormat/>
    <w:locked/>
    <w:rsid w:val="00404E9D"/>
    <w:rPr>
      <w:color w:val="000000"/>
      <w:sz w:val="24"/>
      <w:lang w:eastAsia="ru-RU"/>
    </w:rPr>
  </w:style>
  <w:style w:type="character" w:customStyle="1" w:styleId="428">
    <w:name w:val="Знак Знак428"/>
    <w:uiPriority w:val="99"/>
    <w:qFormat/>
    <w:rsid w:val="00404E9D"/>
    <w:rPr>
      <w:rFonts w:ascii="Times New Roman" w:hAnsi="Times New Roman"/>
      <w:sz w:val="16"/>
    </w:rPr>
  </w:style>
  <w:style w:type="character" w:customStyle="1" w:styleId="498">
    <w:name w:val="Знак Знак498"/>
    <w:uiPriority w:val="99"/>
    <w:qFormat/>
    <w:rsid w:val="00404E9D"/>
    <w:rPr>
      <w:rFonts w:ascii="Times New Roman" w:hAnsi="Times New Roman"/>
      <w:b/>
      <w:caps/>
      <w:sz w:val="24"/>
      <w:lang w:eastAsia="ru-RU"/>
    </w:rPr>
  </w:style>
  <w:style w:type="paragraph" w:customStyle="1" w:styleId="427">
    <w:name w:val="Заголовок 42"/>
    <w:basedOn w:val="5f"/>
    <w:next w:val="5f"/>
    <w:uiPriority w:val="99"/>
    <w:qFormat/>
    <w:rsid w:val="00404E9D"/>
    <w:pPr>
      <w:keepNext/>
      <w:widowControl/>
      <w:ind w:left="0" w:firstLine="0"/>
    </w:pPr>
    <w:rPr>
      <w:sz w:val="24"/>
    </w:rPr>
  </w:style>
  <w:style w:type="character" w:customStyle="1" w:styleId="478">
    <w:name w:val="Знак Знак478"/>
    <w:uiPriority w:val="99"/>
    <w:qFormat/>
    <w:rsid w:val="00404E9D"/>
    <w:rPr>
      <w:rFonts w:ascii="Times New Roman" w:hAnsi="Times New Roman"/>
      <w:b/>
      <w:sz w:val="27"/>
      <w:lang w:eastAsia="ru-RU"/>
    </w:rPr>
  </w:style>
  <w:style w:type="character" w:customStyle="1" w:styleId="458">
    <w:name w:val="Знак Знак458"/>
    <w:uiPriority w:val="99"/>
    <w:qFormat/>
    <w:rsid w:val="00404E9D"/>
    <w:rPr>
      <w:rFonts w:ascii="Times New Roman" w:hAnsi="Times New Roman"/>
      <w:b/>
      <w:i/>
      <w:sz w:val="26"/>
      <w:lang w:eastAsia="ru-RU"/>
    </w:rPr>
  </w:style>
  <w:style w:type="paragraph" w:customStyle="1" w:styleId="617">
    <w:name w:val="Заголовок 61"/>
    <w:uiPriority w:val="99"/>
    <w:qFormat/>
    <w:rsid w:val="00404E9D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90">
    <w:name w:val="Знак5 Знак Знак9"/>
    <w:uiPriority w:val="99"/>
    <w:qFormat/>
    <w:locked/>
    <w:rsid w:val="00404E9D"/>
    <w:rPr>
      <w:sz w:val="16"/>
    </w:rPr>
  </w:style>
  <w:style w:type="character" w:customStyle="1" w:styleId="508">
    <w:name w:val="Знак Знак508"/>
    <w:uiPriority w:val="99"/>
    <w:qFormat/>
    <w:locked/>
    <w:rsid w:val="00404E9D"/>
    <w:rPr>
      <w:b/>
      <w:sz w:val="28"/>
      <w:lang w:val="ru-RU" w:eastAsia="ru-RU"/>
    </w:rPr>
  </w:style>
  <w:style w:type="character" w:customStyle="1" w:styleId="528">
    <w:name w:val="Знак Знак528"/>
    <w:uiPriority w:val="99"/>
    <w:qFormat/>
    <w:rsid w:val="00404E9D"/>
    <w:rPr>
      <w:rFonts w:ascii="Arial" w:hAnsi="Arial"/>
      <w:b/>
      <w:i/>
      <w:sz w:val="28"/>
    </w:rPr>
  </w:style>
  <w:style w:type="paragraph" w:customStyle="1" w:styleId="21f2">
    <w:name w:val="Цитата 21"/>
    <w:basedOn w:val="a2"/>
    <w:next w:val="a2"/>
    <w:link w:val="QuoteChar2"/>
    <w:uiPriority w:val="99"/>
    <w:qFormat/>
    <w:rsid w:val="00404E9D"/>
    <w:pPr>
      <w:widowControl/>
      <w:snapToGrid/>
      <w:spacing w:before="0" w:after="0"/>
    </w:pPr>
    <w:rPr>
      <w:rFonts w:ascii="Calibri" w:hAnsi="Calibri"/>
      <w:i/>
      <w:color w:val="000000"/>
    </w:rPr>
  </w:style>
  <w:style w:type="character" w:customStyle="1" w:styleId="QuoteChar2">
    <w:name w:val="Quote Char2"/>
    <w:link w:val="21f2"/>
    <w:uiPriority w:val="99"/>
    <w:qFormat/>
    <w:locked/>
    <w:rsid w:val="00404E9D"/>
    <w:rPr>
      <w:rFonts w:ascii="Calibri" w:eastAsia="Calibri" w:hAnsi="Calibri" w:cs="Times New Roman"/>
      <w:i/>
      <w:color w:val="000000"/>
      <w:sz w:val="24"/>
      <w:szCs w:val="20"/>
      <w:lang w:eastAsia="ru-RU"/>
    </w:rPr>
  </w:style>
  <w:style w:type="paragraph" w:customStyle="1" w:styleId="1fffff0">
    <w:name w:val="Выделенная цитата1"/>
    <w:basedOn w:val="a2"/>
    <w:next w:val="a2"/>
    <w:link w:val="IntenseQuoteChar2"/>
    <w:uiPriority w:val="99"/>
    <w:qFormat/>
    <w:rsid w:val="00404E9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IntenseQuoteChar2">
    <w:name w:val="Intense Quote Char2"/>
    <w:link w:val="1fffff0"/>
    <w:uiPriority w:val="99"/>
    <w:qFormat/>
    <w:locked/>
    <w:rsid w:val="00404E9D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5180">
    <w:name w:val="Знак5 Знак Знак18"/>
    <w:uiPriority w:val="99"/>
    <w:qFormat/>
    <w:locked/>
    <w:rsid w:val="00404E9D"/>
    <w:rPr>
      <w:sz w:val="16"/>
      <w:lang w:val="ru-RU" w:eastAsia="ru-RU"/>
    </w:rPr>
  </w:style>
  <w:style w:type="paragraph" w:customStyle="1" w:styleId="1fffff1">
    <w:name w:val="Подзаголовок1"/>
    <w:basedOn w:val="a2"/>
    <w:uiPriority w:val="99"/>
    <w:qFormat/>
    <w:rsid w:val="00404E9D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81">
    <w:name w:val="Знак6 Знак Знак8"/>
    <w:uiPriority w:val="99"/>
    <w:qFormat/>
    <w:rsid w:val="00404E9D"/>
    <w:rPr>
      <w:sz w:val="24"/>
      <w:lang w:val="ru-RU" w:eastAsia="ru-RU"/>
    </w:rPr>
  </w:style>
  <w:style w:type="character" w:customStyle="1" w:styleId="1fffff2">
    <w:name w:val="Замещающий текст1"/>
    <w:uiPriority w:val="99"/>
    <w:qFormat/>
    <w:rsid w:val="00404E9D"/>
    <w:rPr>
      <w:color w:val="808080"/>
    </w:rPr>
  </w:style>
  <w:style w:type="character" w:customStyle="1" w:styleId="552">
    <w:name w:val="Знак Знак552"/>
    <w:uiPriority w:val="99"/>
    <w:qFormat/>
    <w:locked/>
    <w:rsid w:val="00404E9D"/>
    <w:rPr>
      <w:sz w:val="24"/>
      <w:lang w:val="ru-RU" w:eastAsia="ru-RU"/>
    </w:rPr>
  </w:style>
  <w:style w:type="paragraph" w:customStyle="1" w:styleId="11fb">
    <w:name w:val="Заголовок 11"/>
    <w:basedOn w:val="a2"/>
    <w:next w:val="a2"/>
    <w:uiPriority w:val="99"/>
    <w:qFormat/>
    <w:rsid w:val="00404E9D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2">
    <w:name w:val="Знак Знак652"/>
    <w:uiPriority w:val="99"/>
    <w:qFormat/>
    <w:locked/>
    <w:rsid w:val="00404E9D"/>
    <w:rPr>
      <w:b/>
      <w:sz w:val="27"/>
      <w:lang w:val="ru-RU" w:eastAsia="ru-RU"/>
    </w:rPr>
  </w:style>
  <w:style w:type="character" w:customStyle="1" w:styleId="642">
    <w:name w:val="Знак Знак642"/>
    <w:uiPriority w:val="99"/>
    <w:qFormat/>
    <w:locked/>
    <w:rsid w:val="00404E9D"/>
    <w:rPr>
      <w:b/>
      <w:sz w:val="28"/>
      <w:lang w:val="ru-RU" w:eastAsia="ru-RU"/>
    </w:rPr>
  </w:style>
  <w:style w:type="character" w:customStyle="1" w:styleId="632">
    <w:name w:val="Знак Знак632"/>
    <w:uiPriority w:val="99"/>
    <w:qFormat/>
    <w:locked/>
    <w:rsid w:val="00404E9D"/>
    <w:rPr>
      <w:b/>
      <w:i/>
      <w:sz w:val="26"/>
      <w:lang w:val="ru-RU" w:eastAsia="ru-RU"/>
    </w:rPr>
  </w:style>
  <w:style w:type="character" w:customStyle="1" w:styleId="622">
    <w:name w:val="Знак Знак622"/>
    <w:uiPriority w:val="99"/>
    <w:qFormat/>
    <w:locked/>
    <w:rsid w:val="00404E9D"/>
    <w:rPr>
      <w:sz w:val="24"/>
      <w:lang w:val="ru-RU" w:eastAsia="ru-RU"/>
    </w:rPr>
  </w:style>
  <w:style w:type="character" w:customStyle="1" w:styleId="619">
    <w:name w:val="Знак Знак619"/>
    <w:uiPriority w:val="99"/>
    <w:qFormat/>
    <w:locked/>
    <w:rsid w:val="00404E9D"/>
    <w:rPr>
      <w:sz w:val="24"/>
      <w:lang w:val="ru-RU" w:eastAsia="ru-RU"/>
    </w:rPr>
  </w:style>
  <w:style w:type="character" w:customStyle="1" w:styleId="602">
    <w:name w:val="Знак Знак602"/>
    <w:uiPriority w:val="99"/>
    <w:qFormat/>
    <w:locked/>
    <w:rsid w:val="00404E9D"/>
    <w:rPr>
      <w:i/>
      <w:sz w:val="24"/>
      <w:lang w:val="ru-RU" w:eastAsia="ru-RU"/>
    </w:rPr>
  </w:style>
  <w:style w:type="character" w:customStyle="1" w:styleId="592">
    <w:name w:val="Знак Знак592"/>
    <w:uiPriority w:val="99"/>
    <w:qFormat/>
    <w:locked/>
    <w:rsid w:val="00404E9D"/>
    <w:rPr>
      <w:rFonts w:ascii="Arial" w:hAnsi="Arial"/>
      <w:sz w:val="22"/>
      <w:lang w:val="ru-RU" w:eastAsia="ru-RU"/>
    </w:rPr>
  </w:style>
  <w:style w:type="character" w:customStyle="1" w:styleId="582">
    <w:name w:val="Знак Знак582"/>
    <w:uiPriority w:val="99"/>
    <w:qFormat/>
    <w:locked/>
    <w:rsid w:val="00404E9D"/>
    <w:rPr>
      <w:rFonts w:ascii="Courier New" w:hAnsi="Courier New"/>
      <w:lang w:val="ru-RU" w:eastAsia="ru-RU"/>
    </w:rPr>
  </w:style>
  <w:style w:type="character" w:customStyle="1" w:styleId="572">
    <w:name w:val="Знак Знак572"/>
    <w:uiPriority w:val="99"/>
    <w:qFormat/>
    <w:locked/>
    <w:rsid w:val="00404E9D"/>
    <w:rPr>
      <w:lang w:val="ru-RU" w:eastAsia="ru-RU"/>
    </w:rPr>
  </w:style>
  <w:style w:type="character" w:customStyle="1" w:styleId="562">
    <w:name w:val="Знак Знак562"/>
    <w:uiPriority w:val="99"/>
    <w:qFormat/>
    <w:locked/>
    <w:rsid w:val="00404E9D"/>
    <w:rPr>
      <w:sz w:val="24"/>
      <w:lang w:val="ru-RU" w:eastAsia="ru-RU"/>
    </w:rPr>
  </w:style>
  <w:style w:type="character" w:customStyle="1" w:styleId="542">
    <w:name w:val="Знак Знак542"/>
    <w:uiPriority w:val="99"/>
    <w:qFormat/>
    <w:locked/>
    <w:rsid w:val="00404E9D"/>
    <w:rPr>
      <w:sz w:val="24"/>
      <w:lang w:val="en-US" w:eastAsia="ru-RU"/>
    </w:rPr>
  </w:style>
  <w:style w:type="paragraph" w:customStyle="1" w:styleId="239">
    <w:name w:val="Заголовок 23"/>
    <w:basedOn w:val="a2"/>
    <w:next w:val="a2"/>
    <w:uiPriority w:val="99"/>
    <w:qFormat/>
    <w:rsid w:val="00404E9D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35">
    <w:name w:val="Заголовок 33"/>
    <w:basedOn w:val="a2"/>
    <w:next w:val="a2"/>
    <w:uiPriority w:val="99"/>
    <w:qFormat/>
    <w:rsid w:val="00404E9D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37">
    <w:name w:val="Заголовок 43"/>
    <w:basedOn w:val="a2"/>
    <w:next w:val="a2"/>
    <w:uiPriority w:val="99"/>
    <w:qFormat/>
    <w:rsid w:val="00404E9D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17">
    <w:name w:val="Заголовок 51"/>
    <w:basedOn w:val="a2"/>
    <w:next w:val="a2"/>
    <w:uiPriority w:val="99"/>
    <w:qFormat/>
    <w:rsid w:val="00404E9D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23">
    <w:name w:val="Заголовок 62"/>
    <w:basedOn w:val="a2"/>
    <w:next w:val="a2"/>
    <w:uiPriority w:val="99"/>
    <w:qFormat/>
    <w:rsid w:val="00404E9D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13">
    <w:name w:val="Заголовок 71"/>
    <w:basedOn w:val="a2"/>
    <w:next w:val="a2"/>
    <w:uiPriority w:val="99"/>
    <w:qFormat/>
    <w:rsid w:val="00404E9D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13">
    <w:name w:val="Заголовок 81"/>
    <w:basedOn w:val="a2"/>
    <w:next w:val="a2"/>
    <w:uiPriority w:val="99"/>
    <w:qFormat/>
    <w:rsid w:val="00404E9D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12">
    <w:name w:val="Заголовок 91"/>
    <w:basedOn w:val="a2"/>
    <w:next w:val="a2"/>
    <w:uiPriority w:val="99"/>
    <w:qFormat/>
    <w:rsid w:val="00404E9D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2">
    <w:name w:val="Знак Знак672"/>
    <w:uiPriority w:val="99"/>
    <w:qFormat/>
    <w:rsid w:val="00404E9D"/>
    <w:rPr>
      <w:rFonts w:ascii="Arial" w:hAnsi="Arial"/>
      <w:b/>
      <w:sz w:val="26"/>
    </w:rPr>
  </w:style>
  <w:style w:type="character" w:customStyle="1" w:styleId="662">
    <w:name w:val="Знак Знак662"/>
    <w:uiPriority w:val="99"/>
    <w:qFormat/>
    <w:rsid w:val="00404E9D"/>
    <w:rPr>
      <w:b/>
      <w:sz w:val="28"/>
    </w:rPr>
  </w:style>
  <w:style w:type="character" w:customStyle="1" w:styleId="702">
    <w:name w:val="Знак Знак702"/>
    <w:uiPriority w:val="99"/>
    <w:qFormat/>
    <w:rsid w:val="00404E9D"/>
    <w:rPr>
      <w:rFonts w:ascii="Arial" w:hAnsi="Arial"/>
      <w:b/>
      <w:sz w:val="26"/>
    </w:rPr>
  </w:style>
  <w:style w:type="character" w:customStyle="1" w:styleId="692">
    <w:name w:val="Знак Знак692"/>
    <w:uiPriority w:val="99"/>
    <w:qFormat/>
    <w:rsid w:val="00404E9D"/>
    <w:rPr>
      <w:b/>
      <w:sz w:val="28"/>
    </w:rPr>
  </w:style>
  <w:style w:type="character" w:customStyle="1" w:styleId="682">
    <w:name w:val="Знак Знак682"/>
    <w:uiPriority w:val="99"/>
    <w:qFormat/>
    <w:rsid w:val="00404E9D"/>
    <w:rPr>
      <w:b/>
      <w:i/>
      <w:sz w:val="26"/>
    </w:rPr>
  </w:style>
  <w:style w:type="character" w:customStyle="1" w:styleId="2fff4">
    <w:name w:val="Сильное выделение2"/>
    <w:uiPriority w:val="99"/>
    <w:qFormat/>
    <w:rsid w:val="00404E9D"/>
    <w:rPr>
      <w:b/>
    </w:rPr>
  </w:style>
  <w:style w:type="paragraph" w:customStyle="1" w:styleId="HTML21">
    <w:name w:val="Стандартный HTML2"/>
    <w:basedOn w:val="a2"/>
    <w:uiPriority w:val="99"/>
    <w:qFormat/>
    <w:rsid w:val="00404E9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ListParagraphChar1">
    <w:name w:val="List Paragraph Char1"/>
    <w:link w:val="3ff"/>
    <w:uiPriority w:val="99"/>
    <w:qFormat/>
    <w:locked/>
    <w:rsid w:val="00404E9D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2010">
    <w:name w:val="Знак Знак2010"/>
    <w:uiPriority w:val="99"/>
    <w:qFormat/>
    <w:rsid w:val="00404E9D"/>
    <w:rPr>
      <w:rFonts w:ascii="Arial" w:hAnsi="Arial"/>
      <w:sz w:val="22"/>
    </w:rPr>
  </w:style>
  <w:style w:type="character" w:customStyle="1" w:styleId="618">
    <w:name w:val="Знак Знак618"/>
    <w:uiPriority w:val="99"/>
    <w:qFormat/>
    <w:rsid w:val="00404E9D"/>
    <w:rPr>
      <w:rFonts w:ascii="Arial" w:hAnsi="Arial"/>
      <w:b/>
      <w:i/>
      <w:sz w:val="28"/>
      <w:lang w:val="ru-RU" w:eastAsia="en-US"/>
    </w:rPr>
  </w:style>
  <w:style w:type="paragraph" w:customStyle="1" w:styleId="87">
    <w:name w:val="Знак Знак Знак Знак Знак Знак8"/>
    <w:basedOn w:val="a2"/>
    <w:uiPriority w:val="99"/>
    <w:qFormat/>
    <w:rsid w:val="00404E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91">
    <w:name w:val="Знак Знак79"/>
    <w:uiPriority w:val="99"/>
    <w:qFormat/>
    <w:rsid w:val="00404E9D"/>
    <w:rPr>
      <w:sz w:val="16"/>
      <w:lang w:val="ru-RU" w:eastAsia="ru-RU"/>
    </w:rPr>
  </w:style>
  <w:style w:type="paragraph" w:customStyle="1" w:styleId="7c">
    <w:name w:val="Обычный7"/>
    <w:uiPriority w:val="99"/>
    <w:qFormat/>
    <w:rsid w:val="00404E9D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7">
    <w:name w:val="Знак Знак147"/>
    <w:uiPriority w:val="99"/>
    <w:qFormat/>
    <w:locked/>
    <w:rsid w:val="00404E9D"/>
    <w:rPr>
      <w:b/>
      <w:sz w:val="27"/>
      <w:lang w:val="ru-RU" w:eastAsia="ru-RU"/>
    </w:rPr>
  </w:style>
  <w:style w:type="character" w:customStyle="1" w:styleId="1070">
    <w:name w:val="Знак Знак107"/>
    <w:uiPriority w:val="99"/>
    <w:qFormat/>
    <w:locked/>
    <w:rsid w:val="00404E9D"/>
    <w:rPr>
      <w:sz w:val="16"/>
      <w:lang w:val="ru-RU" w:eastAsia="ru-RU"/>
    </w:rPr>
  </w:style>
  <w:style w:type="paragraph" w:customStyle="1" w:styleId="4f2">
    <w:name w:val="Абзац списка4"/>
    <w:basedOn w:val="a2"/>
    <w:uiPriority w:val="99"/>
    <w:qFormat/>
    <w:rsid w:val="00404E9D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168">
    <w:name w:val="Знак Знак168"/>
    <w:uiPriority w:val="99"/>
    <w:qFormat/>
    <w:locked/>
    <w:rsid w:val="00404E9D"/>
    <w:rPr>
      <w:b/>
      <w:caps/>
      <w:sz w:val="24"/>
      <w:lang w:val="ru-RU" w:eastAsia="ru-RU"/>
    </w:rPr>
  </w:style>
  <w:style w:type="paragraph" w:customStyle="1" w:styleId="242">
    <w:name w:val="Основной текст 24"/>
    <w:basedOn w:val="a2"/>
    <w:uiPriority w:val="99"/>
    <w:qFormat/>
    <w:rsid w:val="00404E9D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98">
    <w:name w:val="Знак Знак Знак9"/>
    <w:uiPriority w:val="99"/>
    <w:qFormat/>
    <w:rsid w:val="00404E9D"/>
    <w:rPr>
      <w:rFonts w:ascii="Times New Roman" w:hAnsi="Times New Roman"/>
      <w:b/>
      <w:caps/>
      <w:sz w:val="28"/>
    </w:rPr>
  </w:style>
  <w:style w:type="character" w:customStyle="1" w:styleId="257">
    <w:name w:val="Знак Знак257"/>
    <w:uiPriority w:val="99"/>
    <w:qFormat/>
    <w:rsid w:val="00404E9D"/>
    <w:rPr>
      <w:rFonts w:ascii="Times New Roman" w:hAnsi="Times New Roman"/>
      <w:b/>
      <w:sz w:val="28"/>
    </w:rPr>
  </w:style>
  <w:style w:type="character" w:customStyle="1" w:styleId="2270">
    <w:name w:val="Знак Знак227"/>
    <w:uiPriority w:val="99"/>
    <w:qFormat/>
    <w:rsid w:val="00404E9D"/>
    <w:rPr>
      <w:rFonts w:ascii="Times New Roman" w:hAnsi="Times New Roman"/>
      <w:sz w:val="24"/>
    </w:rPr>
  </w:style>
  <w:style w:type="character" w:customStyle="1" w:styleId="197">
    <w:name w:val="Знак Знак197"/>
    <w:uiPriority w:val="99"/>
    <w:qFormat/>
    <w:rsid w:val="00404E9D"/>
    <w:rPr>
      <w:rFonts w:ascii="Times New Roman" w:hAnsi="Times New Roman"/>
      <w:sz w:val="16"/>
      <w:lang w:eastAsia="ru-RU"/>
    </w:rPr>
  </w:style>
  <w:style w:type="character" w:customStyle="1" w:styleId="187">
    <w:name w:val="Знак Знак187"/>
    <w:uiPriority w:val="99"/>
    <w:qFormat/>
    <w:rsid w:val="00404E9D"/>
    <w:rPr>
      <w:rFonts w:ascii="Courier New" w:hAnsi="Courier New"/>
    </w:rPr>
  </w:style>
  <w:style w:type="character" w:customStyle="1" w:styleId="177">
    <w:name w:val="Знак Знак177"/>
    <w:uiPriority w:val="99"/>
    <w:qFormat/>
    <w:rsid w:val="00404E9D"/>
    <w:rPr>
      <w:rFonts w:ascii="Times New Roman" w:hAnsi="Times New Roman"/>
      <w:sz w:val="24"/>
    </w:rPr>
  </w:style>
  <w:style w:type="paragraph" w:customStyle="1" w:styleId="344">
    <w:name w:val="Заголовок 34"/>
    <w:basedOn w:val="7c"/>
    <w:next w:val="7c"/>
    <w:uiPriority w:val="99"/>
    <w:qFormat/>
    <w:rsid w:val="00404E9D"/>
    <w:pPr>
      <w:keepNext/>
      <w:widowControl/>
      <w:ind w:left="0" w:firstLine="0"/>
      <w:outlineLvl w:val="2"/>
    </w:pPr>
    <w:rPr>
      <w:sz w:val="24"/>
    </w:rPr>
  </w:style>
  <w:style w:type="paragraph" w:customStyle="1" w:styleId="5f0">
    <w:name w:val="Основной текст5"/>
    <w:basedOn w:val="7c"/>
    <w:uiPriority w:val="99"/>
    <w:qFormat/>
    <w:rsid w:val="00404E9D"/>
    <w:pPr>
      <w:widowControl/>
      <w:spacing w:line="360" w:lineRule="auto"/>
      <w:ind w:left="0" w:firstLine="0"/>
    </w:pPr>
    <w:rPr>
      <w:sz w:val="24"/>
    </w:rPr>
  </w:style>
  <w:style w:type="character" w:customStyle="1" w:styleId="157">
    <w:name w:val="Знак Знак157"/>
    <w:uiPriority w:val="99"/>
    <w:qFormat/>
    <w:rsid w:val="00404E9D"/>
    <w:rPr>
      <w:b/>
      <w:sz w:val="28"/>
    </w:rPr>
  </w:style>
  <w:style w:type="paragraph" w:customStyle="1" w:styleId="243">
    <w:name w:val="Заголовок 24"/>
    <w:basedOn w:val="a2"/>
    <w:next w:val="a2"/>
    <w:uiPriority w:val="99"/>
    <w:qFormat/>
    <w:rsid w:val="00404E9D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8">
    <w:name w:val="Обычный8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4f3">
    <w:name w:val="Цитата4"/>
    <w:basedOn w:val="a2"/>
    <w:uiPriority w:val="99"/>
    <w:qFormat/>
    <w:rsid w:val="00404E9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4f4">
    <w:name w:val="Текст4"/>
    <w:basedOn w:val="a2"/>
    <w:uiPriority w:val="99"/>
    <w:qFormat/>
    <w:rsid w:val="00404E9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46">
    <w:name w:val="Основной текст 34"/>
    <w:basedOn w:val="7c"/>
    <w:uiPriority w:val="99"/>
    <w:qFormat/>
    <w:rsid w:val="00404E9D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3a">
    <w:name w:val="Основной текст с отступом 23"/>
    <w:basedOn w:val="a2"/>
    <w:uiPriority w:val="99"/>
    <w:qFormat/>
    <w:rsid w:val="00404E9D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48">
    <w:name w:val="Основной текст с отступом 34"/>
    <w:basedOn w:val="a2"/>
    <w:uiPriority w:val="99"/>
    <w:qFormat/>
    <w:rsid w:val="00404E9D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3ff2">
    <w:name w:val="Верхний колонтитул3"/>
    <w:basedOn w:val="a2"/>
    <w:uiPriority w:val="99"/>
    <w:qFormat/>
    <w:rsid w:val="00404E9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3ff3">
    <w:name w:val="Слабое выделение3"/>
    <w:uiPriority w:val="99"/>
    <w:qFormat/>
    <w:rsid w:val="00404E9D"/>
    <w:rPr>
      <w:i/>
      <w:color w:val="808080"/>
    </w:rPr>
  </w:style>
  <w:style w:type="character" w:customStyle="1" w:styleId="417">
    <w:name w:val="Знак Знак417"/>
    <w:uiPriority w:val="99"/>
    <w:qFormat/>
    <w:locked/>
    <w:rsid w:val="00404E9D"/>
    <w:rPr>
      <w:rFonts w:ascii="Arial" w:hAnsi="Arial"/>
      <w:b/>
      <w:i/>
      <w:sz w:val="28"/>
      <w:lang w:val="ru-RU" w:eastAsia="en-US"/>
    </w:rPr>
  </w:style>
  <w:style w:type="character" w:customStyle="1" w:styleId="3ff4">
    <w:name w:val="Основной шрифт абзаца3"/>
    <w:uiPriority w:val="99"/>
    <w:qFormat/>
    <w:rsid w:val="00404E9D"/>
  </w:style>
  <w:style w:type="paragraph" w:customStyle="1" w:styleId="99">
    <w:name w:val="Знак Знак Знак Знак Знак Знак Знак Знак Знак Знак Знак Знак Знак9"/>
    <w:basedOn w:val="a2"/>
    <w:uiPriority w:val="99"/>
    <w:qFormat/>
    <w:rsid w:val="00404E9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71">
    <w:name w:val="Знак37"/>
    <w:basedOn w:val="a2"/>
    <w:uiPriority w:val="99"/>
    <w:qFormat/>
    <w:rsid w:val="00404E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7">
    <w:name w:val="Знак Знак537"/>
    <w:uiPriority w:val="99"/>
    <w:qFormat/>
    <w:locked/>
    <w:rsid w:val="00404E9D"/>
    <w:rPr>
      <w:b/>
      <w:caps/>
      <w:sz w:val="24"/>
      <w:lang w:val="ru-RU" w:eastAsia="ru-RU"/>
    </w:rPr>
  </w:style>
  <w:style w:type="paragraph" w:customStyle="1" w:styleId="3ff5">
    <w:name w:val="Без интервала3"/>
    <w:uiPriority w:val="99"/>
    <w:qFormat/>
    <w:rsid w:val="00404E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71">
    <w:name w:val="Знак1 Знак Знак17"/>
    <w:uiPriority w:val="99"/>
    <w:qFormat/>
    <w:locked/>
    <w:rsid w:val="00404E9D"/>
    <w:rPr>
      <w:rFonts w:ascii="Times New Roman" w:hAnsi="Times New Roman"/>
      <w:sz w:val="24"/>
      <w:lang w:eastAsia="ru-RU"/>
    </w:rPr>
  </w:style>
  <w:style w:type="character" w:customStyle="1" w:styleId="467">
    <w:name w:val="Знак Знак467"/>
    <w:uiPriority w:val="99"/>
    <w:qFormat/>
    <w:locked/>
    <w:rsid w:val="00404E9D"/>
    <w:rPr>
      <w:b/>
      <w:sz w:val="27"/>
      <w:lang w:val="ru-RU" w:eastAsia="ru-RU"/>
    </w:rPr>
  </w:style>
  <w:style w:type="character" w:customStyle="1" w:styleId="487">
    <w:name w:val="Знак Знак487"/>
    <w:uiPriority w:val="99"/>
    <w:qFormat/>
    <w:locked/>
    <w:rsid w:val="00404E9D"/>
    <w:rPr>
      <w:b/>
      <w:sz w:val="27"/>
      <w:lang w:val="ru-RU" w:eastAsia="ru-RU"/>
    </w:rPr>
  </w:style>
  <w:style w:type="character" w:customStyle="1" w:styleId="447">
    <w:name w:val="Знак Знак447"/>
    <w:uiPriority w:val="99"/>
    <w:qFormat/>
    <w:locked/>
    <w:rsid w:val="00404E9D"/>
    <w:rPr>
      <w:sz w:val="24"/>
    </w:rPr>
  </w:style>
  <w:style w:type="character" w:customStyle="1" w:styleId="5170">
    <w:name w:val="Знак Знак517"/>
    <w:uiPriority w:val="99"/>
    <w:qFormat/>
    <w:locked/>
    <w:rsid w:val="00404E9D"/>
    <w:rPr>
      <w:b/>
      <w:sz w:val="27"/>
      <w:lang w:val="ru-RU" w:eastAsia="ru-RU"/>
    </w:rPr>
  </w:style>
  <w:style w:type="character" w:customStyle="1" w:styleId="4370">
    <w:name w:val="Знак Знак437"/>
    <w:uiPriority w:val="99"/>
    <w:qFormat/>
    <w:locked/>
    <w:rsid w:val="00404E9D"/>
    <w:rPr>
      <w:color w:val="000000"/>
      <w:sz w:val="24"/>
      <w:lang w:eastAsia="ru-RU"/>
    </w:rPr>
  </w:style>
  <w:style w:type="character" w:customStyle="1" w:styleId="4270">
    <w:name w:val="Знак Знак427"/>
    <w:uiPriority w:val="99"/>
    <w:qFormat/>
    <w:rsid w:val="00404E9D"/>
    <w:rPr>
      <w:rFonts w:ascii="Times New Roman" w:hAnsi="Times New Roman"/>
      <w:sz w:val="16"/>
    </w:rPr>
  </w:style>
  <w:style w:type="character" w:customStyle="1" w:styleId="497">
    <w:name w:val="Знак Знак497"/>
    <w:uiPriority w:val="99"/>
    <w:qFormat/>
    <w:rsid w:val="00404E9D"/>
    <w:rPr>
      <w:rFonts w:ascii="Times New Roman" w:hAnsi="Times New Roman"/>
      <w:b/>
      <w:caps/>
      <w:sz w:val="24"/>
      <w:lang w:eastAsia="ru-RU"/>
    </w:rPr>
  </w:style>
  <w:style w:type="paragraph" w:customStyle="1" w:styleId="449">
    <w:name w:val="Заголовок 44"/>
    <w:basedOn w:val="7c"/>
    <w:next w:val="7c"/>
    <w:uiPriority w:val="99"/>
    <w:qFormat/>
    <w:rsid w:val="00404E9D"/>
    <w:pPr>
      <w:keepNext/>
      <w:widowControl/>
      <w:ind w:left="0" w:firstLine="0"/>
    </w:pPr>
    <w:rPr>
      <w:sz w:val="24"/>
    </w:rPr>
  </w:style>
  <w:style w:type="character" w:customStyle="1" w:styleId="477">
    <w:name w:val="Знак Знак477"/>
    <w:uiPriority w:val="99"/>
    <w:qFormat/>
    <w:rsid w:val="00404E9D"/>
    <w:rPr>
      <w:rFonts w:ascii="Times New Roman" w:hAnsi="Times New Roman"/>
      <w:b/>
      <w:sz w:val="27"/>
      <w:lang w:eastAsia="ru-RU"/>
    </w:rPr>
  </w:style>
  <w:style w:type="character" w:customStyle="1" w:styleId="457">
    <w:name w:val="Знак Знак457"/>
    <w:uiPriority w:val="99"/>
    <w:qFormat/>
    <w:rsid w:val="00404E9D"/>
    <w:rPr>
      <w:rFonts w:ascii="Times New Roman" w:hAnsi="Times New Roman"/>
      <w:b/>
      <w:i/>
      <w:sz w:val="26"/>
      <w:lang w:eastAsia="ru-RU"/>
    </w:rPr>
  </w:style>
  <w:style w:type="paragraph" w:customStyle="1" w:styleId="633">
    <w:name w:val="Заголовок 63"/>
    <w:uiPriority w:val="99"/>
    <w:qFormat/>
    <w:rsid w:val="00404E9D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80">
    <w:name w:val="Знак5 Знак Знак8"/>
    <w:uiPriority w:val="99"/>
    <w:qFormat/>
    <w:locked/>
    <w:rsid w:val="00404E9D"/>
    <w:rPr>
      <w:sz w:val="16"/>
    </w:rPr>
  </w:style>
  <w:style w:type="character" w:customStyle="1" w:styleId="507">
    <w:name w:val="Знак Знак507"/>
    <w:uiPriority w:val="99"/>
    <w:qFormat/>
    <w:locked/>
    <w:rsid w:val="00404E9D"/>
    <w:rPr>
      <w:b/>
      <w:sz w:val="28"/>
      <w:lang w:val="ru-RU" w:eastAsia="ru-RU"/>
    </w:rPr>
  </w:style>
  <w:style w:type="character" w:customStyle="1" w:styleId="527">
    <w:name w:val="Знак Знак527"/>
    <w:uiPriority w:val="99"/>
    <w:qFormat/>
    <w:rsid w:val="00404E9D"/>
    <w:rPr>
      <w:rFonts w:ascii="Arial" w:hAnsi="Arial"/>
      <w:b/>
      <w:i/>
      <w:sz w:val="28"/>
    </w:rPr>
  </w:style>
  <w:style w:type="paragraph" w:customStyle="1" w:styleId="22c">
    <w:name w:val="Цитата 22"/>
    <w:basedOn w:val="a2"/>
    <w:next w:val="a2"/>
    <w:uiPriority w:val="99"/>
    <w:qFormat/>
    <w:rsid w:val="00404E9D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2fff5">
    <w:name w:val="Выделенная цитата2"/>
    <w:basedOn w:val="a2"/>
    <w:next w:val="a2"/>
    <w:uiPriority w:val="99"/>
    <w:qFormat/>
    <w:rsid w:val="00404E9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character" w:customStyle="1" w:styleId="5171">
    <w:name w:val="Знак5 Знак Знак17"/>
    <w:uiPriority w:val="99"/>
    <w:qFormat/>
    <w:locked/>
    <w:rsid w:val="00404E9D"/>
    <w:rPr>
      <w:sz w:val="16"/>
      <w:lang w:val="ru-RU" w:eastAsia="ru-RU"/>
    </w:rPr>
  </w:style>
  <w:style w:type="paragraph" w:customStyle="1" w:styleId="2fff6">
    <w:name w:val="Подзаголовок2"/>
    <w:basedOn w:val="a2"/>
    <w:uiPriority w:val="99"/>
    <w:qFormat/>
    <w:rsid w:val="00404E9D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70">
    <w:name w:val="Знак6 Знак Знак7"/>
    <w:uiPriority w:val="99"/>
    <w:qFormat/>
    <w:rsid w:val="00404E9D"/>
    <w:rPr>
      <w:sz w:val="24"/>
      <w:lang w:val="ru-RU" w:eastAsia="ru-RU"/>
    </w:rPr>
  </w:style>
  <w:style w:type="character" w:customStyle="1" w:styleId="2fff7">
    <w:name w:val="Замещающий текст2"/>
    <w:uiPriority w:val="99"/>
    <w:qFormat/>
    <w:rsid w:val="00404E9D"/>
    <w:rPr>
      <w:color w:val="808080"/>
    </w:rPr>
  </w:style>
  <w:style w:type="character" w:customStyle="1" w:styleId="5510">
    <w:name w:val="Знак Знак551"/>
    <w:uiPriority w:val="99"/>
    <w:qFormat/>
    <w:locked/>
    <w:rsid w:val="00404E9D"/>
    <w:rPr>
      <w:sz w:val="24"/>
      <w:lang w:val="ru-RU" w:eastAsia="ru-RU"/>
    </w:rPr>
  </w:style>
  <w:style w:type="paragraph" w:customStyle="1" w:styleId="12d">
    <w:name w:val="Заголовок 12"/>
    <w:basedOn w:val="a2"/>
    <w:next w:val="a2"/>
    <w:uiPriority w:val="99"/>
    <w:qFormat/>
    <w:rsid w:val="00404E9D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10">
    <w:name w:val="Знак Знак651"/>
    <w:uiPriority w:val="99"/>
    <w:qFormat/>
    <w:locked/>
    <w:rsid w:val="00404E9D"/>
    <w:rPr>
      <w:b/>
      <w:sz w:val="27"/>
      <w:lang w:val="ru-RU" w:eastAsia="ru-RU"/>
    </w:rPr>
  </w:style>
  <w:style w:type="character" w:customStyle="1" w:styleId="6410">
    <w:name w:val="Знак Знак641"/>
    <w:uiPriority w:val="99"/>
    <w:qFormat/>
    <w:locked/>
    <w:rsid w:val="00404E9D"/>
    <w:rPr>
      <w:b/>
      <w:sz w:val="28"/>
      <w:lang w:val="ru-RU" w:eastAsia="ru-RU"/>
    </w:rPr>
  </w:style>
  <w:style w:type="character" w:customStyle="1" w:styleId="6310">
    <w:name w:val="Знак Знак631"/>
    <w:uiPriority w:val="99"/>
    <w:qFormat/>
    <w:locked/>
    <w:rsid w:val="00404E9D"/>
    <w:rPr>
      <w:b/>
      <w:i/>
      <w:sz w:val="26"/>
      <w:lang w:val="ru-RU" w:eastAsia="ru-RU"/>
    </w:rPr>
  </w:style>
  <w:style w:type="character" w:customStyle="1" w:styleId="6210">
    <w:name w:val="Знак Знак621"/>
    <w:uiPriority w:val="99"/>
    <w:qFormat/>
    <w:locked/>
    <w:rsid w:val="00404E9D"/>
    <w:rPr>
      <w:sz w:val="24"/>
      <w:lang w:val="ru-RU" w:eastAsia="ru-RU"/>
    </w:rPr>
  </w:style>
  <w:style w:type="character" w:customStyle="1" w:styleId="6170">
    <w:name w:val="Знак Знак617"/>
    <w:uiPriority w:val="99"/>
    <w:qFormat/>
    <w:locked/>
    <w:rsid w:val="00404E9D"/>
    <w:rPr>
      <w:sz w:val="24"/>
      <w:lang w:val="ru-RU" w:eastAsia="ru-RU"/>
    </w:rPr>
  </w:style>
  <w:style w:type="character" w:customStyle="1" w:styleId="601">
    <w:name w:val="Знак Знак601"/>
    <w:uiPriority w:val="99"/>
    <w:qFormat/>
    <w:locked/>
    <w:rsid w:val="00404E9D"/>
    <w:rPr>
      <w:i/>
      <w:sz w:val="24"/>
      <w:lang w:val="ru-RU" w:eastAsia="ru-RU"/>
    </w:rPr>
  </w:style>
  <w:style w:type="character" w:customStyle="1" w:styleId="591">
    <w:name w:val="Знак Знак591"/>
    <w:uiPriority w:val="99"/>
    <w:qFormat/>
    <w:locked/>
    <w:rsid w:val="00404E9D"/>
    <w:rPr>
      <w:rFonts w:ascii="Arial" w:hAnsi="Arial"/>
      <w:sz w:val="22"/>
      <w:lang w:val="ru-RU" w:eastAsia="ru-RU"/>
    </w:rPr>
  </w:style>
  <w:style w:type="character" w:customStyle="1" w:styleId="581">
    <w:name w:val="Знак Знак581"/>
    <w:uiPriority w:val="99"/>
    <w:qFormat/>
    <w:locked/>
    <w:rsid w:val="00404E9D"/>
    <w:rPr>
      <w:rFonts w:ascii="Courier New" w:hAnsi="Courier New"/>
      <w:lang w:val="ru-RU" w:eastAsia="ru-RU"/>
    </w:rPr>
  </w:style>
  <w:style w:type="character" w:customStyle="1" w:styleId="571">
    <w:name w:val="Знак Знак571"/>
    <w:uiPriority w:val="99"/>
    <w:qFormat/>
    <w:locked/>
    <w:rsid w:val="00404E9D"/>
    <w:rPr>
      <w:lang w:val="ru-RU" w:eastAsia="ru-RU"/>
    </w:rPr>
  </w:style>
  <w:style w:type="character" w:customStyle="1" w:styleId="5610">
    <w:name w:val="Знак Знак561"/>
    <w:uiPriority w:val="99"/>
    <w:qFormat/>
    <w:locked/>
    <w:rsid w:val="00404E9D"/>
    <w:rPr>
      <w:sz w:val="24"/>
      <w:lang w:val="ru-RU" w:eastAsia="ru-RU"/>
    </w:rPr>
  </w:style>
  <w:style w:type="character" w:customStyle="1" w:styleId="5410">
    <w:name w:val="Знак Знак541"/>
    <w:uiPriority w:val="99"/>
    <w:qFormat/>
    <w:locked/>
    <w:rsid w:val="00404E9D"/>
    <w:rPr>
      <w:sz w:val="24"/>
      <w:lang w:val="en-US" w:eastAsia="ru-RU"/>
    </w:rPr>
  </w:style>
  <w:style w:type="paragraph" w:customStyle="1" w:styleId="259">
    <w:name w:val="Заголовок 25"/>
    <w:basedOn w:val="a2"/>
    <w:next w:val="a2"/>
    <w:uiPriority w:val="99"/>
    <w:qFormat/>
    <w:rsid w:val="00404E9D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53">
    <w:name w:val="Заголовок 35"/>
    <w:basedOn w:val="a2"/>
    <w:next w:val="a2"/>
    <w:uiPriority w:val="99"/>
    <w:qFormat/>
    <w:rsid w:val="00404E9D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59">
    <w:name w:val="Заголовок 45"/>
    <w:basedOn w:val="a2"/>
    <w:next w:val="a2"/>
    <w:uiPriority w:val="99"/>
    <w:qFormat/>
    <w:rsid w:val="00404E9D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29">
    <w:name w:val="Заголовок 52"/>
    <w:basedOn w:val="a2"/>
    <w:next w:val="a2"/>
    <w:uiPriority w:val="99"/>
    <w:qFormat/>
    <w:rsid w:val="00404E9D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43">
    <w:name w:val="Заголовок 64"/>
    <w:basedOn w:val="a2"/>
    <w:next w:val="a2"/>
    <w:uiPriority w:val="99"/>
    <w:qFormat/>
    <w:rsid w:val="00404E9D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22">
    <w:name w:val="Заголовок 72"/>
    <w:basedOn w:val="a2"/>
    <w:next w:val="a2"/>
    <w:uiPriority w:val="99"/>
    <w:qFormat/>
    <w:rsid w:val="00404E9D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20">
    <w:name w:val="Заголовок 82"/>
    <w:basedOn w:val="a2"/>
    <w:next w:val="a2"/>
    <w:uiPriority w:val="99"/>
    <w:qFormat/>
    <w:rsid w:val="00404E9D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20">
    <w:name w:val="Заголовок 92"/>
    <w:basedOn w:val="a2"/>
    <w:next w:val="a2"/>
    <w:uiPriority w:val="99"/>
    <w:qFormat/>
    <w:rsid w:val="00404E9D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1">
    <w:name w:val="Знак Знак671"/>
    <w:uiPriority w:val="99"/>
    <w:qFormat/>
    <w:rsid w:val="00404E9D"/>
    <w:rPr>
      <w:rFonts w:ascii="Arial" w:hAnsi="Arial"/>
      <w:b/>
      <w:sz w:val="26"/>
    </w:rPr>
  </w:style>
  <w:style w:type="character" w:customStyle="1" w:styleId="661">
    <w:name w:val="Знак Знак661"/>
    <w:uiPriority w:val="99"/>
    <w:qFormat/>
    <w:rsid w:val="00404E9D"/>
    <w:rPr>
      <w:b/>
      <w:sz w:val="28"/>
    </w:rPr>
  </w:style>
  <w:style w:type="character" w:customStyle="1" w:styleId="701">
    <w:name w:val="Знак Знак701"/>
    <w:uiPriority w:val="99"/>
    <w:qFormat/>
    <w:rsid w:val="00404E9D"/>
    <w:rPr>
      <w:rFonts w:ascii="Arial" w:hAnsi="Arial"/>
      <w:b/>
      <w:sz w:val="26"/>
    </w:rPr>
  </w:style>
  <w:style w:type="character" w:customStyle="1" w:styleId="691">
    <w:name w:val="Знак Знак691"/>
    <w:uiPriority w:val="99"/>
    <w:qFormat/>
    <w:rsid w:val="00404E9D"/>
    <w:rPr>
      <w:b/>
      <w:sz w:val="28"/>
    </w:rPr>
  </w:style>
  <w:style w:type="character" w:customStyle="1" w:styleId="6810">
    <w:name w:val="Знак Знак681"/>
    <w:uiPriority w:val="99"/>
    <w:qFormat/>
    <w:rsid w:val="00404E9D"/>
    <w:rPr>
      <w:b/>
      <w:i/>
      <w:sz w:val="26"/>
    </w:rPr>
  </w:style>
  <w:style w:type="character" w:customStyle="1" w:styleId="3ff6">
    <w:name w:val="Сильное выделение3"/>
    <w:uiPriority w:val="99"/>
    <w:qFormat/>
    <w:rsid w:val="00404E9D"/>
    <w:rPr>
      <w:b/>
    </w:rPr>
  </w:style>
  <w:style w:type="paragraph" w:customStyle="1" w:styleId="HTML31">
    <w:name w:val="Стандартный HTML3"/>
    <w:basedOn w:val="a2"/>
    <w:uiPriority w:val="99"/>
    <w:qFormat/>
    <w:rsid w:val="00404E9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paragraph" w:customStyle="1" w:styleId="89">
    <w:name w:val="Стиль8"/>
    <w:basedOn w:val="a2"/>
    <w:next w:val="affb"/>
    <w:link w:val="3ff7"/>
    <w:uiPriority w:val="99"/>
    <w:qFormat/>
    <w:rsid w:val="00404E9D"/>
    <w:pPr>
      <w:widowControl/>
      <w:snapToGrid/>
      <w:spacing w:before="0" w:after="0"/>
      <w:jc w:val="center"/>
    </w:pPr>
    <w:rPr>
      <w:lang w:val="en-US"/>
    </w:rPr>
  </w:style>
  <w:style w:type="character" w:customStyle="1" w:styleId="4010">
    <w:name w:val="Знак Знак40 Знак1"/>
    <w:uiPriority w:val="99"/>
    <w:qFormat/>
    <w:locked/>
    <w:rsid w:val="00404E9D"/>
    <w:rPr>
      <w:sz w:val="24"/>
      <w:lang w:val="ru-RU" w:eastAsia="ru-RU"/>
    </w:rPr>
  </w:style>
  <w:style w:type="paragraph" w:customStyle="1" w:styleId="921">
    <w:name w:val="Знак92"/>
    <w:basedOn w:val="a2"/>
    <w:uiPriority w:val="99"/>
    <w:qFormat/>
    <w:rsid w:val="00404E9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41">
    <w:name w:val="Знак4 Знак Знак14"/>
    <w:uiPriority w:val="99"/>
    <w:qFormat/>
    <w:locked/>
    <w:rsid w:val="00404E9D"/>
    <w:rPr>
      <w:rFonts w:ascii="Arial" w:hAnsi="Arial"/>
      <w:b/>
      <w:kern w:val="32"/>
      <w:sz w:val="32"/>
      <w:lang w:val="ru-RU" w:eastAsia="ru-RU"/>
    </w:rPr>
  </w:style>
  <w:style w:type="character" w:customStyle="1" w:styleId="2122">
    <w:name w:val="Знак2 Знак Знак12"/>
    <w:uiPriority w:val="99"/>
    <w:qFormat/>
    <w:locked/>
    <w:rsid w:val="00404E9D"/>
    <w:rPr>
      <w:b/>
      <w:sz w:val="27"/>
      <w:lang w:val="ru-RU" w:eastAsia="ru-RU"/>
    </w:rPr>
  </w:style>
  <w:style w:type="character" w:customStyle="1" w:styleId="4f5">
    <w:name w:val="Знак4 Знак Знак"/>
    <w:uiPriority w:val="99"/>
    <w:locked/>
    <w:rsid w:val="00404E9D"/>
    <w:rPr>
      <w:rFonts w:ascii="Arial" w:hAnsi="Arial"/>
      <w:b/>
      <w:kern w:val="32"/>
      <w:sz w:val="32"/>
      <w:lang w:val="ru-RU" w:eastAsia="ru-RU"/>
    </w:rPr>
  </w:style>
  <w:style w:type="character" w:customStyle="1" w:styleId="23b">
    <w:name w:val="Знак2 Знак Знак3"/>
    <w:uiPriority w:val="99"/>
    <w:qFormat/>
    <w:locked/>
    <w:rsid w:val="00404E9D"/>
    <w:rPr>
      <w:rFonts w:ascii="Arial" w:hAnsi="Arial"/>
      <w:b/>
      <w:sz w:val="26"/>
      <w:lang w:val="ru-RU" w:eastAsia="ru-RU"/>
    </w:rPr>
  </w:style>
  <w:style w:type="character" w:customStyle="1" w:styleId="4f6">
    <w:name w:val="Слабое выделение4"/>
    <w:uiPriority w:val="99"/>
    <w:rsid w:val="00404E9D"/>
    <w:rPr>
      <w:i/>
      <w:color w:val="808080"/>
    </w:rPr>
  </w:style>
  <w:style w:type="paragraph" w:customStyle="1" w:styleId="23c">
    <w:name w:val="Цитата 23"/>
    <w:basedOn w:val="a2"/>
    <w:next w:val="a2"/>
    <w:uiPriority w:val="99"/>
    <w:qFormat/>
    <w:rsid w:val="00404E9D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3ff8">
    <w:name w:val="Выделенная цитата3"/>
    <w:basedOn w:val="a2"/>
    <w:next w:val="a2"/>
    <w:uiPriority w:val="99"/>
    <w:qFormat/>
    <w:rsid w:val="00404E9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i/>
      <w:color w:val="4F81BD"/>
    </w:rPr>
  </w:style>
  <w:style w:type="paragraph" w:customStyle="1" w:styleId="1114">
    <w:name w:val="Заголовок оглавления111"/>
    <w:basedOn w:val="10"/>
    <w:next w:val="a2"/>
    <w:uiPriority w:val="99"/>
    <w:qFormat/>
    <w:rsid w:val="00404E9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character" w:customStyle="1" w:styleId="4f7">
    <w:name w:val="Сильное выделение4"/>
    <w:uiPriority w:val="99"/>
    <w:rsid w:val="00404E9D"/>
    <w:rPr>
      <w:b/>
    </w:rPr>
  </w:style>
  <w:style w:type="character" w:customStyle="1" w:styleId="1115">
    <w:name w:val="Слабая ссылка111"/>
    <w:uiPriority w:val="99"/>
    <w:qFormat/>
    <w:rsid w:val="00404E9D"/>
    <w:rPr>
      <w:smallCaps/>
      <w:color w:val="C0504D"/>
      <w:u w:val="single"/>
    </w:rPr>
  </w:style>
  <w:style w:type="character" w:customStyle="1" w:styleId="1116">
    <w:name w:val="Сильная ссылка111"/>
    <w:uiPriority w:val="99"/>
    <w:qFormat/>
    <w:rsid w:val="00404E9D"/>
    <w:rPr>
      <w:b/>
      <w:smallCaps/>
      <w:color w:val="C0504D"/>
      <w:spacing w:val="5"/>
      <w:u w:val="single"/>
    </w:rPr>
  </w:style>
  <w:style w:type="character" w:customStyle="1" w:styleId="1117">
    <w:name w:val="Название книги111"/>
    <w:uiPriority w:val="99"/>
    <w:qFormat/>
    <w:rsid w:val="00404E9D"/>
    <w:rPr>
      <w:b/>
      <w:smallCaps/>
      <w:spacing w:val="5"/>
    </w:rPr>
  </w:style>
  <w:style w:type="character" w:customStyle="1" w:styleId="3ff9">
    <w:name w:val="Замещающий текст3"/>
    <w:uiPriority w:val="99"/>
    <w:rsid w:val="00404E9D"/>
    <w:rPr>
      <w:color w:val="808080"/>
    </w:rPr>
  </w:style>
  <w:style w:type="character" w:customStyle="1" w:styleId="1260">
    <w:name w:val="Знак1 Знак Знак26"/>
    <w:uiPriority w:val="99"/>
    <w:locked/>
    <w:rsid w:val="00404E9D"/>
    <w:rPr>
      <w:sz w:val="24"/>
    </w:rPr>
  </w:style>
  <w:style w:type="character" w:customStyle="1" w:styleId="1272">
    <w:name w:val="Знак1 Знак Знак27"/>
    <w:uiPriority w:val="99"/>
    <w:locked/>
    <w:rsid w:val="00404E9D"/>
    <w:rPr>
      <w:sz w:val="24"/>
    </w:rPr>
  </w:style>
  <w:style w:type="character" w:customStyle="1" w:styleId="7d">
    <w:name w:val="Без интервала Знак7"/>
    <w:uiPriority w:val="99"/>
    <w:locked/>
    <w:rsid w:val="00404E9D"/>
    <w:rPr>
      <w:sz w:val="24"/>
      <w:lang w:eastAsia="en-US"/>
    </w:rPr>
  </w:style>
  <w:style w:type="character" w:customStyle="1" w:styleId="393">
    <w:name w:val="Знак Знак393"/>
    <w:uiPriority w:val="99"/>
    <w:rsid w:val="00404E9D"/>
    <w:rPr>
      <w:rFonts w:ascii="Arial" w:hAnsi="Arial"/>
      <w:b/>
      <w:sz w:val="26"/>
    </w:rPr>
  </w:style>
  <w:style w:type="character" w:customStyle="1" w:styleId="383">
    <w:name w:val="Знак Знак383"/>
    <w:uiPriority w:val="99"/>
    <w:rsid w:val="00404E9D"/>
    <w:rPr>
      <w:b/>
      <w:sz w:val="28"/>
    </w:rPr>
  </w:style>
  <w:style w:type="character" w:customStyle="1" w:styleId="373">
    <w:name w:val="Знак Знак373"/>
    <w:uiPriority w:val="99"/>
    <w:rsid w:val="00404E9D"/>
    <w:rPr>
      <w:b/>
      <w:i/>
      <w:sz w:val="26"/>
    </w:rPr>
  </w:style>
  <w:style w:type="character" w:customStyle="1" w:styleId="363">
    <w:name w:val="Знак Знак363"/>
    <w:uiPriority w:val="99"/>
    <w:rsid w:val="00404E9D"/>
    <w:rPr>
      <w:b/>
      <w:sz w:val="22"/>
      <w:lang w:val="ru-RU" w:eastAsia="ru-RU"/>
    </w:rPr>
  </w:style>
  <w:style w:type="character" w:customStyle="1" w:styleId="3530">
    <w:name w:val="Знак Знак353"/>
    <w:uiPriority w:val="99"/>
    <w:rsid w:val="00404E9D"/>
    <w:rPr>
      <w:sz w:val="24"/>
      <w:lang w:val="ru-RU" w:eastAsia="ru-RU"/>
    </w:rPr>
  </w:style>
  <w:style w:type="character" w:customStyle="1" w:styleId="3430">
    <w:name w:val="Знак Знак343"/>
    <w:uiPriority w:val="99"/>
    <w:rsid w:val="00404E9D"/>
    <w:rPr>
      <w:rFonts w:ascii="Calibri" w:hAnsi="Calibri"/>
      <w:i/>
      <w:sz w:val="24"/>
      <w:lang w:eastAsia="en-US"/>
    </w:rPr>
  </w:style>
  <w:style w:type="character" w:customStyle="1" w:styleId="3230">
    <w:name w:val="Знак Знак323"/>
    <w:uiPriority w:val="99"/>
    <w:rsid w:val="00404E9D"/>
    <w:rPr>
      <w:sz w:val="16"/>
    </w:rPr>
  </w:style>
  <w:style w:type="character" w:customStyle="1" w:styleId="Heading122">
    <w:name w:val="Heading 12 Знак Знак2"/>
    <w:uiPriority w:val="99"/>
    <w:qFormat/>
    <w:rsid w:val="00404E9D"/>
    <w:rPr>
      <w:rFonts w:ascii="Courier New" w:hAnsi="Courier New"/>
    </w:rPr>
  </w:style>
  <w:style w:type="character" w:customStyle="1" w:styleId="3140">
    <w:name w:val="Знак Знак314"/>
    <w:uiPriority w:val="99"/>
    <w:rsid w:val="00404E9D"/>
    <w:rPr>
      <w:sz w:val="24"/>
    </w:rPr>
  </w:style>
  <w:style w:type="paragraph" w:customStyle="1" w:styleId="10a">
    <w:name w:val="Знак Знак Знак Знак Знак Знак10"/>
    <w:basedOn w:val="a2"/>
    <w:uiPriority w:val="99"/>
    <w:qFormat/>
    <w:rsid w:val="00404E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2">
    <w:name w:val="Знак Знак302"/>
    <w:uiPriority w:val="99"/>
    <w:rsid w:val="00404E9D"/>
    <w:rPr>
      <w:sz w:val="24"/>
    </w:rPr>
  </w:style>
  <w:style w:type="character" w:customStyle="1" w:styleId="293">
    <w:name w:val="Знак Знак293"/>
    <w:uiPriority w:val="99"/>
    <w:rsid w:val="00404E9D"/>
    <w:rPr>
      <w:sz w:val="24"/>
    </w:rPr>
  </w:style>
  <w:style w:type="character" w:customStyle="1" w:styleId="7130">
    <w:name w:val="Знак Знак713"/>
    <w:uiPriority w:val="99"/>
    <w:rsid w:val="00404E9D"/>
    <w:rPr>
      <w:sz w:val="16"/>
      <w:lang w:val="ru-RU" w:eastAsia="ru-RU"/>
    </w:rPr>
  </w:style>
  <w:style w:type="paragraph" w:customStyle="1" w:styleId="9a">
    <w:name w:val="Обычный9"/>
    <w:uiPriority w:val="99"/>
    <w:qFormat/>
    <w:rsid w:val="00404E9D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9">
    <w:name w:val="Знак Знак149"/>
    <w:uiPriority w:val="99"/>
    <w:locked/>
    <w:rsid w:val="00404E9D"/>
    <w:rPr>
      <w:b/>
      <w:sz w:val="27"/>
      <w:lang w:val="ru-RU" w:eastAsia="ru-RU"/>
    </w:rPr>
  </w:style>
  <w:style w:type="character" w:customStyle="1" w:styleId="283">
    <w:name w:val="Знак Знак283"/>
    <w:uiPriority w:val="99"/>
    <w:rsid w:val="00404E9D"/>
    <w:rPr>
      <w:rFonts w:ascii="Tahoma" w:hAnsi="Tahoma"/>
    </w:rPr>
  </w:style>
  <w:style w:type="character" w:customStyle="1" w:styleId="273">
    <w:name w:val="Знак Знак273"/>
    <w:uiPriority w:val="99"/>
    <w:qFormat/>
    <w:rsid w:val="00404E9D"/>
    <w:rPr>
      <w:sz w:val="24"/>
    </w:rPr>
  </w:style>
  <w:style w:type="character" w:customStyle="1" w:styleId="1090">
    <w:name w:val="Знак Знак109"/>
    <w:uiPriority w:val="99"/>
    <w:locked/>
    <w:rsid w:val="00404E9D"/>
    <w:rPr>
      <w:sz w:val="16"/>
      <w:lang w:val="ru-RU" w:eastAsia="ru-RU"/>
    </w:rPr>
  </w:style>
  <w:style w:type="character" w:customStyle="1" w:styleId="626">
    <w:name w:val="Знак Знак626"/>
    <w:uiPriority w:val="99"/>
    <w:rsid w:val="00404E9D"/>
    <w:rPr>
      <w:rFonts w:ascii="Arial" w:hAnsi="Arial"/>
      <w:b/>
      <w:i/>
      <w:sz w:val="28"/>
      <w:lang w:val="ru-RU" w:eastAsia="en-US"/>
    </w:rPr>
  </w:style>
  <w:style w:type="character" w:customStyle="1" w:styleId="2130">
    <w:name w:val="Знак Знак213"/>
    <w:uiPriority w:val="99"/>
    <w:locked/>
    <w:rsid w:val="00404E9D"/>
    <w:rPr>
      <w:sz w:val="24"/>
      <w:lang w:val="en-US"/>
    </w:rPr>
  </w:style>
  <w:style w:type="character" w:customStyle="1" w:styleId="1231">
    <w:name w:val="Знак Знак123"/>
    <w:uiPriority w:val="99"/>
    <w:rsid w:val="00404E9D"/>
    <w:rPr>
      <w:sz w:val="16"/>
    </w:rPr>
  </w:style>
  <w:style w:type="character" w:customStyle="1" w:styleId="1350">
    <w:name w:val="Знак Знак135"/>
    <w:uiPriority w:val="99"/>
    <w:rsid w:val="00404E9D"/>
    <w:rPr>
      <w:lang w:val="ru-RU" w:eastAsia="ru-RU"/>
    </w:rPr>
  </w:style>
  <w:style w:type="character" w:customStyle="1" w:styleId="16100">
    <w:name w:val="Знак Знак1610"/>
    <w:uiPriority w:val="99"/>
    <w:locked/>
    <w:rsid w:val="00404E9D"/>
    <w:rPr>
      <w:b/>
      <w:caps/>
      <w:sz w:val="24"/>
      <w:lang w:val="ru-RU" w:eastAsia="ru-RU"/>
    </w:rPr>
  </w:style>
  <w:style w:type="character" w:customStyle="1" w:styleId="1152">
    <w:name w:val="Знак Знак115"/>
    <w:uiPriority w:val="99"/>
    <w:rsid w:val="00404E9D"/>
    <w:rPr>
      <w:sz w:val="24"/>
    </w:rPr>
  </w:style>
  <w:style w:type="paragraph" w:customStyle="1" w:styleId="25a">
    <w:name w:val="Основной текст 25"/>
    <w:basedOn w:val="a2"/>
    <w:uiPriority w:val="99"/>
    <w:qFormat/>
    <w:rsid w:val="00404E9D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1fc">
    <w:name w:val="Знак Знак Знак11"/>
    <w:uiPriority w:val="99"/>
    <w:rsid w:val="00404E9D"/>
    <w:rPr>
      <w:rFonts w:ascii="Times New Roman" w:hAnsi="Times New Roman"/>
      <w:b/>
      <w:caps/>
      <w:sz w:val="28"/>
    </w:rPr>
  </w:style>
  <w:style w:type="character" w:customStyle="1" w:styleId="2590">
    <w:name w:val="Знак Знак259"/>
    <w:uiPriority w:val="99"/>
    <w:rsid w:val="00404E9D"/>
    <w:rPr>
      <w:rFonts w:ascii="Times New Roman" w:hAnsi="Times New Roman"/>
      <w:b/>
      <w:sz w:val="28"/>
    </w:rPr>
  </w:style>
  <w:style w:type="character" w:customStyle="1" w:styleId="2290">
    <w:name w:val="Знак Знак229"/>
    <w:uiPriority w:val="99"/>
    <w:rsid w:val="00404E9D"/>
    <w:rPr>
      <w:rFonts w:ascii="Times New Roman" w:hAnsi="Times New Roman"/>
      <w:sz w:val="24"/>
    </w:rPr>
  </w:style>
  <w:style w:type="character" w:customStyle="1" w:styleId="2016">
    <w:name w:val="Знак Знак2016"/>
    <w:uiPriority w:val="99"/>
    <w:rsid w:val="00404E9D"/>
    <w:rPr>
      <w:rFonts w:ascii="Arial" w:hAnsi="Arial"/>
      <w:sz w:val="22"/>
    </w:rPr>
  </w:style>
  <w:style w:type="character" w:customStyle="1" w:styleId="199">
    <w:name w:val="Знак Знак199"/>
    <w:uiPriority w:val="99"/>
    <w:rsid w:val="00404E9D"/>
    <w:rPr>
      <w:rFonts w:ascii="Times New Roman" w:hAnsi="Times New Roman"/>
      <w:sz w:val="16"/>
      <w:lang w:eastAsia="ru-RU"/>
    </w:rPr>
  </w:style>
  <w:style w:type="character" w:customStyle="1" w:styleId="1811">
    <w:name w:val="Знак Знак1811"/>
    <w:uiPriority w:val="99"/>
    <w:rsid w:val="00404E9D"/>
    <w:rPr>
      <w:rFonts w:ascii="Courier New" w:hAnsi="Courier New"/>
    </w:rPr>
  </w:style>
  <w:style w:type="character" w:customStyle="1" w:styleId="179">
    <w:name w:val="Знак Знак179"/>
    <w:uiPriority w:val="99"/>
    <w:rsid w:val="00404E9D"/>
    <w:rPr>
      <w:rFonts w:ascii="Times New Roman" w:hAnsi="Times New Roman"/>
      <w:sz w:val="24"/>
    </w:rPr>
  </w:style>
  <w:style w:type="character" w:customStyle="1" w:styleId="950">
    <w:name w:val="Знак Знак95"/>
    <w:uiPriority w:val="99"/>
    <w:rsid w:val="00404E9D"/>
    <w:rPr>
      <w:rFonts w:ascii="PragmaticaCTT" w:hAnsi="PragmaticaCTT"/>
      <w:b/>
      <w:sz w:val="24"/>
      <w:lang w:val="ru-RU" w:eastAsia="ru-RU"/>
    </w:rPr>
  </w:style>
  <w:style w:type="character" w:customStyle="1" w:styleId="840">
    <w:name w:val="Знак Знак84"/>
    <w:uiPriority w:val="99"/>
    <w:rsid w:val="00404E9D"/>
    <w:rPr>
      <w:sz w:val="24"/>
    </w:rPr>
  </w:style>
  <w:style w:type="character" w:customStyle="1" w:styleId="5200">
    <w:name w:val="Знак Знак520"/>
    <w:uiPriority w:val="99"/>
    <w:rsid w:val="00404E9D"/>
    <w:rPr>
      <w:rFonts w:ascii="Tahoma" w:hAnsi="Tahoma"/>
      <w:sz w:val="16"/>
      <w:lang w:val="ru-RU" w:eastAsia="ru-RU"/>
    </w:rPr>
  </w:style>
  <w:style w:type="paragraph" w:customStyle="1" w:styleId="362">
    <w:name w:val="Заголовок 36"/>
    <w:basedOn w:val="9a"/>
    <w:next w:val="9a"/>
    <w:uiPriority w:val="99"/>
    <w:qFormat/>
    <w:rsid w:val="00404E9D"/>
    <w:pPr>
      <w:keepNext/>
      <w:widowControl/>
      <w:ind w:left="0" w:firstLine="0"/>
      <w:outlineLvl w:val="2"/>
    </w:pPr>
    <w:rPr>
      <w:sz w:val="24"/>
    </w:rPr>
  </w:style>
  <w:style w:type="paragraph" w:customStyle="1" w:styleId="6f0">
    <w:name w:val="Основной текст6"/>
    <w:basedOn w:val="9a"/>
    <w:uiPriority w:val="99"/>
    <w:qFormat/>
    <w:rsid w:val="00404E9D"/>
    <w:pPr>
      <w:widowControl/>
      <w:spacing w:line="360" w:lineRule="auto"/>
      <w:ind w:left="0" w:firstLine="0"/>
    </w:pPr>
    <w:rPr>
      <w:sz w:val="24"/>
    </w:rPr>
  </w:style>
  <w:style w:type="character" w:customStyle="1" w:styleId="159">
    <w:name w:val="Знак Знак159"/>
    <w:uiPriority w:val="99"/>
    <w:rsid w:val="00404E9D"/>
    <w:rPr>
      <w:b/>
      <w:sz w:val="28"/>
    </w:rPr>
  </w:style>
  <w:style w:type="character" w:customStyle="1" w:styleId="800">
    <w:name w:val="Знак Знак80"/>
    <w:uiPriority w:val="99"/>
    <w:rsid w:val="00404E9D"/>
    <w:rPr>
      <w:rFonts w:ascii="Times New Roman" w:hAnsi="Times New Roman"/>
      <w:lang w:eastAsia="en-US"/>
    </w:rPr>
  </w:style>
  <w:style w:type="paragraph" w:customStyle="1" w:styleId="263">
    <w:name w:val="Заголовок 26"/>
    <w:basedOn w:val="a2"/>
    <w:next w:val="a2"/>
    <w:uiPriority w:val="99"/>
    <w:qFormat/>
    <w:rsid w:val="00404E9D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10b">
    <w:name w:val="Обычный10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5f1">
    <w:name w:val="Цитата5"/>
    <w:basedOn w:val="a2"/>
    <w:uiPriority w:val="99"/>
    <w:qFormat/>
    <w:rsid w:val="00404E9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character" w:customStyle="1" w:styleId="22d">
    <w:name w:val="Цитата 2 Знак2"/>
    <w:basedOn w:val="a3"/>
    <w:uiPriority w:val="99"/>
    <w:rsid w:val="00404E9D"/>
    <w:rPr>
      <w:rFonts w:cs="Times New Roman"/>
      <w:i/>
      <w:iCs/>
      <w:color w:val="000000"/>
      <w:sz w:val="24"/>
      <w:szCs w:val="24"/>
    </w:rPr>
  </w:style>
  <w:style w:type="character" w:customStyle="1" w:styleId="2fff8">
    <w:name w:val="Выделенная цитата Знак2"/>
    <w:basedOn w:val="a3"/>
    <w:uiPriority w:val="99"/>
    <w:rsid w:val="00404E9D"/>
    <w:rPr>
      <w:rFonts w:cs="Times New Roman"/>
      <w:b/>
      <w:bCs/>
      <w:i/>
      <w:iCs/>
      <w:color w:val="4F81BD"/>
      <w:sz w:val="24"/>
      <w:szCs w:val="24"/>
    </w:rPr>
  </w:style>
  <w:style w:type="paragraph" w:customStyle="1" w:styleId="5f2">
    <w:name w:val="Текст5"/>
    <w:basedOn w:val="a2"/>
    <w:uiPriority w:val="99"/>
    <w:qFormat/>
    <w:rsid w:val="00404E9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54">
    <w:name w:val="Основной текст 35"/>
    <w:basedOn w:val="9a"/>
    <w:uiPriority w:val="99"/>
    <w:qFormat/>
    <w:rsid w:val="00404E9D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44">
    <w:name w:val="Основной текст с отступом 24"/>
    <w:basedOn w:val="a2"/>
    <w:uiPriority w:val="99"/>
    <w:qFormat/>
    <w:rsid w:val="00404E9D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55">
    <w:name w:val="Основной текст с отступом 35"/>
    <w:basedOn w:val="a2"/>
    <w:uiPriority w:val="99"/>
    <w:qFormat/>
    <w:rsid w:val="00404E9D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f8">
    <w:name w:val="Верхний колонтитул4"/>
    <w:basedOn w:val="a2"/>
    <w:uiPriority w:val="99"/>
    <w:qFormat/>
    <w:rsid w:val="00404E9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419">
    <w:name w:val="Знак Знак419"/>
    <w:uiPriority w:val="99"/>
    <w:locked/>
    <w:rsid w:val="00404E9D"/>
    <w:rPr>
      <w:rFonts w:ascii="Arial" w:hAnsi="Arial"/>
      <w:b/>
      <w:i/>
      <w:sz w:val="28"/>
      <w:lang w:val="ru-RU" w:eastAsia="en-US"/>
    </w:rPr>
  </w:style>
  <w:style w:type="character" w:customStyle="1" w:styleId="429">
    <w:name w:val="Знак4 Знак2"/>
    <w:uiPriority w:val="99"/>
    <w:locked/>
    <w:rsid w:val="00404E9D"/>
    <w:rPr>
      <w:sz w:val="24"/>
      <w:lang w:val="ru-RU" w:eastAsia="ru-RU"/>
    </w:rPr>
  </w:style>
  <w:style w:type="character" w:customStyle="1" w:styleId="4f9">
    <w:name w:val="Основной шрифт абзаца4"/>
    <w:uiPriority w:val="99"/>
    <w:rsid w:val="00404E9D"/>
  </w:style>
  <w:style w:type="character" w:customStyle="1" w:styleId="2380">
    <w:name w:val="Знак Знак23 Знак8"/>
    <w:uiPriority w:val="99"/>
    <w:locked/>
    <w:rsid w:val="00404E9D"/>
    <w:rPr>
      <w:rFonts w:ascii="Tahoma" w:hAnsi="Tahoma"/>
      <w:sz w:val="16"/>
    </w:rPr>
  </w:style>
  <w:style w:type="paragraph" w:customStyle="1" w:styleId="13b">
    <w:name w:val="Знак Знак Знак Знак Знак Знак Знак Знак Знак Знак Знак Знак Знак13"/>
    <w:basedOn w:val="a2"/>
    <w:uiPriority w:val="99"/>
    <w:qFormat/>
    <w:rsid w:val="00404E9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91">
    <w:name w:val="Знак39"/>
    <w:basedOn w:val="a2"/>
    <w:uiPriority w:val="99"/>
    <w:qFormat/>
    <w:rsid w:val="00404E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9">
    <w:name w:val="Знак Знак539"/>
    <w:uiPriority w:val="99"/>
    <w:locked/>
    <w:rsid w:val="00404E9D"/>
    <w:rPr>
      <w:b/>
      <w:caps/>
      <w:sz w:val="24"/>
      <w:lang w:val="ru-RU" w:eastAsia="ru-RU"/>
    </w:rPr>
  </w:style>
  <w:style w:type="character" w:customStyle="1" w:styleId="11100">
    <w:name w:val="Знак1 Знак Знак110"/>
    <w:uiPriority w:val="99"/>
    <w:locked/>
    <w:rsid w:val="00404E9D"/>
    <w:rPr>
      <w:rFonts w:ascii="Times New Roman" w:hAnsi="Times New Roman"/>
      <w:sz w:val="24"/>
      <w:lang w:eastAsia="ru-RU"/>
    </w:rPr>
  </w:style>
  <w:style w:type="character" w:customStyle="1" w:styleId="469">
    <w:name w:val="Знак Знак469"/>
    <w:uiPriority w:val="99"/>
    <w:locked/>
    <w:rsid w:val="00404E9D"/>
    <w:rPr>
      <w:b/>
      <w:sz w:val="27"/>
      <w:lang w:val="ru-RU" w:eastAsia="ru-RU"/>
    </w:rPr>
  </w:style>
  <w:style w:type="character" w:customStyle="1" w:styleId="489">
    <w:name w:val="Знак Знак489"/>
    <w:uiPriority w:val="99"/>
    <w:locked/>
    <w:rsid w:val="00404E9D"/>
    <w:rPr>
      <w:b/>
      <w:sz w:val="27"/>
      <w:lang w:val="ru-RU" w:eastAsia="ru-RU"/>
    </w:rPr>
  </w:style>
  <w:style w:type="character" w:customStyle="1" w:styleId="4490">
    <w:name w:val="Знак Знак449"/>
    <w:uiPriority w:val="99"/>
    <w:locked/>
    <w:rsid w:val="00404E9D"/>
    <w:rPr>
      <w:sz w:val="24"/>
    </w:rPr>
  </w:style>
  <w:style w:type="character" w:customStyle="1" w:styleId="51100">
    <w:name w:val="Знак Знак5110"/>
    <w:uiPriority w:val="99"/>
    <w:locked/>
    <w:rsid w:val="00404E9D"/>
    <w:rPr>
      <w:b/>
      <w:sz w:val="27"/>
      <w:lang w:val="ru-RU" w:eastAsia="ru-RU"/>
    </w:rPr>
  </w:style>
  <w:style w:type="character" w:customStyle="1" w:styleId="439">
    <w:name w:val="Знак Знак439"/>
    <w:uiPriority w:val="99"/>
    <w:locked/>
    <w:rsid w:val="00404E9D"/>
    <w:rPr>
      <w:color w:val="000000"/>
      <w:sz w:val="24"/>
      <w:lang w:eastAsia="ru-RU"/>
    </w:rPr>
  </w:style>
  <w:style w:type="character" w:customStyle="1" w:styleId="4290">
    <w:name w:val="Знак Знак429"/>
    <w:uiPriority w:val="99"/>
    <w:rsid w:val="00404E9D"/>
    <w:rPr>
      <w:rFonts w:ascii="Times New Roman" w:hAnsi="Times New Roman"/>
      <w:sz w:val="16"/>
    </w:rPr>
  </w:style>
  <w:style w:type="character" w:customStyle="1" w:styleId="499">
    <w:name w:val="Знак Знак499"/>
    <w:uiPriority w:val="99"/>
    <w:rsid w:val="00404E9D"/>
    <w:rPr>
      <w:rFonts w:ascii="Times New Roman" w:hAnsi="Times New Roman"/>
      <w:b/>
      <w:caps/>
      <w:sz w:val="24"/>
      <w:lang w:eastAsia="ru-RU"/>
    </w:rPr>
  </w:style>
  <w:style w:type="paragraph" w:customStyle="1" w:styleId="46a">
    <w:name w:val="Заголовок 46"/>
    <w:basedOn w:val="9a"/>
    <w:next w:val="9a"/>
    <w:uiPriority w:val="99"/>
    <w:qFormat/>
    <w:rsid w:val="00404E9D"/>
    <w:pPr>
      <w:keepNext/>
      <w:widowControl/>
      <w:ind w:left="0" w:firstLine="0"/>
    </w:pPr>
    <w:rPr>
      <w:sz w:val="24"/>
    </w:rPr>
  </w:style>
  <w:style w:type="character" w:customStyle="1" w:styleId="479">
    <w:name w:val="Знак Знак479"/>
    <w:uiPriority w:val="99"/>
    <w:rsid w:val="00404E9D"/>
    <w:rPr>
      <w:rFonts w:ascii="Times New Roman" w:hAnsi="Times New Roman"/>
      <w:b/>
      <w:sz w:val="27"/>
      <w:lang w:eastAsia="ru-RU"/>
    </w:rPr>
  </w:style>
  <w:style w:type="character" w:customStyle="1" w:styleId="4590">
    <w:name w:val="Знак Знак459"/>
    <w:uiPriority w:val="99"/>
    <w:rsid w:val="00404E9D"/>
    <w:rPr>
      <w:rFonts w:ascii="Times New Roman" w:hAnsi="Times New Roman"/>
      <w:b/>
      <w:i/>
      <w:sz w:val="26"/>
      <w:lang w:eastAsia="ru-RU"/>
    </w:rPr>
  </w:style>
  <w:style w:type="paragraph" w:customStyle="1" w:styleId="653">
    <w:name w:val="Заголовок 65"/>
    <w:uiPriority w:val="99"/>
    <w:qFormat/>
    <w:rsid w:val="00404E9D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100">
    <w:name w:val="Знак5 Знак Знак10"/>
    <w:uiPriority w:val="99"/>
    <w:locked/>
    <w:rsid w:val="00404E9D"/>
    <w:rPr>
      <w:sz w:val="16"/>
    </w:rPr>
  </w:style>
  <w:style w:type="character" w:customStyle="1" w:styleId="509">
    <w:name w:val="Знак Знак509"/>
    <w:uiPriority w:val="99"/>
    <w:locked/>
    <w:rsid w:val="00404E9D"/>
    <w:rPr>
      <w:b/>
      <w:sz w:val="28"/>
      <w:lang w:val="ru-RU" w:eastAsia="ru-RU"/>
    </w:rPr>
  </w:style>
  <w:style w:type="character" w:customStyle="1" w:styleId="5290">
    <w:name w:val="Знак Знак529"/>
    <w:uiPriority w:val="99"/>
    <w:rsid w:val="00404E9D"/>
    <w:rPr>
      <w:rFonts w:ascii="Arial" w:hAnsi="Arial"/>
      <w:b/>
      <w:i/>
      <w:sz w:val="28"/>
    </w:rPr>
  </w:style>
  <w:style w:type="character" w:customStyle="1" w:styleId="519">
    <w:name w:val="Знак5 Знак Знак19"/>
    <w:uiPriority w:val="99"/>
    <w:locked/>
    <w:rsid w:val="00404E9D"/>
    <w:rPr>
      <w:sz w:val="16"/>
      <w:lang w:val="ru-RU" w:eastAsia="ru-RU"/>
    </w:rPr>
  </w:style>
  <w:style w:type="paragraph" w:customStyle="1" w:styleId="3ffa">
    <w:name w:val="Подзаголовок3"/>
    <w:basedOn w:val="a2"/>
    <w:uiPriority w:val="99"/>
    <w:qFormat/>
    <w:rsid w:val="00404E9D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100">
    <w:name w:val="Знак6 Знак Знак10"/>
    <w:uiPriority w:val="99"/>
    <w:rsid w:val="00404E9D"/>
    <w:rPr>
      <w:sz w:val="24"/>
      <w:lang w:val="ru-RU" w:eastAsia="ru-RU"/>
    </w:rPr>
  </w:style>
  <w:style w:type="character" w:customStyle="1" w:styleId="553">
    <w:name w:val="Знак Знак553"/>
    <w:uiPriority w:val="99"/>
    <w:locked/>
    <w:rsid w:val="00404E9D"/>
    <w:rPr>
      <w:sz w:val="24"/>
      <w:lang w:val="ru-RU" w:eastAsia="ru-RU"/>
    </w:rPr>
  </w:style>
  <w:style w:type="paragraph" w:customStyle="1" w:styleId="Heading13">
    <w:name w:val="Heading 13"/>
    <w:basedOn w:val="a2"/>
    <w:next w:val="a2"/>
    <w:uiPriority w:val="99"/>
    <w:qFormat/>
    <w:rsid w:val="00404E9D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30">
    <w:name w:val="Знак Знак653"/>
    <w:uiPriority w:val="99"/>
    <w:locked/>
    <w:rsid w:val="00404E9D"/>
    <w:rPr>
      <w:b/>
      <w:sz w:val="27"/>
      <w:lang w:val="ru-RU" w:eastAsia="ru-RU"/>
    </w:rPr>
  </w:style>
  <w:style w:type="character" w:customStyle="1" w:styleId="6430">
    <w:name w:val="Знак Знак643"/>
    <w:uiPriority w:val="99"/>
    <w:locked/>
    <w:rsid w:val="00404E9D"/>
    <w:rPr>
      <w:b/>
      <w:sz w:val="28"/>
      <w:lang w:val="ru-RU" w:eastAsia="ru-RU"/>
    </w:rPr>
  </w:style>
  <w:style w:type="character" w:customStyle="1" w:styleId="6330">
    <w:name w:val="Знак Знак633"/>
    <w:uiPriority w:val="99"/>
    <w:locked/>
    <w:rsid w:val="00404E9D"/>
    <w:rPr>
      <w:b/>
      <w:i/>
      <w:sz w:val="26"/>
      <w:lang w:val="ru-RU" w:eastAsia="ru-RU"/>
    </w:rPr>
  </w:style>
  <w:style w:type="character" w:customStyle="1" w:styleId="625">
    <w:name w:val="Знак Знак625"/>
    <w:uiPriority w:val="99"/>
    <w:locked/>
    <w:rsid w:val="00404E9D"/>
    <w:rPr>
      <w:sz w:val="24"/>
      <w:lang w:val="ru-RU" w:eastAsia="ru-RU"/>
    </w:rPr>
  </w:style>
  <w:style w:type="character" w:customStyle="1" w:styleId="61100">
    <w:name w:val="Знак Знак6110"/>
    <w:uiPriority w:val="99"/>
    <w:locked/>
    <w:rsid w:val="00404E9D"/>
    <w:rPr>
      <w:sz w:val="24"/>
      <w:lang w:val="ru-RU" w:eastAsia="ru-RU"/>
    </w:rPr>
  </w:style>
  <w:style w:type="character" w:customStyle="1" w:styleId="603">
    <w:name w:val="Знак Знак603"/>
    <w:uiPriority w:val="99"/>
    <w:locked/>
    <w:rsid w:val="00404E9D"/>
    <w:rPr>
      <w:i/>
      <w:sz w:val="24"/>
      <w:lang w:val="ru-RU" w:eastAsia="ru-RU"/>
    </w:rPr>
  </w:style>
  <w:style w:type="character" w:customStyle="1" w:styleId="593">
    <w:name w:val="Знак Знак593"/>
    <w:uiPriority w:val="99"/>
    <w:locked/>
    <w:rsid w:val="00404E9D"/>
    <w:rPr>
      <w:rFonts w:ascii="Arial" w:hAnsi="Arial"/>
      <w:sz w:val="22"/>
      <w:lang w:val="ru-RU" w:eastAsia="ru-RU"/>
    </w:rPr>
  </w:style>
  <w:style w:type="character" w:customStyle="1" w:styleId="583">
    <w:name w:val="Знак Знак583"/>
    <w:uiPriority w:val="99"/>
    <w:locked/>
    <w:rsid w:val="00404E9D"/>
    <w:rPr>
      <w:rFonts w:ascii="Courier New" w:hAnsi="Courier New"/>
      <w:lang w:val="ru-RU" w:eastAsia="ru-RU"/>
    </w:rPr>
  </w:style>
  <w:style w:type="character" w:customStyle="1" w:styleId="573">
    <w:name w:val="Знак Знак573"/>
    <w:uiPriority w:val="99"/>
    <w:locked/>
    <w:rsid w:val="00404E9D"/>
    <w:rPr>
      <w:lang w:val="ru-RU" w:eastAsia="ru-RU"/>
    </w:rPr>
  </w:style>
  <w:style w:type="character" w:customStyle="1" w:styleId="563">
    <w:name w:val="Знак Знак563"/>
    <w:uiPriority w:val="99"/>
    <w:locked/>
    <w:rsid w:val="00404E9D"/>
    <w:rPr>
      <w:sz w:val="24"/>
      <w:lang w:val="ru-RU" w:eastAsia="ru-RU"/>
    </w:rPr>
  </w:style>
  <w:style w:type="character" w:customStyle="1" w:styleId="543">
    <w:name w:val="Знак Знак543"/>
    <w:uiPriority w:val="99"/>
    <w:locked/>
    <w:rsid w:val="00404E9D"/>
    <w:rPr>
      <w:sz w:val="24"/>
      <w:lang w:val="en-US" w:eastAsia="ru-RU"/>
    </w:rPr>
  </w:style>
  <w:style w:type="paragraph" w:customStyle="1" w:styleId="Heading22">
    <w:name w:val="Heading 22"/>
    <w:basedOn w:val="a2"/>
    <w:next w:val="a2"/>
    <w:uiPriority w:val="99"/>
    <w:qFormat/>
    <w:rsid w:val="00404E9D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Heading32">
    <w:name w:val="Heading 32"/>
    <w:basedOn w:val="a2"/>
    <w:next w:val="a2"/>
    <w:uiPriority w:val="99"/>
    <w:qFormat/>
    <w:rsid w:val="00404E9D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Heading41">
    <w:name w:val="Heading 41"/>
    <w:basedOn w:val="a2"/>
    <w:next w:val="a2"/>
    <w:uiPriority w:val="99"/>
    <w:qFormat/>
    <w:rsid w:val="00404E9D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52">
    <w:name w:val="Heading 52"/>
    <w:basedOn w:val="a2"/>
    <w:next w:val="a2"/>
    <w:uiPriority w:val="99"/>
    <w:qFormat/>
    <w:rsid w:val="00404E9D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Heading62">
    <w:name w:val="Heading 62"/>
    <w:basedOn w:val="a2"/>
    <w:next w:val="a2"/>
    <w:uiPriority w:val="99"/>
    <w:qFormat/>
    <w:rsid w:val="00404E9D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Heading72">
    <w:name w:val="Heading 72"/>
    <w:basedOn w:val="a2"/>
    <w:next w:val="a2"/>
    <w:uiPriority w:val="99"/>
    <w:qFormat/>
    <w:rsid w:val="00404E9D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Heading81">
    <w:name w:val="Heading 81"/>
    <w:basedOn w:val="a2"/>
    <w:next w:val="a2"/>
    <w:uiPriority w:val="99"/>
    <w:qFormat/>
    <w:rsid w:val="00404E9D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Heading92">
    <w:name w:val="Heading 92"/>
    <w:basedOn w:val="a2"/>
    <w:next w:val="a2"/>
    <w:uiPriority w:val="99"/>
    <w:qFormat/>
    <w:rsid w:val="00404E9D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3">
    <w:name w:val="Знак Знак673"/>
    <w:uiPriority w:val="99"/>
    <w:rsid w:val="00404E9D"/>
    <w:rPr>
      <w:rFonts w:ascii="Arial" w:hAnsi="Arial"/>
      <w:b/>
      <w:sz w:val="26"/>
    </w:rPr>
  </w:style>
  <w:style w:type="character" w:customStyle="1" w:styleId="663">
    <w:name w:val="Знак Знак663"/>
    <w:uiPriority w:val="99"/>
    <w:rsid w:val="00404E9D"/>
    <w:rPr>
      <w:b/>
      <w:sz w:val="28"/>
    </w:rPr>
  </w:style>
  <w:style w:type="character" w:customStyle="1" w:styleId="703">
    <w:name w:val="Знак Знак703"/>
    <w:uiPriority w:val="99"/>
    <w:rsid w:val="00404E9D"/>
    <w:rPr>
      <w:rFonts w:ascii="Arial" w:hAnsi="Arial"/>
      <w:b/>
      <w:sz w:val="26"/>
    </w:rPr>
  </w:style>
  <w:style w:type="character" w:customStyle="1" w:styleId="693">
    <w:name w:val="Знак Знак693"/>
    <w:uiPriority w:val="99"/>
    <w:rsid w:val="00404E9D"/>
    <w:rPr>
      <w:b/>
      <w:sz w:val="28"/>
    </w:rPr>
  </w:style>
  <w:style w:type="character" w:customStyle="1" w:styleId="683">
    <w:name w:val="Знак Знак683"/>
    <w:uiPriority w:val="99"/>
    <w:rsid w:val="00404E9D"/>
    <w:rPr>
      <w:b/>
      <w:i/>
      <w:sz w:val="26"/>
    </w:rPr>
  </w:style>
  <w:style w:type="paragraph" w:customStyle="1" w:styleId="HTML40">
    <w:name w:val="Стандартный HTML4"/>
    <w:basedOn w:val="a2"/>
    <w:uiPriority w:val="99"/>
    <w:qFormat/>
    <w:rsid w:val="00404E9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CommentTextChar2">
    <w:name w:val="Comment Text Char2"/>
    <w:uiPriority w:val="99"/>
    <w:locked/>
    <w:rsid w:val="00404E9D"/>
  </w:style>
  <w:style w:type="character" w:customStyle="1" w:styleId="HeaderChar2">
    <w:name w:val="Header Char2"/>
    <w:uiPriority w:val="99"/>
    <w:locked/>
    <w:rsid w:val="00404E9D"/>
    <w:rPr>
      <w:sz w:val="24"/>
    </w:rPr>
  </w:style>
  <w:style w:type="character" w:customStyle="1" w:styleId="FooterChar2">
    <w:name w:val="Footer Char2"/>
    <w:uiPriority w:val="99"/>
    <w:locked/>
    <w:rsid w:val="00404E9D"/>
    <w:rPr>
      <w:sz w:val="24"/>
    </w:rPr>
  </w:style>
  <w:style w:type="character" w:customStyle="1" w:styleId="EndnoteTextChar2">
    <w:name w:val="Endnote Text Char2"/>
    <w:uiPriority w:val="99"/>
    <w:locked/>
    <w:rsid w:val="00404E9D"/>
    <w:rPr>
      <w:color w:val="000000"/>
      <w:sz w:val="24"/>
    </w:rPr>
  </w:style>
  <w:style w:type="character" w:customStyle="1" w:styleId="MacroTextChar1">
    <w:name w:val="Macro Text Char1"/>
    <w:uiPriority w:val="99"/>
    <w:locked/>
    <w:rsid w:val="00404E9D"/>
    <w:rPr>
      <w:rFonts w:ascii="Courier New" w:hAnsi="Courier New"/>
      <w:sz w:val="22"/>
      <w:lang w:val="en-US" w:eastAsia="en-US"/>
    </w:rPr>
  </w:style>
  <w:style w:type="character" w:customStyle="1" w:styleId="TitleChar2">
    <w:name w:val="Title Char2"/>
    <w:uiPriority w:val="99"/>
    <w:locked/>
    <w:rsid w:val="00404E9D"/>
    <w:rPr>
      <w:sz w:val="24"/>
      <w:lang w:val="en-US"/>
    </w:rPr>
  </w:style>
  <w:style w:type="character" w:customStyle="1" w:styleId="SubtitleChar2">
    <w:name w:val="Subtitle Char2"/>
    <w:uiPriority w:val="99"/>
    <w:locked/>
    <w:rsid w:val="00404E9D"/>
    <w:rPr>
      <w:rFonts w:ascii="PragmaticaCTT" w:hAnsi="PragmaticaCTT"/>
      <w:b/>
      <w:sz w:val="24"/>
    </w:rPr>
  </w:style>
  <w:style w:type="character" w:customStyle="1" w:styleId="BodyTextFirstIndentChar2">
    <w:name w:val="Body Text First Indent Char2"/>
    <w:uiPriority w:val="99"/>
    <w:locked/>
    <w:rsid w:val="00404E9D"/>
    <w:rPr>
      <w:rFonts w:ascii="Times New Roman" w:hAnsi="Times New Roman"/>
      <w:sz w:val="24"/>
      <w:lang w:eastAsia="ru-RU"/>
    </w:rPr>
  </w:style>
  <w:style w:type="character" w:customStyle="1" w:styleId="BodyText2Char2">
    <w:name w:val="Body Text 2 Char2"/>
    <w:uiPriority w:val="99"/>
    <w:locked/>
    <w:rsid w:val="00404E9D"/>
    <w:rPr>
      <w:sz w:val="24"/>
    </w:rPr>
  </w:style>
  <w:style w:type="character" w:customStyle="1" w:styleId="BodyTextIndent2Char2">
    <w:name w:val="Body Text Indent 2 Char2"/>
    <w:uiPriority w:val="99"/>
    <w:locked/>
    <w:rsid w:val="00404E9D"/>
    <w:rPr>
      <w:sz w:val="24"/>
    </w:rPr>
  </w:style>
  <w:style w:type="character" w:customStyle="1" w:styleId="BodyTextIndent3Char2">
    <w:name w:val="Body Text Indent 3 Char2"/>
    <w:uiPriority w:val="99"/>
    <w:locked/>
    <w:rsid w:val="00404E9D"/>
    <w:rPr>
      <w:sz w:val="16"/>
    </w:rPr>
  </w:style>
  <w:style w:type="character" w:customStyle="1" w:styleId="DocumentMapChar2">
    <w:name w:val="Document Map Char2"/>
    <w:uiPriority w:val="99"/>
    <w:locked/>
    <w:rsid w:val="00404E9D"/>
    <w:rPr>
      <w:rFonts w:ascii="Tahoma" w:hAnsi="Tahoma"/>
    </w:rPr>
  </w:style>
  <w:style w:type="character" w:customStyle="1" w:styleId="CommentSubjectChar2">
    <w:name w:val="Comment Subject Char2"/>
    <w:uiPriority w:val="99"/>
    <w:qFormat/>
    <w:locked/>
    <w:rsid w:val="00404E9D"/>
    <w:rPr>
      <w:sz w:val="16"/>
    </w:rPr>
  </w:style>
  <w:style w:type="character" w:customStyle="1" w:styleId="BalloonTextChar2">
    <w:name w:val="Balloon Text Char2"/>
    <w:uiPriority w:val="99"/>
    <w:locked/>
    <w:rsid w:val="00404E9D"/>
    <w:rPr>
      <w:rFonts w:ascii="Tahoma" w:hAnsi="Tahoma"/>
      <w:sz w:val="16"/>
    </w:rPr>
  </w:style>
  <w:style w:type="character" w:customStyle="1" w:styleId="NoSpacingChar2">
    <w:name w:val="No Spacing Char2"/>
    <w:uiPriority w:val="99"/>
    <w:locked/>
    <w:rsid w:val="00404E9D"/>
    <w:rPr>
      <w:rFonts w:eastAsia="Times New Roman"/>
      <w:sz w:val="22"/>
      <w:lang w:val="en-US" w:eastAsia="en-US"/>
    </w:rPr>
  </w:style>
  <w:style w:type="character" w:customStyle="1" w:styleId="ListParagraphChar3">
    <w:name w:val="List Paragraph Char3"/>
    <w:uiPriority w:val="99"/>
    <w:locked/>
    <w:rsid w:val="00404E9D"/>
    <w:rPr>
      <w:rFonts w:ascii="Calibri" w:hAnsi="Calibri"/>
      <w:sz w:val="24"/>
    </w:rPr>
  </w:style>
  <w:style w:type="character" w:customStyle="1" w:styleId="QuoteChar3">
    <w:name w:val="Quote Char3"/>
    <w:link w:val="245"/>
    <w:uiPriority w:val="99"/>
    <w:qFormat/>
    <w:locked/>
    <w:rsid w:val="00404E9D"/>
    <w:rPr>
      <w:i/>
      <w:color w:val="000000"/>
      <w:sz w:val="24"/>
    </w:rPr>
  </w:style>
  <w:style w:type="paragraph" w:customStyle="1" w:styleId="245">
    <w:name w:val="Цитата 24"/>
    <w:basedOn w:val="a2"/>
    <w:next w:val="a2"/>
    <w:link w:val="QuoteChar3"/>
    <w:uiPriority w:val="99"/>
    <w:qFormat/>
    <w:rsid w:val="00404E9D"/>
    <w:pPr>
      <w:widowControl/>
      <w:snapToGrid/>
      <w:spacing w:before="0" w:after="0"/>
    </w:pPr>
    <w:rPr>
      <w:rFonts w:asciiTheme="minorHAnsi" w:eastAsiaTheme="minorHAnsi" w:hAnsiTheme="minorHAnsi" w:cstheme="minorBidi"/>
      <w:i/>
      <w:color w:val="000000"/>
      <w:szCs w:val="22"/>
      <w:lang w:eastAsia="en-US"/>
    </w:rPr>
  </w:style>
  <w:style w:type="character" w:customStyle="1" w:styleId="IntenseQuoteChar3">
    <w:name w:val="Intense Quote Char3"/>
    <w:link w:val="4fa"/>
    <w:uiPriority w:val="99"/>
    <w:qFormat/>
    <w:locked/>
    <w:rsid w:val="00404E9D"/>
    <w:rPr>
      <w:b/>
      <w:i/>
      <w:color w:val="4F81BD"/>
      <w:sz w:val="24"/>
    </w:rPr>
  </w:style>
  <w:style w:type="paragraph" w:customStyle="1" w:styleId="4fa">
    <w:name w:val="Выделенная цитата4"/>
    <w:basedOn w:val="a2"/>
    <w:next w:val="a2"/>
    <w:link w:val="IntenseQuoteChar3"/>
    <w:uiPriority w:val="99"/>
    <w:qFormat/>
    <w:rsid w:val="00404E9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 w:cstheme="minorBidi"/>
      <w:b/>
      <w:i/>
      <w:color w:val="4F81BD"/>
      <w:szCs w:val="22"/>
      <w:lang w:eastAsia="en-US"/>
    </w:rPr>
  </w:style>
  <w:style w:type="paragraph" w:customStyle="1" w:styleId="BodyText212">
    <w:name w:val="Body Text 212"/>
    <w:basedOn w:val="a2"/>
    <w:uiPriority w:val="99"/>
    <w:qFormat/>
    <w:rsid w:val="00404E9D"/>
    <w:pPr>
      <w:widowControl/>
      <w:snapToGrid/>
      <w:spacing w:before="0" w:after="0" w:line="360" w:lineRule="auto"/>
      <w:jc w:val="both"/>
    </w:pPr>
  </w:style>
  <w:style w:type="paragraph" w:customStyle="1" w:styleId="BlockText1">
    <w:name w:val="Block Text1"/>
    <w:basedOn w:val="a2"/>
    <w:uiPriority w:val="99"/>
    <w:qFormat/>
    <w:rsid w:val="00404E9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BodyTextIndent21">
    <w:name w:val="Body Text Indent 21"/>
    <w:basedOn w:val="a2"/>
    <w:uiPriority w:val="99"/>
    <w:qFormat/>
    <w:rsid w:val="00404E9D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paragraph" w:customStyle="1" w:styleId="BodyTextIndent31">
    <w:name w:val="Body Text Indent 31"/>
    <w:basedOn w:val="a2"/>
    <w:uiPriority w:val="99"/>
    <w:qFormat/>
    <w:rsid w:val="00404E9D"/>
    <w:pPr>
      <w:widowControl/>
      <w:snapToGrid/>
      <w:spacing w:before="0" w:after="0" w:line="360" w:lineRule="auto"/>
      <w:ind w:firstLine="709"/>
      <w:jc w:val="both"/>
    </w:pPr>
    <w:rPr>
      <w:sz w:val="28"/>
    </w:rPr>
  </w:style>
  <w:style w:type="paragraph" w:customStyle="1" w:styleId="21f3">
    <w:name w:val="Обычный21"/>
    <w:uiPriority w:val="99"/>
    <w:qFormat/>
    <w:rsid w:val="00404E9D"/>
    <w:pPr>
      <w:widowControl w:val="0"/>
      <w:spacing w:after="0" w:line="314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Header1">
    <w:name w:val="Header1"/>
    <w:basedOn w:val="a2"/>
    <w:uiPriority w:val="99"/>
    <w:qFormat/>
    <w:rsid w:val="00404E9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Normal11">
    <w:name w:val="Normal11"/>
    <w:uiPriority w:val="99"/>
    <w:qFormat/>
    <w:rsid w:val="00404E9D"/>
    <w:pPr>
      <w:snapToGri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Heading311">
    <w:name w:val="Heading 311"/>
    <w:basedOn w:val="Normal11"/>
    <w:next w:val="Normal11"/>
    <w:uiPriority w:val="99"/>
    <w:qFormat/>
    <w:rsid w:val="00404E9D"/>
    <w:pPr>
      <w:keepNext/>
      <w:snapToGrid/>
      <w:outlineLvl w:val="2"/>
    </w:pPr>
    <w:rPr>
      <w:sz w:val="24"/>
    </w:rPr>
  </w:style>
  <w:style w:type="paragraph" w:customStyle="1" w:styleId="BodyText11">
    <w:name w:val="Body Text11"/>
    <w:basedOn w:val="Normal11"/>
    <w:uiPriority w:val="99"/>
    <w:qFormat/>
    <w:rsid w:val="00404E9D"/>
    <w:pPr>
      <w:snapToGrid/>
      <w:spacing w:line="360" w:lineRule="auto"/>
    </w:pPr>
    <w:rPr>
      <w:sz w:val="24"/>
    </w:rPr>
  </w:style>
  <w:style w:type="paragraph" w:customStyle="1" w:styleId="ListParagraph11">
    <w:name w:val="List Paragraph11"/>
    <w:basedOn w:val="a2"/>
    <w:uiPriority w:val="99"/>
    <w:qFormat/>
    <w:rsid w:val="00404E9D"/>
    <w:pPr>
      <w:widowControl/>
      <w:snapToGrid/>
      <w:spacing w:before="0"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lainText11">
    <w:name w:val="Plain Text11"/>
    <w:basedOn w:val="a2"/>
    <w:uiPriority w:val="99"/>
    <w:qFormat/>
    <w:rsid w:val="00404E9D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BodyText311">
    <w:name w:val="Body Text 311"/>
    <w:basedOn w:val="Normal11"/>
    <w:uiPriority w:val="99"/>
    <w:qFormat/>
    <w:rsid w:val="00404E9D"/>
    <w:pPr>
      <w:snapToGrid/>
      <w:jc w:val="both"/>
    </w:pPr>
    <w:rPr>
      <w:i/>
      <w:sz w:val="26"/>
    </w:rPr>
  </w:style>
  <w:style w:type="paragraph" w:customStyle="1" w:styleId="NoSpacing1">
    <w:name w:val="No Spacing1"/>
    <w:uiPriority w:val="99"/>
    <w:qFormat/>
    <w:rsid w:val="00404E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412">
    <w:name w:val="Heading 412"/>
    <w:basedOn w:val="Normal1"/>
    <w:next w:val="Normal1"/>
    <w:uiPriority w:val="99"/>
    <w:qFormat/>
    <w:rsid w:val="00404E9D"/>
    <w:pPr>
      <w:keepNext/>
      <w:snapToGrid/>
    </w:pPr>
    <w:rPr>
      <w:rFonts w:eastAsia="Calibri"/>
      <w:sz w:val="24"/>
    </w:rPr>
  </w:style>
  <w:style w:type="paragraph" w:customStyle="1" w:styleId="Quote1">
    <w:name w:val="Quote1"/>
    <w:basedOn w:val="a2"/>
    <w:next w:val="a2"/>
    <w:uiPriority w:val="99"/>
    <w:qFormat/>
    <w:rsid w:val="00404E9D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IntenseQuote1">
    <w:name w:val="Intense Quote1"/>
    <w:basedOn w:val="a2"/>
    <w:next w:val="a2"/>
    <w:uiPriority w:val="99"/>
    <w:qFormat/>
    <w:rsid w:val="00404E9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221">
    <w:name w:val="Heading 221"/>
    <w:basedOn w:val="a2"/>
    <w:next w:val="a2"/>
    <w:uiPriority w:val="99"/>
    <w:qFormat/>
    <w:rsid w:val="00404E9D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2">
    <w:name w:val="Heading 322"/>
    <w:basedOn w:val="a2"/>
    <w:next w:val="a2"/>
    <w:uiPriority w:val="99"/>
    <w:qFormat/>
    <w:rsid w:val="00404E9D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2">
    <w:name w:val="Heading 42"/>
    <w:basedOn w:val="a2"/>
    <w:next w:val="a2"/>
    <w:uiPriority w:val="99"/>
    <w:qFormat/>
    <w:rsid w:val="00404E9D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621">
    <w:name w:val="Heading 621"/>
    <w:basedOn w:val="a2"/>
    <w:next w:val="a2"/>
    <w:uiPriority w:val="99"/>
    <w:qFormat/>
    <w:rsid w:val="00404E9D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811">
    <w:name w:val="Heading 811"/>
    <w:basedOn w:val="a2"/>
    <w:next w:val="a2"/>
    <w:uiPriority w:val="99"/>
    <w:qFormat/>
    <w:rsid w:val="00404E9D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i/>
      <w:iCs/>
      <w:szCs w:val="24"/>
      <w:lang w:eastAsia="zh-CN"/>
    </w:rPr>
  </w:style>
  <w:style w:type="paragraph" w:customStyle="1" w:styleId="Heading911">
    <w:name w:val="Heading 911"/>
    <w:uiPriority w:val="99"/>
    <w:qFormat/>
    <w:rsid w:val="00404E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111">
    <w:name w:val="Heading 111"/>
    <w:uiPriority w:val="99"/>
    <w:qFormat/>
    <w:rsid w:val="00404E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611">
    <w:name w:val="Heading 611"/>
    <w:uiPriority w:val="99"/>
    <w:qFormat/>
    <w:rsid w:val="00404E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711">
    <w:name w:val="Heading 711"/>
    <w:uiPriority w:val="99"/>
    <w:qFormat/>
    <w:rsid w:val="00404E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211">
    <w:name w:val="Heading 211"/>
    <w:uiPriority w:val="99"/>
    <w:qFormat/>
    <w:rsid w:val="00404E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511">
    <w:name w:val="Heading 511"/>
    <w:uiPriority w:val="99"/>
    <w:qFormat/>
    <w:rsid w:val="00404E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TMLPreformatted1">
    <w:name w:val="HTML Preformatted1"/>
    <w:basedOn w:val="a2"/>
    <w:uiPriority w:val="99"/>
    <w:qFormat/>
    <w:rsid w:val="00404E9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fb">
    <w:name w:val="Название Знак4"/>
    <w:uiPriority w:val="99"/>
    <w:qFormat/>
    <w:locked/>
    <w:rsid w:val="00404E9D"/>
    <w:rPr>
      <w:rFonts w:ascii="Times New Roman" w:hAnsi="Times New Roman"/>
      <w:sz w:val="24"/>
      <w:lang w:val="en-US"/>
    </w:rPr>
  </w:style>
  <w:style w:type="character" w:customStyle="1" w:styleId="1fffff3">
    <w:name w:val="Заголовок Знак1"/>
    <w:uiPriority w:val="99"/>
    <w:qFormat/>
    <w:rsid w:val="00404E9D"/>
    <w:rPr>
      <w:rFonts w:ascii="Calibri Light" w:hAnsi="Calibri Light"/>
      <w:spacing w:val="-10"/>
      <w:kern w:val="28"/>
      <w:sz w:val="56"/>
      <w:lang w:eastAsia="ru-RU"/>
    </w:rPr>
  </w:style>
  <w:style w:type="character" w:customStyle="1" w:styleId="Heading2Char2">
    <w:name w:val="Heading 2 Char2"/>
    <w:uiPriority w:val="99"/>
    <w:qFormat/>
    <w:locked/>
    <w:rsid w:val="00404E9D"/>
    <w:rPr>
      <w:rFonts w:ascii="Times New Roman" w:hAnsi="Times New Roman"/>
      <w:sz w:val="24"/>
    </w:rPr>
  </w:style>
  <w:style w:type="character" w:customStyle="1" w:styleId="QuoteChar4">
    <w:name w:val="Quote Char4"/>
    <w:uiPriority w:val="99"/>
    <w:qFormat/>
    <w:locked/>
    <w:rsid w:val="00404E9D"/>
    <w:rPr>
      <w:rFonts w:ascii="Times New Roman" w:hAnsi="Times New Roman"/>
      <w:i/>
      <w:color w:val="000000"/>
      <w:sz w:val="24"/>
    </w:rPr>
  </w:style>
  <w:style w:type="character" w:customStyle="1" w:styleId="IntenseQuoteChar4">
    <w:name w:val="Intense Quote Char4"/>
    <w:uiPriority w:val="99"/>
    <w:qFormat/>
    <w:locked/>
    <w:rsid w:val="00404E9D"/>
    <w:rPr>
      <w:rFonts w:ascii="Times New Roman" w:hAnsi="Times New Roman"/>
      <w:b/>
      <w:i/>
      <w:color w:val="4F81BD"/>
      <w:sz w:val="24"/>
    </w:rPr>
  </w:style>
  <w:style w:type="character" w:customStyle="1" w:styleId="SubtleEmphasis1">
    <w:name w:val="Subtle Emphasis1"/>
    <w:uiPriority w:val="99"/>
    <w:rsid w:val="00404E9D"/>
    <w:rPr>
      <w:i/>
      <w:color w:val="808080"/>
    </w:rPr>
  </w:style>
  <w:style w:type="character" w:customStyle="1" w:styleId="DefaultParagraphFont1">
    <w:name w:val="Default Paragraph Font1"/>
    <w:uiPriority w:val="99"/>
    <w:rsid w:val="00404E9D"/>
  </w:style>
  <w:style w:type="character" w:customStyle="1" w:styleId="PlaceholderText1">
    <w:name w:val="Placeholder Text1"/>
    <w:uiPriority w:val="99"/>
    <w:rsid w:val="00404E9D"/>
    <w:rPr>
      <w:rFonts w:ascii="Times New Roman" w:hAnsi="Times New Roman"/>
      <w:color w:val="808080"/>
    </w:rPr>
  </w:style>
  <w:style w:type="character" w:customStyle="1" w:styleId="IntenseEmphasis1">
    <w:name w:val="Intense Emphasis1"/>
    <w:uiPriority w:val="99"/>
    <w:rsid w:val="00404E9D"/>
    <w:rPr>
      <w:b/>
    </w:rPr>
  </w:style>
  <w:style w:type="character" w:customStyle="1" w:styleId="1102">
    <w:name w:val="Знак Знак110"/>
    <w:uiPriority w:val="99"/>
    <w:qFormat/>
    <w:rsid w:val="00404E9D"/>
    <w:rPr>
      <w:rFonts w:ascii="Arial" w:hAnsi="Arial"/>
      <w:b/>
      <w:sz w:val="36"/>
      <w:lang w:val="ru-RU" w:eastAsia="en-US"/>
    </w:rPr>
  </w:style>
  <w:style w:type="character" w:customStyle="1" w:styleId="3ff7">
    <w:name w:val="Название Знак3"/>
    <w:link w:val="89"/>
    <w:uiPriority w:val="99"/>
    <w:locked/>
    <w:rsid w:val="00404E9D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HTMLAddressChar1">
    <w:name w:val="HTML Address Char1"/>
    <w:uiPriority w:val="99"/>
    <w:qFormat/>
    <w:locked/>
    <w:rsid w:val="00404E9D"/>
    <w:rPr>
      <w:i/>
      <w:sz w:val="24"/>
      <w:lang w:eastAsia="ru-RU"/>
    </w:rPr>
  </w:style>
  <w:style w:type="character" w:customStyle="1" w:styleId="NoSpacingChar1">
    <w:name w:val="No Spacing Char1"/>
    <w:link w:val="5f3"/>
    <w:uiPriority w:val="99"/>
    <w:qFormat/>
    <w:locked/>
    <w:rsid w:val="00404E9D"/>
    <w:rPr>
      <w:lang w:val="en-US"/>
    </w:rPr>
  </w:style>
  <w:style w:type="paragraph" w:customStyle="1" w:styleId="5f3">
    <w:name w:val="Без интервала5"/>
    <w:link w:val="NoSpacingChar1"/>
    <w:uiPriority w:val="99"/>
    <w:qFormat/>
    <w:rsid w:val="00404E9D"/>
    <w:pPr>
      <w:spacing w:after="0" w:line="240" w:lineRule="auto"/>
    </w:pPr>
    <w:rPr>
      <w:lang w:val="en-US"/>
    </w:rPr>
  </w:style>
  <w:style w:type="paragraph" w:customStyle="1" w:styleId="11fd">
    <w:name w:val="Заголовок оглавления11"/>
    <w:basedOn w:val="10"/>
    <w:next w:val="a2"/>
    <w:uiPriority w:val="99"/>
    <w:qFormat/>
    <w:rsid w:val="00404E9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11fe">
    <w:name w:val="Слабая ссылка11"/>
    <w:uiPriority w:val="99"/>
    <w:rsid w:val="00404E9D"/>
    <w:rPr>
      <w:smallCaps/>
      <w:color w:val="C0504D"/>
      <w:u w:val="single"/>
    </w:rPr>
  </w:style>
  <w:style w:type="character" w:customStyle="1" w:styleId="11ff">
    <w:name w:val="Сильная ссылка11"/>
    <w:uiPriority w:val="99"/>
    <w:rsid w:val="00404E9D"/>
    <w:rPr>
      <w:b/>
      <w:smallCaps/>
      <w:color w:val="C0504D"/>
      <w:spacing w:val="5"/>
      <w:u w:val="single"/>
    </w:rPr>
  </w:style>
  <w:style w:type="character" w:customStyle="1" w:styleId="11ff0">
    <w:name w:val="Название книги11"/>
    <w:uiPriority w:val="99"/>
    <w:rsid w:val="00404E9D"/>
    <w:rPr>
      <w:b/>
      <w:smallCaps/>
      <w:spacing w:val="5"/>
    </w:rPr>
  </w:style>
  <w:style w:type="character" w:customStyle="1" w:styleId="ListParagraphChar2">
    <w:name w:val="List Paragraph Char2"/>
    <w:link w:val="6f1"/>
    <w:uiPriority w:val="99"/>
    <w:qFormat/>
    <w:locked/>
    <w:rsid w:val="00404E9D"/>
    <w:rPr>
      <w:rFonts w:eastAsia="Times New Roman"/>
    </w:rPr>
  </w:style>
  <w:style w:type="paragraph" w:customStyle="1" w:styleId="6f1">
    <w:name w:val="Абзац списка6"/>
    <w:basedOn w:val="a2"/>
    <w:link w:val="ListParagraphChar2"/>
    <w:uiPriority w:val="99"/>
    <w:qFormat/>
    <w:rsid w:val="00404E9D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 w:val="22"/>
      <w:szCs w:val="22"/>
      <w:lang w:eastAsia="en-US"/>
    </w:rPr>
  </w:style>
  <w:style w:type="character" w:customStyle="1" w:styleId="2fff9">
    <w:name w:val="Красная строка Знак2"/>
    <w:uiPriority w:val="99"/>
    <w:rsid w:val="00404E9D"/>
  </w:style>
  <w:style w:type="paragraph" w:customStyle="1" w:styleId="3ffb">
    <w:name w:val="Подзаголовок3"/>
    <w:basedOn w:val="a2"/>
    <w:uiPriority w:val="99"/>
    <w:qFormat/>
    <w:rsid w:val="00404E9D"/>
    <w:pPr>
      <w:widowControl/>
      <w:snapToGrid/>
      <w:spacing w:before="0" w:after="0" w:line="312" w:lineRule="auto"/>
    </w:pPr>
    <w:rPr>
      <w:rFonts w:ascii="Arial" w:hAnsi="Arial" w:cs="Arial"/>
      <w:b/>
      <w:bCs/>
      <w:color w:val="000000"/>
      <w:sz w:val="20"/>
    </w:rPr>
  </w:style>
  <w:style w:type="paragraph" w:customStyle="1" w:styleId="2115">
    <w:name w:val="Знак2 Знак Знак1 Знак1 Знак Знак Знак Знак Знак Знак Знак Знак Знак Знак Знак Знак"/>
    <w:basedOn w:val="a2"/>
    <w:uiPriority w:val="99"/>
    <w:qFormat/>
    <w:rsid w:val="00404E9D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930">
    <w:name w:val="Знак93"/>
    <w:basedOn w:val="a2"/>
    <w:uiPriority w:val="99"/>
    <w:qFormat/>
    <w:rsid w:val="00404E9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50">
    <w:name w:val="Знак4 Знак Знак15"/>
    <w:uiPriority w:val="99"/>
    <w:locked/>
    <w:rsid w:val="00404E9D"/>
    <w:rPr>
      <w:rFonts w:ascii="Arial" w:hAnsi="Arial"/>
      <w:b/>
      <w:kern w:val="32"/>
      <w:sz w:val="32"/>
      <w:lang w:val="ru-RU" w:eastAsia="ru-RU"/>
    </w:rPr>
  </w:style>
  <w:style w:type="character" w:customStyle="1" w:styleId="2131">
    <w:name w:val="Знак2 Знак Знак13"/>
    <w:uiPriority w:val="99"/>
    <w:locked/>
    <w:rsid w:val="00404E9D"/>
    <w:rPr>
      <w:b/>
      <w:sz w:val="27"/>
      <w:lang w:val="ru-RU" w:eastAsia="ru-RU"/>
    </w:rPr>
  </w:style>
  <w:style w:type="character" w:customStyle="1" w:styleId="43a">
    <w:name w:val="Знак4 Знак Знак3"/>
    <w:uiPriority w:val="99"/>
    <w:locked/>
    <w:rsid w:val="00404E9D"/>
    <w:rPr>
      <w:rFonts w:ascii="Arial" w:hAnsi="Arial"/>
      <w:b/>
      <w:kern w:val="32"/>
      <w:sz w:val="32"/>
      <w:lang w:val="ru-RU" w:eastAsia="ru-RU"/>
    </w:rPr>
  </w:style>
  <w:style w:type="character" w:customStyle="1" w:styleId="246">
    <w:name w:val="Знак2 Знак Знак4"/>
    <w:uiPriority w:val="99"/>
    <w:semiHidden/>
    <w:locked/>
    <w:rsid w:val="00404E9D"/>
    <w:rPr>
      <w:rFonts w:ascii="Arial" w:hAnsi="Arial"/>
      <w:b/>
      <w:sz w:val="26"/>
      <w:lang w:val="ru-RU" w:eastAsia="ru-RU"/>
    </w:rPr>
  </w:style>
  <w:style w:type="character" w:customStyle="1" w:styleId="FontStyle270">
    <w:name w:val="Font Style27"/>
    <w:uiPriority w:val="99"/>
    <w:qFormat/>
    <w:rsid w:val="00404E9D"/>
    <w:rPr>
      <w:rFonts w:ascii="Times New Roman" w:hAnsi="Times New Roman"/>
      <w:sz w:val="26"/>
    </w:rPr>
  </w:style>
  <w:style w:type="character" w:customStyle="1" w:styleId="2116">
    <w:name w:val="Знак Знак211"/>
    <w:uiPriority w:val="99"/>
    <w:qFormat/>
    <w:locked/>
    <w:rsid w:val="00404E9D"/>
    <w:rPr>
      <w:rFonts w:ascii="Calibri" w:hAnsi="Calibri"/>
      <w:i/>
      <w:sz w:val="24"/>
    </w:rPr>
  </w:style>
  <w:style w:type="character" w:customStyle="1" w:styleId="Heading123">
    <w:name w:val="Heading 12 Знак Знак3"/>
    <w:uiPriority w:val="99"/>
    <w:locked/>
    <w:rsid w:val="00404E9D"/>
    <w:rPr>
      <w:rFonts w:ascii="Courier New" w:hAnsi="Courier New"/>
      <w:sz w:val="20"/>
    </w:rPr>
  </w:style>
  <w:style w:type="character" w:customStyle="1" w:styleId="1310">
    <w:name w:val="Знак Знак131"/>
    <w:uiPriority w:val="99"/>
    <w:qFormat/>
    <w:locked/>
    <w:rsid w:val="00404E9D"/>
    <w:rPr>
      <w:rFonts w:ascii="Times New Roman" w:hAnsi="Times New Roman"/>
      <w:sz w:val="24"/>
      <w:lang w:val="en-US"/>
    </w:rPr>
  </w:style>
  <w:style w:type="character" w:customStyle="1" w:styleId="1118">
    <w:name w:val="Знак Знак111"/>
    <w:uiPriority w:val="99"/>
    <w:qFormat/>
    <w:locked/>
    <w:rsid w:val="00404E9D"/>
    <w:rPr>
      <w:sz w:val="16"/>
    </w:rPr>
  </w:style>
  <w:style w:type="character" w:customStyle="1" w:styleId="1211">
    <w:name w:val="Знак Знак121"/>
    <w:uiPriority w:val="99"/>
    <w:qFormat/>
    <w:locked/>
    <w:rsid w:val="00404E9D"/>
    <w:rPr>
      <w:rFonts w:ascii="Times New Roman" w:hAnsi="Times New Roman"/>
      <w:sz w:val="20"/>
      <w:lang w:eastAsia="ru-RU"/>
    </w:rPr>
  </w:style>
  <w:style w:type="character" w:customStyle="1" w:styleId="913">
    <w:name w:val="Знак Знак91"/>
    <w:uiPriority w:val="99"/>
    <w:qFormat/>
    <w:locked/>
    <w:rsid w:val="00404E9D"/>
    <w:rPr>
      <w:rFonts w:ascii="Times New Roman" w:hAnsi="Times New Roman"/>
      <w:sz w:val="24"/>
    </w:rPr>
  </w:style>
  <w:style w:type="character" w:customStyle="1" w:styleId="5101">
    <w:name w:val="Знак Знак510"/>
    <w:uiPriority w:val="99"/>
    <w:locked/>
    <w:rsid w:val="00404E9D"/>
    <w:rPr>
      <w:rFonts w:ascii="Courier New" w:hAnsi="Courier New"/>
      <w:sz w:val="20"/>
      <w:lang w:eastAsia="ru-RU"/>
    </w:rPr>
  </w:style>
  <w:style w:type="character" w:customStyle="1" w:styleId="4100">
    <w:name w:val="Знак Знак410"/>
    <w:uiPriority w:val="99"/>
    <w:locked/>
    <w:rsid w:val="00404E9D"/>
    <w:rPr>
      <w:i/>
      <w:sz w:val="24"/>
      <w:lang w:eastAsia="ru-RU"/>
    </w:rPr>
  </w:style>
  <w:style w:type="character" w:customStyle="1" w:styleId="2100">
    <w:name w:val="Знак Знак210"/>
    <w:uiPriority w:val="99"/>
    <w:locked/>
    <w:rsid w:val="00404E9D"/>
    <w:rPr>
      <w:rFonts w:ascii="Arial" w:hAnsi="Arial"/>
      <w:vanish/>
      <w:sz w:val="16"/>
      <w:lang w:eastAsia="ru-RU"/>
    </w:rPr>
  </w:style>
  <w:style w:type="paragraph" w:customStyle="1" w:styleId="11ff1">
    <w:name w:val="Стиль11"/>
    <w:basedOn w:val="a2"/>
    <w:next w:val="affb"/>
    <w:link w:val="afffffffffd"/>
    <w:uiPriority w:val="99"/>
    <w:qFormat/>
    <w:rsid w:val="00404E9D"/>
    <w:pPr>
      <w:widowControl/>
      <w:snapToGrid/>
      <w:spacing w:before="0" w:after="0"/>
      <w:jc w:val="center"/>
    </w:pPr>
    <w:rPr>
      <w:lang w:val="en-US"/>
    </w:rPr>
  </w:style>
  <w:style w:type="character" w:customStyle="1" w:styleId="afffffffffd">
    <w:name w:val="Заголовок Знак"/>
    <w:link w:val="11ff1"/>
    <w:uiPriority w:val="99"/>
    <w:qFormat/>
    <w:locked/>
    <w:rsid w:val="00404E9D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5f4">
    <w:name w:val="Слабое выделение5"/>
    <w:uiPriority w:val="99"/>
    <w:rsid w:val="00404E9D"/>
    <w:rPr>
      <w:i/>
      <w:color w:val="808080"/>
    </w:rPr>
  </w:style>
  <w:style w:type="paragraph" w:customStyle="1" w:styleId="2fffa">
    <w:name w:val="Заголовок оглавления2"/>
    <w:basedOn w:val="10"/>
    <w:next w:val="a2"/>
    <w:uiPriority w:val="99"/>
    <w:qFormat/>
    <w:rsid w:val="00404E9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5f5">
    <w:name w:val="Сильное выделение5"/>
    <w:uiPriority w:val="99"/>
    <w:rsid w:val="00404E9D"/>
    <w:rPr>
      <w:b/>
      <w:i/>
      <w:color w:val="4F81BD"/>
    </w:rPr>
  </w:style>
  <w:style w:type="character" w:customStyle="1" w:styleId="2fffb">
    <w:name w:val="Слабая ссылка2"/>
    <w:uiPriority w:val="99"/>
    <w:rsid w:val="00404E9D"/>
    <w:rPr>
      <w:smallCaps/>
      <w:color w:val="C0504D"/>
      <w:u w:val="single"/>
    </w:rPr>
  </w:style>
  <w:style w:type="character" w:customStyle="1" w:styleId="2fffc">
    <w:name w:val="Сильная ссылка2"/>
    <w:uiPriority w:val="99"/>
    <w:rsid w:val="00404E9D"/>
    <w:rPr>
      <w:b/>
      <w:smallCaps/>
      <w:color w:val="C0504D"/>
      <w:spacing w:val="5"/>
      <w:u w:val="single"/>
    </w:rPr>
  </w:style>
  <w:style w:type="character" w:customStyle="1" w:styleId="2fffd">
    <w:name w:val="Название книги2"/>
    <w:uiPriority w:val="99"/>
    <w:rsid w:val="00404E9D"/>
    <w:rPr>
      <w:b/>
      <w:smallCaps/>
      <w:spacing w:val="5"/>
    </w:rPr>
  </w:style>
  <w:style w:type="character" w:customStyle="1" w:styleId="4fc">
    <w:name w:val="Замещающий текст4"/>
    <w:uiPriority w:val="99"/>
    <w:rsid w:val="00404E9D"/>
    <w:rPr>
      <w:color w:val="808080"/>
    </w:rPr>
  </w:style>
  <w:style w:type="character" w:customStyle="1" w:styleId="Heading4Char1">
    <w:name w:val="Heading 4 Char1"/>
    <w:uiPriority w:val="99"/>
    <w:locked/>
    <w:rsid w:val="00404E9D"/>
    <w:rPr>
      <w:rFonts w:ascii="Times New Roman" w:hAnsi="Times New Roman"/>
      <w:b/>
      <w:sz w:val="28"/>
    </w:rPr>
  </w:style>
  <w:style w:type="character" w:customStyle="1" w:styleId="Heading5Char1">
    <w:name w:val="Heading 5 Char1"/>
    <w:uiPriority w:val="99"/>
    <w:locked/>
    <w:rsid w:val="00404E9D"/>
    <w:rPr>
      <w:rFonts w:ascii="Times New Roman" w:hAnsi="Times New Roman"/>
      <w:b/>
      <w:i/>
      <w:sz w:val="26"/>
    </w:rPr>
  </w:style>
  <w:style w:type="character" w:customStyle="1" w:styleId="Heading6Char1">
    <w:name w:val="Heading 6 Char1"/>
    <w:uiPriority w:val="99"/>
    <w:locked/>
    <w:rsid w:val="00404E9D"/>
    <w:rPr>
      <w:rFonts w:ascii="Times New Roman" w:hAnsi="Times New Roman"/>
      <w:b/>
      <w:lang w:eastAsia="ru-RU"/>
    </w:rPr>
  </w:style>
  <w:style w:type="character" w:customStyle="1" w:styleId="Heading7Char1">
    <w:name w:val="Heading 7 Char1"/>
    <w:uiPriority w:val="99"/>
    <w:locked/>
    <w:rsid w:val="00404E9D"/>
    <w:rPr>
      <w:rFonts w:ascii="Times New Roman" w:hAnsi="Times New Roman"/>
      <w:sz w:val="20"/>
      <w:lang w:eastAsia="ru-RU"/>
    </w:rPr>
  </w:style>
  <w:style w:type="character" w:customStyle="1" w:styleId="Heading8Char1">
    <w:name w:val="Heading 8 Char1"/>
    <w:uiPriority w:val="99"/>
    <w:locked/>
    <w:rsid w:val="00404E9D"/>
    <w:rPr>
      <w:rFonts w:ascii="Calibri" w:hAnsi="Calibri"/>
      <w:i/>
      <w:sz w:val="24"/>
    </w:rPr>
  </w:style>
  <w:style w:type="character" w:customStyle="1" w:styleId="Heading9Char1">
    <w:name w:val="Heading 9 Char1"/>
    <w:uiPriority w:val="99"/>
    <w:locked/>
    <w:rsid w:val="00404E9D"/>
    <w:rPr>
      <w:rFonts w:ascii="Arial" w:hAnsi="Arial"/>
      <w:lang w:eastAsia="ru-RU"/>
    </w:rPr>
  </w:style>
  <w:style w:type="character" w:customStyle="1" w:styleId="Heading1Char2">
    <w:name w:val="Heading 1 Char2"/>
    <w:uiPriority w:val="99"/>
    <w:locked/>
    <w:rsid w:val="00404E9D"/>
    <w:rPr>
      <w:rFonts w:ascii="Arial" w:hAnsi="Arial"/>
      <w:b/>
      <w:kern w:val="32"/>
      <w:sz w:val="32"/>
      <w:lang w:eastAsia="ru-RU"/>
    </w:rPr>
  </w:style>
  <w:style w:type="character" w:customStyle="1" w:styleId="Heading3Char1">
    <w:name w:val="Heading 3 Char1"/>
    <w:uiPriority w:val="99"/>
    <w:locked/>
    <w:rsid w:val="00404E9D"/>
    <w:rPr>
      <w:rFonts w:ascii="Arial" w:hAnsi="Arial"/>
      <w:b/>
      <w:sz w:val="26"/>
      <w:lang w:val="ru-RU" w:eastAsia="ru-RU"/>
    </w:rPr>
  </w:style>
  <w:style w:type="character" w:customStyle="1" w:styleId="BodyText3Char2">
    <w:name w:val="Body Text 3 Char2"/>
    <w:uiPriority w:val="99"/>
    <w:locked/>
    <w:rsid w:val="00404E9D"/>
    <w:rPr>
      <w:rFonts w:ascii="Times New Roman" w:hAnsi="Times New Roman"/>
      <w:sz w:val="16"/>
    </w:rPr>
  </w:style>
  <w:style w:type="character" w:customStyle="1" w:styleId="BodyTextFirstIndent2Char2">
    <w:name w:val="Body Text First Indent 2 Char2"/>
    <w:uiPriority w:val="99"/>
    <w:locked/>
    <w:rsid w:val="00404E9D"/>
    <w:rPr>
      <w:rFonts w:ascii="Times New Roman" w:hAnsi="Times New Roman"/>
      <w:sz w:val="24"/>
      <w:lang w:eastAsia="ru-RU"/>
    </w:rPr>
  </w:style>
  <w:style w:type="character" w:customStyle="1" w:styleId="HTMLPreformattedChar1">
    <w:name w:val="HTML Preformatted Char1"/>
    <w:uiPriority w:val="99"/>
    <w:locked/>
    <w:rsid w:val="00404E9D"/>
    <w:rPr>
      <w:rFonts w:ascii="Courier New" w:hAnsi="Courier New"/>
      <w:sz w:val="20"/>
      <w:lang w:eastAsia="ru-RU"/>
    </w:rPr>
  </w:style>
  <w:style w:type="character" w:customStyle="1" w:styleId="FontStyle89">
    <w:name w:val="Font Style89"/>
    <w:uiPriority w:val="99"/>
    <w:qFormat/>
    <w:rsid w:val="00404E9D"/>
    <w:rPr>
      <w:rFonts w:ascii="Times New Roman" w:hAnsi="Times New Roman"/>
      <w:i/>
      <w:sz w:val="14"/>
    </w:rPr>
  </w:style>
  <w:style w:type="paragraph" w:customStyle="1" w:styleId="10c">
    <w:name w:val="Стиль10"/>
    <w:basedOn w:val="a2"/>
    <w:next w:val="aff1"/>
    <w:uiPriority w:val="99"/>
    <w:qFormat/>
    <w:rsid w:val="00404E9D"/>
    <w:pPr>
      <w:keepNext/>
      <w:widowControl/>
      <w:suppressAutoHyphens/>
      <w:snapToGrid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2fffe">
    <w:name w:val="Заголовок Знак2"/>
    <w:uiPriority w:val="99"/>
    <w:qFormat/>
    <w:locked/>
    <w:rsid w:val="00404E9D"/>
    <w:rPr>
      <w:spacing w:val="-20"/>
      <w:sz w:val="28"/>
      <w:u w:val="single"/>
      <w:lang w:val="ru-RU" w:eastAsia="ru-RU"/>
    </w:rPr>
  </w:style>
  <w:style w:type="character" w:customStyle="1" w:styleId="7e">
    <w:name w:val="стиль7"/>
    <w:basedOn w:val="a3"/>
    <w:uiPriority w:val="99"/>
    <w:qFormat/>
    <w:rsid w:val="00404E9D"/>
    <w:rPr>
      <w:rFonts w:cs="Times New Roman"/>
    </w:rPr>
  </w:style>
  <w:style w:type="paragraph" w:customStyle="1" w:styleId="10d">
    <w:name w:val="Обычный10"/>
    <w:uiPriority w:val="99"/>
    <w:qFormat/>
    <w:rsid w:val="00404E9D"/>
    <w:pPr>
      <w:spacing w:after="0" w:line="60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f2">
    <w:name w:val="Текст6"/>
    <w:basedOn w:val="a2"/>
    <w:uiPriority w:val="99"/>
    <w:qFormat/>
    <w:rsid w:val="00404E9D"/>
    <w:pPr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title1">
    <w:name w:val="title1"/>
    <w:uiPriority w:val="99"/>
    <w:qFormat/>
    <w:rsid w:val="00404E9D"/>
    <w:rPr>
      <w:rFonts w:ascii="Verdana" w:hAnsi="Verdana"/>
      <w:color w:val="301007"/>
      <w:sz w:val="30"/>
    </w:rPr>
  </w:style>
  <w:style w:type="paragraph" w:customStyle="1" w:styleId="7f">
    <w:name w:val="Абзац списка7"/>
    <w:basedOn w:val="a2"/>
    <w:uiPriority w:val="99"/>
    <w:qFormat/>
    <w:rsid w:val="00404E9D"/>
    <w:pPr>
      <w:widowControl/>
      <w:snapToGrid/>
      <w:spacing w:before="0" w:after="0"/>
      <w:ind w:left="720"/>
      <w:contextualSpacing/>
    </w:pPr>
    <w:rPr>
      <w:rFonts w:eastAsia="Times New Roman"/>
      <w:szCs w:val="24"/>
    </w:rPr>
  </w:style>
  <w:style w:type="character" w:customStyle="1" w:styleId="7120">
    <w:name w:val="Знак Знак712"/>
    <w:uiPriority w:val="99"/>
    <w:rsid w:val="00404E9D"/>
    <w:rPr>
      <w:sz w:val="16"/>
      <w:lang w:val="ru-RU" w:eastAsia="ru-RU"/>
    </w:rPr>
  </w:style>
  <w:style w:type="paragraph" w:customStyle="1" w:styleId="12e">
    <w:name w:val="Знак Знак Знак Знак Знак Знак Знак Знак Знак Знак Знак Знак Знак12"/>
    <w:basedOn w:val="a2"/>
    <w:uiPriority w:val="99"/>
    <w:qFormat/>
    <w:rsid w:val="00404E9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7f0">
    <w:name w:val="Основной текст7"/>
    <w:basedOn w:val="a2"/>
    <w:uiPriority w:val="99"/>
    <w:qFormat/>
    <w:rsid w:val="00404E9D"/>
    <w:pPr>
      <w:spacing w:before="0" w:after="0"/>
      <w:jc w:val="both"/>
    </w:pPr>
    <w:rPr>
      <w:rFonts w:eastAsia="Times New Roman"/>
    </w:rPr>
  </w:style>
  <w:style w:type="paragraph" w:customStyle="1" w:styleId="25b">
    <w:name w:val="Основной текст с отступом 25"/>
    <w:basedOn w:val="a2"/>
    <w:uiPriority w:val="99"/>
    <w:qFormat/>
    <w:rsid w:val="00404E9D"/>
    <w:pPr>
      <w:overflowPunct w:val="0"/>
      <w:autoSpaceDE w:val="0"/>
      <w:autoSpaceDN w:val="0"/>
      <w:adjustRightInd w:val="0"/>
      <w:snapToGrid/>
      <w:spacing w:before="0" w:after="0"/>
      <w:ind w:firstLine="720"/>
    </w:pPr>
    <w:rPr>
      <w:rFonts w:eastAsia="Times New Roman"/>
    </w:rPr>
  </w:style>
  <w:style w:type="paragraph" w:customStyle="1" w:styleId="style39">
    <w:name w:val="style3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e">
    <w:name w:val="Знак Знак Знак Знак Знак Знак Знак Знак Знак Знак Знак Знак Знак Знак Знак Знак Знак Знак Знак Знак Знак Знак Знак Знак Знак"/>
    <w:basedOn w:val="a2"/>
    <w:uiPriority w:val="99"/>
    <w:qFormat/>
    <w:rsid w:val="00404E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830">
    <w:name w:val="Знак Знак83"/>
    <w:uiPriority w:val="99"/>
    <w:qFormat/>
    <w:locked/>
    <w:rsid w:val="00404E9D"/>
    <w:rPr>
      <w:sz w:val="24"/>
    </w:rPr>
  </w:style>
  <w:style w:type="character" w:customStyle="1" w:styleId="624">
    <w:name w:val="Знак Знак624"/>
    <w:uiPriority w:val="99"/>
    <w:locked/>
    <w:rsid w:val="00404E9D"/>
    <w:rPr>
      <w:b/>
      <w:caps/>
      <w:sz w:val="24"/>
      <w:lang w:val="ru-RU" w:eastAsia="ru-RU"/>
    </w:rPr>
  </w:style>
  <w:style w:type="character" w:customStyle="1" w:styleId="5190">
    <w:name w:val="Знак Знак519"/>
    <w:uiPriority w:val="99"/>
    <w:locked/>
    <w:rsid w:val="00404E9D"/>
    <w:rPr>
      <w:b/>
      <w:sz w:val="27"/>
      <w:lang w:val="ru-RU" w:eastAsia="ru-RU"/>
    </w:rPr>
  </w:style>
  <w:style w:type="paragraph" w:customStyle="1" w:styleId="264">
    <w:name w:val="Основной текст 26"/>
    <w:basedOn w:val="a2"/>
    <w:uiPriority w:val="99"/>
    <w:qFormat/>
    <w:rsid w:val="00404E9D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character" w:customStyle="1" w:styleId="bold1">
    <w:name w:val="bold1"/>
    <w:uiPriority w:val="99"/>
    <w:qFormat/>
    <w:rsid w:val="00404E9D"/>
    <w:rPr>
      <w:rFonts w:ascii="Arial" w:hAnsi="Arial"/>
      <w:b/>
    </w:rPr>
  </w:style>
  <w:style w:type="character" w:customStyle="1" w:styleId="b-serp-itemtextpassage1">
    <w:name w:val="b-serp-item__text_passage1"/>
    <w:uiPriority w:val="99"/>
    <w:qFormat/>
    <w:rsid w:val="00404E9D"/>
    <w:rPr>
      <w:b/>
    </w:rPr>
  </w:style>
  <w:style w:type="character" w:customStyle="1" w:styleId="affffffffff">
    <w:name w:val="текст Знак Знак"/>
    <w:uiPriority w:val="99"/>
    <w:qFormat/>
    <w:rsid w:val="00404E9D"/>
    <w:rPr>
      <w:sz w:val="24"/>
      <w:lang w:val="ru-RU" w:eastAsia="ru-RU"/>
    </w:rPr>
  </w:style>
  <w:style w:type="paragraph" w:customStyle="1" w:styleId="1fffff4">
    <w:name w:val="Стиль Заголовок 1 (тем обзор)"/>
    <w:basedOn w:val="10"/>
    <w:link w:val="1fffff5"/>
    <w:uiPriority w:val="99"/>
    <w:qFormat/>
    <w:rsid w:val="00404E9D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jc w:val="right"/>
    </w:pPr>
    <w:rPr>
      <w:rFonts w:ascii="Times New Roman" w:hAnsi="Times New Roman"/>
      <w:b/>
      <w:caps/>
      <w:color w:val="000000"/>
      <w:kern w:val="32"/>
      <w:sz w:val="24"/>
    </w:rPr>
  </w:style>
  <w:style w:type="character" w:customStyle="1" w:styleId="1fffff5">
    <w:name w:val="Стиль Заголовок 1 (тем обзор) Знак"/>
    <w:link w:val="1fffff4"/>
    <w:uiPriority w:val="99"/>
    <w:qFormat/>
    <w:locked/>
    <w:rsid w:val="00404E9D"/>
    <w:rPr>
      <w:rFonts w:ascii="Times New Roman" w:eastAsia="Calibri" w:hAnsi="Times New Roman" w:cs="Times New Roman"/>
      <w:b/>
      <w:caps/>
      <w:color w:val="000000"/>
      <w:kern w:val="32"/>
      <w:sz w:val="24"/>
      <w:szCs w:val="20"/>
      <w:lang w:eastAsia="ru-RU"/>
    </w:rPr>
  </w:style>
  <w:style w:type="paragraph" w:customStyle="1" w:styleId="364">
    <w:name w:val="Основной текст с отступом 36"/>
    <w:basedOn w:val="a2"/>
    <w:uiPriority w:val="99"/>
    <w:qFormat/>
    <w:rsid w:val="00404E9D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7a">
    <w:name w:val="Заголовок 47"/>
    <w:basedOn w:val="10d"/>
    <w:next w:val="10d"/>
    <w:uiPriority w:val="99"/>
    <w:qFormat/>
    <w:rsid w:val="00404E9D"/>
    <w:pPr>
      <w:keepNext/>
      <w:spacing w:line="240" w:lineRule="auto"/>
      <w:ind w:right="0" w:firstLine="0"/>
    </w:pPr>
  </w:style>
  <w:style w:type="paragraph" w:customStyle="1" w:styleId="res-desc1">
    <w:name w:val="res-desc1"/>
    <w:basedOn w:val="a2"/>
    <w:uiPriority w:val="99"/>
    <w:qFormat/>
    <w:rsid w:val="00404E9D"/>
    <w:pPr>
      <w:widowControl/>
      <w:snapToGrid/>
      <w:spacing w:before="72" w:after="0"/>
    </w:pPr>
    <w:rPr>
      <w:rFonts w:ascii="a_Timer" w:eastAsia="Times New Roman" w:hAnsi="a_Timer" w:cs="a_Timer"/>
      <w:color w:val="000000"/>
      <w:szCs w:val="24"/>
    </w:rPr>
  </w:style>
  <w:style w:type="paragraph" w:customStyle="1" w:styleId="-2">
    <w:name w:val="А - об"/>
    <w:basedOn w:val="a2"/>
    <w:uiPriority w:val="99"/>
    <w:qFormat/>
    <w:rsid w:val="00404E9D"/>
    <w:pPr>
      <w:widowControl/>
      <w:snapToGrid/>
      <w:spacing w:before="0" w:after="0" w:line="360" w:lineRule="auto"/>
      <w:ind w:firstLine="397"/>
    </w:pPr>
    <w:rPr>
      <w:rFonts w:eastAsia="Times New Roman"/>
      <w:b/>
      <w:sz w:val="20"/>
    </w:rPr>
  </w:style>
  <w:style w:type="paragraph" w:customStyle="1" w:styleId="365">
    <w:name w:val="Основной текст 36"/>
    <w:basedOn w:val="10d"/>
    <w:uiPriority w:val="99"/>
    <w:qFormat/>
    <w:rsid w:val="00404E9D"/>
    <w:pPr>
      <w:spacing w:line="240" w:lineRule="auto"/>
      <w:ind w:right="0" w:firstLine="0"/>
      <w:jc w:val="both"/>
    </w:pPr>
    <w:rPr>
      <w:i/>
      <w:sz w:val="26"/>
    </w:rPr>
  </w:style>
  <w:style w:type="character" w:customStyle="1" w:styleId="description1">
    <w:name w:val="description1"/>
    <w:uiPriority w:val="99"/>
    <w:qFormat/>
    <w:rsid w:val="00404E9D"/>
    <w:rPr>
      <w:color w:val="000000"/>
      <w:sz w:val="17"/>
    </w:rPr>
  </w:style>
  <w:style w:type="paragraph" w:customStyle="1" w:styleId="1fffff6">
    <w:name w:val="1_темы"/>
    <w:basedOn w:val="a2"/>
    <w:uiPriority w:val="99"/>
    <w:qFormat/>
    <w:rsid w:val="00404E9D"/>
    <w:pPr>
      <w:widowControl/>
      <w:snapToGrid/>
      <w:spacing w:before="0" w:after="0"/>
      <w:ind w:left="567"/>
      <w:jc w:val="both"/>
    </w:pPr>
    <w:rPr>
      <w:rFonts w:eastAsia="Times New Roman"/>
      <w:b/>
      <w:szCs w:val="24"/>
      <w:lang w:eastAsia="fr-FR"/>
    </w:rPr>
  </w:style>
  <w:style w:type="paragraph" w:customStyle="1" w:styleId="372">
    <w:name w:val="Заголовок 37"/>
    <w:basedOn w:val="a2"/>
    <w:next w:val="a2"/>
    <w:uiPriority w:val="99"/>
    <w:qFormat/>
    <w:rsid w:val="00404E9D"/>
    <w:pPr>
      <w:keepNext/>
      <w:widowControl/>
      <w:spacing w:before="240" w:after="60"/>
    </w:pPr>
    <w:rPr>
      <w:rFonts w:ascii="Arial" w:eastAsia="Times New Roman" w:hAnsi="Arial"/>
    </w:rPr>
  </w:style>
  <w:style w:type="character" w:customStyle="1" w:styleId="940">
    <w:name w:val="Знак Знак94"/>
    <w:uiPriority w:val="99"/>
    <w:rsid w:val="00404E9D"/>
    <w:rPr>
      <w:rFonts w:ascii="Times New Roman" w:hAnsi="Times New Roman"/>
      <w:sz w:val="24"/>
    </w:rPr>
  </w:style>
  <w:style w:type="character" w:customStyle="1" w:styleId="1340">
    <w:name w:val="Знак Знак134"/>
    <w:uiPriority w:val="99"/>
    <w:locked/>
    <w:rsid w:val="00404E9D"/>
    <w:rPr>
      <w:rFonts w:ascii="Arial" w:hAnsi="Arial"/>
      <w:b/>
      <w:kern w:val="32"/>
      <w:sz w:val="32"/>
      <w:lang w:val="ru-RU" w:eastAsia="ru-RU"/>
    </w:rPr>
  </w:style>
  <w:style w:type="character" w:customStyle="1" w:styleId="bibliocaption1">
    <w:name w:val="bibliocaption1"/>
    <w:uiPriority w:val="99"/>
    <w:qFormat/>
    <w:rsid w:val="00404E9D"/>
    <w:rPr>
      <w:rFonts w:ascii="Verdana" w:hAnsi="Verdana"/>
      <w:b/>
      <w:color w:val="080000"/>
      <w:sz w:val="22"/>
      <w:u w:val="none"/>
    </w:rPr>
  </w:style>
  <w:style w:type="paragraph" w:customStyle="1" w:styleId="affffffffff0">
    <w:name w:val="Знак Знак Знак Знак Знак Знак Знак Знак Знак"/>
    <w:basedOn w:val="a2"/>
    <w:uiPriority w:val="99"/>
    <w:qFormat/>
    <w:rsid w:val="00404E9D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ffff1">
    <w:name w:val="ͮ𬠫"/>
    <w:uiPriority w:val="99"/>
    <w:qFormat/>
    <w:rsid w:val="00404E9D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t988">
    <w:name w:val="ft988"/>
    <w:basedOn w:val="a3"/>
    <w:uiPriority w:val="99"/>
    <w:qFormat/>
    <w:rsid w:val="00404E9D"/>
    <w:rPr>
      <w:rFonts w:cs="Times New Roman"/>
    </w:rPr>
  </w:style>
  <w:style w:type="character" w:customStyle="1" w:styleId="ft1067">
    <w:name w:val="ft1067"/>
    <w:basedOn w:val="a3"/>
    <w:uiPriority w:val="99"/>
    <w:qFormat/>
    <w:rsid w:val="00404E9D"/>
    <w:rPr>
      <w:rFonts w:cs="Times New Roman"/>
    </w:rPr>
  </w:style>
  <w:style w:type="character" w:customStyle="1" w:styleId="ft1144">
    <w:name w:val="ft1144"/>
    <w:basedOn w:val="a3"/>
    <w:uiPriority w:val="99"/>
    <w:qFormat/>
    <w:rsid w:val="00404E9D"/>
    <w:rPr>
      <w:rFonts w:cs="Times New Roman"/>
    </w:rPr>
  </w:style>
  <w:style w:type="character" w:customStyle="1" w:styleId="ft1207">
    <w:name w:val="ft1207"/>
    <w:basedOn w:val="a3"/>
    <w:uiPriority w:val="99"/>
    <w:qFormat/>
    <w:rsid w:val="00404E9D"/>
    <w:rPr>
      <w:rFonts w:cs="Times New Roman"/>
    </w:rPr>
  </w:style>
  <w:style w:type="character" w:customStyle="1" w:styleId="ft1213">
    <w:name w:val="ft1213"/>
    <w:basedOn w:val="a3"/>
    <w:uiPriority w:val="99"/>
    <w:qFormat/>
    <w:rsid w:val="00404E9D"/>
    <w:rPr>
      <w:rFonts w:cs="Times New Roman"/>
    </w:rPr>
  </w:style>
  <w:style w:type="character" w:customStyle="1" w:styleId="ft1214">
    <w:name w:val="ft1214"/>
    <w:basedOn w:val="a3"/>
    <w:uiPriority w:val="99"/>
    <w:qFormat/>
    <w:rsid w:val="00404E9D"/>
    <w:rPr>
      <w:rFonts w:cs="Times New Roman"/>
    </w:rPr>
  </w:style>
  <w:style w:type="character" w:customStyle="1" w:styleId="ft1289">
    <w:name w:val="ft1289"/>
    <w:basedOn w:val="a3"/>
    <w:uiPriority w:val="99"/>
    <w:qFormat/>
    <w:rsid w:val="00404E9D"/>
    <w:rPr>
      <w:rFonts w:cs="Times New Roman"/>
    </w:rPr>
  </w:style>
  <w:style w:type="character" w:customStyle="1" w:styleId="ft1311">
    <w:name w:val="ft1311"/>
    <w:basedOn w:val="a3"/>
    <w:uiPriority w:val="99"/>
    <w:qFormat/>
    <w:rsid w:val="00404E9D"/>
    <w:rPr>
      <w:rFonts w:cs="Times New Roman"/>
    </w:rPr>
  </w:style>
  <w:style w:type="character" w:customStyle="1" w:styleId="ft3008">
    <w:name w:val="ft3008"/>
    <w:basedOn w:val="a3"/>
    <w:uiPriority w:val="99"/>
    <w:qFormat/>
    <w:rsid w:val="00404E9D"/>
    <w:rPr>
      <w:rFonts w:cs="Times New Roman"/>
    </w:rPr>
  </w:style>
  <w:style w:type="character" w:customStyle="1" w:styleId="ft3181">
    <w:name w:val="ft3181"/>
    <w:basedOn w:val="a3"/>
    <w:uiPriority w:val="99"/>
    <w:qFormat/>
    <w:rsid w:val="00404E9D"/>
    <w:rPr>
      <w:rFonts w:cs="Times New Roman"/>
    </w:rPr>
  </w:style>
  <w:style w:type="character" w:customStyle="1" w:styleId="ft722">
    <w:name w:val="ft722"/>
    <w:basedOn w:val="a3"/>
    <w:uiPriority w:val="99"/>
    <w:qFormat/>
    <w:rsid w:val="00404E9D"/>
    <w:rPr>
      <w:rFonts w:cs="Times New Roman"/>
    </w:rPr>
  </w:style>
  <w:style w:type="character" w:customStyle="1" w:styleId="ft728">
    <w:name w:val="ft728"/>
    <w:basedOn w:val="a3"/>
    <w:uiPriority w:val="99"/>
    <w:qFormat/>
    <w:rsid w:val="00404E9D"/>
    <w:rPr>
      <w:rFonts w:cs="Times New Roman"/>
    </w:rPr>
  </w:style>
  <w:style w:type="character" w:customStyle="1" w:styleId="ft730">
    <w:name w:val="ft730"/>
    <w:basedOn w:val="a3"/>
    <w:uiPriority w:val="99"/>
    <w:qFormat/>
    <w:rsid w:val="00404E9D"/>
    <w:rPr>
      <w:rFonts w:cs="Times New Roman"/>
    </w:rPr>
  </w:style>
  <w:style w:type="character" w:customStyle="1" w:styleId="ft72">
    <w:name w:val="ft72"/>
    <w:basedOn w:val="a3"/>
    <w:uiPriority w:val="99"/>
    <w:qFormat/>
    <w:rsid w:val="00404E9D"/>
    <w:rPr>
      <w:rFonts w:cs="Times New Roman"/>
    </w:rPr>
  </w:style>
  <w:style w:type="character" w:customStyle="1" w:styleId="ft731">
    <w:name w:val="ft731"/>
    <w:basedOn w:val="a3"/>
    <w:uiPriority w:val="99"/>
    <w:qFormat/>
    <w:rsid w:val="00404E9D"/>
    <w:rPr>
      <w:rFonts w:cs="Times New Roman"/>
    </w:rPr>
  </w:style>
  <w:style w:type="character" w:customStyle="1" w:styleId="ft732">
    <w:name w:val="ft732"/>
    <w:basedOn w:val="a3"/>
    <w:uiPriority w:val="99"/>
    <w:qFormat/>
    <w:rsid w:val="00404E9D"/>
    <w:rPr>
      <w:rFonts w:cs="Times New Roman"/>
    </w:rPr>
  </w:style>
  <w:style w:type="character" w:customStyle="1" w:styleId="ft735">
    <w:name w:val="ft735"/>
    <w:basedOn w:val="a3"/>
    <w:uiPriority w:val="99"/>
    <w:qFormat/>
    <w:rsid w:val="00404E9D"/>
    <w:rPr>
      <w:rFonts w:cs="Times New Roman"/>
    </w:rPr>
  </w:style>
  <w:style w:type="character" w:customStyle="1" w:styleId="ft738">
    <w:name w:val="ft738"/>
    <w:basedOn w:val="a3"/>
    <w:uiPriority w:val="99"/>
    <w:qFormat/>
    <w:rsid w:val="00404E9D"/>
    <w:rPr>
      <w:rFonts w:cs="Times New Roman"/>
    </w:rPr>
  </w:style>
  <w:style w:type="character" w:customStyle="1" w:styleId="ft747">
    <w:name w:val="ft747"/>
    <w:basedOn w:val="a3"/>
    <w:uiPriority w:val="99"/>
    <w:qFormat/>
    <w:rsid w:val="00404E9D"/>
    <w:rPr>
      <w:rFonts w:cs="Times New Roman"/>
    </w:rPr>
  </w:style>
  <w:style w:type="character" w:customStyle="1" w:styleId="ft758">
    <w:name w:val="ft758"/>
    <w:basedOn w:val="a3"/>
    <w:uiPriority w:val="99"/>
    <w:qFormat/>
    <w:rsid w:val="00404E9D"/>
    <w:rPr>
      <w:rFonts w:cs="Times New Roman"/>
    </w:rPr>
  </w:style>
  <w:style w:type="paragraph" w:customStyle="1" w:styleId="Picture">
    <w:name w:val="Picture"/>
    <w:basedOn w:val="a2"/>
    <w:next w:val="a2"/>
    <w:uiPriority w:val="99"/>
    <w:qFormat/>
    <w:rsid w:val="00404E9D"/>
    <w:pPr>
      <w:widowControl/>
      <w:autoSpaceDE w:val="0"/>
      <w:autoSpaceDN w:val="0"/>
      <w:adjustRightInd w:val="0"/>
      <w:snapToGrid/>
      <w:spacing w:before="0" w:after="0" w:line="220" w:lineRule="atLeast"/>
      <w:jc w:val="center"/>
    </w:pPr>
    <w:rPr>
      <w:rFonts w:ascii="PragmaticaCTT" w:eastAsia="Times New Roman" w:hAnsi="PragmaticaCTT" w:cs="PragmaticaCTT"/>
      <w:b/>
      <w:bCs/>
      <w:sz w:val="18"/>
      <w:szCs w:val="18"/>
    </w:rPr>
  </w:style>
  <w:style w:type="paragraph" w:customStyle="1" w:styleId="Default1">
    <w:name w:val="Default1"/>
    <w:basedOn w:val="Default"/>
    <w:next w:val="Default"/>
    <w:uiPriority w:val="99"/>
    <w:qFormat/>
    <w:rsid w:val="00404E9D"/>
    <w:rPr>
      <w:color w:val="auto"/>
      <w:lang w:val="en-US" w:eastAsia="en-US"/>
    </w:rPr>
  </w:style>
  <w:style w:type="paragraph" w:customStyle="1" w:styleId="1fffff7">
    <w:name w:val="Çàãîëîâîê 1"/>
    <w:basedOn w:val="Default"/>
    <w:next w:val="Default"/>
    <w:uiPriority w:val="99"/>
    <w:qFormat/>
    <w:rsid w:val="00404E9D"/>
    <w:rPr>
      <w:color w:val="auto"/>
      <w:lang w:val="en-US" w:eastAsia="en-US"/>
    </w:rPr>
  </w:style>
  <w:style w:type="character" w:customStyle="1" w:styleId="ft2100">
    <w:name w:val="ft2100"/>
    <w:basedOn w:val="a3"/>
    <w:uiPriority w:val="99"/>
    <w:qFormat/>
    <w:rsid w:val="00404E9D"/>
    <w:rPr>
      <w:rFonts w:cs="Times New Roman"/>
    </w:rPr>
  </w:style>
  <w:style w:type="character" w:customStyle="1" w:styleId="ft2109">
    <w:name w:val="ft2109"/>
    <w:basedOn w:val="a3"/>
    <w:uiPriority w:val="99"/>
    <w:qFormat/>
    <w:rsid w:val="00404E9D"/>
    <w:rPr>
      <w:rFonts w:cs="Times New Roman"/>
    </w:rPr>
  </w:style>
  <w:style w:type="character" w:customStyle="1" w:styleId="ft2121">
    <w:name w:val="ft2121"/>
    <w:basedOn w:val="a3"/>
    <w:uiPriority w:val="99"/>
    <w:qFormat/>
    <w:rsid w:val="00404E9D"/>
    <w:rPr>
      <w:rFonts w:cs="Times New Roman"/>
    </w:rPr>
  </w:style>
  <w:style w:type="character" w:customStyle="1" w:styleId="ft2130">
    <w:name w:val="ft2130"/>
    <w:basedOn w:val="a3"/>
    <w:uiPriority w:val="99"/>
    <w:qFormat/>
    <w:rsid w:val="00404E9D"/>
    <w:rPr>
      <w:rFonts w:cs="Times New Roman"/>
    </w:rPr>
  </w:style>
  <w:style w:type="character" w:customStyle="1" w:styleId="ft24421">
    <w:name w:val="ft24421"/>
    <w:uiPriority w:val="99"/>
    <w:qFormat/>
    <w:rsid w:val="00404E9D"/>
    <w:rPr>
      <w:rFonts w:ascii="Times" w:hAnsi="Times"/>
      <w:b/>
      <w:color w:val="000000"/>
      <w:spacing w:val="15"/>
      <w:sz w:val="27"/>
    </w:rPr>
  </w:style>
  <w:style w:type="paragraph" w:customStyle="1" w:styleId="affffffffff2">
    <w:name w:val="Стиль для методичек"/>
    <w:basedOn w:val="a2"/>
    <w:uiPriority w:val="99"/>
    <w:qFormat/>
    <w:rsid w:val="00404E9D"/>
    <w:pPr>
      <w:widowControl/>
      <w:snapToGrid/>
      <w:spacing w:before="0" w:after="0"/>
      <w:ind w:left="284" w:firstLine="340"/>
      <w:jc w:val="both"/>
    </w:pPr>
    <w:rPr>
      <w:rFonts w:ascii="Calibri" w:eastAsia="Times New Roman" w:hAnsi="Calibri" w:cs="Calibri"/>
      <w:sz w:val="28"/>
      <w:szCs w:val="28"/>
    </w:rPr>
  </w:style>
  <w:style w:type="paragraph" w:customStyle="1" w:styleId="Preformatted">
    <w:name w:val="Preformatted"/>
    <w:basedOn w:val="a2"/>
    <w:uiPriority w:val="99"/>
    <w:qFormat/>
    <w:rsid w:val="00404E9D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snapToGrid/>
      <w:spacing w:before="0" w:after="0"/>
    </w:pPr>
    <w:rPr>
      <w:rFonts w:ascii="Courier New" w:eastAsia="Times New Roman" w:hAnsi="Courier New" w:cs="Courier New"/>
      <w:sz w:val="20"/>
      <w:lang w:eastAsia="ar-SA"/>
    </w:rPr>
  </w:style>
  <w:style w:type="character" w:customStyle="1" w:styleId="FontStyle49">
    <w:name w:val="Font Style49"/>
    <w:uiPriority w:val="99"/>
    <w:qFormat/>
    <w:rsid w:val="00404E9D"/>
    <w:rPr>
      <w:rFonts w:ascii="Times New Roman" w:hAnsi="Times New Roman"/>
      <w:i/>
      <w:sz w:val="26"/>
    </w:rPr>
  </w:style>
  <w:style w:type="character" w:customStyle="1" w:styleId="rvts9">
    <w:name w:val="rvts9"/>
    <w:basedOn w:val="a3"/>
    <w:uiPriority w:val="99"/>
    <w:qFormat/>
    <w:rsid w:val="00404E9D"/>
    <w:rPr>
      <w:rFonts w:cs="Times New Roman"/>
    </w:rPr>
  </w:style>
  <w:style w:type="character" w:customStyle="1" w:styleId="rvts15">
    <w:name w:val="rvts15"/>
    <w:basedOn w:val="a3"/>
    <w:uiPriority w:val="99"/>
    <w:qFormat/>
    <w:rsid w:val="00404E9D"/>
    <w:rPr>
      <w:rFonts w:cs="Times New Roman"/>
    </w:rPr>
  </w:style>
  <w:style w:type="paragraph" w:customStyle="1" w:styleId="2TimesNewW1">
    <w:name w:val="Стиль Заголовок 2 + Times New (W1)"/>
    <w:basedOn w:val="20"/>
    <w:uiPriority w:val="99"/>
    <w:qFormat/>
    <w:rsid w:val="00404E9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right"/>
    </w:pPr>
    <w:rPr>
      <w:rFonts w:ascii="Times New Roman" w:hAnsi="Times New Roman"/>
      <w:bCs/>
      <w:caps/>
      <w:sz w:val="24"/>
      <w:szCs w:val="24"/>
    </w:rPr>
  </w:style>
  <w:style w:type="paragraph" w:customStyle="1" w:styleId="consplusnormal1">
    <w:name w:val="consplusnormal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125">
    <w:name w:val="Стиль Заголовок 1 + по ширине Первая строка:  125 см"/>
    <w:basedOn w:val="10"/>
    <w:uiPriority w:val="99"/>
    <w:qFormat/>
    <w:rsid w:val="00404E9D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1fffff8">
    <w:name w:val="Стиль Заголовок 1"/>
    <w:basedOn w:val="10"/>
    <w:uiPriority w:val="99"/>
    <w:qFormat/>
    <w:rsid w:val="00404E9D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211pt">
    <w:name w:val="Стиль Заголовок 2 + 11 pt не курсив Авто все прописные"/>
    <w:basedOn w:val="20"/>
    <w:uiPriority w:val="99"/>
    <w:qFormat/>
    <w:rsid w:val="00404E9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center"/>
    </w:pPr>
    <w:rPr>
      <w:rFonts w:ascii="Times New Roman" w:hAnsi="Times New Roman" w:cs="Arial"/>
      <w:b/>
      <w:bCs/>
      <w:i/>
      <w:sz w:val="24"/>
      <w:szCs w:val="24"/>
    </w:rPr>
  </w:style>
  <w:style w:type="paragraph" w:customStyle="1" w:styleId="1fffff9">
    <w:name w:val="Стиль Заголовок 1 + Авто"/>
    <w:basedOn w:val="10"/>
    <w:link w:val="1fffffa"/>
    <w:uiPriority w:val="99"/>
    <w:qFormat/>
    <w:rsid w:val="00404E9D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caps/>
      <w:color w:val="000000"/>
      <w:spacing w:val="1"/>
      <w:sz w:val="24"/>
    </w:rPr>
  </w:style>
  <w:style w:type="character" w:customStyle="1" w:styleId="1fffffa">
    <w:name w:val="Стиль Заголовок 1 + Авто Знак"/>
    <w:link w:val="1fffff9"/>
    <w:uiPriority w:val="99"/>
    <w:qFormat/>
    <w:locked/>
    <w:rsid w:val="00404E9D"/>
    <w:rPr>
      <w:rFonts w:ascii="Times New Roman ??????????" w:eastAsia="Calibri" w:hAnsi="Times New Roman ??????????" w:cs="Times New Roman"/>
      <w:b/>
      <w:caps/>
      <w:color w:val="000000"/>
      <w:spacing w:val="1"/>
      <w:sz w:val="24"/>
      <w:szCs w:val="20"/>
      <w:shd w:val="clear" w:color="auto" w:fill="FFFFFF"/>
      <w:lang w:eastAsia="ru-RU"/>
    </w:rPr>
  </w:style>
  <w:style w:type="paragraph" w:customStyle="1" w:styleId="2ffff">
    <w:name w:val="ЗАГ 2 УМК"/>
    <w:basedOn w:val="20"/>
    <w:uiPriority w:val="99"/>
    <w:qFormat/>
    <w:rsid w:val="00404E9D"/>
    <w:pPr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60" w:lineRule="auto"/>
      <w:ind w:left="-567" w:right="-675" w:firstLine="567"/>
    </w:pPr>
    <w:rPr>
      <w:rFonts w:ascii="Times New Roman" w:hAnsi="Times New Roman"/>
      <w:bCs/>
      <w:iCs/>
      <w:sz w:val="28"/>
      <w:szCs w:val="28"/>
    </w:rPr>
  </w:style>
  <w:style w:type="character" w:customStyle="1" w:styleId="ft401">
    <w:name w:val="ft401"/>
    <w:basedOn w:val="a3"/>
    <w:uiPriority w:val="99"/>
    <w:qFormat/>
    <w:rsid w:val="00404E9D"/>
    <w:rPr>
      <w:rFonts w:cs="Times New Roman"/>
    </w:rPr>
  </w:style>
  <w:style w:type="character" w:customStyle="1" w:styleId="ft404">
    <w:name w:val="ft404"/>
    <w:basedOn w:val="a3"/>
    <w:uiPriority w:val="99"/>
    <w:qFormat/>
    <w:rsid w:val="00404E9D"/>
    <w:rPr>
      <w:rFonts w:cs="Times New Roman"/>
    </w:rPr>
  </w:style>
  <w:style w:type="character" w:customStyle="1" w:styleId="ft2">
    <w:name w:val="ft2"/>
    <w:basedOn w:val="a3"/>
    <w:uiPriority w:val="99"/>
    <w:qFormat/>
    <w:rsid w:val="00404E9D"/>
    <w:rPr>
      <w:rFonts w:cs="Times New Roman"/>
    </w:rPr>
  </w:style>
  <w:style w:type="character" w:customStyle="1" w:styleId="ft405">
    <w:name w:val="ft405"/>
    <w:basedOn w:val="a3"/>
    <w:uiPriority w:val="99"/>
    <w:qFormat/>
    <w:rsid w:val="00404E9D"/>
    <w:rPr>
      <w:rFonts w:cs="Times New Roman"/>
    </w:rPr>
  </w:style>
  <w:style w:type="character" w:customStyle="1" w:styleId="ft407">
    <w:name w:val="ft407"/>
    <w:basedOn w:val="a3"/>
    <w:uiPriority w:val="99"/>
    <w:qFormat/>
    <w:rsid w:val="00404E9D"/>
    <w:rPr>
      <w:rFonts w:cs="Times New Roman"/>
    </w:rPr>
  </w:style>
  <w:style w:type="character" w:customStyle="1" w:styleId="ft411">
    <w:name w:val="ft411"/>
    <w:basedOn w:val="a3"/>
    <w:uiPriority w:val="99"/>
    <w:qFormat/>
    <w:rsid w:val="00404E9D"/>
    <w:rPr>
      <w:rFonts w:cs="Times New Roman"/>
    </w:rPr>
  </w:style>
  <w:style w:type="character" w:customStyle="1" w:styleId="ft416">
    <w:name w:val="ft416"/>
    <w:basedOn w:val="a3"/>
    <w:uiPriority w:val="99"/>
    <w:qFormat/>
    <w:rsid w:val="00404E9D"/>
    <w:rPr>
      <w:rFonts w:cs="Times New Roman"/>
    </w:rPr>
  </w:style>
  <w:style w:type="character" w:customStyle="1" w:styleId="ft438">
    <w:name w:val="ft438"/>
    <w:basedOn w:val="a3"/>
    <w:uiPriority w:val="99"/>
    <w:qFormat/>
    <w:rsid w:val="00404E9D"/>
    <w:rPr>
      <w:rFonts w:cs="Times New Roman"/>
    </w:rPr>
  </w:style>
  <w:style w:type="character" w:customStyle="1" w:styleId="ft461">
    <w:name w:val="ft461"/>
    <w:basedOn w:val="a3"/>
    <w:uiPriority w:val="99"/>
    <w:qFormat/>
    <w:rsid w:val="00404E9D"/>
    <w:rPr>
      <w:rFonts w:cs="Times New Roman"/>
    </w:rPr>
  </w:style>
  <w:style w:type="character" w:customStyle="1" w:styleId="ft485">
    <w:name w:val="ft485"/>
    <w:basedOn w:val="a3"/>
    <w:uiPriority w:val="99"/>
    <w:qFormat/>
    <w:rsid w:val="00404E9D"/>
    <w:rPr>
      <w:rFonts w:cs="Times New Roman"/>
    </w:rPr>
  </w:style>
  <w:style w:type="character" w:customStyle="1" w:styleId="ft507">
    <w:name w:val="ft507"/>
    <w:basedOn w:val="a3"/>
    <w:uiPriority w:val="99"/>
    <w:qFormat/>
    <w:rsid w:val="00404E9D"/>
    <w:rPr>
      <w:rFonts w:cs="Times New Roman"/>
    </w:rPr>
  </w:style>
  <w:style w:type="character" w:customStyle="1" w:styleId="ft464">
    <w:name w:val="ft464"/>
    <w:basedOn w:val="a3"/>
    <w:uiPriority w:val="99"/>
    <w:qFormat/>
    <w:rsid w:val="00404E9D"/>
    <w:rPr>
      <w:rFonts w:cs="Times New Roman"/>
    </w:rPr>
  </w:style>
  <w:style w:type="character" w:customStyle="1" w:styleId="ft515">
    <w:name w:val="ft515"/>
    <w:basedOn w:val="a3"/>
    <w:uiPriority w:val="99"/>
    <w:qFormat/>
    <w:rsid w:val="00404E9D"/>
    <w:rPr>
      <w:rFonts w:cs="Times New Roman"/>
    </w:rPr>
  </w:style>
  <w:style w:type="character" w:customStyle="1" w:styleId="ft518">
    <w:name w:val="ft518"/>
    <w:basedOn w:val="a3"/>
    <w:uiPriority w:val="99"/>
    <w:qFormat/>
    <w:rsid w:val="00404E9D"/>
    <w:rPr>
      <w:rFonts w:cs="Times New Roman"/>
    </w:rPr>
  </w:style>
  <w:style w:type="character" w:customStyle="1" w:styleId="ft521">
    <w:name w:val="ft521"/>
    <w:basedOn w:val="a3"/>
    <w:uiPriority w:val="99"/>
    <w:qFormat/>
    <w:rsid w:val="00404E9D"/>
    <w:rPr>
      <w:rFonts w:cs="Times New Roman"/>
    </w:rPr>
  </w:style>
  <w:style w:type="character" w:customStyle="1" w:styleId="ft525">
    <w:name w:val="ft525"/>
    <w:basedOn w:val="a3"/>
    <w:uiPriority w:val="99"/>
    <w:qFormat/>
    <w:rsid w:val="00404E9D"/>
    <w:rPr>
      <w:rFonts w:cs="Times New Roman"/>
    </w:rPr>
  </w:style>
  <w:style w:type="character" w:customStyle="1" w:styleId="ft549">
    <w:name w:val="ft549"/>
    <w:basedOn w:val="a3"/>
    <w:uiPriority w:val="99"/>
    <w:qFormat/>
    <w:rsid w:val="00404E9D"/>
    <w:rPr>
      <w:rFonts w:cs="Times New Roman"/>
    </w:rPr>
  </w:style>
  <w:style w:type="character" w:customStyle="1" w:styleId="ft554">
    <w:name w:val="ft554"/>
    <w:basedOn w:val="a3"/>
    <w:uiPriority w:val="99"/>
    <w:qFormat/>
    <w:rsid w:val="00404E9D"/>
    <w:rPr>
      <w:rFonts w:cs="Times New Roman"/>
    </w:rPr>
  </w:style>
  <w:style w:type="character" w:customStyle="1" w:styleId="ft557">
    <w:name w:val="ft557"/>
    <w:basedOn w:val="a3"/>
    <w:uiPriority w:val="99"/>
    <w:qFormat/>
    <w:rsid w:val="00404E9D"/>
    <w:rPr>
      <w:rFonts w:cs="Times New Roman"/>
    </w:rPr>
  </w:style>
  <w:style w:type="character" w:customStyle="1" w:styleId="ft561">
    <w:name w:val="ft561"/>
    <w:basedOn w:val="a3"/>
    <w:uiPriority w:val="99"/>
    <w:qFormat/>
    <w:rsid w:val="00404E9D"/>
    <w:rPr>
      <w:rFonts w:cs="Times New Roman"/>
    </w:rPr>
  </w:style>
  <w:style w:type="character" w:customStyle="1" w:styleId="ft565">
    <w:name w:val="ft565"/>
    <w:basedOn w:val="a3"/>
    <w:uiPriority w:val="99"/>
    <w:qFormat/>
    <w:rsid w:val="00404E9D"/>
    <w:rPr>
      <w:rFonts w:cs="Times New Roman"/>
    </w:rPr>
  </w:style>
  <w:style w:type="character" w:customStyle="1" w:styleId="ft570">
    <w:name w:val="ft570"/>
    <w:basedOn w:val="a3"/>
    <w:uiPriority w:val="99"/>
    <w:qFormat/>
    <w:rsid w:val="00404E9D"/>
    <w:rPr>
      <w:rFonts w:cs="Times New Roman"/>
    </w:rPr>
  </w:style>
  <w:style w:type="character" w:customStyle="1" w:styleId="ft594">
    <w:name w:val="ft594"/>
    <w:basedOn w:val="a3"/>
    <w:uiPriority w:val="99"/>
    <w:qFormat/>
    <w:rsid w:val="00404E9D"/>
    <w:rPr>
      <w:rFonts w:cs="Times New Roman"/>
    </w:rPr>
  </w:style>
  <w:style w:type="character" w:customStyle="1" w:styleId="ft600">
    <w:name w:val="ft600"/>
    <w:basedOn w:val="a3"/>
    <w:uiPriority w:val="99"/>
    <w:qFormat/>
    <w:rsid w:val="00404E9D"/>
    <w:rPr>
      <w:rFonts w:cs="Times New Roman"/>
    </w:rPr>
  </w:style>
  <w:style w:type="character" w:customStyle="1" w:styleId="ft625">
    <w:name w:val="ft625"/>
    <w:basedOn w:val="a3"/>
    <w:uiPriority w:val="99"/>
    <w:qFormat/>
    <w:rsid w:val="00404E9D"/>
    <w:rPr>
      <w:rFonts w:cs="Times New Roman"/>
    </w:rPr>
  </w:style>
  <w:style w:type="character" w:customStyle="1" w:styleId="ft646">
    <w:name w:val="ft646"/>
    <w:basedOn w:val="a3"/>
    <w:uiPriority w:val="99"/>
    <w:qFormat/>
    <w:rsid w:val="00404E9D"/>
    <w:rPr>
      <w:rFonts w:cs="Times New Roman"/>
    </w:rPr>
  </w:style>
  <w:style w:type="character" w:customStyle="1" w:styleId="ft648">
    <w:name w:val="ft648"/>
    <w:basedOn w:val="a3"/>
    <w:uiPriority w:val="99"/>
    <w:qFormat/>
    <w:rsid w:val="00404E9D"/>
    <w:rPr>
      <w:rFonts w:cs="Times New Roman"/>
    </w:rPr>
  </w:style>
  <w:style w:type="character" w:customStyle="1" w:styleId="ft650">
    <w:name w:val="ft650"/>
    <w:basedOn w:val="a3"/>
    <w:uiPriority w:val="99"/>
    <w:qFormat/>
    <w:rsid w:val="00404E9D"/>
    <w:rPr>
      <w:rFonts w:cs="Times New Roman"/>
    </w:rPr>
  </w:style>
  <w:style w:type="character" w:customStyle="1" w:styleId="ft651">
    <w:name w:val="ft651"/>
    <w:basedOn w:val="a3"/>
    <w:uiPriority w:val="99"/>
    <w:qFormat/>
    <w:rsid w:val="00404E9D"/>
    <w:rPr>
      <w:rFonts w:cs="Times New Roman"/>
    </w:rPr>
  </w:style>
  <w:style w:type="character" w:customStyle="1" w:styleId="ft654">
    <w:name w:val="ft654"/>
    <w:basedOn w:val="a3"/>
    <w:uiPriority w:val="99"/>
    <w:qFormat/>
    <w:rsid w:val="00404E9D"/>
    <w:rPr>
      <w:rFonts w:cs="Times New Roman"/>
    </w:rPr>
  </w:style>
  <w:style w:type="character" w:customStyle="1" w:styleId="ft655">
    <w:name w:val="ft655"/>
    <w:basedOn w:val="a3"/>
    <w:uiPriority w:val="99"/>
    <w:qFormat/>
    <w:rsid w:val="00404E9D"/>
    <w:rPr>
      <w:rFonts w:cs="Times New Roman"/>
    </w:rPr>
  </w:style>
  <w:style w:type="character" w:customStyle="1" w:styleId="ft674">
    <w:name w:val="ft674"/>
    <w:basedOn w:val="a3"/>
    <w:uiPriority w:val="99"/>
    <w:qFormat/>
    <w:rsid w:val="00404E9D"/>
    <w:rPr>
      <w:rFonts w:cs="Times New Roman"/>
    </w:rPr>
  </w:style>
  <w:style w:type="character" w:customStyle="1" w:styleId="ft698">
    <w:name w:val="ft698"/>
    <w:basedOn w:val="a3"/>
    <w:uiPriority w:val="99"/>
    <w:qFormat/>
    <w:rsid w:val="00404E9D"/>
    <w:rPr>
      <w:rFonts w:cs="Times New Roman"/>
    </w:rPr>
  </w:style>
  <w:style w:type="character" w:customStyle="1" w:styleId="ft709">
    <w:name w:val="ft709"/>
    <w:basedOn w:val="a3"/>
    <w:uiPriority w:val="99"/>
    <w:qFormat/>
    <w:rsid w:val="00404E9D"/>
    <w:rPr>
      <w:rFonts w:cs="Times New Roman"/>
    </w:rPr>
  </w:style>
  <w:style w:type="character" w:customStyle="1" w:styleId="ft723">
    <w:name w:val="ft723"/>
    <w:basedOn w:val="a3"/>
    <w:uiPriority w:val="99"/>
    <w:qFormat/>
    <w:rsid w:val="00404E9D"/>
    <w:rPr>
      <w:rFonts w:cs="Times New Roman"/>
    </w:rPr>
  </w:style>
  <w:style w:type="character" w:customStyle="1" w:styleId="ft746">
    <w:name w:val="ft746"/>
    <w:basedOn w:val="a3"/>
    <w:uiPriority w:val="99"/>
    <w:qFormat/>
    <w:rsid w:val="00404E9D"/>
    <w:rPr>
      <w:rFonts w:cs="Times New Roman"/>
    </w:rPr>
  </w:style>
  <w:style w:type="character" w:customStyle="1" w:styleId="ft770">
    <w:name w:val="ft770"/>
    <w:basedOn w:val="a3"/>
    <w:uiPriority w:val="99"/>
    <w:qFormat/>
    <w:rsid w:val="00404E9D"/>
    <w:rPr>
      <w:rFonts w:cs="Times New Roman"/>
    </w:rPr>
  </w:style>
  <w:style w:type="character" w:customStyle="1" w:styleId="ft772">
    <w:name w:val="ft772"/>
    <w:basedOn w:val="a3"/>
    <w:uiPriority w:val="99"/>
    <w:qFormat/>
    <w:rsid w:val="00404E9D"/>
    <w:rPr>
      <w:rFonts w:cs="Times New Roman"/>
    </w:rPr>
  </w:style>
  <w:style w:type="character" w:customStyle="1" w:styleId="ft774">
    <w:name w:val="ft774"/>
    <w:basedOn w:val="a3"/>
    <w:uiPriority w:val="99"/>
    <w:qFormat/>
    <w:rsid w:val="00404E9D"/>
    <w:rPr>
      <w:rFonts w:cs="Times New Roman"/>
    </w:rPr>
  </w:style>
  <w:style w:type="character" w:customStyle="1" w:styleId="ft777">
    <w:name w:val="ft777"/>
    <w:basedOn w:val="a3"/>
    <w:uiPriority w:val="99"/>
    <w:qFormat/>
    <w:rsid w:val="00404E9D"/>
    <w:rPr>
      <w:rFonts w:cs="Times New Roman"/>
    </w:rPr>
  </w:style>
  <w:style w:type="character" w:customStyle="1" w:styleId="ft778">
    <w:name w:val="ft778"/>
    <w:basedOn w:val="a3"/>
    <w:uiPriority w:val="99"/>
    <w:qFormat/>
    <w:rsid w:val="00404E9D"/>
    <w:rPr>
      <w:rFonts w:cs="Times New Roman"/>
    </w:rPr>
  </w:style>
  <w:style w:type="character" w:customStyle="1" w:styleId="ft780">
    <w:name w:val="ft780"/>
    <w:basedOn w:val="a3"/>
    <w:uiPriority w:val="99"/>
    <w:qFormat/>
    <w:rsid w:val="00404E9D"/>
    <w:rPr>
      <w:rFonts w:cs="Times New Roman"/>
    </w:rPr>
  </w:style>
  <w:style w:type="character" w:customStyle="1" w:styleId="ft794">
    <w:name w:val="ft794"/>
    <w:basedOn w:val="a3"/>
    <w:uiPriority w:val="99"/>
    <w:qFormat/>
    <w:rsid w:val="00404E9D"/>
    <w:rPr>
      <w:rFonts w:cs="Times New Roman"/>
    </w:rPr>
  </w:style>
  <w:style w:type="character" w:customStyle="1" w:styleId="ft813">
    <w:name w:val="ft813"/>
    <w:basedOn w:val="a3"/>
    <w:uiPriority w:val="99"/>
    <w:qFormat/>
    <w:rsid w:val="00404E9D"/>
    <w:rPr>
      <w:rFonts w:cs="Times New Roman"/>
    </w:rPr>
  </w:style>
  <w:style w:type="character" w:customStyle="1" w:styleId="ft845">
    <w:name w:val="ft845"/>
    <w:basedOn w:val="a3"/>
    <w:uiPriority w:val="99"/>
    <w:qFormat/>
    <w:rsid w:val="00404E9D"/>
    <w:rPr>
      <w:rFonts w:cs="Times New Roman"/>
    </w:rPr>
  </w:style>
  <w:style w:type="character" w:customStyle="1" w:styleId="ft846">
    <w:name w:val="ft846"/>
    <w:basedOn w:val="a3"/>
    <w:uiPriority w:val="99"/>
    <w:qFormat/>
    <w:rsid w:val="00404E9D"/>
    <w:rPr>
      <w:rFonts w:cs="Times New Roman"/>
    </w:rPr>
  </w:style>
  <w:style w:type="character" w:customStyle="1" w:styleId="ft869">
    <w:name w:val="ft869"/>
    <w:basedOn w:val="a3"/>
    <w:uiPriority w:val="99"/>
    <w:qFormat/>
    <w:rsid w:val="00404E9D"/>
    <w:rPr>
      <w:rFonts w:cs="Times New Roman"/>
    </w:rPr>
  </w:style>
  <w:style w:type="character" w:customStyle="1" w:styleId="ft345">
    <w:name w:val="ft345"/>
    <w:basedOn w:val="a3"/>
    <w:uiPriority w:val="99"/>
    <w:qFormat/>
    <w:rsid w:val="00404E9D"/>
    <w:rPr>
      <w:rFonts w:cs="Times New Roman"/>
    </w:rPr>
  </w:style>
  <w:style w:type="character" w:customStyle="1" w:styleId="ft348">
    <w:name w:val="ft348"/>
    <w:basedOn w:val="a3"/>
    <w:uiPriority w:val="99"/>
    <w:qFormat/>
    <w:rsid w:val="00404E9D"/>
    <w:rPr>
      <w:rFonts w:cs="Times New Roman"/>
    </w:rPr>
  </w:style>
  <w:style w:type="character" w:customStyle="1" w:styleId="ft350">
    <w:name w:val="ft350"/>
    <w:basedOn w:val="a3"/>
    <w:uiPriority w:val="99"/>
    <w:qFormat/>
    <w:rsid w:val="00404E9D"/>
    <w:rPr>
      <w:rFonts w:cs="Times New Roman"/>
    </w:rPr>
  </w:style>
  <w:style w:type="character" w:customStyle="1" w:styleId="ft351">
    <w:name w:val="ft351"/>
    <w:basedOn w:val="a3"/>
    <w:uiPriority w:val="99"/>
    <w:qFormat/>
    <w:rsid w:val="00404E9D"/>
    <w:rPr>
      <w:rFonts w:cs="Times New Roman"/>
    </w:rPr>
  </w:style>
  <w:style w:type="character" w:customStyle="1" w:styleId="ft353">
    <w:name w:val="ft353"/>
    <w:basedOn w:val="a3"/>
    <w:uiPriority w:val="99"/>
    <w:qFormat/>
    <w:rsid w:val="00404E9D"/>
    <w:rPr>
      <w:rFonts w:cs="Times New Roman"/>
    </w:rPr>
  </w:style>
  <w:style w:type="character" w:customStyle="1" w:styleId="ft355">
    <w:name w:val="ft355"/>
    <w:basedOn w:val="a3"/>
    <w:uiPriority w:val="99"/>
    <w:qFormat/>
    <w:rsid w:val="00404E9D"/>
    <w:rPr>
      <w:rFonts w:cs="Times New Roman"/>
    </w:rPr>
  </w:style>
  <w:style w:type="character" w:customStyle="1" w:styleId="ft372">
    <w:name w:val="ft372"/>
    <w:basedOn w:val="a3"/>
    <w:uiPriority w:val="99"/>
    <w:qFormat/>
    <w:rsid w:val="00404E9D"/>
    <w:rPr>
      <w:rFonts w:cs="Times New Roman"/>
    </w:rPr>
  </w:style>
  <w:style w:type="character" w:customStyle="1" w:styleId="ft219">
    <w:name w:val="ft219"/>
    <w:basedOn w:val="a3"/>
    <w:uiPriority w:val="99"/>
    <w:qFormat/>
    <w:rsid w:val="00404E9D"/>
    <w:rPr>
      <w:rFonts w:cs="Times New Roman"/>
    </w:rPr>
  </w:style>
  <w:style w:type="character" w:customStyle="1" w:styleId="ft255">
    <w:name w:val="ft255"/>
    <w:basedOn w:val="a3"/>
    <w:uiPriority w:val="99"/>
    <w:qFormat/>
    <w:rsid w:val="00404E9D"/>
    <w:rPr>
      <w:rFonts w:cs="Times New Roman"/>
    </w:rPr>
  </w:style>
  <w:style w:type="character" w:customStyle="1" w:styleId="ft264">
    <w:name w:val="ft264"/>
    <w:basedOn w:val="a3"/>
    <w:uiPriority w:val="99"/>
    <w:qFormat/>
    <w:rsid w:val="00404E9D"/>
    <w:rPr>
      <w:rFonts w:cs="Times New Roman"/>
    </w:rPr>
  </w:style>
  <w:style w:type="character" w:customStyle="1" w:styleId="ft269">
    <w:name w:val="ft269"/>
    <w:basedOn w:val="a3"/>
    <w:uiPriority w:val="99"/>
    <w:qFormat/>
    <w:rsid w:val="00404E9D"/>
    <w:rPr>
      <w:rFonts w:cs="Times New Roman"/>
    </w:rPr>
  </w:style>
  <w:style w:type="character" w:customStyle="1" w:styleId="ft292">
    <w:name w:val="ft292"/>
    <w:basedOn w:val="a3"/>
    <w:uiPriority w:val="99"/>
    <w:qFormat/>
    <w:rsid w:val="00404E9D"/>
    <w:rPr>
      <w:rFonts w:cs="Times New Roman"/>
    </w:rPr>
  </w:style>
  <w:style w:type="character" w:customStyle="1" w:styleId="ft300">
    <w:name w:val="ft300"/>
    <w:basedOn w:val="a3"/>
    <w:uiPriority w:val="99"/>
    <w:qFormat/>
    <w:rsid w:val="00404E9D"/>
    <w:rPr>
      <w:rFonts w:cs="Times New Roman"/>
    </w:rPr>
  </w:style>
  <w:style w:type="character" w:customStyle="1" w:styleId="ft308">
    <w:name w:val="ft308"/>
    <w:basedOn w:val="a3"/>
    <w:uiPriority w:val="99"/>
    <w:qFormat/>
    <w:rsid w:val="00404E9D"/>
    <w:rPr>
      <w:rFonts w:cs="Times New Roman"/>
    </w:rPr>
  </w:style>
  <w:style w:type="character" w:customStyle="1" w:styleId="ft334">
    <w:name w:val="ft334"/>
    <w:basedOn w:val="a3"/>
    <w:uiPriority w:val="99"/>
    <w:qFormat/>
    <w:rsid w:val="00404E9D"/>
    <w:rPr>
      <w:rFonts w:cs="Times New Roman"/>
    </w:rPr>
  </w:style>
  <w:style w:type="character" w:customStyle="1" w:styleId="ft346">
    <w:name w:val="ft346"/>
    <w:basedOn w:val="a3"/>
    <w:uiPriority w:val="99"/>
    <w:qFormat/>
    <w:rsid w:val="00404E9D"/>
    <w:rPr>
      <w:rFonts w:cs="Times New Roman"/>
    </w:rPr>
  </w:style>
  <w:style w:type="character" w:customStyle="1" w:styleId="ft3">
    <w:name w:val="ft3"/>
    <w:basedOn w:val="a3"/>
    <w:uiPriority w:val="99"/>
    <w:qFormat/>
    <w:rsid w:val="00404E9D"/>
    <w:rPr>
      <w:rFonts w:cs="Times New Roman"/>
    </w:rPr>
  </w:style>
  <w:style w:type="character" w:customStyle="1" w:styleId="ft381">
    <w:name w:val="ft381"/>
    <w:basedOn w:val="a3"/>
    <w:uiPriority w:val="99"/>
    <w:qFormat/>
    <w:rsid w:val="00404E9D"/>
    <w:rPr>
      <w:rFonts w:cs="Times New Roman"/>
    </w:rPr>
  </w:style>
  <w:style w:type="character" w:customStyle="1" w:styleId="ft391">
    <w:name w:val="ft391"/>
    <w:basedOn w:val="a3"/>
    <w:uiPriority w:val="99"/>
    <w:qFormat/>
    <w:rsid w:val="00404E9D"/>
    <w:rPr>
      <w:rFonts w:cs="Times New Roman"/>
    </w:rPr>
  </w:style>
  <w:style w:type="character" w:customStyle="1" w:styleId="ft397">
    <w:name w:val="ft397"/>
    <w:basedOn w:val="a3"/>
    <w:uiPriority w:val="99"/>
    <w:qFormat/>
    <w:rsid w:val="00404E9D"/>
    <w:rPr>
      <w:rFonts w:cs="Times New Roman"/>
    </w:rPr>
  </w:style>
  <w:style w:type="character" w:customStyle="1" w:styleId="ft176">
    <w:name w:val="ft176"/>
    <w:basedOn w:val="a3"/>
    <w:uiPriority w:val="99"/>
    <w:qFormat/>
    <w:rsid w:val="00404E9D"/>
    <w:rPr>
      <w:rFonts w:cs="Times New Roman"/>
    </w:rPr>
  </w:style>
  <w:style w:type="character" w:customStyle="1" w:styleId="ft410">
    <w:name w:val="ft410"/>
    <w:basedOn w:val="a3"/>
    <w:uiPriority w:val="99"/>
    <w:qFormat/>
    <w:rsid w:val="00404E9D"/>
    <w:rPr>
      <w:rFonts w:cs="Times New Roman"/>
    </w:rPr>
  </w:style>
  <w:style w:type="character" w:customStyle="1" w:styleId="ft421">
    <w:name w:val="ft421"/>
    <w:basedOn w:val="a3"/>
    <w:uiPriority w:val="99"/>
    <w:qFormat/>
    <w:rsid w:val="00404E9D"/>
    <w:rPr>
      <w:rFonts w:cs="Times New Roman"/>
    </w:rPr>
  </w:style>
  <w:style w:type="character" w:customStyle="1" w:styleId="ft467">
    <w:name w:val="ft467"/>
    <w:basedOn w:val="a3"/>
    <w:uiPriority w:val="99"/>
    <w:qFormat/>
    <w:rsid w:val="00404E9D"/>
    <w:rPr>
      <w:rFonts w:cs="Times New Roman"/>
    </w:rPr>
  </w:style>
  <w:style w:type="character" w:customStyle="1" w:styleId="ft479">
    <w:name w:val="ft479"/>
    <w:basedOn w:val="a3"/>
    <w:uiPriority w:val="99"/>
    <w:qFormat/>
    <w:rsid w:val="00404E9D"/>
    <w:rPr>
      <w:rFonts w:cs="Times New Roman"/>
    </w:rPr>
  </w:style>
  <w:style w:type="character" w:customStyle="1" w:styleId="ft578">
    <w:name w:val="ft578"/>
    <w:basedOn w:val="a3"/>
    <w:uiPriority w:val="99"/>
    <w:qFormat/>
    <w:rsid w:val="00404E9D"/>
    <w:rPr>
      <w:rFonts w:cs="Times New Roman"/>
    </w:rPr>
  </w:style>
  <w:style w:type="character" w:customStyle="1" w:styleId="ft624">
    <w:name w:val="ft624"/>
    <w:basedOn w:val="a3"/>
    <w:uiPriority w:val="99"/>
    <w:qFormat/>
    <w:rsid w:val="00404E9D"/>
    <w:rPr>
      <w:rFonts w:cs="Times New Roman"/>
    </w:rPr>
  </w:style>
  <w:style w:type="character" w:customStyle="1" w:styleId="ft631">
    <w:name w:val="ft631"/>
    <w:basedOn w:val="a3"/>
    <w:uiPriority w:val="99"/>
    <w:qFormat/>
    <w:rsid w:val="00404E9D"/>
    <w:rPr>
      <w:rFonts w:cs="Times New Roman"/>
    </w:rPr>
  </w:style>
  <w:style w:type="character" w:customStyle="1" w:styleId="ft679">
    <w:name w:val="ft679"/>
    <w:basedOn w:val="a3"/>
    <w:uiPriority w:val="99"/>
    <w:qFormat/>
    <w:rsid w:val="00404E9D"/>
    <w:rPr>
      <w:rFonts w:cs="Times New Roman"/>
    </w:rPr>
  </w:style>
  <w:style w:type="character" w:customStyle="1" w:styleId="ft725">
    <w:name w:val="ft725"/>
    <w:basedOn w:val="a3"/>
    <w:uiPriority w:val="99"/>
    <w:qFormat/>
    <w:rsid w:val="00404E9D"/>
    <w:rPr>
      <w:rFonts w:cs="Times New Roman"/>
    </w:rPr>
  </w:style>
  <w:style w:type="character" w:customStyle="1" w:styleId="ft769">
    <w:name w:val="ft769"/>
    <w:basedOn w:val="a3"/>
    <w:uiPriority w:val="99"/>
    <w:qFormat/>
    <w:rsid w:val="00404E9D"/>
    <w:rPr>
      <w:rFonts w:cs="Times New Roman"/>
    </w:rPr>
  </w:style>
  <w:style w:type="character" w:customStyle="1" w:styleId="ft819">
    <w:name w:val="ft819"/>
    <w:basedOn w:val="a3"/>
    <w:uiPriority w:val="99"/>
    <w:qFormat/>
    <w:rsid w:val="00404E9D"/>
    <w:rPr>
      <w:rFonts w:cs="Times New Roman"/>
    </w:rPr>
  </w:style>
  <w:style w:type="character" w:customStyle="1" w:styleId="ft877">
    <w:name w:val="ft877"/>
    <w:basedOn w:val="a3"/>
    <w:uiPriority w:val="99"/>
    <w:qFormat/>
    <w:rsid w:val="00404E9D"/>
    <w:rPr>
      <w:rFonts w:cs="Times New Roman"/>
    </w:rPr>
  </w:style>
  <w:style w:type="character" w:customStyle="1" w:styleId="ft275">
    <w:name w:val="ft275"/>
    <w:basedOn w:val="a3"/>
    <w:uiPriority w:val="99"/>
    <w:qFormat/>
    <w:rsid w:val="00404E9D"/>
    <w:rPr>
      <w:rFonts w:cs="Times New Roman"/>
    </w:rPr>
  </w:style>
  <w:style w:type="character" w:customStyle="1" w:styleId="ft935">
    <w:name w:val="ft935"/>
    <w:basedOn w:val="a3"/>
    <w:uiPriority w:val="99"/>
    <w:qFormat/>
    <w:rsid w:val="00404E9D"/>
    <w:rPr>
      <w:rFonts w:cs="Times New Roman"/>
    </w:rPr>
  </w:style>
  <w:style w:type="character" w:customStyle="1" w:styleId="ft969">
    <w:name w:val="ft969"/>
    <w:basedOn w:val="a3"/>
    <w:uiPriority w:val="99"/>
    <w:qFormat/>
    <w:rsid w:val="00404E9D"/>
    <w:rPr>
      <w:rFonts w:cs="Times New Roman"/>
    </w:rPr>
  </w:style>
  <w:style w:type="character" w:customStyle="1" w:styleId="ft1010">
    <w:name w:val="ft1010"/>
    <w:basedOn w:val="a3"/>
    <w:uiPriority w:val="99"/>
    <w:qFormat/>
    <w:rsid w:val="00404E9D"/>
    <w:rPr>
      <w:rFonts w:cs="Times New Roman"/>
    </w:rPr>
  </w:style>
  <w:style w:type="character" w:customStyle="1" w:styleId="ft1058">
    <w:name w:val="ft1058"/>
    <w:basedOn w:val="a3"/>
    <w:uiPriority w:val="99"/>
    <w:qFormat/>
    <w:rsid w:val="00404E9D"/>
    <w:rPr>
      <w:rFonts w:cs="Times New Roman"/>
    </w:rPr>
  </w:style>
  <w:style w:type="character" w:customStyle="1" w:styleId="ft1101">
    <w:name w:val="ft1101"/>
    <w:basedOn w:val="a3"/>
    <w:uiPriority w:val="99"/>
    <w:qFormat/>
    <w:rsid w:val="00404E9D"/>
    <w:rPr>
      <w:rFonts w:cs="Times New Roman"/>
    </w:rPr>
  </w:style>
  <w:style w:type="character" w:customStyle="1" w:styleId="ft1162">
    <w:name w:val="ft1162"/>
    <w:basedOn w:val="a3"/>
    <w:uiPriority w:val="99"/>
    <w:qFormat/>
    <w:rsid w:val="00404E9D"/>
    <w:rPr>
      <w:rFonts w:cs="Times New Roman"/>
    </w:rPr>
  </w:style>
  <w:style w:type="character" w:customStyle="1" w:styleId="ft1197">
    <w:name w:val="ft1197"/>
    <w:basedOn w:val="a3"/>
    <w:uiPriority w:val="99"/>
    <w:qFormat/>
    <w:rsid w:val="00404E9D"/>
    <w:rPr>
      <w:rFonts w:cs="Times New Roman"/>
    </w:rPr>
  </w:style>
  <w:style w:type="character" w:customStyle="1" w:styleId="ft1248">
    <w:name w:val="ft1248"/>
    <w:basedOn w:val="a3"/>
    <w:uiPriority w:val="99"/>
    <w:qFormat/>
    <w:rsid w:val="00404E9D"/>
    <w:rPr>
      <w:rFonts w:cs="Times New Roman"/>
    </w:rPr>
  </w:style>
  <w:style w:type="character" w:customStyle="1" w:styleId="ft1293">
    <w:name w:val="ft1293"/>
    <w:basedOn w:val="a3"/>
    <w:uiPriority w:val="99"/>
    <w:qFormat/>
    <w:rsid w:val="00404E9D"/>
    <w:rPr>
      <w:rFonts w:cs="Times New Roman"/>
    </w:rPr>
  </w:style>
  <w:style w:type="character" w:customStyle="1" w:styleId="ft1308">
    <w:name w:val="ft1308"/>
    <w:basedOn w:val="a3"/>
    <w:uiPriority w:val="99"/>
    <w:qFormat/>
    <w:rsid w:val="00404E9D"/>
    <w:rPr>
      <w:rFonts w:cs="Times New Roman"/>
    </w:rPr>
  </w:style>
  <w:style w:type="character" w:customStyle="1" w:styleId="ft1366">
    <w:name w:val="ft1366"/>
    <w:basedOn w:val="a3"/>
    <w:uiPriority w:val="99"/>
    <w:qFormat/>
    <w:rsid w:val="00404E9D"/>
    <w:rPr>
      <w:rFonts w:cs="Times New Roman"/>
    </w:rPr>
  </w:style>
  <w:style w:type="character" w:customStyle="1" w:styleId="ft1377">
    <w:name w:val="ft1377"/>
    <w:basedOn w:val="a3"/>
    <w:uiPriority w:val="99"/>
    <w:qFormat/>
    <w:rsid w:val="00404E9D"/>
    <w:rPr>
      <w:rFonts w:cs="Times New Roman"/>
    </w:rPr>
  </w:style>
  <w:style w:type="character" w:customStyle="1" w:styleId="ft1380">
    <w:name w:val="ft1380"/>
    <w:basedOn w:val="a3"/>
    <w:uiPriority w:val="99"/>
    <w:qFormat/>
    <w:rsid w:val="00404E9D"/>
    <w:rPr>
      <w:rFonts w:cs="Times New Roman"/>
    </w:rPr>
  </w:style>
  <w:style w:type="character" w:customStyle="1" w:styleId="ft1389">
    <w:name w:val="ft1389"/>
    <w:basedOn w:val="a3"/>
    <w:uiPriority w:val="99"/>
    <w:qFormat/>
    <w:rsid w:val="00404E9D"/>
    <w:rPr>
      <w:rFonts w:cs="Times New Roman"/>
    </w:rPr>
  </w:style>
  <w:style w:type="character" w:customStyle="1" w:styleId="ft1393">
    <w:name w:val="ft1393"/>
    <w:basedOn w:val="a3"/>
    <w:uiPriority w:val="99"/>
    <w:qFormat/>
    <w:rsid w:val="00404E9D"/>
    <w:rPr>
      <w:rFonts w:cs="Times New Roman"/>
    </w:rPr>
  </w:style>
  <w:style w:type="character" w:customStyle="1" w:styleId="ft1400">
    <w:name w:val="ft1400"/>
    <w:basedOn w:val="a3"/>
    <w:uiPriority w:val="99"/>
    <w:qFormat/>
    <w:rsid w:val="00404E9D"/>
    <w:rPr>
      <w:rFonts w:cs="Times New Roman"/>
    </w:rPr>
  </w:style>
  <w:style w:type="character" w:customStyle="1" w:styleId="ft1407">
    <w:name w:val="ft1407"/>
    <w:basedOn w:val="a3"/>
    <w:uiPriority w:val="99"/>
    <w:qFormat/>
    <w:rsid w:val="00404E9D"/>
    <w:rPr>
      <w:rFonts w:cs="Times New Roman"/>
    </w:rPr>
  </w:style>
  <w:style w:type="character" w:customStyle="1" w:styleId="ft1410">
    <w:name w:val="ft1410"/>
    <w:basedOn w:val="a3"/>
    <w:uiPriority w:val="99"/>
    <w:qFormat/>
    <w:rsid w:val="00404E9D"/>
    <w:rPr>
      <w:rFonts w:cs="Times New Roman"/>
    </w:rPr>
  </w:style>
  <w:style w:type="character" w:customStyle="1" w:styleId="ft1427">
    <w:name w:val="ft1427"/>
    <w:basedOn w:val="a3"/>
    <w:uiPriority w:val="99"/>
    <w:qFormat/>
    <w:rsid w:val="00404E9D"/>
    <w:rPr>
      <w:rFonts w:cs="Times New Roman"/>
    </w:rPr>
  </w:style>
  <w:style w:type="character" w:customStyle="1" w:styleId="ft1478">
    <w:name w:val="ft1478"/>
    <w:basedOn w:val="a3"/>
    <w:uiPriority w:val="99"/>
    <w:qFormat/>
    <w:rsid w:val="00404E9D"/>
    <w:rPr>
      <w:rFonts w:cs="Times New Roman"/>
    </w:rPr>
  </w:style>
  <w:style w:type="character" w:customStyle="1" w:styleId="ft1533">
    <w:name w:val="ft1533"/>
    <w:basedOn w:val="a3"/>
    <w:uiPriority w:val="99"/>
    <w:qFormat/>
    <w:rsid w:val="00404E9D"/>
    <w:rPr>
      <w:rFonts w:cs="Times New Roman"/>
    </w:rPr>
  </w:style>
  <w:style w:type="character" w:customStyle="1" w:styleId="ft1586">
    <w:name w:val="ft1586"/>
    <w:basedOn w:val="a3"/>
    <w:uiPriority w:val="99"/>
    <w:qFormat/>
    <w:rsid w:val="00404E9D"/>
    <w:rPr>
      <w:rFonts w:cs="Times New Roman"/>
    </w:rPr>
  </w:style>
  <w:style w:type="character" w:customStyle="1" w:styleId="ft1627">
    <w:name w:val="ft1627"/>
    <w:basedOn w:val="a3"/>
    <w:uiPriority w:val="99"/>
    <w:qFormat/>
    <w:rsid w:val="00404E9D"/>
    <w:rPr>
      <w:rFonts w:cs="Times New Roman"/>
    </w:rPr>
  </w:style>
  <w:style w:type="character" w:customStyle="1" w:styleId="ft1634">
    <w:name w:val="ft1634"/>
    <w:basedOn w:val="a3"/>
    <w:uiPriority w:val="99"/>
    <w:qFormat/>
    <w:rsid w:val="00404E9D"/>
    <w:rPr>
      <w:rFonts w:cs="Times New Roman"/>
    </w:rPr>
  </w:style>
  <w:style w:type="character" w:customStyle="1" w:styleId="ft1638">
    <w:name w:val="ft1638"/>
    <w:basedOn w:val="a3"/>
    <w:uiPriority w:val="99"/>
    <w:qFormat/>
    <w:rsid w:val="00404E9D"/>
    <w:rPr>
      <w:rFonts w:cs="Times New Roman"/>
    </w:rPr>
  </w:style>
  <w:style w:type="character" w:customStyle="1" w:styleId="ft1643">
    <w:name w:val="ft1643"/>
    <w:basedOn w:val="a3"/>
    <w:uiPriority w:val="99"/>
    <w:qFormat/>
    <w:rsid w:val="00404E9D"/>
    <w:rPr>
      <w:rFonts w:cs="Times New Roman"/>
    </w:rPr>
  </w:style>
  <w:style w:type="character" w:customStyle="1" w:styleId="ft1659">
    <w:name w:val="ft1659"/>
    <w:basedOn w:val="a3"/>
    <w:uiPriority w:val="99"/>
    <w:qFormat/>
    <w:rsid w:val="00404E9D"/>
    <w:rPr>
      <w:rFonts w:cs="Times New Roman"/>
    </w:rPr>
  </w:style>
  <w:style w:type="character" w:customStyle="1" w:styleId="ft1665">
    <w:name w:val="ft1665"/>
    <w:basedOn w:val="a3"/>
    <w:uiPriority w:val="99"/>
    <w:qFormat/>
    <w:rsid w:val="00404E9D"/>
    <w:rPr>
      <w:rFonts w:cs="Times New Roman"/>
    </w:rPr>
  </w:style>
  <w:style w:type="character" w:customStyle="1" w:styleId="ft1711">
    <w:name w:val="ft1711"/>
    <w:basedOn w:val="a3"/>
    <w:uiPriority w:val="99"/>
    <w:qFormat/>
    <w:rsid w:val="00404E9D"/>
    <w:rPr>
      <w:rFonts w:cs="Times New Roman"/>
    </w:rPr>
  </w:style>
  <w:style w:type="character" w:customStyle="1" w:styleId="ft1757">
    <w:name w:val="ft1757"/>
    <w:basedOn w:val="a3"/>
    <w:uiPriority w:val="99"/>
    <w:qFormat/>
    <w:rsid w:val="00404E9D"/>
    <w:rPr>
      <w:rFonts w:cs="Times New Roman"/>
    </w:rPr>
  </w:style>
  <w:style w:type="character" w:customStyle="1" w:styleId="ft1804">
    <w:name w:val="ft1804"/>
    <w:basedOn w:val="a3"/>
    <w:uiPriority w:val="99"/>
    <w:qFormat/>
    <w:rsid w:val="00404E9D"/>
    <w:rPr>
      <w:rFonts w:cs="Times New Roman"/>
    </w:rPr>
  </w:style>
  <w:style w:type="character" w:customStyle="1" w:styleId="ft1855">
    <w:name w:val="ft1855"/>
    <w:basedOn w:val="a3"/>
    <w:uiPriority w:val="99"/>
    <w:qFormat/>
    <w:rsid w:val="00404E9D"/>
    <w:rPr>
      <w:rFonts w:cs="Times New Roman"/>
    </w:rPr>
  </w:style>
  <w:style w:type="character" w:customStyle="1" w:styleId="ft1883">
    <w:name w:val="ft1883"/>
    <w:basedOn w:val="a3"/>
    <w:uiPriority w:val="99"/>
    <w:qFormat/>
    <w:rsid w:val="00404E9D"/>
    <w:rPr>
      <w:rFonts w:cs="Times New Roman"/>
    </w:rPr>
  </w:style>
  <w:style w:type="character" w:customStyle="1" w:styleId="ft1937">
    <w:name w:val="ft1937"/>
    <w:basedOn w:val="a3"/>
    <w:uiPriority w:val="99"/>
    <w:qFormat/>
    <w:rsid w:val="00404E9D"/>
    <w:rPr>
      <w:rFonts w:cs="Times New Roman"/>
    </w:rPr>
  </w:style>
  <w:style w:type="character" w:customStyle="1" w:styleId="ft1983">
    <w:name w:val="ft1983"/>
    <w:basedOn w:val="a3"/>
    <w:uiPriority w:val="99"/>
    <w:qFormat/>
    <w:rsid w:val="00404E9D"/>
    <w:rPr>
      <w:rFonts w:cs="Times New Roman"/>
    </w:rPr>
  </w:style>
  <w:style w:type="character" w:customStyle="1" w:styleId="ft2028">
    <w:name w:val="ft2028"/>
    <w:basedOn w:val="a3"/>
    <w:uiPriority w:val="99"/>
    <w:qFormat/>
    <w:rsid w:val="00404E9D"/>
    <w:rPr>
      <w:rFonts w:cs="Times New Roman"/>
    </w:rPr>
  </w:style>
  <w:style w:type="character" w:customStyle="1" w:styleId="ft2049">
    <w:name w:val="ft2049"/>
    <w:basedOn w:val="a3"/>
    <w:uiPriority w:val="99"/>
    <w:qFormat/>
    <w:rsid w:val="00404E9D"/>
    <w:rPr>
      <w:rFonts w:cs="Times New Roman"/>
    </w:rPr>
  </w:style>
  <w:style w:type="character" w:customStyle="1" w:styleId="ft2096">
    <w:name w:val="ft2096"/>
    <w:basedOn w:val="a3"/>
    <w:uiPriority w:val="99"/>
    <w:qFormat/>
    <w:rsid w:val="00404E9D"/>
    <w:rPr>
      <w:rFonts w:cs="Times New Roman"/>
    </w:rPr>
  </w:style>
  <w:style w:type="character" w:customStyle="1" w:styleId="ft2144">
    <w:name w:val="ft2144"/>
    <w:basedOn w:val="a3"/>
    <w:uiPriority w:val="99"/>
    <w:qFormat/>
    <w:rsid w:val="00404E9D"/>
    <w:rPr>
      <w:rFonts w:cs="Times New Roman"/>
    </w:rPr>
  </w:style>
  <w:style w:type="character" w:customStyle="1" w:styleId="ft2234">
    <w:name w:val="ft2234"/>
    <w:basedOn w:val="a3"/>
    <w:uiPriority w:val="99"/>
    <w:qFormat/>
    <w:rsid w:val="00404E9D"/>
    <w:rPr>
      <w:rFonts w:cs="Times New Roman"/>
    </w:rPr>
  </w:style>
  <w:style w:type="character" w:customStyle="1" w:styleId="ft2289">
    <w:name w:val="ft2289"/>
    <w:basedOn w:val="a3"/>
    <w:uiPriority w:val="99"/>
    <w:qFormat/>
    <w:rsid w:val="00404E9D"/>
    <w:rPr>
      <w:rFonts w:cs="Times New Roman"/>
    </w:rPr>
  </w:style>
  <w:style w:type="character" w:customStyle="1" w:styleId="ft1884">
    <w:name w:val="ft1884"/>
    <w:basedOn w:val="a3"/>
    <w:uiPriority w:val="99"/>
    <w:qFormat/>
    <w:rsid w:val="00404E9D"/>
    <w:rPr>
      <w:rFonts w:cs="Times New Roman"/>
    </w:rPr>
  </w:style>
  <w:style w:type="character" w:customStyle="1" w:styleId="ft2343">
    <w:name w:val="ft2343"/>
    <w:basedOn w:val="a3"/>
    <w:uiPriority w:val="99"/>
    <w:qFormat/>
    <w:rsid w:val="00404E9D"/>
    <w:rPr>
      <w:rFonts w:cs="Times New Roman"/>
    </w:rPr>
  </w:style>
  <w:style w:type="character" w:customStyle="1" w:styleId="ft2392">
    <w:name w:val="ft2392"/>
    <w:basedOn w:val="a3"/>
    <w:uiPriority w:val="99"/>
    <w:qFormat/>
    <w:rsid w:val="00404E9D"/>
    <w:rPr>
      <w:rFonts w:cs="Times New Roman"/>
    </w:rPr>
  </w:style>
  <w:style w:type="character" w:customStyle="1" w:styleId="ft2439">
    <w:name w:val="ft2439"/>
    <w:basedOn w:val="a3"/>
    <w:uiPriority w:val="99"/>
    <w:qFormat/>
    <w:rsid w:val="00404E9D"/>
    <w:rPr>
      <w:rFonts w:cs="Times New Roman"/>
    </w:rPr>
  </w:style>
  <w:style w:type="character" w:customStyle="1" w:styleId="ft2489">
    <w:name w:val="ft2489"/>
    <w:basedOn w:val="a3"/>
    <w:uiPriority w:val="99"/>
    <w:qFormat/>
    <w:rsid w:val="00404E9D"/>
    <w:rPr>
      <w:rFonts w:cs="Times New Roman"/>
    </w:rPr>
  </w:style>
  <w:style w:type="character" w:customStyle="1" w:styleId="ft2500">
    <w:name w:val="ft2500"/>
    <w:basedOn w:val="a3"/>
    <w:uiPriority w:val="99"/>
    <w:qFormat/>
    <w:rsid w:val="00404E9D"/>
    <w:rPr>
      <w:rFonts w:cs="Times New Roman"/>
    </w:rPr>
  </w:style>
  <w:style w:type="character" w:customStyle="1" w:styleId="ft2555">
    <w:name w:val="ft2555"/>
    <w:basedOn w:val="a3"/>
    <w:uiPriority w:val="99"/>
    <w:qFormat/>
    <w:rsid w:val="00404E9D"/>
    <w:rPr>
      <w:rFonts w:cs="Times New Roman"/>
    </w:rPr>
  </w:style>
  <w:style w:type="character" w:customStyle="1" w:styleId="ft2562">
    <w:name w:val="ft2562"/>
    <w:basedOn w:val="a3"/>
    <w:uiPriority w:val="99"/>
    <w:qFormat/>
    <w:rsid w:val="00404E9D"/>
    <w:rPr>
      <w:rFonts w:cs="Times New Roman"/>
    </w:rPr>
  </w:style>
  <w:style w:type="character" w:customStyle="1" w:styleId="ft2569">
    <w:name w:val="ft2569"/>
    <w:basedOn w:val="a3"/>
    <w:uiPriority w:val="99"/>
    <w:qFormat/>
    <w:rsid w:val="00404E9D"/>
    <w:rPr>
      <w:rFonts w:cs="Times New Roman"/>
    </w:rPr>
  </w:style>
  <w:style w:type="character" w:customStyle="1" w:styleId="ft2572">
    <w:name w:val="ft2572"/>
    <w:basedOn w:val="a3"/>
    <w:uiPriority w:val="99"/>
    <w:qFormat/>
    <w:rsid w:val="00404E9D"/>
    <w:rPr>
      <w:rFonts w:cs="Times New Roman"/>
    </w:rPr>
  </w:style>
  <w:style w:type="character" w:customStyle="1" w:styleId="ft2581">
    <w:name w:val="ft2581"/>
    <w:basedOn w:val="a3"/>
    <w:uiPriority w:val="99"/>
    <w:qFormat/>
    <w:rsid w:val="00404E9D"/>
    <w:rPr>
      <w:rFonts w:cs="Times New Roman"/>
    </w:rPr>
  </w:style>
  <w:style w:type="character" w:customStyle="1" w:styleId="ft2590">
    <w:name w:val="ft2590"/>
    <w:basedOn w:val="a3"/>
    <w:uiPriority w:val="99"/>
    <w:qFormat/>
    <w:rsid w:val="00404E9D"/>
    <w:rPr>
      <w:rFonts w:cs="Times New Roman"/>
    </w:rPr>
  </w:style>
  <w:style w:type="character" w:customStyle="1" w:styleId="ft2624">
    <w:name w:val="ft2624"/>
    <w:basedOn w:val="a3"/>
    <w:uiPriority w:val="99"/>
    <w:qFormat/>
    <w:rsid w:val="00404E9D"/>
    <w:rPr>
      <w:rFonts w:cs="Times New Roman"/>
    </w:rPr>
  </w:style>
  <w:style w:type="character" w:customStyle="1" w:styleId="ft2669">
    <w:name w:val="ft2669"/>
    <w:basedOn w:val="a3"/>
    <w:uiPriority w:val="99"/>
    <w:qFormat/>
    <w:rsid w:val="00404E9D"/>
    <w:rPr>
      <w:rFonts w:cs="Times New Roman"/>
    </w:rPr>
  </w:style>
  <w:style w:type="character" w:customStyle="1" w:styleId="ft2679">
    <w:name w:val="ft2679"/>
    <w:basedOn w:val="a3"/>
    <w:uiPriority w:val="99"/>
    <w:qFormat/>
    <w:rsid w:val="00404E9D"/>
    <w:rPr>
      <w:rFonts w:cs="Times New Roman"/>
    </w:rPr>
  </w:style>
  <w:style w:type="character" w:customStyle="1" w:styleId="ft2716">
    <w:name w:val="ft2716"/>
    <w:basedOn w:val="a3"/>
    <w:uiPriority w:val="99"/>
    <w:qFormat/>
    <w:rsid w:val="00404E9D"/>
    <w:rPr>
      <w:rFonts w:cs="Times New Roman"/>
    </w:rPr>
  </w:style>
  <w:style w:type="character" w:customStyle="1" w:styleId="ft2726">
    <w:name w:val="ft2726"/>
    <w:basedOn w:val="a3"/>
    <w:uiPriority w:val="99"/>
    <w:qFormat/>
    <w:rsid w:val="00404E9D"/>
    <w:rPr>
      <w:rFonts w:cs="Times New Roman"/>
    </w:rPr>
  </w:style>
  <w:style w:type="character" w:customStyle="1" w:styleId="ft2773">
    <w:name w:val="ft2773"/>
    <w:basedOn w:val="a3"/>
    <w:uiPriority w:val="99"/>
    <w:qFormat/>
    <w:rsid w:val="00404E9D"/>
    <w:rPr>
      <w:rFonts w:cs="Times New Roman"/>
    </w:rPr>
  </w:style>
  <w:style w:type="character" w:customStyle="1" w:styleId="ft2782">
    <w:name w:val="ft2782"/>
    <w:basedOn w:val="a3"/>
    <w:uiPriority w:val="99"/>
    <w:qFormat/>
    <w:rsid w:val="00404E9D"/>
    <w:rPr>
      <w:rFonts w:cs="Times New Roman"/>
    </w:rPr>
  </w:style>
  <w:style w:type="character" w:customStyle="1" w:styleId="ft2828">
    <w:name w:val="ft2828"/>
    <w:basedOn w:val="a3"/>
    <w:uiPriority w:val="99"/>
    <w:qFormat/>
    <w:rsid w:val="00404E9D"/>
    <w:rPr>
      <w:rFonts w:cs="Times New Roman"/>
    </w:rPr>
  </w:style>
  <w:style w:type="character" w:customStyle="1" w:styleId="ft2877">
    <w:name w:val="ft2877"/>
    <w:basedOn w:val="a3"/>
    <w:uiPriority w:val="99"/>
    <w:qFormat/>
    <w:rsid w:val="00404E9D"/>
    <w:rPr>
      <w:rFonts w:cs="Times New Roman"/>
    </w:rPr>
  </w:style>
  <w:style w:type="character" w:customStyle="1" w:styleId="ft2921">
    <w:name w:val="ft2921"/>
    <w:basedOn w:val="a3"/>
    <w:uiPriority w:val="99"/>
    <w:qFormat/>
    <w:rsid w:val="00404E9D"/>
    <w:rPr>
      <w:rFonts w:cs="Times New Roman"/>
    </w:rPr>
  </w:style>
  <w:style w:type="character" w:customStyle="1" w:styleId="ft2927">
    <w:name w:val="ft2927"/>
    <w:basedOn w:val="a3"/>
    <w:uiPriority w:val="99"/>
    <w:qFormat/>
    <w:rsid w:val="00404E9D"/>
    <w:rPr>
      <w:rFonts w:cs="Times New Roman"/>
    </w:rPr>
  </w:style>
  <w:style w:type="character" w:customStyle="1" w:styleId="ft2935">
    <w:name w:val="ft2935"/>
    <w:basedOn w:val="a3"/>
    <w:uiPriority w:val="99"/>
    <w:qFormat/>
    <w:rsid w:val="00404E9D"/>
    <w:rPr>
      <w:rFonts w:cs="Times New Roman"/>
    </w:rPr>
  </w:style>
  <w:style w:type="character" w:customStyle="1" w:styleId="ft2943">
    <w:name w:val="ft2943"/>
    <w:basedOn w:val="a3"/>
    <w:uiPriority w:val="99"/>
    <w:qFormat/>
    <w:rsid w:val="00404E9D"/>
    <w:rPr>
      <w:rFonts w:cs="Times New Roman"/>
    </w:rPr>
  </w:style>
  <w:style w:type="character" w:customStyle="1" w:styleId="ft2952">
    <w:name w:val="ft2952"/>
    <w:basedOn w:val="a3"/>
    <w:uiPriority w:val="99"/>
    <w:qFormat/>
    <w:rsid w:val="00404E9D"/>
    <w:rPr>
      <w:rFonts w:cs="Times New Roman"/>
    </w:rPr>
  </w:style>
  <w:style w:type="character" w:customStyle="1" w:styleId="ft2954">
    <w:name w:val="ft2954"/>
    <w:basedOn w:val="a3"/>
    <w:uiPriority w:val="99"/>
    <w:qFormat/>
    <w:rsid w:val="00404E9D"/>
    <w:rPr>
      <w:rFonts w:cs="Times New Roman"/>
    </w:rPr>
  </w:style>
  <w:style w:type="character" w:customStyle="1" w:styleId="ft2955">
    <w:name w:val="ft2955"/>
    <w:basedOn w:val="a3"/>
    <w:uiPriority w:val="99"/>
    <w:qFormat/>
    <w:rsid w:val="00404E9D"/>
    <w:rPr>
      <w:rFonts w:cs="Times New Roman"/>
    </w:rPr>
  </w:style>
  <w:style w:type="character" w:customStyle="1" w:styleId="ft2962">
    <w:name w:val="ft2962"/>
    <w:basedOn w:val="a3"/>
    <w:uiPriority w:val="99"/>
    <w:qFormat/>
    <w:rsid w:val="00404E9D"/>
    <w:rPr>
      <w:rFonts w:cs="Times New Roman"/>
    </w:rPr>
  </w:style>
  <w:style w:type="character" w:customStyle="1" w:styleId="ft2968">
    <w:name w:val="ft2968"/>
    <w:basedOn w:val="a3"/>
    <w:uiPriority w:val="99"/>
    <w:qFormat/>
    <w:rsid w:val="00404E9D"/>
    <w:rPr>
      <w:rFonts w:cs="Times New Roman"/>
    </w:rPr>
  </w:style>
  <w:style w:type="character" w:customStyle="1" w:styleId="ft2973">
    <w:name w:val="ft2973"/>
    <w:basedOn w:val="a3"/>
    <w:uiPriority w:val="99"/>
    <w:qFormat/>
    <w:rsid w:val="00404E9D"/>
    <w:rPr>
      <w:rFonts w:cs="Times New Roman"/>
    </w:rPr>
  </w:style>
  <w:style w:type="character" w:customStyle="1" w:styleId="ft2974">
    <w:name w:val="ft2974"/>
    <w:basedOn w:val="a3"/>
    <w:uiPriority w:val="99"/>
    <w:qFormat/>
    <w:rsid w:val="00404E9D"/>
    <w:rPr>
      <w:rFonts w:cs="Times New Roman"/>
    </w:rPr>
  </w:style>
  <w:style w:type="character" w:customStyle="1" w:styleId="ft2976">
    <w:name w:val="ft2976"/>
    <w:basedOn w:val="a3"/>
    <w:uiPriority w:val="99"/>
    <w:qFormat/>
    <w:rsid w:val="00404E9D"/>
    <w:rPr>
      <w:rFonts w:cs="Times New Roman"/>
    </w:rPr>
  </w:style>
  <w:style w:type="character" w:customStyle="1" w:styleId="ft2985">
    <w:name w:val="ft2985"/>
    <w:basedOn w:val="a3"/>
    <w:uiPriority w:val="99"/>
    <w:qFormat/>
    <w:rsid w:val="00404E9D"/>
    <w:rPr>
      <w:rFonts w:cs="Times New Roman"/>
    </w:rPr>
  </w:style>
  <w:style w:type="character" w:customStyle="1" w:styleId="ft3002">
    <w:name w:val="ft3002"/>
    <w:basedOn w:val="a3"/>
    <w:uiPriority w:val="99"/>
    <w:qFormat/>
    <w:rsid w:val="00404E9D"/>
    <w:rPr>
      <w:rFonts w:cs="Times New Roman"/>
    </w:rPr>
  </w:style>
  <w:style w:type="character" w:customStyle="1" w:styleId="ft3037">
    <w:name w:val="ft3037"/>
    <w:basedOn w:val="a3"/>
    <w:uiPriority w:val="99"/>
    <w:qFormat/>
    <w:rsid w:val="00404E9D"/>
    <w:rPr>
      <w:rFonts w:cs="Times New Roman"/>
    </w:rPr>
  </w:style>
  <w:style w:type="character" w:customStyle="1" w:styleId="ft3084">
    <w:name w:val="ft3084"/>
    <w:basedOn w:val="a3"/>
    <w:uiPriority w:val="99"/>
    <w:qFormat/>
    <w:rsid w:val="00404E9D"/>
    <w:rPr>
      <w:rFonts w:cs="Times New Roman"/>
    </w:rPr>
  </w:style>
  <w:style w:type="character" w:customStyle="1" w:styleId="ft3127">
    <w:name w:val="ft3127"/>
    <w:basedOn w:val="a3"/>
    <w:uiPriority w:val="99"/>
    <w:qFormat/>
    <w:rsid w:val="00404E9D"/>
    <w:rPr>
      <w:rFonts w:cs="Times New Roman"/>
    </w:rPr>
  </w:style>
  <w:style w:type="character" w:customStyle="1" w:styleId="ft3156">
    <w:name w:val="ft3156"/>
    <w:basedOn w:val="a3"/>
    <w:uiPriority w:val="99"/>
    <w:qFormat/>
    <w:rsid w:val="00404E9D"/>
    <w:rPr>
      <w:rFonts w:cs="Times New Roman"/>
    </w:rPr>
  </w:style>
  <w:style w:type="character" w:customStyle="1" w:styleId="ft3206">
    <w:name w:val="ft3206"/>
    <w:basedOn w:val="a3"/>
    <w:uiPriority w:val="99"/>
    <w:qFormat/>
    <w:rsid w:val="00404E9D"/>
    <w:rPr>
      <w:rFonts w:cs="Times New Roman"/>
    </w:rPr>
  </w:style>
  <w:style w:type="character" w:customStyle="1" w:styleId="ft3264">
    <w:name w:val="ft3264"/>
    <w:basedOn w:val="a3"/>
    <w:uiPriority w:val="99"/>
    <w:qFormat/>
    <w:rsid w:val="00404E9D"/>
    <w:rPr>
      <w:rFonts w:cs="Times New Roman"/>
    </w:rPr>
  </w:style>
  <w:style w:type="character" w:customStyle="1" w:styleId="ft3315">
    <w:name w:val="ft3315"/>
    <w:basedOn w:val="a3"/>
    <w:uiPriority w:val="99"/>
    <w:qFormat/>
    <w:rsid w:val="00404E9D"/>
    <w:rPr>
      <w:rFonts w:cs="Times New Roman"/>
    </w:rPr>
  </w:style>
  <w:style w:type="character" w:customStyle="1" w:styleId="ft3373">
    <w:name w:val="ft3373"/>
    <w:basedOn w:val="a3"/>
    <w:uiPriority w:val="99"/>
    <w:qFormat/>
    <w:rsid w:val="00404E9D"/>
    <w:rPr>
      <w:rFonts w:cs="Times New Roman"/>
    </w:rPr>
  </w:style>
  <w:style w:type="character" w:customStyle="1" w:styleId="ft3432">
    <w:name w:val="ft3432"/>
    <w:basedOn w:val="a3"/>
    <w:uiPriority w:val="99"/>
    <w:qFormat/>
    <w:rsid w:val="00404E9D"/>
    <w:rPr>
      <w:rFonts w:cs="Times New Roman"/>
    </w:rPr>
  </w:style>
  <w:style w:type="character" w:customStyle="1" w:styleId="ft3489">
    <w:name w:val="ft3489"/>
    <w:basedOn w:val="a3"/>
    <w:uiPriority w:val="99"/>
    <w:qFormat/>
    <w:rsid w:val="00404E9D"/>
    <w:rPr>
      <w:rFonts w:cs="Times New Roman"/>
    </w:rPr>
  </w:style>
  <w:style w:type="character" w:customStyle="1" w:styleId="ft3546">
    <w:name w:val="ft3546"/>
    <w:basedOn w:val="a3"/>
    <w:uiPriority w:val="99"/>
    <w:qFormat/>
    <w:rsid w:val="00404E9D"/>
    <w:rPr>
      <w:rFonts w:cs="Times New Roman"/>
    </w:rPr>
  </w:style>
  <w:style w:type="character" w:customStyle="1" w:styleId="ft3608">
    <w:name w:val="ft3608"/>
    <w:basedOn w:val="a3"/>
    <w:uiPriority w:val="99"/>
    <w:qFormat/>
    <w:rsid w:val="00404E9D"/>
    <w:rPr>
      <w:rFonts w:cs="Times New Roman"/>
    </w:rPr>
  </w:style>
  <w:style w:type="character" w:customStyle="1" w:styleId="ft3651">
    <w:name w:val="ft3651"/>
    <w:basedOn w:val="a3"/>
    <w:uiPriority w:val="99"/>
    <w:qFormat/>
    <w:rsid w:val="00404E9D"/>
    <w:rPr>
      <w:rFonts w:cs="Times New Roman"/>
    </w:rPr>
  </w:style>
  <w:style w:type="paragraph" w:customStyle="1" w:styleId="c4c8c7c24">
    <w:name w:val="c4 c8 c7 c24"/>
    <w:basedOn w:val="a2"/>
    <w:uiPriority w:val="99"/>
    <w:qFormat/>
    <w:rsid w:val="00404E9D"/>
    <w:pPr>
      <w:widowControl/>
      <w:snapToGrid/>
      <w:spacing w:before="90" w:after="90"/>
    </w:pPr>
    <w:rPr>
      <w:rFonts w:eastAsia="Times New Roman"/>
      <w:szCs w:val="24"/>
    </w:rPr>
  </w:style>
  <w:style w:type="character" w:customStyle="1" w:styleId="c5">
    <w:name w:val="c5"/>
    <w:basedOn w:val="a3"/>
    <w:uiPriority w:val="99"/>
    <w:qFormat/>
    <w:rsid w:val="00404E9D"/>
    <w:rPr>
      <w:rFonts w:cs="Times New Roman"/>
    </w:rPr>
  </w:style>
  <w:style w:type="character" w:customStyle="1" w:styleId="1142">
    <w:name w:val="Знак Знак114"/>
    <w:uiPriority w:val="99"/>
    <w:locked/>
    <w:rsid w:val="00404E9D"/>
    <w:rPr>
      <w:rFonts w:ascii="Arial" w:hAnsi="Arial"/>
      <w:b/>
      <w:color w:val="000000"/>
      <w:sz w:val="26"/>
      <w:lang w:val="ru-RU" w:eastAsia="ru-RU"/>
    </w:rPr>
  </w:style>
  <w:style w:type="paragraph" w:customStyle="1" w:styleId="1122">
    <w:name w:val="Стиль Заголовок 1 + 12 пт"/>
    <w:basedOn w:val="10"/>
    <w:uiPriority w:val="99"/>
    <w:qFormat/>
    <w:rsid w:val="00404E9D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</w:rPr>
  </w:style>
  <w:style w:type="character" w:customStyle="1" w:styleId="ft9267">
    <w:name w:val="ft9267"/>
    <w:uiPriority w:val="99"/>
    <w:qFormat/>
    <w:rsid w:val="00404E9D"/>
  </w:style>
  <w:style w:type="character" w:customStyle="1" w:styleId="ft9274">
    <w:name w:val="ft9274"/>
    <w:uiPriority w:val="99"/>
    <w:qFormat/>
    <w:rsid w:val="00404E9D"/>
  </w:style>
  <w:style w:type="character" w:customStyle="1" w:styleId="ft9282">
    <w:name w:val="ft9282"/>
    <w:uiPriority w:val="99"/>
    <w:qFormat/>
    <w:rsid w:val="00404E9D"/>
  </w:style>
  <w:style w:type="character" w:customStyle="1" w:styleId="ft9284">
    <w:name w:val="ft9284"/>
    <w:uiPriority w:val="99"/>
    <w:qFormat/>
    <w:rsid w:val="00404E9D"/>
  </w:style>
  <w:style w:type="character" w:customStyle="1" w:styleId="ft9287">
    <w:name w:val="ft9287"/>
    <w:uiPriority w:val="99"/>
    <w:qFormat/>
    <w:rsid w:val="00404E9D"/>
  </w:style>
  <w:style w:type="character" w:customStyle="1" w:styleId="ft9293">
    <w:name w:val="ft9293"/>
    <w:uiPriority w:val="99"/>
    <w:qFormat/>
    <w:rsid w:val="00404E9D"/>
  </w:style>
  <w:style w:type="character" w:customStyle="1" w:styleId="ft9299">
    <w:name w:val="ft9299"/>
    <w:uiPriority w:val="99"/>
    <w:qFormat/>
    <w:rsid w:val="00404E9D"/>
  </w:style>
  <w:style w:type="character" w:customStyle="1" w:styleId="ft9306">
    <w:name w:val="ft9306"/>
    <w:uiPriority w:val="99"/>
    <w:qFormat/>
    <w:rsid w:val="00404E9D"/>
  </w:style>
  <w:style w:type="character" w:customStyle="1" w:styleId="ft8849">
    <w:name w:val="ft8849"/>
    <w:uiPriority w:val="99"/>
    <w:qFormat/>
    <w:rsid w:val="00404E9D"/>
  </w:style>
  <w:style w:type="character" w:customStyle="1" w:styleId="ft9312">
    <w:name w:val="ft9312"/>
    <w:uiPriority w:val="99"/>
    <w:qFormat/>
    <w:rsid w:val="00404E9D"/>
  </w:style>
  <w:style w:type="character" w:customStyle="1" w:styleId="ft9316">
    <w:name w:val="ft9316"/>
    <w:uiPriority w:val="99"/>
    <w:qFormat/>
    <w:rsid w:val="00404E9D"/>
  </w:style>
  <w:style w:type="character" w:customStyle="1" w:styleId="ft9324">
    <w:name w:val="ft9324"/>
    <w:uiPriority w:val="99"/>
    <w:qFormat/>
    <w:rsid w:val="00404E9D"/>
  </w:style>
  <w:style w:type="character" w:customStyle="1" w:styleId="ft9330">
    <w:name w:val="ft9330"/>
    <w:uiPriority w:val="99"/>
    <w:qFormat/>
    <w:rsid w:val="00404E9D"/>
  </w:style>
  <w:style w:type="character" w:customStyle="1" w:styleId="18100">
    <w:name w:val="Знак Знак1810"/>
    <w:uiPriority w:val="99"/>
    <w:rsid w:val="00404E9D"/>
    <w:rPr>
      <w:rFonts w:eastAsia="SimSun"/>
      <w:b/>
      <w:caps/>
      <w:sz w:val="24"/>
      <w:lang w:val="ru-RU" w:eastAsia="ru-RU"/>
    </w:rPr>
  </w:style>
  <w:style w:type="paragraph" w:customStyle="1" w:styleId="1fffffb">
    <w:name w:val="1 уровень Знак"/>
    <w:basedOn w:val="a2"/>
    <w:link w:val="1fffffc"/>
    <w:uiPriority w:val="99"/>
    <w:qFormat/>
    <w:rsid w:val="00404E9D"/>
    <w:pPr>
      <w:keepNext/>
      <w:shd w:val="clear" w:color="auto" w:fill="FFFFFF"/>
      <w:autoSpaceDE w:val="0"/>
      <w:autoSpaceDN w:val="0"/>
      <w:adjustRightInd w:val="0"/>
      <w:snapToGrid/>
      <w:spacing w:before="520" w:after="260" w:line="312" w:lineRule="auto"/>
      <w:jc w:val="center"/>
      <w:outlineLvl w:val="0"/>
    </w:pPr>
    <w:rPr>
      <w:b/>
      <w:color w:val="000000"/>
    </w:rPr>
  </w:style>
  <w:style w:type="character" w:customStyle="1" w:styleId="1fffffc">
    <w:name w:val="1 уровень Знак Знак"/>
    <w:link w:val="1fffffb"/>
    <w:uiPriority w:val="99"/>
    <w:qFormat/>
    <w:locked/>
    <w:rsid w:val="00404E9D"/>
    <w:rPr>
      <w:rFonts w:ascii="Times New Roman" w:eastAsia="Calibri" w:hAnsi="Times New Roman" w:cs="Times New Roman"/>
      <w:b/>
      <w:color w:val="000000"/>
      <w:sz w:val="24"/>
      <w:szCs w:val="20"/>
      <w:shd w:val="clear" w:color="auto" w:fill="FFFFFF"/>
      <w:lang w:eastAsia="ru-RU"/>
    </w:rPr>
  </w:style>
  <w:style w:type="character" w:customStyle="1" w:styleId="WW8Num36z0">
    <w:name w:val="WW8Num36z0"/>
    <w:uiPriority w:val="99"/>
    <w:qFormat/>
    <w:rsid w:val="00404E9D"/>
    <w:rPr>
      <w:rFonts w:ascii="Wingdings" w:hAnsi="Wingdings"/>
    </w:rPr>
  </w:style>
  <w:style w:type="character" w:customStyle="1" w:styleId="WW8Num39z0">
    <w:name w:val="WW8Num39z0"/>
    <w:uiPriority w:val="99"/>
    <w:qFormat/>
    <w:rsid w:val="00404E9D"/>
    <w:rPr>
      <w:rFonts w:ascii="Wingdings" w:hAnsi="Wingdings"/>
    </w:rPr>
  </w:style>
  <w:style w:type="character" w:customStyle="1" w:styleId="WW8Num42z0">
    <w:name w:val="WW8Num42z0"/>
    <w:uiPriority w:val="99"/>
    <w:qFormat/>
    <w:rsid w:val="00404E9D"/>
    <w:rPr>
      <w:rFonts w:ascii="Wingdings" w:hAnsi="Wingdings"/>
    </w:rPr>
  </w:style>
  <w:style w:type="character" w:customStyle="1" w:styleId="WW8Num44z0">
    <w:name w:val="WW8Num44z0"/>
    <w:uiPriority w:val="99"/>
    <w:qFormat/>
    <w:rsid w:val="00404E9D"/>
    <w:rPr>
      <w:rFonts w:ascii="Wingdings" w:hAnsi="Wingdings"/>
    </w:rPr>
  </w:style>
  <w:style w:type="character" w:customStyle="1" w:styleId="WW8Num44z1">
    <w:name w:val="WW8Num44z1"/>
    <w:uiPriority w:val="99"/>
    <w:qFormat/>
    <w:rsid w:val="00404E9D"/>
    <w:rPr>
      <w:rFonts w:ascii="Courier New" w:hAnsi="Courier New"/>
    </w:rPr>
  </w:style>
  <w:style w:type="character" w:customStyle="1" w:styleId="WW8Num44z3">
    <w:name w:val="WW8Num44z3"/>
    <w:uiPriority w:val="99"/>
    <w:qFormat/>
    <w:rsid w:val="00404E9D"/>
    <w:rPr>
      <w:rFonts w:ascii="Symbol" w:hAnsi="Symbol"/>
    </w:rPr>
  </w:style>
  <w:style w:type="character" w:customStyle="1" w:styleId="WW8Num47z0">
    <w:name w:val="WW8Num47z0"/>
    <w:uiPriority w:val="99"/>
    <w:qFormat/>
    <w:rsid w:val="00404E9D"/>
    <w:rPr>
      <w:rFonts w:ascii="Wingdings" w:hAnsi="Wingdings"/>
    </w:rPr>
  </w:style>
  <w:style w:type="character" w:customStyle="1" w:styleId="WW8Num47z1">
    <w:name w:val="WW8Num47z1"/>
    <w:uiPriority w:val="99"/>
    <w:qFormat/>
    <w:rsid w:val="00404E9D"/>
    <w:rPr>
      <w:rFonts w:ascii="Courier New" w:hAnsi="Courier New"/>
    </w:rPr>
  </w:style>
  <w:style w:type="character" w:customStyle="1" w:styleId="WW8Num47z3">
    <w:name w:val="WW8Num47z3"/>
    <w:uiPriority w:val="99"/>
    <w:qFormat/>
    <w:rsid w:val="00404E9D"/>
    <w:rPr>
      <w:rFonts w:ascii="Symbol" w:hAnsi="Symbol"/>
    </w:rPr>
  </w:style>
  <w:style w:type="character" w:customStyle="1" w:styleId="WW8Num50z0">
    <w:name w:val="WW8Num50z0"/>
    <w:uiPriority w:val="99"/>
    <w:qFormat/>
    <w:rsid w:val="00404E9D"/>
    <w:rPr>
      <w:rFonts w:ascii="Wingdings" w:hAnsi="Wingdings"/>
    </w:rPr>
  </w:style>
  <w:style w:type="character" w:customStyle="1" w:styleId="WW8Num51z0">
    <w:name w:val="WW8Num51z0"/>
    <w:uiPriority w:val="99"/>
    <w:qFormat/>
    <w:rsid w:val="00404E9D"/>
    <w:rPr>
      <w:rFonts w:ascii="Wingdings" w:hAnsi="Wingdings"/>
    </w:rPr>
  </w:style>
  <w:style w:type="character" w:customStyle="1" w:styleId="WW8Num52z0">
    <w:name w:val="WW8Num52z0"/>
    <w:uiPriority w:val="99"/>
    <w:qFormat/>
    <w:rsid w:val="00404E9D"/>
    <w:rPr>
      <w:rFonts w:ascii="Symbol" w:hAnsi="Symbol"/>
    </w:rPr>
  </w:style>
  <w:style w:type="character" w:customStyle="1" w:styleId="WW8Num53z0">
    <w:name w:val="WW8Num53z0"/>
    <w:uiPriority w:val="99"/>
    <w:qFormat/>
    <w:rsid w:val="00404E9D"/>
    <w:rPr>
      <w:rFonts w:ascii="Wingdings" w:hAnsi="Wingdings"/>
    </w:rPr>
  </w:style>
  <w:style w:type="character" w:customStyle="1" w:styleId="WW8Num53z1">
    <w:name w:val="WW8Num53z1"/>
    <w:uiPriority w:val="99"/>
    <w:qFormat/>
    <w:rsid w:val="00404E9D"/>
    <w:rPr>
      <w:rFonts w:ascii="Courier New" w:hAnsi="Courier New"/>
    </w:rPr>
  </w:style>
  <w:style w:type="character" w:customStyle="1" w:styleId="WW8Num53z3">
    <w:name w:val="WW8Num53z3"/>
    <w:uiPriority w:val="99"/>
    <w:qFormat/>
    <w:rsid w:val="00404E9D"/>
    <w:rPr>
      <w:rFonts w:ascii="Symbol" w:hAnsi="Symbol"/>
    </w:rPr>
  </w:style>
  <w:style w:type="character" w:customStyle="1" w:styleId="WW8Num55z0">
    <w:name w:val="WW8Num55z0"/>
    <w:uiPriority w:val="99"/>
    <w:qFormat/>
    <w:rsid w:val="00404E9D"/>
    <w:rPr>
      <w:rFonts w:ascii="Symbol" w:hAnsi="Symbol"/>
    </w:rPr>
  </w:style>
  <w:style w:type="character" w:customStyle="1" w:styleId="WW8Num56z0">
    <w:name w:val="WW8Num56z0"/>
    <w:uiPriority w:val="99"/>
    <w:qFormat/>
    <w:rsid w:val="00404E9D"/>
    <w:rPr>
      <w:rFonts w:ascii="Symbol" w:hAnsi="Symbol"/>
    </w:rPr>
  </w:style>
  <w:style w:type="character" w:customStyle="1" w:styleId="WW8Num59z0">
    <w:name w:val="WW8Num59z0"/>
    <w:uiPriority w:val="99"/>
    <w:qFormat/>
    <w:rsid w:val="00404E9D"/>
    <w:rPr>
      <w:rFonts w:ascii="Symbol" w:hAnsi="Symbol"/>
    </w:rPr>
  </w:style>
  <w:style w:type="character" w:customStyle="1" w:styleId="WW8Num63z0">
    <w:name w:val="WW8Num63z0"/>
    <w:uiPriority w:val="99"/>
    <w:qFormat/>
    <w:rsid w:val="00404E9D"/>
    <w:rPr>
      <w:rFonts w:ascii="Symbol" w:hAnsi="Symbol"/>
    </w:rPr>
  </w:style>
  <w:style w:type="character" w:customStyle="1" w:styleId="WW8Num66z0">
    <w:name w:val="WW8Num66z0"/>
    <w:uiPriority w:val="99"/>
    <w:qFormat/>
    <w:rsid w:val="00404E9D"/>
    <w:rPr>
      <w:rFonts w:ascii="Symbol" w:hAnsi="Symbol"/>
    </w:rPr>
  </w:style>
  <w:style w:type="character" w:customStyle="1" w:styleId="WW8Num69z1">
    <w:name w:val="WW8Num69z1"/>
    <w:uiPriority w:val="99"/>
    <w:qFormat/>
    <w:rsid w:val="00404E9D"/>
    <w:rPr>
      <w:rFonts w:ascii="Wingdings" w:hAnsi="Wingdings"/>
    </w:rPr>
  </w:style>
  <w:style w:type="character" w:customStyle="1" w:styleId="WW8Num72z0">
    <w:name w:val="WW8Num72z0"/>
    <w:uiPriority w:val="99"/>
    <w:qFormat/>
    <w:rsid w:val="00404E9D"/>
    <w:rPr>
      <w:rFonts w:ascii="Symbol" w:hAnsi="Symbol"/>
    </w:rPr>
  </w:style>
  <w:style w:type="character" w:customStyle="1" w:styleId="WW8Num72z1">
    <w:name w:val="WW8Num72z1"/>
    <w:uiPriority w:val="99"/>
    <w:qFormat/>
    <w:rsid w:val="00404E9D"/>
    <w:rPr>
      <w:rFonts w:ascii="Courier New" w:hAnsi="Courier New"/>
    </w:rPr>
  </w:style>
  <w:style w:type="character" w:customStyle="1" w:styleId="WW8Num72z2">
    <w:name w:val="WW8Num72z2"/>
    <w:uiPriority w:val="99"/>
    <w:qFormat/>
    <w:rsid w:val="00404E9D"/>
    <w:rPr>
      <w:rFonts w:ascii="Wingdings" w:hAnsi="Wingdings"/>
    </w:rPr>
  </w:style>
  <w:style w:type="character" w:customStyle="1" w:styleId="WW8Num74z0">
    <w:name w:val="WW8Num74z0"/>
    <w:uiPriority w:val="99"/>
    <w:qFormat/>
    <w:rsid w:val="00404E9D"/>
    <w:rPr>
      <w:rFonts w:ascii="Symbol" w:hAnsi="Symbol"/>
    </w:rPr>
  </w:style>
  <w:style w:type="character" w:customStyle="1" w:styleId="WW8Num75z0">
    <w:name w:val="WW8Num75z0"/>
    <w:uiPriority w:val="99"/>
    <w:qFormat/>
    <w:rsid w:val="00404E9D"/>
    <w:rPr>
      <w:rFonts w:ascii="Wingdings" w:hAnsi="Wingdings"/>
    </w:rPr>
  </w:style>
  <w:style w:type="character" w:customStyle="1" w:styleId="WW8Num75z1">
    <w:name w:val="WW8Num75z1"/>
    <w:uiPriority w:val="99"/>
    <w:qFormat/>
    <w:rsid w:val="00404E9D"/>
    <w:rPr>
      <w:rFonts w:ascii="Courier New" w:hAnsi="Courier New"/>
    </w:rPr>
  </w:style>
  <w:style w:type="character" w:customStyle="1" w:styleId="WW8Num75z3">
    <w:name w:val="WW8Num75z3"/>
    <w:uiPriority w:val="99"/>
    <w:qFormat/>
    <w:rsid w:val="00404E9D"/>
    <w:rPr>
      <w:rFonts w:ascii="Symbol" w:hAnsi="Symbol"/>
    </w:rPr>
  </w:style>
  <w:style w:type="character" w:customStyle="1" w:styleId="WW8Num77z0">
    <w:name w:val="WW8Num77z0"/>
    <w:uiPriority w:val="99"/>
    <w:qFormat/>
    <w:rsid w:val="00404E9D"/>
    <w:rPr>
      <w:rFonts w:ascii="Symbol" w:hAnsi="Symbol"/>
    </w:rPr>
  </w:style>
  <w:style w:type="character" w:customStyle="1" w:styleId="WW8Num78z0">
    <w:name w:val="WW8Num78z0"/>
    <w:uiPriority w:val="99"/>
    <w:qFormat/>
    <w:rsid w:val="00404E9D"/>
    <w:rPr>
      <w:rFonts w:ascii="Wingdings" w:hAnsi="Wingdings"/>
    </w:rPr>
  </w:style>
  <w:style w:type="character" w:customStyle="1" w:styleId="WW8Num78z1">
    <w:name w:val="WW8Num78z1"/>
    <w:uiPriority w:val="99"/>
    <w:qFormat/>
    <w:rsid w:val="00404E9D"/>
    <w:rPr>
      <w:rFonts w:ascii="Courier New" w:hAnsi="Courier New"/>
    </w:rPr>
  </w:style>
  <w:style w:type="character" w:customStyle="1" w:styleId="WW8Num78z3">
    <w:name w:val="WW8Num78z3"/>
    <w:uiPriority w:val="99"/>
    <w:qFormat/>
    <w:rsid w:val="00404E9D"/>
    <w:rPr>
      <w:rFonts w:ascii="Symbol" w:hAnsi="Symbol"/>
    </w:rPr>
  </w:style>
  <w:style w:type="character" w:customStyle="1" w:styleId="WW8Num79z0">
    <w:name w:val="WW8Num79z0"/>
    <w:uiPriority w:val="99"/>
    <w:qFormat/>
    <w:rsid w:val="00404E9D"/>
    <w:rPr>
      <w:rFonts w:ascii="Symbol" w:hAnsi="Symbol"/>
    </w:rPr>
  </w:style>
  <w:style w:type="character" w:customStyle="1" w:styleId="WW8Num86z0">
    <w:name w:val="WW8Num86z0"/>
    <w:uiPriority w:val="99"/>
    <w:qFormat/>
    <w:rsid w:val="00404E9D"/>
    <w:rPr>
      <w:rFonts w:ascii="Wingdings" w:hAnsi="Wingdings"/>
    </w:rPr>
  </w:style>
  <w:style w:type="character" w:customStyle="1" w:styleId="WW8Num86z1">
    <w:name w:val="WW8Num86z1"/>
    <w:uiPriority w:val="99"/>
    <w:qFormat/>
    <w:rsid w:val="00404E9D"/>
    <w:rPr>
      <w:rFonts w:ascii="Courier New" w:hAnsi="Courier New"/>
    </w:rPr>
  </w:style>
  <w:style w:type="character" w:customStyle="1" w:styleId="WW8Num86z3">
    <w:name w:val="WW8Num86z3"/>
    <w:uiPriority w:val="99"/>
    <w:qFormat/>
    <w:rsid w:val="00404E9D"/>
    <w:rPr>
      <w:rFonts w:ascii="Symbol" w:hAnsi="Symbol"/>
    </w:rPr>
  </w:style>
  <w:style w:type="character" w:customStyle="1" w:styleId="WW8Num87z0">
    <w:name w:val="WW8Num87z0"/>
    <w:uiPriority w:val="99"/>
    <w:qFormat/>
    <w:rsid w:val="00404E9D"/>
    <w:rPr>
      <w:rFonts w:ascii="Symbol" w:hAnsi="Symbol"/>
    </w:rPr>
  </w:style>
  <w:style w:type="character" w:customStyle="1" w:styleId="WW8Num89z0">
    <w:name w:val="WW8Num89z0"/>
    <w:uiPriority w:val="99"/>
    <w:qFormat/>
    <w:rsid w:val="00404E9D"/>
    <w:rPr>
      <w:rFonts w:ascii="Symbol" w:hAnsi="Symbol"/>
    </w:rPr>
  </w:style>
  <w:style w:type="character" w:customStyle="1" w:styleId="WW8Num90z0">
    <w:name w:val="WW8Num90z0"/>
    <w:uiPriority w:val="99"/>
    <w:qFormat/>
    <w:rsid w:val="00404E9D"/>
    <w:rPr>
      <w:rFonts w:ascii="Symbol" w:hAnsi="Symbol"/>
    </w:rPr>
  </w:style>
  <w:style w:type="character" w:customStyle="1" w:styleId="WW8Num92z0">
    <w:name w:val="WW8Num92z0"/>
    <w:uiPriority w:val="99"/>
    <w:qFormat/>
    <w:rsid w:val="00404E9D"/>
    <w:rPr>
      <w:rFonts w:ascii="Symbol" w:hAnsi="Symbol"/>
    </w:rPr>
  </w:style>
  <w:style w:type="character" w:customStyle="1" w:styleId="WW8Num93z0">
    <w:name w:val="WW8Num93z0"/>
    <w:uiPriority w:val="99"/>
    <w:qFormat/>
    <w:rsid w:val="00404E9D"/>
    <w:rPr>
      <w:rFonts w:ascii="Wingdings" w:hAnsi="Wingdings"/>
    </w:rPr>
  </w:style>
  <w:style w:type="character" w:customStyle="1" w:styleId="WW8Num93z1">
    <w:name w:val="WW8Num93z1"/>
    <w:uiPriority w:val="99"/>
    <w:qFormat/>
    <w:rsid w:val="00404E9D"/>
    <w:rPr>
      <w:rFonts w:ascii="Courier New" w:hAnsi="Courier New"/>
    </w:rPr>
  </w:style>
  <w:style w:type="character" w:customStyle="1" w:styleId="WW8Num93z3">
    <w:name w:val="WW8Num93z3"/>
    <w:uiPriority w:val="99"/>
    <w:qFormat/>
    <w:rsid w:val="00404E9D"/>
    <w:rPr>
      <w:rFonts w:ascii="Symbol" w:hAnsi="Symbol"/>
    </w:rPr>
  </w:style>
  <w:style w:type="character" w:customStyle="1" w:styleId="WW8Num94z0">
    <w:name w:val="WW8Num94z0"/>
    <w:uiPriority w:val="99"/>
    <w:qFormat/>
    <w:rsid w:val="00404E9D"/>
    <w:rPr>
      <w:rFonts w:ascii="Symbol" w:hAnsi="Symbol"/>
    </w:rPr>
  </w:style>
  <w:style w:type="character" w:customStyle="1" w:styleId="WW8Num97z0">
    <w:name w:val="WW8Num97z0"/>
    <w:uiPriority w:val="99"/>
    <w:qFormat/>
    <w:rsid w:val="00404E9D"/>
    <w:rPr>
      <w:rFonts w:ascii="Symbol" w:hAnsi="Symbol"/>
    </w:rPr>
  </w:style>
  <w:style w:type="character" w:customStyle="1" w:styleId="WW8Num99z0">
    <w:name w:val="WW8Num99z0"/>
    <w:uiPriority w:val="99"/>
    <w:qFormat/>
    <w:rsid w:val="00404E9D"/>
    <w:rPr>
      <w:rFonts w:ascii="Symbol" w:hAnsi="Symbol"/>
    </w:rPr>
  </w:style>
  <w:style w:type="character" w:customStyle="1" w:styleId="WW8Num101z0">
    <w:name w:val="WW8Num101z0"/>
    <w:uiPriority w:val="99"/>
    <w:qFormat/>
    <w:rsid w:val="00404E9D"/>
    <w:rPr>
      <w:rFonts w:ascii="Symbol" w:hAnsi="Symbol"/>
    </w:rPr>
  </w:style>
  <w:style w:type="character" w:customStyle="1" w:styleId="WW8Num104z0">
    <w:name w:val="WW8Num104z0"/>
    <w:uiPriority w:val="99"/>
    <w:qFormat/>
    <w:rsid w:val="00404E9D"/>
    <w:rPr>
      <w:rFonts w:ascii="Symbol" w:hAnsi="Symbol"/>
    </w:rPr>
  </w:style>
  <w:style w:type="character" w:customStyle="1" w:styleId="WW8Num107z0">
    <w:name w:val="WW8Num107z0"/>
    <w:uiPriority w:val="99"/>
    <w:qFormat/>
    <w:rsid w:val="00404E9D"/>
    <w:rPr>
      <w:rFonts w:ascii="Symbol" w:hAnsi="Symbol"/>
    </w:rPr>
  </w:style>
  <w:style w:type="character" w:customStyle="1" w:styleId="WW8Num109z0">
    <w:name w:val="WW8Num109z0"/>
    <w:uiPriority w:val="99"/>
    <w:qFormat/>
    <w:rsid w:val="00404E9D"/>
    <w:rPr>
      <w:rFonts w:ascii="Symbol" w:hAnsi="Symbol"/>
    </w:rPr>
  </w:style>
  <w:style w:type="character" w:customStyle="1" w:styleId="WW8Num112z1">
    <w:name w:val="WW8Num112z1"/>
    <w:uiPriority w:val="99"/>
    <w:qFormat/>
    <w:rsid w:val="00404E9D"/>
    <w:rPr>
      <w:color w:val="000000"/>
    </w:rPr>
  </w:style>
  <w:style w:type="character" w:customStyle="1" w:styleId="WW8Num114z0">
    <w:name w:val="WW8Num114z0"/>
    <w:uiPriority w:val="99"/>
    <w:qFormat/>
    <w:rsid w:val="00404E9D"/>
    <w:rPr>
      <w:rFonts w:ascii="Symbol" w:hAnsi="Symbol"/>
    </w:rPr>
  </w:style>
  <w:style w:type="character" w:customStyle="1" w:styleId="WW8Num117z0">
    <w:name w:val="WW8Num117z0"/>
    <w:uiPriority w:val="99"/>
    <w:qFormat/>
    <w:rsid w:val="00404E9D"/>
    <w:rPr>
      <w:rFonts w:ascii="Symbol" w:hAnsi="Symbol"/>
    </w:rPr>
  </w:style>
  <w:style w:type="character" w:customStyle="1" w:styleId="WW8Num118z0">
    <w:name w:val="WW8Num118z0"/>
    <w:uiPriority w:val="99"/>
    <w:qFormat/>
    <w:rsid w:val="00404E9D"/>
    <w:rPr>
      <w:rFonts w:ascii="Wingdings" w:hAnsi="Wingdings"/>
    </w:rPr>
  </w:style>
  <w:style w:type="character" w:customStyle="1" w:styleId="WW8Num118z1">
    <w:name w:val="WW8Num118z1"/>
    <w:uiPriority w:val="99"/>
    <w:qFormat/>
    <w:rsid w:val="00404E9D"/>
    <w:rPr>
      <w:rFonts w:ascii="Courier New" w:hAnsi="Courier New"/>
    </w:rPr>
  </w:style>
  <w:style w:type="character" w:customStyle="1" w:styleId="WW8Num118z3">
    <w:name w:val="WW8Num118z3"/>
    <w:uiPriority w:val="99"/>
    <w:qFormat/>
    <w:rsid w:val="00404E9D"/>
    <w:rPr>
      <w:rFonts w:ascii="Symbol" w:hAnsi="Symbol"/>
    </w:rPr>
  </w:style>
  <w:style w:type="character" w:customStyle="1" w:styleId="WW8Num120z0">
    <w:name w:val="WW8Num120z0"/>
    <w:uiPriority w:val="99"/>
    <w:qFormat/>
    <w:rsid w:val="00404E9D"/>
    <w:rPr>
      <w:rFonts w:ascii="Symbol" w:hAnsi="Symbol"/>
    </w:rPr>
  </w:style>
  <w:style w:type="character" w:customStyle="1" w:styleId="WW8Num121z0">
    <w:name w:val="WW8Num121z0"/>
    <w:uiPriority w:val="99"/>
    <w:qFormat/>
    <w:rsid w:val="00404E9D"/>
    <w:rPr>
      <w:rFonts w:ascii="Symbol" w:hAnsi="Symbol"/>
    </w:rPr>
  </w:style>
  <w:style w:type="character" w:customStyle="1" w:styleId="WW8Num124z0">
    <w:name w:val="WW8Num124z0"/>
    <w:uiPriority w:val="99"/>
    <w:qFormat/>
    <w:rsid w:val="00404E9D"/>
    <w:rPr>
      <w:rFonts w:ascii="Symbol" w:hAnsi="Symbol"/>
    </w:rPr>
  </w:style>
  <w:style w:type="character" w:customStyle="1" w:styleId="WW8Num125z0">
    <w:name w:val="WW8Num125z0"/>
    <w:uiPriority w:val="99"/>
    <w:qFormat/>
    <w:rsid w:val="00404E9D"/>
    <w:rPr>
      <w:rFonts w:ascii="Wingdings" w:hAnsi="Wingdings"/>
    </w:rPr>
  </w:style>
  <w:style w:type="character" w:customStyle="1" w:styleId="WW8Num125z1">
    <w:name w:val="WW8Num125z1"/>
    <w:uiPriority w:val="99"/>
    <w:qFormat/>
    <w:rsid w:val="00404E9D"/>
    <w:rPr>
      <w:rFonts w:ascii="Courier New" w:hAnsi="Courier New"/>
    </w:rPr>
  </w:style>
  <w:style w:type="character" w:customStyle="1" w:styleId="WW8Num125z3">
    <w:name w:val="WW8Num125z3"/>
    <w:uiPriority w:val="99"/>
    <w:qFormat/>
    <w:rsid w:val="00404E9D"/>
    <w:rPr>
      <w:rFonts w:ascii="Symbol" w:hAnsi="Symbol"/>
    </w:rPr>
  </w:style>
  <w:style w:type="character" w:customStyle="1" w:styleId="WW8Num126z0">
    <w:name w:val="WW8Num126z0"/>
    <w:uiPriority w:val="99"/>
    <w:qFormat/>
    <w:rsid w:val="00404E9D"/>
    <w:rPr>
      <w:rFonts w:ascii="Symbol" w:hAnsi="Symbol"/>
    </w:rPr>
  </w:style>
  <w:style w:type="character" w:customStyle="1" w:styleId="WW8Num127z0">
    <w:name w:val="WW8Num127z0"/>
    <w:uiPriority w:val="99"/>
    <w:qFormat/>
    <w:rsid w:val="00404E9D"/>
    <w:rPr>
      <w:rFonts w:ascii="Symbol" w:hAnsi="Symbol"/>
    </w:rPr>
  </w:style>
  <w:style w:type="character" w:customStyle="1" w:styleId="WW8Num130z0">
    <w:name w:val="WW8Num130z0"/>
    <w:uiPriority w:val="99"/>
    <w:qFormat/>
    <w:rsid w:val="00404E9D"/>
    <w:rPr>
      <w:rFonts w:ascii="Symbol" w:hAnsi="Symbol"/>
    </w:rPr>
  </w:style>
  <w:style w:type="character" w:customStyle="1" w:styleId="WW8Num131z0">
    <w:name w:val="WW8Num131z0"/>
    <w:uiPriority w:val="99"/>
    <w:qFormat/>
    <w:rsid w:val="00404E9D"/>
    <w:rPr>
      <w:rFonts w:ascii="Symbol" w:hAnsi="Symbol"/>
    </w:rPr>
  </w:style>
  <w:style w:type="character" w:customStyle="1" w:styleId="WW8Num132z0">
    <w:name w:val="WW8Num132z0"/>
    <w:uiPriority w:val="99"/>
    <w:qFormat/>
    <w:rsid w:val="00404E9D"/>
    <w:rPr>
      <w:rFonts w:ascii="Symbol" w:hAnsi="Symbol"/>
    </w:rPr>
  </w:style>
  <w:style w:type="character" w:customStyle="1" w:styleId="WW8Num134z0">
    <w:name w:val="WW8Num134z0"/>
    <w:uiPriority w:val="99"/>
    <w:qFormat/>
    <w:rsid w:val="00404E9D"/>
    <w:rPr>
      <w:rFonts w:ascii="Wingdings" w:hAnsi="Wingdings"/>
    </w:rPr>
  </w:style>
  <w:style w:type="character" w:customStyle="1" w:styleId="WW8Num136z0">
    <w:name w:val="WW8Num136z0"/>
    <w:uiPriority w:val="99"/>
    <w:qFormat/>
    <w:rsid w:val="00404E9D"/>
    <w:rPr>
      <w:rFonts w:ascii="Symbol" w:hAnsi="Symbol"/>
    </w:rPr>
  </w:style>
  <w:style w:type="character" w:customStyle="1" w:styleId="WW8Num139z0">
    <w:name w:val="WW8Num139z0"/>
    <w:uiPriority w:val="99"/>
    <w:qFormat/>
    <w:rsid w:val="00404E9D"/>
    <w:rPr>
      <w:rFonts w:ascii="Symbol" w:hAnsi="Symbol"/>
    </w:rPr>
  </w:style>
  <w:style w:type="character" w:customStyle="1" w:styleId="WW8Num143z0">
    <w:name w:val="WW8Num143z0"/>
    <w:uiPriority w:val="99"/>
    <w:qFormat/>
    <w:rsid w:val="00404E9D"/>
    <w:rPr>
      <w:rFonts w:ascii="Symbol" w:hAnsi="Symbol"/>
    </w:rPr>
  </w:style>
  <w:style w:type="character" w:customStyle="1" w:styleId="WW8Num144z0">
    <w:name w:val="WW8Num144z0"/>
    <w:uiPriority w:val="99"/>
    <w:qFormat/>
    <w:rsid w:val="00404E9D"/>
    <w:rPr>
      <w:rFonts w:ascii="Symbol" w:hAnsi="Symbol"/>
    </w:rPr>
  </w:style>
  <w:style w:type="character" w:customStyle="1" w:styleId="WW8Num145z0">
    <w:name w:val="WW8Num145z0"/>
    <w:uiPriority w:val="99"/>
    <w:qFormat/>
    <w:rsid w:val="00404E9D"/>
    <w:rPr>
      <w:rFonts w:ascii="Symbol" w:hAnsi="Symbol"/>
    </w:rPr>
  </w:style>
  <w:style w:type="character" w:customStyle="1" w:styleId="WW8Num146z0">
    <w:name w:val="WW8Num146z0"/>
    <w:uiPriority w:val="99"/>
    <w:qFormat/>
    <w:rsid w:val="00404E9D"/>
    <w:rPr>
      <w:rFonts w:ascii="Symbol" w:hAnsi="Symbol"/>
    </w:rPr>
  </w:style>
  <w:style w:type="character" w:customStyle="1" w:styleId="WW8Num147z0">
    <w:name w:val="WW8Num147z0"/>
    <w:uiPriority w:val="99"/>
    <w:qFormat/>
    <w:rsid w:val="00404E9D"/>
    <w:rPr>
      <w:rFonts w:ascii="Wingdings" w:hAnsi="Wingdings"/>
    </w:rPr>
  </w:style>
  <w:style w:type="character" w:customStyle="1" w:styleId="WW8Num147z1">
    <w:name w:val="WW8Num147z1"/>
    <w:uiPriority w:val="99"/>
    <w:qFormat/>
    <w:rsid w:val="00404E9D"/>
    <w:rPr>
      <w:rFonts w:ascii="Courier New" w:hAnsi="Courier New"/>
    </w:rPr>
  </w:style>
  <w:style w:type="character" w:customStyle="1" w:styleId="WW8Num147z3">
    <w:name w:val="WW8Num147z3"/>
    <w:uiPriority w:val="99"/>
    <w:qFormat/>
    <w:rsid w:val="00404E9D"/>
    <w:rPr>
      <w:rFonts w:ascii="Symbol" w:hAnsi="Symbol"/>
    </w:rPr>
  </w:style>
  <w:style w:type="character" w:customStyle="1" w:styleId="WW8Num150z0">
    <w:name w:val="WW8Num150z0"/>
    <w:uiPriority w:val="99"/>
    <w:qFormat/>
    <w:rsid w:val="00404E9D"/>
    <w:rPr>
      <w:rFonts w:ascii="Symbol" w:hAnsi="Symbol"/>
    </w:rPr>
  </w:style>
  <w:style w:type="character" w:customStyle="1" w:styleId="WW8Num157z0">
    <w:name w:val="WW8Num157z0"/>
    <w:uiPriority w:val="99"/>
    <w:qFormat/>
    <w:rsid w:val="00404E9D"/>
    <w:rPr>
      <w:rFonts w:ascii="Symbol" w:hAnsi="Symbol"/>
    </w:rPr>
  </w:style>
  <w:style w:type="character" w:customStyle="1" w:styleId="WW8Num159z0">
    <w:name w:val="WW8Num159z0"/>
    <w:uiPriority w:val="99"/>
    <w:qFormat/>
    <w:rsid w:val="00404E9D"/>
    <w:rPr>
      <w:rFonts w:ascii="Symbol" w:hAnsi="Symbol"/>
    </w:rPr>
  </w:style>
  <w:style w:type="character" w:customStyle="1" w:styleId="WW8Num160z0">
    <w:name w:val="WW8Num160z0"/>
    <w:uiPriority w:val="99"/>
    <w:qFormat/>
    <w:rsid w:val="00404E9D"/>
    <w:rPr>
      <w:rFonts w:ascii="Symbol" w:hAnsi="Symbol"/>
    </w:rPr>
  </w:style>
  <w:style w:type="character" w:customStyle="1" w:styleId="WW8Num162z0">
    <w:name w:val="WW8Num162z0"/>
    <w:uiPriority w:val="99"/>
    <w:qFormat/>
    <w:rsid w:val="00404E9D"/>
    <w:rPr>
      <w:rFonts w:ascii="Symbol" w:hAnsi="Symbol"/>
    </w:rPr>
  </w:style>
  <w:style w:type="character" w:customStyle="1" w:styleId="WW8Num163z0">
    <w:name w:val="WW8Num163z0"/>
    <w:uiPriority w:val="99"/>
    <w:qFormat/>
    <w:rsid w:val="00404E9D"/>
    <w:rPr>
      <w:rFonts w:ascii="Symbol" w:hAnsi="Symbol"/>
    </w:rPr>
  </w:style>
  <w:style w:type="character" w:customStyle="1" w:styleId="WW8Num164z0">
    <w:name w:val="WW8Num164z0"/>
    <w:uiPriority w:val="99"/>
    <w:qFormat/>
    <w:rsid w:val="00404E9D"/>
    <w:rPr>
      <w:rFonts w:ascii="Wingdings" w:hAnsi="Wingdings"/>
    </w:rPr>
  </w:style>
  <w:style w:type="character" w:customStyle="1" w:styleId="WW8Num164z1">
    <w:name w:val="WW8Num164z1"/>
    <w:uiPriority w:val="99"/>
    <w:qFormat/>
    <w:rsid w:val="00404E9D"/>
    <w:rPr>
      <w:rFonts w:ascii="Courier New" w:hAnsi="Courier New"/>
    </w:rPr>
  </w:style>
  <w:style w:type="character" w:customStyle="1" w:styleId="WW8Num164z3">
    <w:name w:val="WW8Num164z3"/>
    <w:uiPriority w:val="99"/>
    <w:qFormat/>
    <w:rsid w:val="00404E9D"/>
    <w:rPr>
      <w:rFonts w:ascii="Symbol" w:hAnsi="Symbol"/>
    </w:rPr>
  </w:style>
  <w:style w:type="character" w:customStyle="1" w:styleId="WW8Num168z0">
    <w:name w:val="WW8Num168z0"/>
    <w:uiPriority w:val="99"/>
    <w:qFormat/>
    <w:rsid w:val="00404E9D"/>
    <w:rPr>
      <w:rFonts w:ascii="Symbol" w:hAnsi="Symbol"/>
    </w:rPr>
  </w:style>
  <w:style w:type="character" w:customStyle="1" w:styleId="WW8Num169z0">
    <w:name w:val="WW8Num169z0"/>
    <w:uiPriority w:val="99"/>
    <w:qFormat/>
    <w:rsid w:val="00404E9D"/>
    <w:rPr>
      <w:rFonts w:ascii="Symbol" w:hAnsi="Symbol"/>
    </w:rPr>
  </w:style>
  <w:style w:type="character" w:customStyle="1" w:styleId="WW8Num170z0">
    <w:name w:val="WW8Num170z0"/>
    <w:uiPriority w:val="99"/>
    <w:qFormat/>
    <w:rsid w:val="00404E9D"/>
    <w:rPr>
      <w:rFonts w:ascii="Symbol" w:hAnsi="Symbol"/>
    </w:rPr>
  </w:style>
  <w:style w:type="character" w:customStyle="1" w:styleId="WW8Num174z0">
    <w:name w:val="WW8Num174z0"/>
    <w:uiPriority w:val="99"/>
    <w:qFormat/>
    <w:rsid w:val="00404E9D"/>
    <w:rPr>
      <w:rFonts w:ascii="Symbol" w:hAnsi="Symbol"/>
    </w:rPr>
  </w:style>
  <w:style w:type="character" w:customStyle="1" w:styleId="WW8Num177z0">
    <w:name w:val="WW8Num177z0"/>
    <w:uiPriority w:val="99"/>
    <w:qFormat/>
    <w:rsid w:val="00404E9D"/>
    <w:rPr>
      <w:rFonts w:ascii="Symbol" w:hAnsi="Symbol"/>
    </w:rPr>
  </w:style>
  <w:style w:type="character" w:customStyle="1" w:styleId="WW8Num178z0">
    <w:name w:val="WW8Num178z0"/>
    <w:uiPriority w:val="99"/>
    <w:qFormat/>
    <w:rsid w:val="00404E9D"/>
    <w:rPr>
      <w:rFonts w:ascii="Symbol" w:hAnsi="Symbol"/>
    </w:rPr>
  </w:style>
  <w:style w:type="character" w:customStyle="1" w:styleId="WW8Num182z0">
    <w:name w:val="WW8Num182z0"/>
    <w:uiPriority w:val="99"/>
    <w:qFormat/>
    <w:rsid w:val="00404E9D"/>
    <w:rPr>
      <w:rFonts w:ascii="Symbol" w:hAnsi="Symbol"/>
    </w:rPr>
  </w:style>
  <w:style w:type="character" w:customStyle="1" w:styleId="WW8Num37z0">
    <w:name w:val="WW8Num37z0"/>
    <w:uiPriority w:val="99"/>
    <w:qFormat/>
    <w:rsid w:val="00404E9D"/>
    <w:rPr>
      <w:rFonts w:ascii="Wingdings" w:hAnsi="Wingdings"/>
    </w:rPr>
  </w:style>
  <w:style w:type="character" w:customStyle="1" w:styleId="WW8Num38z0">
    <w:name w:val="WW8Num38z0"/>
    <w:uiPriority w:val="99"/>
    <w:qFormat/>
    <w:rsid w:val="00404E9D"/>
    <w:rPr>
      <w:rFonts w:ascii="Wingdings" w:hAnsi="Wingdings"/>
    </w:rPr>
  </w:style>
  <w:style w:type="character" w:customStyle="1" w:styleId="WW8Num40z0">
    <w:name w:val="WW8Num40z0"/>
    <w:uiPriority w:val="99"/>
    <w:qFormat/>
    <w:rsid w:val="00404E9D"/>
    <w:rPr>
      <w:rFonts w:ascii="Wingdings" w:hAnsi="Wingdings"/>
    </w:rPr>
  </w:style>
  <w:style w:type="character" w:customStyle="1" w:styleId="WW8Num41z0">
    <w:name w:val="WW8Num41z0"/>
    <w:uiPriority w:val="99"/>
    <w:qFormat/>
    <w:rsid w:val="00404E9D"/>
    <w:rPr>
      <w:rFonts w:ascii="Wingdings" w:hAnsi="Wingdings"/>
    </w:rPr>
  </w:style>
  <w:style w:type="character" w:customStyle="1" w:styleId="WW8Num43z0">
    <w:name w:val="WW8Num43z0"/>
    <w:uiPriority w:val="99"/>
    <w:qFormat/>
    <w:rsid w:val="00404E9D"/>
    <w:rPr>
      <w:rFonts w:ascii="Wingdings" w:hAnsi="Wingdings"/>
    </w:rPr>
  </w:style>
  <w:style w:type="character" w:customStyle="1" w:styleId="WW8Num20z1">
    <w:name w:val="WW8Num20z1"/>
    <w:uiPriority w:val="99"/>
    <w:qFormat/>
    <w:rsid w:val="00404E9D"/>
    <w:rPr>
      <w:rFonts w:ascii="Courier New" w:hAnsi="Courier New"/>
    </w:rPr>
  </w:style>
  <w:style w:type="character" w:customStyle="1" w:styleId="WW8Num20z3">
    <w:name w:val="WW8Num20z3"/>
    <w:uiPriority w:val="99"/>
    <w:qFormat/>
    <w:rsid w:val="00404E9D"/>
    <w:rPr>
      <w:rFonts w:ascii="Symbol" w:hAnsi="Symbol"/>
    </w:rPr>
  </w:style>
  <w:style w:type="character" w:customStyle="1" w:styleId="WW8Num26z3">
    <w:name w:val="WW8Num26z3"/>
    <w:uiPriority w:val="99"/>
    <w:qFormat/>
    <w:rsid w:val="00404E9D"/>
    <w:rPr>
      <w:rFonts w:ascii="Symbol" w:hAnsi="Symbol"/>
    </w:rPr>
  </w:style>
  <w:style w:type="character" w:customStyle="1" w:styleId="WW8Num33z0">
    <w:name w:val="WW8Num33z0"/>
    <w:uiPriority w:val="99"/>
    <w:qFormat/>
    <w:rsid w:val="00404E9D"/>
    <w:rPr>
      <w:rFonts w:ascii="Wingdings" w:hAnsi="Wingdings"/>
    </w:rPr>
  </w:style>
  <w:style w:type="character" w:customStyle="1" w:styleId="WW8Num33z3">
    <w:name w:val="WW8Num33z3"/>
    <w:uiPriority w:val="99"/>
    <w:qFormat/>
    <w:rsid w:val="00404E9D"/>
    <w:rPr>
      <w:rFonts w:ascii="Symbol" w:hAnsi="Symbol"/>
    </w:rPr>
  </w:style>
  <w:style w:type="character" w:customStyle="1" w:styleId="WW8Num33z4">
    <w:name w:val="WW8Num33z4"/>
    <w:uiPriority w:val="99"/>
    <w:qFormat/>
    <w:rsid w:val="00404E9D"/>
    <w:rPr>
      <w:rFonts w:ascii="Courier New" w:hAnsi="Courier New"/>
    </w:rPr>
  </w:style>
  <w:style w:type="character" w:customStyle="1" w:styleId="WW8Num34z0">
    <w:name w:val="WW8Num34z0"/>
    <w:uiPriority w:val="99"/>
    <w:qFormat/>
    <w:rsid w:val="00404E9D"/>
    <w:rPr>
      <w:rFonts w:ascii="Wingdings" w:hAnsi="Wingdings"/>
    </w:rPr>
  </w:style>
  <w:style w:type="character" w:customStyle="1" w:styleId="WW8Num34z1">
    <w:name w:val="WW8Num34z1"/>
    <w:uiPriority w:val="99"/>
    <w:qFormat/>
    <w:rsid w:val="00404E9D"/>
    <w:rPr>
      <w:rFonts w:ascii="Courier New" w:hAnsi="Courier New"/>
    </w:rPr>
  </w:style>
  <w:style w:type="character" w:customStyle="1" w:styleId="WW8Num34z3">
    <w:name w:val="WW8Num34z3"/>
    <w:uiPriority w:val="99"/>
    <w:qFormat/>
    <w:rsid w:val="00404E9D"/>
    <w:rPr>
      <w:rFonts w:ascii="Symbol" w:hAnsi="Symbol"/>
    </w:rPr>
  </w:style>
  <w:style w:type="character" w:customStyle="1" w:styleId="WW8Num35z0">
    <w:name w:val="WW8Num35z0"/>
    <w:uiPriority w:val="99"/>
    <w:qFormat/>
    <w:rsid w:val="00404E9D"/>
    <w:rPr>
      <w:rFonts w:ascii="Wingdings" w:hAnsi="Wingdings"/>
    </w:rPr>
  </w:style>
  <w:style w:type="character" w:customStyle="1" w:styleId="WW8Num35z1">
    <w:name w:val="WW8Num35z1"/>
    <w:uiPriority w:val="99"/>
    <w:qFormat/>
    <w:rsid w:val="00404E9D"/>
    <w:rPr>
      <w:rFonts w:ascii="Courier New" w:hAnsi="Courier New"/>
    </w:rPr>
  </w:style>
  <w:style w:type="character" w:customStyle="1" w:styleId="WW8Num35z3">
    <w:name w:val="WW8Num35z3"/>
    <w:uiPriority w:val="99"/>
    <w:qFormat/>
    <w:rsid w:val="00404E9D"/>
    <w:rPr>
      <w:rFonts w:ascii="Symbol" w:hAnsi="Symbol"/>
    </w:rPr>
  </w:style>
  <w:style w:type="character" w:customStyle="1" w:styleId="WW8Num36z1">
    <w:name w:val="WW8Num36z1"/>
    <w:uiPriority w:val="99"/>
    <w:qFormat/>
    <w:rsid w:val="00404E9D"/>
    <w:rPr>
      <w:rFonts w:ascii="Courier New" w:hAnsi="Courier New"/>
    </w:rPr>
  </w:style>
  <w:style w:type="character" w:customStyle="1" w:styleId="WW8Num36z3">
    <w:name w:val="WW8Num36z3"/>
    <w:uiPriority w:val="99"/>
    <w:qFormat/>
    <w:rsid w:val="00404E9D"/>
    <w:rPr>
      <w:rFonts w:ascii="Symbol" w:hAnsi="Symbol"/>
    </w:rPr>
  </w:style>
  <w:style w:type="character" w:customStyle="1" w:styleId="WW8Num37z1">
    <w:name w:val="WW8Num37z1"/>
    <w:uiPriority w:val="99"/>
    <w:qFormat/>
    <w:rsid w:val="00404E9D"/>
    <w:rPr>
      <w:rFonts w:ascii="Courier New" w:hAnsi="Courier New"/>
    </w:rPr>
  </w:style>
  <w:style w:type="character" w:customStyle="1" w:styleId="WW8Num37z3">
    <w:name w:val="WW8Num37z3"/>
    <w:uiPriority w:val="99"/>
    <w:qFormat/>
    <w:rsid w:val="00404E9D"/>
    <w:rPr>
      <w:rFonts w:ascii="Symbol" w:hAnsi="Symbol"/>
    </w:rPr>
  </w:style>
  <w:style w:type="character" w:customStyle="1" w:styleId="WW8Num39z1">
    <w:name w:val="WW8Num39z1"/>
    <w:uiPriority w:val="99"/>
    <w:qFormat/>
    <w:rsid w:val="00404E9D"/>
    <w:rPr>
      <w:rFonts w:ascii="Times New Roman" w:hAnsi="Times New Roman"/>
    </w:rPr>
  </w:style>
  <w:style w:type="character" w:customStyle="1" w:styleId="WW8Num39z3">
    <w:name w:val="WW8Num39z3"/>
    <w:uiPriority w:val="99"/>
    <w:qFormat/>
    <w:rsid w:val="00404E9D"/>
    <w:rPr>
      <w:rFonts w:ascii="Symbol" w:hAnsi="Symbol"/>
    </w:rPr>
  </w:style>
  <w:style w:type="character" w:customStyle="1" w:styleId="WW8Num39z4">
    <w:name w:val="WW8Num39z4"/>
    <w:uiPriority w:val="99"/>
    <w:qFormat/>
    <w:rsid w:val="00404E9D"/>
    <w:rPr>
      <w:rFonts w:ascii="Courier New" w:hAnsi="Courier New"/>
    </w:rPr>
  </w:style>
  <w:style w:type="character" w:customStyle="1" w:styleId="WW8Num42z1">
    <w:name w:val="WW8Num42z1"/>
    <w:uiPriority w:val="99"/>
    <w:qFormat/>
    <w:rsid w:val="00404E9D"/>
    <w:rPr>
      <w:rFonts w:ascii="Courier New" w:hAnsi="Courier New"/>
    </w:rPr>
  </w:style>
  <w:style w:type="character" w:customStyle="1" w:styleId="WW8Num42z3">
    <w:name w:val="WW8Num42z3"/>
    <w:uiPriority w:val="99"/>
    <w:qFormat/>
    <w:rsid w:val="00404E9D"/>
    <w:rPr>
      <w:rFonts w:ascii="Symbol" w:hAnsi="Symbol"/>
    </w:rPr>
  </w:style>
  <w:style w:type="character" w:customStyle="1" w:styleId="WW8Num45z0">
    <w:name w:val="WW8Num45z0"/>
    <w:uiPriority w:val="99"/>
    <w:qFormat/>
    <w:rsid w:val="00404E9D"/>
    <w:rPr>
      <w:rFonts w:ascii="Wingdings" w:hAnsi="Wingdings"/>
    </w:rPr>
  </w:style>
  <w:style w:type="character" w:customStyle="1" w:styleId="WW8Num45z1">
    <w:name w:val="WW8Num45z1"/>
    <w:uiPriority w:val="99"/>
    <w:qFormat/>
    <w:rsid w:val="00404E9D"/>
    <w:rPr>
      <w:rFonts w:ascii="Courier New" w:hAnsi="Courier New"/>
    </w:rPr>
  </w:style>
  <w:style w:type="character" w:customStyle="1" w:styleId="WW8Num45z3">
    <w:name w:val="WW8Num45z3"/>
    <w:uiPriority w:val="99"/>
    <w:qFormat/>
    <w:rsid w:val="00404E9D"/>
    <w:rPr>
      <w:rFonts w:ascii="Symbol" w:hAnsi="Symbol"/>
    </w:rPr>
  </w:style>
  <w:style w:type="character" w:customStyle="1" w:styleId="WW8Num46z0">
    <w:name w:val="WW8Num46z0"/>
    <w:uiPriority w:val="99"/>
    <w:qFormat/>
    <w:rsid w:val="00404E9D"/>
    <w:rPr>
      <w:rFonts w:ascii="Wingdings" w:hAnsi="Wingdings"/>
    </w:rPr>
  </w:style>
  <w:style w:type="character" w:customStyle="1" w:styleId="WW8Num46z1">
    <w:name w:val="WW8Num46z1"/>
    <w:uiPriority w:val="99"/>
    <w:qFormat/>
    <w:rsid w:val="00404E9D"/>
    <w:rPr>
      <w:rFonts w:ascii="Courier New" w:hAnsi="Courier New"/>
    </w:rPr>
  </w:style>
  <w:style w:type="character" w:customStyle="1" w:styleId="WW8Num46z3">
    <w:name w:val="WW8Num46z3"/>
    <w:uiPriority w:val="99"/>
    <w:qFormat/>
    <w:rsid w:val="00404E9D"/>
    <w:rPr>
      <w:rFonts w:ascii="Symbol" w:hAnsi="Symbol"/>
    </w:rPr>
  </w:style>
  <w:style w:type="character" w:customStyle="1" w:styleId="WW8Num48z0">
    <w:name w:val="WW8Num48z0"/>
    <w:uiPriority w:val="99"/>
    <w:qFormat/>
    <w:rsid w:val="00404E9D"/>
    <w:rPr>
      <w:rFonts w:ascii="Wingdings" w:hAnsi="Wingdings"/>
    </w:rPr>
  </w:style>
  <w:style w:type="character" w:customStyle="1" w:styleId="WW8Num48z1">
    <w:name w:val="WW8Num48z1"/>
    <w:uiPriority w:val="99"/>
    <w:qFormat/>
    <w:rsid w:val="00404E9D"/>
    <w:rPr>
      <w:rFonts w:ascii="Courier New" w:hAnsi="Courier New"/>
    </w:rPr>
  </w:style>
  <w:style w:type="character" w:customStyle="1" w:styleId="WW8Num48z3">
    <w:name w:val="WW8Num48z3"/>
    <w:uiPriority w:val="99"/>
    <w:qFormat/>
    <w:rsid w:val="00404E9D"/>
    <w:rPr>
      <w:rFonts w:ascii="Symbol" w:hAnsi="Symbol"/>
    </w:rPr>
  </w:style>
  <w:style w:type="character" w:customStyle="1" w:styleId="WW8Num49z0">
    <w:name w:val="WW8Num49z0"/>
    <w:uiPriority w:val="99"/>
    <w:qFormat/>
    <w:rsid w:val="00404E9D"/>
    <w:rPr>
      <w:rFonts w:ascii="Wingdings" w:hAnsi="Wingdings"/>
    </w:rPr>
  </w:style>
  <w:style w:type="character" w:customStyle="1" w:styleId="WW8Num49z1">
    <w:name w:val="WW8Num49z1"/>
    <w:uiPriority w:val="99"/>
    <w:qFormat/>
    <w:rsid w:val="00404E9D"/>
    <w:rPr>
      <w:rFonts w:ascii="Courier New" w:hAnsi="Courier New"/>
    </w:rPr>
  </w:style>
  <w:style w:type="character" w:customStyle="1" w:styleId="WW8Num49z3">
    <w:name w:val="WW8Num49z3"/>
    <w:uiPriority w:val="99"/>
    <w:qFormat/>
    <w:rsid w:val="00404E9D"/>
    <w:rPr>
      <w:rFonts w:ascii="Symbol" w:hAnsi="Symbol"/>
    </w:rPr>
  </w:style>
  <w:style w:type="character" w:customStyle="1" w:styleId="WW8Num50z1">
    <w:name w:val="WW8Num50z1"/>
    <w:uiPriority w:val="99"/>
    <w:qFormat/>
    <w:rsid w:val="00404E9D"/>
    <w:rPr>
      <w:rFonts w:ascii="Courier New" w:hAnsi="Courier New"/>
    </w:rPr>
  </w:style>
  <w:style w:type="character" w:customStyle="1" w:styleId="WW8Num50z3">
    <w:name w:val="WW8Num50z3"/>
    <w:uiPriority w:val="99"/>
    <w:qFormat/>
    <w:rsid w:val="00404E9D"/>
    <w:rPr>
      <w:rFonts w:ascii="Symbol" w:hAnsi="Symbol"/>
    </w:rPr>
  </w:style>
  <w:style w:type="character" w:customStyle="1" w:styleId="WW8Num51z1">
    <w:name w:val="WW8Num51z1"/>
    <w:uiPriority w:val="99"/>
    <w:qFormat/>
    <w:rsid w:val="00404E9D"/>
    <w:rPr>
      <w:rFonts w:ascii="Courier New" w:hAnsi="Courier New"/>
    </w:rPr>
  </w:style>
  <w:style w:type="character" w:customStyle="1" w:styleId="WW8Num51z3">
    <w:name w:val="WW8Num51z3"/>
    <w:uiPriority w:val="99"/>
    <w:qFormat/>
    <w:rsid w:val="00404E9D"/>
    <w:rPr>
      <w:rFonts w:ascii="Symbol" w:hAnsi="Symbol"/>
    </w:rPr>
  </w:style>
  <w:style w:type="character" w:customStyle="1" w:styleId="WW-">
    <w:name w:val="WW-Основной шрифт абзаца"/>
    <w:uiPriority w:val="99"/>
    <w:qFormat/>
    <w:rsid w:val="00404E9D"/>
  </w:style>
  <w:style w:type="character" w:customStyle="1" w:styleId="FontStyle1600">
    <w:name w:val="Font Style160"/>
    <w:uiPriority w:val="99"/>
    <w:qFormat/>
    <w:rsid w:val="00404E9D"/>
    <w:rPr>
      <w:rFonts w:ascii="Bookman Old Style" w:hAnsi="Bookman Old Style"/>
      <w:sz w:val="18"/>
    </w:rPr>
  </w:style>
  <w:style w:type="character" w:customStyle="1" w:styleId="FontStyle116">
    <w:name w:val="Font Style116"/>
    <w:uiPriority w:val="99"/>
    <w:qFormat/>
    <w:rsid w:val="00404E9D"/>
    <w:rPr>
      <w:rFonts w:ascii="Bookman Old Style" w:hAnsi="Bookman Old Style"/>
      <w:sz w:val="18"/>
    </w:rPr>
  </w:style>
  <w:style w:type="character" w:customStyle="1" w:styleId="FontStyle131">
    <w:name w:val="Font Style131"/>
    <w:uiPriority w:val="99"/>
    <w:qFormat/>
    <w:rsid w:val="00404E9D"/>
    <w:rPr>
      <w:rFonts w:ascii="Arial" w:hAnsi="Arial"/>
      <w:b/>
      <w:sz w:val="16"/>
    </w:rPr>
  </w:style>
  <w:style w:type="character" w:customStyle="1" w:styleId="FontStyle221">
    <w:name w:val="Font Style221"/>
    <w:uiPriority w:val="99"/>
    <w:qFormat/>
    <w:rsid w:val="00404E9D"/>
    <w:rPr>
      <w:rFonts w:ascii="Times New Roman" w:hAnsi="Times New Roman"/>
      <w:sz w:val="20"/>
    </w:rPr>
  </w:style>
  <w:style w:type="paragraph" w:customStyle="1" w:styleId="3ffc">
    <w:name w:val="Заголовок оглавления3"/>
    <w:basedOn w:val="10"/>
    <w:next w:val="a2"/>
    <w:uiPriority w:val="99"/>
    <w:qFormat/>
    <w:rsid w:val="00404E9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paragraph" w:customStyle="1" w:styleId="10e">
    <w:name w:val="Оглавление 10"/>
    <w:basedOn w:val="aff3"/>
    <w:uiPriority w:val="99"/>
    <w:qFormat/>
    <w:rsid w:val="00404E9D"/>
    <w:pPr>
      <w:tabs>
        <w:tab w:val="right" w:leader="dot" w:pos="9637"/>
      </w:tabs>
      <w:spacing w:after="200" w:line="276" w:lineRule="auto"/>
      <w:ind w:left="2547"/>
    </w:pPr>
    <w:rPr>
      <w:rFonts w:ascii="Calibri" w:hAnsi="Calibri"/>
      <w:sz w:val="22"/>
      <w:szCs w:val="22"/>
    </w:rPr>
  </w:style>
  <w:style w:type="paragraph" w:customStyle="1" w:styleId="affffffffff3">
    <w:name w:val="Рисунок"/>
    <w:basedOn w:val="affb"/>
    <w:uiPriority w:val="99"/>
    <w:qFormat/>
    <w:rsid w:val="00404E9D"/>
    <w:pPr>
      <w:suppressLineNumbers/>
      <w:suppressAutoHyphens/>
      <w:spacing w:before="120" w:after="120" w:line="276" w:lineRule="auto"/>
      <w:jc w:val="left"/>
    </w:pPr>
    <w:rPr>
      <w:rFonts w:ascii="Calibri" w:hAnsi="Calibri" w:cs="Tahoma"/>
      <w:i/>
      <w:iCs/>
      <w:sz w:val="24"/>
      <w:lang w:val="ru-RU" w:eastAsia="ar-SA"/>
    </w:rPr>
  </w:style>
  <w:style w:type="paragraph" w:customStyle="1" w:styleId="summary">
    <w:name w:val="summary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1c">
    <w:name w:val="Основной текст + Полужирный31"/>
    <w:uiPriority w:val="99"/>
    <w:qFormat/>
    <w:rsid w:val="00404E9D"/>
    <w:rPr>
      <w:rFonts w:ascii="Microsoft Sans Serif" w:hAnsi="Microsoft Sans Serif"/>
      <w:b/>
      <w:spacing w:val="10"/>
      <w:sz w:val="26"/>
    </w:rPr>
  </w:style>
  <w:style w:type="character" w:customStyle="1" w:styleId="303">
    <w:name w:val="Основной текст + Полужирный30"/>
    <w:uiPriority w:val="99"/>
    <w:qFormat/>
    <w:rsid w:val="00404E9D"/>
    <w:rPr>
      <w:rFonts w:ascii="Microsoft Sans Serif" w:hAnsi="Microsoft Sans Serif"/>
      <w:b/>
      <w:spacing w:val="10"/>
      <w:sz w:val="26"/>
    </w:rPr>
  </w:style>
  <w:style w:type="character" w:customStyle="1" w:styleId="291">
    <w:name w:val="Основной текст + Полужирный29"/>
    <w:uiPriority w:val="99"/>
    <w:qFormat/>
    <w:rsid w:val="00404E9D"/>
    <w:rPr>
      <w:rFonts w:ascii="Microsoft Sans Serif" w:hAnsi="Microsoft Sans Serif"/>
      <w:b/>
      <w:spacing w:val="10"/>
      <w:sz w:val="26"/>
    </w:rPr>
  </w:style>
  <w:style w:type="character" w:customStyle="1" w:styleId="282">
    <w:name w:val="Основной текст + Полужирный28"/>
    <w:uiPriority w:val="99"/>
    <w:qFormat/>
    <w:rsid w:val="00404E9D"/>
    <w:rPr>
      <w:rFonts w:ascii="Microsoft Sans Serif" w:hAnsi="Microsoft Sans Serif"/>
      <w:b/>
      <w:spacing w:val="10"/>
      <w:sz w:val="26"/>
    </w:rPr>
  </w:style>
  <w:style w:type="character" w:customStyle="1" w:styleId="274">
    <w:name w:val="Основной текст + Полужирный27"/>
    <w:uiPriority w:val="99"/>
    <w:rsid w:val="00404E9D"/>
    <w:rPr>
      <w:rFonts w:ascii="Microsoft Sans Serif" w:hAnsi="Microsoft Sans Serif"/>
      <w:b/>
      <w:spacing w:val="10"/>
      <w:sz w:val="26"/>
    </w:rPr>
  </w:style>
  <w:style w:type="character" w:customStyle="1" w:styleId="12pt21">
    <w:name w:val="Основной текст + 12 pt21"/>
    <w:uiPriority w:val="99"/>
    <w:qFormat/>
    <w:rsid w:val="00404E9D"/>
    <w:rPr>
      <w:rFonts w:ascii="Microsoft Sans Serif" w:hAnsi="Microsoft Sans Serif"/>
      <w:i/>
      <w:spacing w:val="30"/>
      <w:sz w:val="24"/>
    </w:rPr>
  </w:style>
  <w:style w:type="character" w:customStyle="1" w:styleId="12pt20">
    <w:name w:val="Основной текст + 12 pt20"/>
    <w:uiPriority w:val="99"/>
    <w:qFormat/>
    <w:rsid w:val="00404E9D"/>
    <w:rPr>
      <w:rFonts w:ascii="Microsoft Sans Serif" w:hAnsi="Microsoft Sans Serif"/>
      <w:i/>
      <w:spacing w:val="30"/>
      <w:sz w:val="24"/>
    </w:rPr>
  </w:style>
  <w:style w:type="character" w:customStyle="1" w:styleId="12pt19">
    <w:name w:val="Основной текст + 12 pt19"/>
    <w:uiPriority w:val="99"/>
    <w:qFormat/>
    <w:rsid w:val="00404E9D"/>
    <w:rPr>
      <w:rFonts w:ascii="Microsoft Sans Serif" w:hAnsi="Microsoft Sans Serif"/>
      <w:i/>
      <w:spacing w:val="30"/>
      <w:sz w:val="24"/>
    </w:rPr>
  </w:style>
  <w:style w:type="character" w:customStyle="1" w:styleId="6f3">
    <w:name w:val="Заголовок №6_"/>
    <w:link w:val="6f4"/>
    <w:uiPriority w:val="99"/>
    <w:qFormat/>
    <w:locked/>
    <w:rsid w:val="00404E9D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6f4">
    <w:name w:val="Заголовок №6"/>
    <w:basedOn w:val="a2"/>
    <w:link w:val="6f3"/>
    <w:uiPriority w:val="99"/>
    <w:qFormat/>
    <w:rsid w:val="00404E9D"/>
    <w:pPr>
      <w:widowControl/>
      <w:shd w:val="clear" w:color="auto" w:fill="FFFFFF"/>
      <w:snapToGrid/>
      <w:spacing w:before="1200" w:after="0" w:line="240" w:lineRule="atLeast"/>
      <w:outlineLvl w:val="5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paragraph" w:customStyle="1" w:styleId="1212">
    <w:name w:val="Основной текст (12)1"/>
    <w:basedOn w:val="a2"/>
    <w:uiPriority w:val="99"/>
    <w:qFormat/>
    <w:rsid w:val="00404E9D"/>
    <w:pPr>
      <w:widowControl/>
      <w:shd w:val="clear" w:color="auto" w:fill="FFFFFF"/>
      <w:snapToGrid/>
      <w:spacing w:before="0" w:after="0" w:line="293" w:lineRule="exact"/>
      <w:jc w:val="right"/>
    </w:pPr>
    <w:rPr>
      <w:sz w:val="22"/>
      <w:szCs w:val="22"/>
    </w:rPr>
  </w:style>
  <w:style w:type="character" w:customStyle="1" w:styleId="12pt18">
    <w:name w:val="Основной текст + 12 pt18"/>
    <w:uiPriority w:val="99"/>
    <w:qFormat/>
    <w:rsid w:val="00404E9D"/>
    <w:rPr>
      <w:rFonts w:ascii="Microsoft Sans Serif" w:hAnsi="Microsoft Sans Serif"/>
      <w:i/>
      <w:spacing w:val="30"/>
      <w:sz w:val="24"/>
    </w:rPr>
  </w:style>
  <w:style w:type="character" w:customStyle="1" w:styleId="12pt17">
    <w:name w:val="Основной текст + 12 pt17"/>
    <w:uiPriority w:val="99"/>
    <w:qFormat/>
    <w:rsid w:val="00404E9D"/>
    <w:rPr>
      <w:rFonts w:ascii="Microsoft Sans Serif" w:hAnsi="Microsoft Sans Serif"/>
      <w:i/>
      <w:spacing w:val="30"/>
      <w:sz w:val="24"/>
    </w:rPr>
  </w:style>
  <w:style w:type="character" w:customStyle="1" w:styleId="265">
    <w:name w:val="Основной текст + Полужирный26"/>
    <w:uiPriority w:val="99"/>
    <w:qFormat/>
    <w:rsid w:val="00404E9D"/>
    <w:rPr>
      <w:rFonts w:ascii="Microsoft Sans Serif" w:hAnsi="Microsoft Sans Serif"/>
      <w:b/>
      <w:spacing w:val="10"/>
      <w:sz w:val="26"/>
    </w:rPr>
  </w:style>
  <w:style w:type="character" w:customStyle="1" w:styleId="25c">
    <w:name w:val="Основной текст + Полужирный25"/>
    <w:uiPriority w:val="99"/>
    <w:qFormat/>
    <w:rsid w:val="00404E9D"/>
    <w:rPr>
      <w:rFonts w:ascii="Microsoft Sans Serif" w:hAnsi="Microsoft Sans Serif"/>
      <w:b/>
      <w:spacing w:val="10"/>
      <w:sz w:val="26"/>
    </w:rPr>
  </w:style>
  <w:style w:type="character" w:customStyle="1" w:styleId="247">
    <w:name w:val="Основной текст + Полужирный24"/>
    <w:uiPriority w:val="99"/>
    <w:qFormat/>
    <w:rsid w:val="00404E9D"/>
    <w:rPr>
      <w:rFonts w:ascii="Microsoft Sans Serif" w:hAnsi="Microsoft Sans Serif"/>
      <w:b/>
      <w:spacing w:val="10"/>
      <w:sz w:val="26"/>
    </w:rPr>
  </w:style>
  <w:style w:type="character" w:customStyle="1" w:styleId="12pt16">
    <w:name w:val="Основной текст + 12 pt16"/>
    <w:uiPriority w:val="99"/>
    <w:qFormat/>
    <w:rsid w:val="00404E9D"/>
    <w:rPr>
      <w:rFonts w:ascii="Microsoft Sans Serif" w:hAnsi="Microsoft Sans Serif"/>
      <w:i/>
      <w:spacing w:val="30"/>
      <w:sz w:val="24"/>
    </w:rPr>
  </w:style>
  <w:style w:type="character" w:customStyle="1" w:styleId="23d">
    <w:name w:val="Основной текст + Полужирный23"/>
    <w:uiPriority w:val="99"/>
    <w:qFormat/>
    <w:rsid w:val="00404E9D"/>
    <w:rPr>
      <w:rFonts w:ascii="Microsoft Sans Serif" w:hAnsi="Microsoft Sans Serif"/>
      <w:b/>
      <w:spacing w:val="10"/>
      <w:sz w:val="26"/>
    </w:rPr>
  </w:style>
  <w:style w:type="character" w:customStyle="1" w:styleId="22e">
    <w:name w:val="Основной текст + Полужирный22"/>
    <w:uiPriority w:val="99"/>
    <w:qFormat/>
    <w:rsid w:val="00404E9D"/>
    <w:rPr>
      <w:rFonts w:ascii="Microsoft Sans Serif" w:hAnsi="Microsoft Sans Serif"/>
      <w:b/>
      <w:spacing w:val="10"/>
      <w:sz w:val="26"/>
    </w:rPr>
  </w:style>
  <w:style w:type="character" w:customStyle="1" w:styleId="21f4">
    <w:name w:val="Основной текст + Полужирный21"/>
    <w:uiPriority w:val="99"/>
    <w:qFormat/>
    <w:rsid w:val="00404E9D"/>
    <w:rPr>
      <w:rFonts w:ascii="Microsoft Sans Serif" w:hAnsi="Microsoft Sans Serif"/>
      <w:b/>
      <w:spacing w:val="10"/>
      <w:sz w:val="26"/>
    </w:rPr>
  </w:style>
  <w:style w:type="character" w:customStyle="1" w:styleId="20a">
    <w:name w:val="Основной текст + Полужирный20"/>
    <w:uiPriority w:val="99"/>
    <w:qFormat/>
    <w:rsid w:val="00404E9D"/>
    <w:rPr>
      <w:rFonts w:ascii="Microsoft Sans Serif" w:hAnsi="Microsoft Sans Serif"/>
      <w:b/>
      <w:spacing w:val="10"/>
      <w:sz w:val="26"/>
    </w:rPr>
  </w:style>
  <w:style w:type="character" w:customStyle="1" w:styleId="4pt">
    <w:name w:val="Основной текст + Интервал 4 pt"/>
    <w:uiPriority w:val="99"/>
    <w:qFormat/>
    <w:rsid w:val="00404E9D"/>
    <w:rPr>
      <w:rFonts w:ascii="Microsoft Sans Serif" w:hAnsi="Microsoft Sans Serif"/>
      <w:spacing w:val="80"/>
      <w:sz w:val="26"/>
    </w:rPr>
  </w:style>
  <w:style w:type="character" w:customStyle="1" w:styleId="19a">
    <w:name w:val="Основной текст + Полужирный19"/>
    <w:uiPriority w:val="99"/>
    <w:qFormat/>
    <w:rsid w:val="00404E9D"/>
    <w:rPr>
      <w:rFonts w:ascii="Microsoft Sans Serif" w:hAnsi="Microsoft Sans Serif"/>
      <w:b/>
      <w:spacing w:val="10"/>
      <w:sz w:val="26"/>
    </w:rPr>
  </w:style>
  <w:style w:type="character" w:customStyle="1" w:styleId="189">
    <w:name w:val="Основной текст + Полужирный18"/>
    <w:uiPriority w:val="99"/>
    <w:qFormat/>
    <w:rsid w:val="00404E9D"/>
    <w:rPr>
      <w:rFonts w:ascii="Microsoft Sans Serif" w:hAnsi="Microsoft Sans Serif"/>
      <w:b/>
      <w:spacing w:val="10"/>
      <w:sz w:val="26"/>
    </w:rPr>
  </w:style>
  <w:style w:type="character" w:customStyle="1" w:styleId="17a">
    <w:name w:val="Основной текст + Полужирный17"/>
    <w:uiPriority w:val="99"/>
    <w:qFormat/>
    <w:rsid w:val="00404E9D"/>
    <w:rPr>
      <w:rFonts w:ascii="Microsoft Sans Serif" w:hAnsi="Microsoft Sans Serif"/>
      <w:b/>
      <w:spacing w:val="10"/>
      <w:sz w:val="26"/>
    </w:rPr>
  </w:style>
  <w:style w:type="character" w:customStyle="1" w:styleId="12pt14">
    <w:name w:val="Основной текст + 12 pt14"/>
    <w:uiPriority w:val="99"/>
    <w:qFormat/>
    <w:rsid w:val="00404E9D"/>
    <w:rPr>
      <w:rFonts w:ascii="Microsoft Sans Serif" w:hAnsi="Microsoft Sans Serif"/>
      <w:i/>
      <w:spacing w:val="30"/>
      <w:sz w:val="24"/>
    </w:rPr>
  </w:style>
  <w:style w:type="character" w:customStyle="1" w:styleId="16a">
    <w:name w:val="Основной текст + Полужирный16"/>
    <w:uiPriority w:val="99"/>
    <w:qFormat/>
    <w:rsid w:val="00404E9D"/>
    <w:rPr>
      <w:rFonts w:ascii="Microsoft Sans Serif" w:hAnsi="Microsoft Sans Serif"/>
      <w:b/>
      <w:spacing w:val="10"/>
      <w:sz w:val="26"/>
    </w:rPr>
  </w:style>
  <w:style w:type="character" w:customStyle="1" w:styleId="17b">
    <w:name w:val="Основной текст (17)_"/>
    <w:link w:val="17c"/>
    <w:uiPriority w:val="99"/>
    <w:qFormat/>
    <w:locked/>
    <w:rsid w:val="00404E9D"/>
    <w:rPr>
      <w:i/>
      <w:spacing w:val="20"/>
      <w:sz w:val="26"/>
      <w:shd w:val="clear" w:color="auto" w:fill="FFFFFF"/>
      <w:lang w:val="en-US"/>
    </w:rPr>
  </w:style>
  <w:style w:type="paragraph" w:customStyle="1" w:styleId="17c">
    <w:name w:val="Основной текст (17)"/>
    <w:basedOn w:val="a2"/>
    <w:link w:val="17b"/>
    <w:uiPriority w:val="99"/>
    <w:qFormat/>
    <w:rsid w:val="00404E9D"/>
    <w:pPr>
      <w:widowControl/>
      <w:shd w:val="clear" w:color="auto" w:fill="FFFFFF"/>
      <w:snapToGrid/>
      <w:spacing w:before="60" w:after="0" w:line="240" w:lineRule="atLeast"/>
    </w:pPr>
    <w:rPr>
      <w:rFonts w:asciiTheme="minorHAnsi" w:eastAsiaTheme="minorHAnsi" w:hAnsiTheme="minorHAnsi" w:cstheme="minorBidi"/>
      <w:i/>
      <w:spacing w:val="20"/>
      <w:sz w:val="26"/>
      <w:szCs w:val="22"/>
      <w:shd w:val="clear" w:color="auto" w:fill="FFFFFF"/>
      <w:lang w:val="en-US" w:eastAsia="en-US"/>
    </w:rPr>
  </w:style>
  <w:style w:type="character" w:customStyle="1" w:styleId="6pt">
    <w:name w:val="Основной текст + Интервал 6 pt"/>
    <w:uiPriority w:val="99"/>
    <w:qFormat/>
    <w:rsid w:val="00404E9D"/>
    <w:rPr>
      <w:rFonts w:ascii="Microsoft Sans Serif" w:eastAsia="SimSun" w:hAnsi="Microsoft Sans Serif"/>
      <w:spacing w:val="130"/>
      <w:sz w:val="27"/>
      <w:u w:val="none"/>
      <w:lang w:val="ru-RU" w:eastAsia="zh-CN"/>
    </w:rPr>
  </w:style>
  <w:style w:type="paragraph" w:customStyle="1" w:styleId="1fffffd">
    <w:name w:val="Подпись к таблице1"/>
    <w:basedOn w:val="a2"/>
    <w:uiPriority w:val="99"/>
    <w:qFormat/>
    <w:rsid w:val="00404E9D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="Times New Roman" w:hAnsi="Microsoft Sans Serif"/>
      <w:spacing w:val="10"/>
      <w:sz w:val="26"/>
      <w:szCs w:val="26"/>
      <w:shd w:val="clear" w:color="auto" w:fill="FFFFFF"/>
    </w:rPr>
  </w:style>
  <w:style w:type="character" w:customStyle="1" w:styleId="12pt13">
    <w:name w:val="Основной текст + 12 pt13"/>
    <w:uiPriority w:val="99"/>
    <w:qFormat/>
    <w:rsid w:val="00404E9D"/>
    <w:rPr>
      <w:rFonts w:ascii="Microsoft Sans Serif" w:hAnsi="Microsoft Sans Serif"/>
      <w:i/>
      <w:spacing w:val="30"/>
      <w:sz w:val="24"/>
    </w:rPr>
  </w:style>
  <w:style w:type="character" w:customStyle="1" w:styleId="12pt12">
    <w:name w:val="Основной текст + 12 pt12"/>
    <w:uiPriority w:val="99"/>
    <w:qFormat/>
    <w:rsid w:val="00404E9D"/>
    <w:rPr>
      <w:rFonts w:ascii="Microsoft Sans Serif" w:hAnsi="Microsoft Sans Serif"/>
      <w:i/>
      <w:spacing w:val="30"/>
      <w:sz w:val="24"/>
    </w:rPr>
  </w:style>
  <w:style w:type="character" w:customStyle="1" w:styleId="15a">
    <w:name w:val="Основной текст + Полужирный15"/>
    <w:uiPriority w:val="99"/>
    <w:qFormat/>
    <w:rsid w:val="00404E9D"/>
    <w:rPr>
      <w:rFonts w:ascii="Microsoft Sans Serif" w:hAnsi="Microsoft Sans Serif"/>
      <w:b/>
      <w:spacing w:val="10"/>
      <w:sz w:val="26"/>
    </w:rPr>
  </w:style>
  <w:style w:type="character" w:customStyle="1" w:styleId="2ffff0">
    <w:name w:val="Основной текст + Полужирный2"/>
    <w:uiPriority w:val="99"/>
    <w:qFormat/>
    <w:rsid w:val="00404E9D"/>
    <w:rPr>
      <w:rFonts w:ascii="Microsoft Sans Serif" w:hAnsi="Microsoft Sans Serif"/>
      <w:b/>
      <w:spacing w:val="10"/>
      <w:sz w:val="26"/>
    </w:rPr>
  </w:style>
  <w:style w:type="character" w:customStyle="1" w:styleId="12pt5">
    <w:name w:val="Основной текст + 12 pt5"/>
    <w:uiPriority w:val="99"/>
    <w:qFormat/>
    <w:rsid w:val="00404E9D"/>
    <w:rPr>
      <w:rFonts w:ascii="Microsoft Sans Serif" w:hAnsi="Microsoft Sans Serif"/>
      <w:i/>
      <w:spacing w:val="30"/>
      <w:sz w:val="24"/>
    </w:rPr>
  </w:style>
  <w:style w:type="character" w:customStyle="1" w:styleId="affffffffff4">
    <w:name w:val="Подпись к картинке_"/>
    <w:link w:val="affffffffff5"/>
    <w:uiPriority w:val="99"/>
    <w:qFormat/>
    <w:locked/>
    <w:rsid w:val="00404E9D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affffffffff5">
    <w:name w:val="Подпись к картинке"/>
    <w:basedOn w:val="a2"/>
    <w:link w:val="affffffffff4"/>
    <w:uiPriority w:val="99"/>
    <w:qFormat/>
    <w:rsid w:val="00404E9D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character" w:customStyle="1" w:styleId="12pt3">
    <w:name w:val="Основной текст + 12 pt3"/>
    <w:uiPriority w:val="99"/>
    <w:qFormat/>
    <w:rsid w:val="00404E9D"/>
    <w:rPr>
      <w:rFonts w:ascii="Microsoft Sans Serif" w:hAnsi="Microsoft Sans Serif"/>
      <w:i/>
      <w:spacing w:val="30"/>
      <w:sz w:val="24"/>
    </w:rPr>
  </w:style>
  <w:style w:type="character" w:customStyle="1" w:styleId="affffffffff6">
    <w:name w:val="Колонтитул_"/>
    <w:link w:val="affffffffff7"/>
    <w:uiPriority w:val="99"/>
    <w:qFormat/>
    <w:locked/>
    <w:rsid w:val="00404E9D"/>
    <w:rPr>
      <w:shd w:val="clear" w:color="auto" w:fill="FFFFFF"/>
    </w:rPr>
  </w:style>
  <w:style w:type="paragraph" w:customStyle="1" w:styleId="affffffffff7">
    <w:name w:val="Колонтитул"/>
    <w:basedOn w:val="a2"/>
    <w:link w:val="affffffffff6"/>
    <w:uiPriority w:val="99"/>
    <w:qFormat/>
    <w:rsid w:val="00404E9D"/>
    <w:pPr>
      <w:widowControl/>
      <w:shd w:val="clear" w:color="auto" w:fill="FFFFFF"/>
      <w:snapToGrid/>
      <w:spacing w:before="0" w:after="0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MicrosoftSansSerif">
    <w:name w:val="Колонтитул + Microsoft Sans Serif"/>
    <w:uiPriority w:val="99"/>
    <w:qFormat/>
    <w:rsid w:val="00404E9D"/>
    <w:rPr>
      <w:rFonts w:ascii="Microsoft Sans Serif" w:hAnsi="Microsoft Sans Serif"/>
      <w:spacing w:val="20"/>
      <w:sz w:val="22"/>
      <w:shd w:val="clear" w:color="auto" w:fill="FFFFFF"/>
    </w:rPr>
  </w:style>
  <w:style w:type="character" w:customStyle="1" w:styleId="12pt2">
    <w:name w:val="Основной текст + 12 pt2"/>
    <w:uiPriority w:val="99"/>
    <w:qFormat/>
    <w:rsid w:val="00404E9D"/>
    <w:rPr>
      <w:rFonts w:ascii="Microsoft Sans Serif" w:hAnsi="Microsoft Sans Serif"/>
      <w:i/>
      <w:spacing w:val="30"/>
      <w:sz w:val="24"/>
    </w:rPr>
  </w:style>
  <w:style w:type="character" w:customStyle="1" w:styleId="12pt1">
    <w:name w:val="Основной текст + 12 pt1"/>
    <w:uiPriority w:val="99"/>
    <w:qFormat/>
    <w:rsid w:val="00404E9D"/>
    <w:rPr>
      <w:rFonts w:ascii="Microsoft Sans Serif" w:hAnsi="Microsoft Sans Serif"/>
      <w:i/>
      <w:spacing w:val="30"/>
      <w:sz w:val="24"/>
    </w:rPr>
  </w:style>
  <w:style w:type="paragraph" w:customStyle="1" w:styleId="msonospacing0">
    <w:name w:val="msonospacing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f8">
    <w:name w:val="Стиль Обычный (веб)"/>
    <w:basedOn w:val="afff1"/>
    <w:uiPriority w:val="99"/>
    <w:qFormat/>
    <w:rsid w:val="00404E9D"/>
    <w:pPr>
      <w:spacing w:beforeAutospacing="1" w:afterAutospacing="1" w:line="233" w:lineRule="auto"/>
      <w:jc w:val="both"/>
    </w:pPr>
  </w:style>
  <w:style w:type="character" w:customStyle="1" w:styleId="2ffff1">
    <w:name w:val="Основной текст (2) + Полужирный"/>
    <w:uiPriority w:val="99"/>
    <w:qFormat/>
    <w:rsid w:val="00404E9D"/>
    <w:rPr>
      <w:rFonts w:ascii="Times New Roman" w:hAnsi="Times New Roman"/>
      <w:b/>
      <w:sz w:val="19"/>
      <w:shd w:val="clear" w:color="auto" w:fill="FFFFFF"/>
    </w:rPr>
  </w:style>
  <w:style w:type="paragraph" w:customStyle="1" w:styleId="pic">
    <w:name w:val="pic"/>
    <w:basedOn w:val="a2"/>
    <w:uiPriority w:val="99"/>
    <w:qFormat/>
    <w:rsid w:val="00404E9D"/>
    <w:pPr>
      <w:widowControl/>
      <w:snapToGrid/>
      <w:spacing w:before="0" w:after="0"/>
      <w:ind w:firstLine="480"/>
    </w:pPr>
    <w:rPr>
      <w:rFonts w:eastAsia="Times New Roman"/>
      <w:szCs w:val="24"/>
    </w:rPr>
  </w:style>
  <w:style w:type="paragraph" w:customStyle="1" w:styleId="wysiwyg-text-align-center">
    <w:name w:val="wysiwyg-text-align-center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ysiwyg-text-align-right">
    <w:name w:val="wysiwyg-text-align-right"/>
    <w:basedOn w:val="a2"/>
    <w:uiPriority w:val="99"/>
    <w:qFormat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keyword2">
    <w:name w:val="keyword2"/>
    <w:basedOn w:val="a3"/>
    <w:uiPriority w:val="99"/>
    <w:qFormat/>
    <w:rsid w:val="00404E9D"/>
    <w:rPr>
      <w:rFonts w:cs="Times New Roman"/>
    </w:rPr>
  </w:style>
  <w:style w:type="character" w:customStyle="1" w:styleId="c8">
    <w:name w:val="c8"/>
    <w:basedOn w:val="a3"/>
    <w:uiPriority w:val="99"/>
    <w:qFormat/>
    <w:rsid w:val="00404E9D"/>
    <w:rPr>
      <w:rFonts w:cs="Times New Roman"/>
    </w:rPr>
  </w:style>
  <w:style w:type="character" w:customStyle="1" w:styleId="FontStyle805">
    <w:name w:val="Font Style805"/>
    <w:uiPriority w:val="99"/>
    <w:qFormat/>
    <w:rsid w:val="00404E9D"/>
    <w:rPr>
      <w:rFonts w:ascii="Arial Narrow" w:hAnsi="Arial Narrow"/>
      <w:i/>
      <w:sz w:val="12"/>
    </w:rPr>
  </w:style>
  <w:style w:type="character" w:customStyle="1" w:styleId="FontStyle97">
    <w:name w:val="Font Style97"/>
    <w:uiPriority w:val="99"/>
    <w:qFormat/>
    <w:rsid w:val="00404E9D"/>
    <w:rPr>
      <w:rFonts w:ascii="Times New Roman" w:hAnsi="Times New Roman"/>
      <w:sz w:val="24"/>
    </w:rPr>
  </w:style>
  <w:style w:type="character" w:customStyle="1" w:styleId="FontStyle764">
    <w:name w:val="Font Style764"/>
    <w:uiPriority w:val="99"/>
    <w:qFormat/>
    <w:rsid w:val="00404E9D"/>
    <w:rPr>
      <w:rFonts w:ascii="Times New Roman" w:hAnsi="Times New Roman"/>
      <w:b/>
      <w:i/>
      <w:sz w:val="20"/>
    </w:rPr>
  </w:style>
  <w:style w:type="paragraph" w:customStyle="1" w:styleId="11ff2">
    <w:name w:val="Загол11"/>
    <w:basedOn w:val="10f"/>
    <w:uiPriority w:val="99"/>
    <w:qFormat/>
    <w:rsid w:val="00404E9D"/>
    <w:rPr>
      <w:sz w:val="22"/>
      <w:szCs w:val="22"/>
    </w:rPr>
  </w:style>
  <w:style w:type="paragraph" w:customStyle="1" w:styleId="10f">
    <w:name w:val="Загол10"/>
    <w:basedOn w:val="9b"/>
    <w:uiPriority w:val="99"/>
    <w:qFormat/>
    <w:rsid w:val="00404E9D"/>
    <w:rPr>
      <w:caps/>
      <w:color w:val="auto"/>
      <w:sz w:val="20"/>
      <w:szCs w:val="20"/>
    </w:rPr>
  </w:style>
  <w:style w:type="paragraph" w:customStyle="1" w:styleId="9b">
    <w:name w:val="Загол9"/>
    <w:uiPriority w:val="99"/>
    <w:qFormat/>
    <w:rsid w:val="00404E9D"/>
    <w:pPr>
      <w:keepNext/>
      <w:autoSpaceDE w:val="0"/>
      <w:autoSpaceDN w:val="0"/>
      <w:adjustRightInd w:val="0"/>
      <w:spacing w:before="187" w:after="187" w:line="190" w:lineRule="atLeast"/>
      <w:jc w:val="center"/>
    </w:pPr>
    <w:rPr>
      <w:rFonts w:ascii="PragmaticaCTT" w:eastAsia="Times New Roman" w:hAnsi="PragmaticaCTT" w:cs="PragmaticaCTT"/>
      <w:b/>
      <w:bCs/>
      <w:color w:val="000000"/>
      <w:sz w:val="18"/>
      <w:szCs w:val="18"/>
      <w:lang w:eastAsia="ru-RU"/>
    </w:rPr>
  </w:style>
  <w:style w:type="paragraph" w:customStyle="1" w:styleId="12f">
    <w:name w:val="Абзац списка12"/>
    <w:basedOn w:val="a2"/>
    <w:uiPriority w:val="99"/>
    <w:qFormat/>
    <w:rsid w:val="00404E9D"/>
    <w:pPr>
      <w:widowControl/>
      <w:snapToGrid/>
      <w:spacing w:before="0" w:after="0"/>
      <w:ind w:left="720"/>
      <w:contextualSpacing/>
    </w:pPr>
    <w:rPr>
      <w:szCs w:val="22"/>
    </w:rPr>
  </w:style>
  <w:style w:type="paragraph" w:customStyle="1" w:styleId="13c">
    <w:name w:val="Обычный13"/>
    <w:uiPriority w:val="99"/>
    <w:qFormat/>
    <w:rsid w:val="00404E9D"/>
    <w:pPr>
      <w:widowControl w:val="0"/>
      <w:spacing w:after="0" w:line="259" w:lineRule="auto"/>
      <w:ind w:firstLine="460"/>
      <w:jc w:val="both"/>
    </w:pPr>
    <w:rPr>
      <w:rFonts w:ascii="Times New Roman" w:eastAsia="Calibri" w:hAnsi="Times New Roman" w:cs="Times New Roman"/>
      <w:sz w:val="18"/>
      <w:szCs w:val="20"/>
      <w:lang w:eastAsia="ru-RU"/>
    </w:rPr>
  </w:style>
  <w:style w:type="paragraph" w:customStyle="1" w:styleId="12f0">
    <w:name w:val="Основной текст12"/>
    <w:basedOn w:val="a2"/>
    <w:uiPriority w:val="99"/>
    <w:qFormat/>
    <w:rsid w:val="00404E9D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</w:rPr>
  </w:style>
  <w:style w:type="paragraph" w:customStyle="1" w:styleId="2124">
    <w:name w:val="Заголовок 212"/>
    <w:basedOn w:val="a2"/>
    <w:next w:val="a2"/>
    <w:uiPriority w:val="99"/>
    <w:qFormat/>
    <w:rsid w:val="00404E9D"/>
    <w:pPr>
      <w:keepNext/>
      <w:snapToGrid/>
      <w:spacing w:before="0" w:after="0"/>
      <w:jc w:val="center"/>
    </w:pPr>
    <w:rPr>
      <w:b/>
      <w:sz w:val="26"/>
    </w:rPr>
  </w:style>
  <w:style w:type="paragraph" w:customStyle="1" w:styleId="22f">
    <w:name w:val="Текст22"/>
    <w:basedOn w:val="a2"/>
    <w:uiPriority w:val="99"/>
    <w:qFormat/>
    <w:rsid w:val="00404E9D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11ff3">
    <w:name w:val="Верхний колонтитул11"/>
    <w:basedOn w:val="a2"/>
    <w:uiPriority w:val="99"/>
    <w:qFormat/>
    <w:rsid w:val="00404E9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3114">
    <w:name w:val="Заголовок 311"/>
    <w:basedOn w:val="13c"/>
    <w:next w:val="13c"/>
    <w:uiPriority w:val="99"/>
    <w:qFormat/>
    <w:rsid w:val="00404E9D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4121">
    <w:name w:val="Заголовок 412"/>
    <w:basedOn w:val="13c"/>
    <w:next w:val="13c"/>
    <w:uiPriority w:val="99"/>
    <w:qFormat/>
    <w:rsid w:val="00404E9D"/>
    <w:pPr>
      <w:keepNext/>
      <w:widowControl/>
      <w:spacing w:line="240" w:lineRule="auto"/>
      <w:ind w:firstLine="0"/>
      <w:jc w:val="left"/>
    </w:pPr>
    <w:rPr>
      <w:rFonts w:eastAsia="Times New Roman"/>
      <w:sz w:val="24"/>
    </w:rPr>
  </w:style>
  <w:style w:type="paragraph" w:customStyle="1" w:styleId="11ff4">
    <w:name w:val="Без интервала11"/>
    <w:uiPriority w:val="99"/>
    <w:qFormat/>
    <w:rsid w:val="00404E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11">
    <w:name w:val="Основной текст 221"/>
    <w:basedOn w:val="a2"/>
    <w:uiPriority w:val="99"/>
    <w:qFormat/>
    <w:rsid w:val="00404E9D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sz w:val="28"/>
    </w:rPr>
  </w:style>
  <w:style w:type="paragraph" w:customStyle="1" w:styleId="3210">
    <w:name w:val="Основной текст 321"/>
    <w:basedOn w:val="2ff1"/>
    <w:uiPriority w:val="99"/>
    <w:qFormat/>
    <w:rsid w:val="00404E9D"/>
    <w:pPr>
      <w:widowControl/>
      <w:spacing w:line="240" w:lineRule="auto"/>
      <w:ind w:firstLine="0"/>
    </w:pPr>
    <w:rPr>
      <w:rFonts w:eastAsia="Calibri"/>
      <w:i/>
      <w:sz w:val="26"/>
    </w:rPr>
  </w:style>
  <w:style w:type="paragraph" w:customStyle="1" w:styleId="21f5">
    <w:name w:val="Цитата21"/>
    <w:basedOn w:val="a2"/>
    <w:uiPriority w:val="99"/>
    <w:qFormat/>
    <w:rsid w:val="00404E9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HTML11b">
    <w:name w:val="Стандартный HTML11"/>
    <w:basedOn w:val="a2"/>
    <w:uiPriority w:val="99"/>
    <w:qFormat/>
    <w:rsid w:val="00404E9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paragraph" w:customStyle="1" w:styleId="msonormal0">
    <w:name w:val="msonormal"/>
    <w:basedOn w:val="a2"/>
    <w:uiPriority w:val="99"/>
    <w:qFormat/>
    <w:rsid w:val="00404E9D"/>
    <w:pPr>
      <w:widowControl/>
      <w:snapToGrid/>
      <w:spacing w:beforeAutospacing="1" w:afterAutospacing="1"/>
    </w:pPr>
    <w:rPr>
      <w:szCs w:val="24"/>
    </w:rPr>
  </w:style>
  <w:style w:type="paragraph" w:customStyle="1" w:styleId="p22">
    <w:name w:val="p22"/>
    <w:basedOn w:val="a2"/>
    <w:uiPriority w:val="99"/>
    <w:qFormat/>
    <w:rsid w:val="00404E9D"/>
    <w:pPr>
      <w:widowControl/>
      <w:snapToGrid/>
      <w:spacing w:beforeAutospacing="1" w:afterAutospacing="1"/>
    </w:pPr>
    <w:rPr>
      <w:szCs w:val="24"/>
    </w:rPr>
  </w:style>
  <w:style w:type="paragraph" w:customStyle="1" w:styleId="SP">
    <w:name w:val="SP"/>
    <w:uiPriority w:val="99"/>
    <w:qFormat/>
    <w:rsid w:val="00404E9D"/>
    <w:pPr>
      <w:tabs>
        <w:tab w:val="left" w:pos="907"/>
        <w:tab w:val="right" w:leader="underscore" w:pos="6917"/>
      </w:tabs>
      <w:autoSpaceDE w:val="0"/>
      <w:autoSpaceDN w:val="0"/>
      <w:adjustRightInd w:val="0"/>
      <w:spacing w:after="0" w:line="240" w:lineRule="auto"/>
      <w:ind w:left="907" w:hanging="340"/>
      <w:jc w:val="both"/>
    </w:pPr>
    <w:rPr>
      <w:rFonts w:ascii="PragmaticaCTT" w:eastAsia="Calibri" w:hAnsi="PragmaticaCTT" w:cs="PragmaticaCTT"/>
      <w:color w:val="000000"/>
      <w:sz w:val="20"/>
      <w:szCs w:val="20"/>
      <w:lang w:eastAsia="ru-RU"/>
    </w:rPr>
  </w:style>
  <w:style w:type="paragraph" w:customStyle="1" w:styleId="21210">
    <w:name w:val="Стиль Заголовок 2 + 12 пт1"/>
    <w:basedOn w:val="20"/>
    <w:uiPriority w:val="99"/>
    <w:qFormat/>
    <w:rsid w:val="00404E9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21220">
    <w:name w:val="Стиль Заголовок 2 + 12 пт2"/>
    <w:basedOn w:val="20"/>
    <w:uiPriority w:val="99"/>
    <w:qFormat/>
    <w:rsid w:val="00404E9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3ffd">
    <w:name w:val="3"/>
    <w:basedOn w:val="a2"/>
    <w:next w:val="affb"/>
    <w:uiPriority w:val="99"/>
    <w:qFormat/>
    <w:rsid w:val="00404E9D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11ff5">
    <w:name w:val="Основной шрифт абзаца11"/>
    <w:uiPriority w:val="99"/>
    <w:qFormat/>
    <w:rsid w:val="00404E9D"/>
  </w:style>
  <w:style w:type="character" w:customStyle="1" w:styleId="11ff6">
    <w:name w:val="Слабое выделение11"/>
    <w:uiPriority w:val="99"/>
    <w:qFormat/>
    <w:rsid w:val="00404E9D"/>
    <w:rPr>
      <w:i/>
      <w:color w:val="808080"/>
    </w:rPr>
  </w:style>
  <w:style w:type="character" w:customStyle="1" w:styleId="11ff7">
    <w:name w:val="Сильное выделение11"/>
    <w:uiPriority w:val="99"/>
    <w:qFormat/>
    <w:rsid w:val="00404E9D"/>
    <w:rPr>
      <w:b/>
    </w:rPr>
  </w:style>
  <w:style w:type="character" w:customStyle="1" w:styleId="mathjax1">
    <w:name w:val="mathjax1"/>
    <w:uiPriority w:val="99"/>
    <w:qFormat/>
    <w:rsid w:val="00404E9D"/>
    <w:rPr>
      <w:spacing w:val="0"/>
      <w:sz w:val="24"/>
    </w:rPr>
  </w:style>
  <w:style w:type="character" w:customStyle="1" w:styleId="2ffff2">
    <w:name w:val="Заголовок 2 Знак Знак"/>
    <w:uiPriority w:val="99"/>
    <w:qFormat/>
    <w:locked/>
    <w:rsid w:val="00404E9D"/>
    <w:rPr>
      <w:rFonts w:ascii="Arial" w:hAnsi="Arial"/>
      <w:b/>
      <w:sz w:val="28"/>
      <w:lang w:val="ru-RU" w:eastAsia="en-US"/>
    </w:rPr>
  </w:style>
  <w:style w:type="character" w:customStyle="1" w:styleId="2ffff3">
    <w:name w:val="Основной текст (2)"/>
    <w:uiPriority w:val="99"/>
    <w:qFormat/>
    <w:rsid w:val="00404E9D"/>
    <w:rPr>
      <w:rFonts w:ascii="Times New Roman" w:hAnsi="Times New Roman"/>
      <w:color w:val="000000"/>
      <w:spacing w:val="0"/>
      <w:w w:val="100"/>
      <w:position w:val="0"/>
      <w:sz w:val="19"/>
      <w:u w:val="none"/>
      <w:lang w:val="ru-RU" w:eastAsia="ru-RU"/>
    </w:rPr>
  </w:style>
  <w:style w:type="character" w:customStyle="1" w:styleId="rvts210">
    <w:name w:val="rvts210"/>
    <w:uiPriority w:val="99"/>
    <w:qFormat/>
    <w:rsid w:val="00404E9D"/>
    <w:rPr>
      <w:i/>
      <w:color w:val="000000"/>
      <w:sz w:val="20"/>
    </w:rPr>
  </w:style>
  <w:style w:type="character" w:customStyle="1" w:styleId="3100">
    <w:name w:val="Знак Знак310"/>
    <w:uiPriority w:val="99"/>
    <w:qFormat/>
    <w:locked/>
    <w:rsid w:val="00404E9D"/>
    <w:rPr>
      <w:rFonts w:ascii="Tahoma" w:hAnsi="Tahoma"/>
      <w:sz w:val="16"/>
      <w:lang w:val="ru-RU" w:eastAsia="ru-RU"/>
    </w:rPr>
  </w:style>
  <w:style w:type="character" w:customStyle="1" w:styleId="3520">
    <w:name w:val="Знак Знак352"/>
    <w:uiPriority w:val="99"/>
    <w:qFormat/>
    <w:locked/>
    <w:rsid w:val="00404E9D"/>
    <w:rPr>
      <w:sz w:val="24"/>
      <w:lang w:val="ru-RU" w:eastAsia="ru-RU"/>
    </w:rPr>
  </w:style>
  <w:style w:type="character" w:customStyle="1" w:styleId="4011">
    <w:name w:val="Знак Знак401"/>
    <w:uiPriority w:val="99"/>
    <w:qFormat/>
    <w:locked/>
    <w:rsid w:val="00404E9D"/>
    <w:rPr>
      <w:b/>
      <w:sz w:val="27"/>
      <w:lang w:val="ru-RU" w:eastAsia="ru-RU"/>
    </w:rPr>
  </w:style>
  <w:style w:type="character" w:customStyle="1" w:styleId="3910">
    <w:name w:val="Знак Знак391"/>
    <w:uiPriority w:val="99"/>
    <w:qFormat/>
    <w:locked/>
    <w:rsid w:val="00404E9D"/>
    <w:rPr>
      <w:b/>
      <w:sz w:val="28"/>
      <w:lang w:val="ru-RU" w:eastAsia="ru-RU"/>
    </w:rPr>
  </w:style>
  <w:style w:type="character" w:customStyle="1" w:styleId="3810">
    <w:name w:val="Знак Знак381"/>
    <w:uiPriority w:val="99"/>
    <w:qFormat/>
    <w:locked/>
    <w:rsid w:val="00404E9D"/>
    <w:rPr>
      <w:b/>
      <w:i/>
      <w:sz w:val="26"/>
      <w:lang w:val="ru-RU" w:eastAsia="ru-RU"/>
    </w:rPr>
  </w:style>
  <w:style w:type="character" w:customStyle="1" w:styleId="3710">
    <w:name w:val="Знак Знак371"/>
    <w:uiPriority w:val="99"/>
    <w:qFormat/>
    <w:locked/>
    <w:rsid w:val="00404E9D"/>
    <w:rPr>
      <w:sz w:val="24"/>
      <w:lang w:val="ru-RU" w:eastAsia="ru-RU"/>
    </w:rPr>
  </w:style>
  <w:style w:type="character" w:customStyle="1" w:styleId="3610">
    <w:name w:val="Знак Знак361"/>
    <w:uiPriority w:val="99"/>
    <w:qFormat/>
    <w:locked/>
    <w:rsid w:val="00404E9D"/>
    <w:rPr>
      <w:sz w:val="24"/>
      <w:lang w:val="ru-RU" w:eastAsia="ru-RU"/>
    </w:rPr>
  </w:style>
  <w:style w:type="character" w:customStyle="1" w:styleId="3510">
    <w:name w:val="Знак Знак351"/>
    <w:uiPriority w:val="99"/>
    <w:qFormat/>
    <w:locked/>
    <w:rsid w:val="00404E9D"/>
    <w:rPr>
      <w:i/>
      <w:sz w:val="24"/>
      <w:lang w:val="ru-RU" w:eastAsia="ru-RU"/>
    </w:rPr>
  </w:style>
  <w:style w:type="character" w:customStyle="1" w:styleId="3410">
    <w:name w:val="Знак Знак341"/>
    <w:uiPriority w:val="99"/>
    <w:qFormat/>
    <w:locked/>
    <w:rsid w:val="00404E9D"/>
    <w:rPr>
      <w:rFonts w:ascii="Arial" w:hAnsi="Arial"/>
      <w:sz w:val="22"/>
      <w:lang w:val="ru-RU" w:eastAsia="ru-RU"/>
    </w:rPr>
  </w:style>
  <w:style w:type="character" w:customStyle="1" w:styleId="3310">
    <w:name w:val="Знак Знак331"/>
    <w:uiPriority w:val="99"/>
    <w:qFormat/>
    <w:locked/>
    <w:rsid w:val="00404E9D"/>
    <w:rPr>
      <w:rFonts w:ascii="Courier New" w:hAnsi="Courier New"/>
      <w:lang w:val="ru-RU" w:eastAsia="ru-RU"/>
    </w:rPr>
  </w:style>
  <w:style w:type="character" w:customStyle="1" w:styleId="3211">
    <w:name w:val="Знак Знак321"/>
    <w:uiPriority w:val="99"/>
    <w:qFormat/>
    <w:locked/>
    <w:rsid w:val="00404E9D"/>
    <w:rPr>
      <w:lang w:val="ru-RU" w:eastAsia="ru-RU"/>
    </w:rPr>
  </w:style>
  <w:style w:type="character" w:customStyle="1" w:styleId="3115">
    <w:name w:val="Знак Знак311"/>
    <w:uiPriority w:val="99"/>
    <w:qFormat/>
    <w:locked/>
    <w:rsid w:val="00404E9D"/>
    <w:rPr>
      <w:sz w:val="24"/>
      <w:lang w:val="ru-RU" w:eastAsia="ru-RU"/>
    </w:rPr>
  </w:style>
  <w:style w:type="character" w:customStyle="1" w:styleId="2910">
    <w:name w:val="Знак Знак291"/>
    <w:uiPriority w:val="99"/>
    <w:qFormat/>
    <w:locked/>
    <w:rsid w:val="00404E9D"/>
    <w:rPr>
      <w:sz w:val="16"/>
      <w:lang w:val="ru-RU" w:eastAsia="ru-RU"/>
    </w:rPr>
  </w:style>
  <w:style w:type="character" w:customStyle="1" w:styleId="2810">
    <w:name w:val="Знак Знак281"/>
    <w:uiPriority w:val="99"/>
    <w:qFormat/>
    <w:locked/>
    <w:rsid w:val="00404E9D"/>
    <w:rPr>
      <w:sz w:val="16"/>
      <w:lang w:val="ru-RU" w:eastAsia="ru-RU"/>
    </w:rPr>
  </w:style>
  <w:style w:type="character" w:customStyle="1" w:styleId="2710">
    <w:name w:val="Знак Знак271"/>
    <w:uiPriority w:val="99"/>
    <w:qFormat/>
    <w:locked/>
    <w:rsid w:val="00404E9D"/>
    <w:rPr>
      <w:rFonts w:ascii="Courier New" w:hAnsi="Courier New"/>
      <w:lang w:val="ru-RU" w:eastAsia="ru-RU"/>
    </w:rPr>
  </w:style>
  <w:style w:type="character" w:customStyle="1" w:styleId="1320">
    <w:name w:val="Знак Знак132"/>
    <w:uiPriority w:val="99"/>
    <w:qFormat/>
    <w:locked/>
    <w:rsid w:val="00404E9D"/>
    <w:rPr>
      <w:lang w:val="ru-RU" w:eastAsia="ar-SA" w:bidi="ar-SA"/>
    </w:rPr>
  </w:style>
  <w:style w:type="character" w:customStyle="1" w:styleId="1221">
    <w:name w:val="Знак Знак122"/>
    <w:uiPriority w:val="99"/>
    <w:qFormat/>
    <w:locked/>
    <w:rsid w:val="00404E9D"/>
    <w:rPr>
      <w:sz w:val="28"/>
      <w:lang w:val="ru-RU" w:eastAsia="ru-RU"/>
    </w:rPr>
  </w:style>
  <w:style w:type="character" w:customStyle="1" w:styleId="1123">
    <w:name w:val="Знак Знак112"/>
    <w:uiPriority w:val="99"/>
    <w:qFormat/>
    <w:locked/>
    <w:rsid w:val="00404E9D"/>
    <w:rPr>
      <w:sz w:val="28"/>
      <w:lang w:val="ru-RU" w:eastAsia="ru-RU"/>
    </w:rPr>
  </w:style>
  <w:style w:type="character" w:customStyle="1" w:styleId="922">
    <w:name w:val="Знак Знак92"/>
    <w:uiPriority w:val="99"/>
    <w:qFormat/>
    <w:locked/>
    <w:rsid w:val="00404E9D"/>
    <w:rPr>
      <w:rFonts w:ascii="Tahoma" w:hAnsi="Tahoma"/>
      <w:lang w:val="ru-RU" w:eastAsia="ru-RU"/>
    </w:rPr>
  </w:style>
  <w:style w:type="character" w:customStyle="1" w:styleId="4020">
    <w:name w:val="Знак Знак402"/>
    <w:uiPriority w:val="99"/>
    <w:qFormat/>
    <w:locked/>
    <w:rsid w:val="00404E9D"/>
    <w:rPr>
      <w:rFonts w:ascii="Arial" w:hAnsi="Arial"/>
      <w:b/>
      <w:i/>
      <w:sz w:val="28"/>
      <w:lang w:val="ru-RU" w:eastAsia="zh-CN"/>
    </w:rPr>
  </w:style>
  <w:style w:type="character" w:customStyle="1" w:styleId="392">
    <w:name w:val="Знак Знак392"/>
    <w:uiPriority w:val="99"/>
    <w:qFormat/>
    <w:locked/>
    <w:rsid w:val="00404E9D"/>
    <w:rPr>
      <w:b/>
      <w:sz w:val="27"/>
      <w:lang w:val="ru-RU" w:eastAsia="zh-CN"/>
    </w:rPr>
  </w:style>
  <w:style w:type="character" w:customStyle="1" w:styleId="382">
    <w:name w:val="Знак Знак382"/>
    <w:uiPriority w:val="99"/>
    <w:qFormat/>
    <w:locked/>
    <w:rsid w:val="00404E9D"/>
    <w:rPr>
      <w:b/>
      <w:sz w:val="28"/>
      <w:lang w:val="ru-RU" w:eastAsia="ru-RU"/>
    </w:rPr>
  </w:style>
  <w:style w:type="character" w:customStyle="1" w:styleId="3720">
    <w:name w:val="Знак Знак372"/>
    <w:uiPriority w:val="99"/>
    <w:qFormat/>
    <w:locked/>
    <w:rsid w:val="00404E9D"/>
    <w:rPr>
      <w:b/>
      <w:i/>
      <w:sz w:val="26"/>
      <w:lang w:val="ru-RU" w:eastAsia="zh-CN"/>
    </w:rPr>
  </w:style>
  <w:style w:type="character" w:customStyle="1" w:styleId="3620">
    <w:name w:val="Знак Знак362"/>
    <w:uiPriority w:val="99"/>
    <w:qFormat/>
    <w:locked/>
    <w:rsid w:val="00404E9D"/>
    <w:rPr>
      <w:sz w:val="24"/>
      <w:lang w:val="ru-RU" w:eastAsia="ru-RU"/>
    </w:rPr>
  </w:style>
  <w:style w:type="character" w:customStyle="1" w:styleId="3120">
    <w:name w:val="Знак Знак312"/>
    <w:uiPriority w:val="99"/>
    <w:qFormat/>
    <w:locked/>
    <w:rsid w:val="00404E9D"/>
    <w:rPr>
      <w:rFonts w:ascii="Courier New" w:hAnsi="Courier New"/>
      <w:lang w:val="ru-RU" w:eastAsia="ru-RU"/>
    </w:rPr>
  </w:style>
  <w:style w:type="character" w:customStyle="1" w:styleId="3420">
    <w:name w:val="Знак Знак342"/>
    <w:uiPriority w:val="99"/>
    <w:qFormat/>
    <w:locked/>
    <w:rsid w:val="00404E9D"/>
    <w:rPr>
      <w:rFonts w:ascii="Calibri" w:hAnsi="Calibri"/>
      <w:i/>
      <w:sz w:val="24"/>
      <w:lang w:val="ru-RU" w:eastAsia="zh-CN"/>
    </w:rPr>
  </w:style>
  <w:style w:type="character" w:customStyle="1" w:styleId="3220">
    <w:name w:val="Знак Знак322"/>
    <w:uiPriority w:val="99"/>
    <w:qFormat/>
    <w:locked/>
    <w:rsid w:val="00404E9D"/>
    <w:rPr>
      <w:rFonts w:ascii="Arial" w:hAnsi="Arial"/>
      <w:sz w:val="22"/>
      <w:lang w:val="ru-RU" w:eastAsia="ru-RU"/>
    </w:rPr>
  </w:style>
  <w:style w:type="character" w:customStyle="1" w:styleId="3010">
    <w:name w:val="Знак Знак301"/>
    <w:uiPriority w:val="99"/>
    <w:qFormat/>
    <w:locked/>
    <w:rsid w:val="00404E9D"/>
    <w:rPr>
      <w:lang w:val="ru-RU" w:eastAsia="ru-RU"/>
    </w:rPr>
  </w:style>
  <w:style w:type="character" w:customStyle="1" w:styleId="292">
    <w:name w:val="Знак Знак292"/>
    <w:uiPriority w:val="99"/>
    <w:qFormat/>
    <w:locked/>
    <w:rsid w:val="00404E9D"/>
    <w:rPr>
      <w:sz w:val="24"/>
      <w:lang w:val="ru-RU" w:eastAsia="zh-CN"/>
    </w:rPr>
  </w:style>
  <w:style w:type="character" w:customStyle="1" w:styleId="2820">
    <w:name w:val="Знак Знак282"/>
    <w:uiPriority w:val="99"/>
    <w:qFormat/>
    <w:locked/>
    <w:rsid w:val="00404E9D"/>
    <w:rPr>
      <w:sz w:val="24"/>
      <w:lang w:val="ru-RU" w:eastAsia="ru-RU"/>
    </w:rPr>
  </w:style>
  <w:style w:type="character" w:customStyle="1" w:styleId="2720">
    <w:name w:val="Знак Знак272"/>
    <w:uiPriority w:val="99"/>
    <w:qFormat/>
    <w:locked/>
    <w:rsid w:val="00404E9D"/>
    <w:rPr>
      <w:sz w:val="16"/>
      <w:lang w:val="ru-RU" w:eastAsia="ru-RU"/>
    </w:rPr>
  </w:style>
  <w:style w:type="character" w:customStyle="1" w:styleId="2125">
    <w:name w:val="Знак Знак212"/>
    <w:uiPriority w:val="99"/>
    <w:qFormat/>
    <w:locked/>
    <w:rsid w:val="00404E9D"/>
    <w:rPr>
      <w:rFonts w:ascii="Tahoma" w:hAnsi="Tahoma"/>
      <w:lang w:val="ru-RU" w:eastAsia="ru-RU"/>
    </w:rPr>
  </w:style>
  <w:style w:type="character" w:customStyle="1" w:styleId="2620">
    <w:name w:val="Знак Знак262"/>
    <w:uiPriority w:val="99"/>
    <w:qFormat/>
    <w:rsid w:val="00404E9D"/>
    <w:rPr>
      <w:rFonts w:ascii="Cambria" w:hAnsi="Cambria"/>
      <w:b/>
      <w:sz w:val="26"/>
    </w:rPr>
  </w:style>
  <w:style w:type="character" w:customStyle="1" w:styleId="2420">
    <w:name w:val="Знак Знак242"/>
    <w:uiPriority w:val="99"/>
    <w:qFormat/>
    <w:rsid w:val="00404E9D"/>
    <w:rPr>
      <w:rFonts w:ascii="Times New Roman" w:hAnsi="Times New Roman"/>
      <w:b/>
      <w:i/>
      <w:sz w:val="26"/>
    </w:rPr>
  </w:style>
  <w:style w:type="character" w:customStyle="1" w:styleId="2320">
    <w:name w:val="Знак Знак232"/>
    <w:uiPriority w:val="99"/>
    <w:qFormat/>
    <w:rsid w:val="00404E9D"/>
    <w:rPr>
      <w:rFonts w:ascii="Times New Roman" w:hAnsi="Times New Roman"/>
      <w:b/>
      <w:sz w:val="22"/>
    </w:rPr>
  </w:style>
  <w:style w:type="character" w:customStyle="1" w:styleId="3130">
    <w:name w:val="Знак Знак313"/>
    <w:uiPriority w:val="99"/>
    <w:qFormat/>
    <w:locked/>
    <w:rsid w:val="00404E9D"/>
    <w:rPr>
      <w:rFonts w:ascii="PragmaticaCTT" w:hAnsi="PragmaticaCTT"/>
      <w:b/>
      <w:sz w:val="24"/>
      <w:lang w:val="ru-RU" w:eastAsia="ru-RU"/>
    </w:rPr>
  </w:style>
  <w:style w:type="character" w:customStyle="1" w:styleId="2015">
    <w:name w:val="Знак Знак2015"/>
    <w:uiPriority w:val="99"/>
    <w:rsid w:val="00404E9D"/>
    <w:rPr>
      <w:rFonts w:ascii="Arial" w:hAnsi="Arial"/>
      <w:sz w:val="22"/>
    </w:rPr>
  </w:style>
  <w:style w:type="character" w:customStyle="1" w:styleId="font55">
    <w:name w:val="font55"/>
    <w:basedOn w:val="a3"/>
    <w:uiPriority w:val="99"/>
    <w:rsid w:val="00404E9D"/>
    <w:rPr>
      <w:rFonts w:cs="Times New Roman"/>
    </w:rPr>
  </w:style>
  <w:style w:type="character" w:customStyle="1" w:styleId="WW8Num24z4">
    <w:name w:val="WW8Num24z4"/>
    <w:uiPriority w:val="99"/>
    <w:rsid w:val="00404E9D"/>
  </w:style>
  <w:style w:type="character" w:customStyle="1" w:styleId="WW8Num24z5">
    <w:name w:val="WW8Num24z5"/>
    <w:uiPriority w:val="99"/>
    <w:rsid w:val="00404E9D"/>
  </w:style>
  <w:style w:type="character" w:customStyle="1" w:styleId="WW8Num24z6">
    <w:name w:val="WW8Num24z6"/>
    <w:uiPriority w:val="99"/>
    <w:rsid w:val="00404E9D"/>
  </w:style>
  <w:style w:type="character" w:customStyle="1" w:styleId="WW8Num24z7">
    <w:name w:val="WW8Num24z7"/>
    <w:uiPriority w:val="99"/>
    <w:rsid w:val="00404E9D"/>
  </w:style>
  <w:style w:type="character" w:customStyle="1" w:styleId="WW8Num24z8">
    <w:name w:val="WW8Num24z8"/>
    <w:uiPriority w:val="99"/>
    <w:rsid w:val="00404E9D"/>
  </w:style>
  <w:style w:type="character" w:customStyle="1" w:styleId="WW8Num25z4">
    <w:name w:val="WW8Num25z4"/>
    <w:uiPriority w:val="99"/>
    <w:rsid w:val="00404E9D"/>
  </w:style>
  <w:style w:type="character" w:customStyle="1" w:styleId="WW8Num25z5">
    <w:name w:val="WW8Num25z5"/>
    <w:uiPriority w:val="99"/>
    <w:rsid w:val="00404E9D"/>
  </w:style>
  <w:style w:type="character" w:customStyle="1" w:styleId="WW8Num25z6">
    <w:name w:val="WW8Num25z6"/>
    <w:uiPriority w:val="99"/>
    <w:rsid w:val="00404E9D"/>
  </w:style>
  <w:style w:type="character" w:customStyle="1" w:styleId="WW8Num25z7">
    <w:name w:val="WW8Num25z7"/>
    <w:uiPriority w:val="99"/>
    <w:rsid w:val="00404E9D"/>
  </w:style>
  <w:style w:type="character" w:customStyle="1" w:styleId="WW8Num25z8">
    <w:name w:val="WW8Num25z8"/>
    <w:uiPriority w:val="99"/>
    <w:rsid w:val="00404E9D"/>
  </w:style>
  <w:style w:type="character" w:customStyle="1" w:styleId="WW8Num30z2">
    <w:name w:val="WW8Num30z2"/>
    <w:uiPriority w:val="99"/>
    <w:rsid w:val="00404E9D"/>
  </w:style>
  <w:style w:type="character" w:customStyle="1" w:styleId="WW8Num30z4">
    <w:name w:val="WW8Num30z4"/>
    <w:uiPriority w:val="99"/>
    <w:rsid w:val="00404E9D"/>
  </w:style>
  <w:style w:type="character" w:customStyle="1" w:styleId="WW8Num30z5">
    <w:name w:val="WW8Num30z5"/>
    <w:uiPriority w:val="99"/>
    <w:rsid w:val="00404E9D"/>
  </w:style>
  <w:style w:type="character" w:customStyle="1" w:styleId="WW8Num30z6">
    <w:name w:val="WW8Num30z6"/>
    <w:uiPriority w:val="99"/>
    <w:rsid w:val="00404E9D"/>
  </w:style>
  <w:style w:type="character" w:customStyle="1" w:styleId="WW8Num30z7">
    <w:name w:val="WW8Num30z7"/>
    <w:uiPriority w:val="99"/>
    <w:rsid w:val="00404E9D"/>
  </w:style>
  <w:style w:type="character" w:customStyle="1" w:styleId="WW8Num30z8">
    <w:name w:val="WW8Num30z8"/>
    <w:uiPriority w:val="99"/>
    <w:rsid w:val="00404E9D"/>
  </w:style>
  <w:style w:type="character" w:customStyle="1" w:styleId="WW8Num32z4">
    <w:name w:val="WW8Num32z4"/>
    <w:uiPriority w:val="99"/>
    <w:rsid w:val="00404E9D"/>
  </w:style>
  <w:style w:type="character" w:customStyle="1" w:styleId="WW8Num32z5">
    <w:name w:val="WW8Num32z5"/>
    <w:uiPriority w:val="99"/>
    <w:rsid w:val="00404E9D"/>
  </w:style>
  <w:style w:type="character" w:customStyle="1" w:styleId="WW8Num32z6">
    <w:name w:val="WW8Num32z6"/>
    <w:uiPriority w:val="99"/>
    <w:rsid w:val="00404E9D"/>
  </w:style>
  <w:style w:type="character" w:customStyle="1" w:styleId="WW8Num32z7">
    <w:name w:val="WW8Num32z7"/>
    <w:uiPriority w:val="99"/>
    <w:rsid w:val="00404E9D"/>
  </w:style>
  <w:style w:type="character" w:customStyle="1" w:styleId="WW8Num32z8">
    <w:name w:val="WW8Num32z8"/>
    <w:uiPriority w:val="99"/>
    <w:rsid w:val="00404E9D"/>
  </w:style>
  <w:style w:type="character" w:customStyle="1" w:styleId="WW8Num33z1">
    <w:name w:val="WW8Num33z1"/>
    <w:uiPriority w:val="99"/>
    <w:rsid w:val="00404E9D"/>
  </w:style>
  <w:style w:type="character" w:customStyle="1" w:styleId="WW8Num33z2">
    <w:name w:val="WW8Num33z2"/>
    <w:uiPriority w:val="99"/>
    <w:rsid w:val="00404E9D"/>
  </w:style>
  <w:style w:type="character" w:customStyle="1" w:styleId="WW8Num33z5">
    <w:name w:val="WW8Num33z5"/>
    <w:uiPriority w:val="99"/>
    <w:rsid w:val="00404E9D"/>
  </w:style>
  <w:style w:type="character" w:customStyle="1" w:styleId="WW8Num33z6">
    <w:name w:val="WW8Num33z6"/>
    <w:uiPriority w:val="99"/>
    <w:rsid w:val="00404E9D"/>
  </w:style>
  <w:style w:type="character" w:customStyle="1" w:styleId="WW8Num33z7">
    <w:name w:val="WW8Num33z7"/>
    <w:uiPriority w:val="99"/>
    <w:rsid w:val="00404E9D"/>
  </w:style>
  <w:style w:type="character" w:customStyle="1" w:styleId="WW8Num33z8">
    <w:name w:val="WW8Num33z8"/>
    <w:uiPriority w:val="99"/>
    <w:rsid w:val="00404E9D"/>
  </w:style>
  <w:style w:type="character" w:customStyle="1" w:styleId="WW8Num35z2">
    <w:name w:val="WW8Num35z2"/>
    <w:uiPriority w:val="99"/>
    <w:rsid w:val="00404E9D"/>
  </w:style>
  <w:style w:type="character" w:customStyle="1" w:styleId="WW8Num35z4">
    <w:name w:val="WW8Num35z4"/>
    <w:uiPriority w:val="99"/>
    <w:rsid w:val="00404E9D"/>
  </w:style>
  <w:style w:type="character" w:customStyle="1" w:styleId="WW8Num35z5">
    <w:name w:val="WW8Num35z5"/>
    <w:uiPriority w:val="99"/>
    <w:rsid w:val="00404E9D"/>
  </w:style>
  <w:style w:type="character" w:customStyle="1" w:styleId="WW8Num35z6">
    <w:name w:val="WW8Num35z6"/>
    <w:uiPriority w:val="99"/>
    <w:rsid w:val="00404E9D"/>
  </w:style>
  <w:style w:type="character" w:customStyle="1" w:styleId="WW8Num35z7">
    <w:name w:val="WW8Num35z7"/>
    <w:uiPriority w:val="99"/>
    <w:rsid w:val="00404E9D"/>
  </w:style>
  <w:style w:type="character" w:customStyle="1" w:styleId="WW8Num35z8">
    <w:name w:val="WW8Num35z8"/>
    <w:uiPriority w:val="99"/>
    <w:rsid w:val="00404E9D"/>
  </w:style>
  <w:style w:type="character" w:customStyle="1" w:styleId="WW8Num37z2">
    <w:name w:val="WW8Num37z2"/>
    <w:uiPriority w:val="99"/>
    <w:rsid w:val="00404E9D"/>
  </w:style>
  <w:style w:type="character" w:customStyle="1" w:styleId="WW8Num37z4">
    <w:name w:val="WW8Num37z4"/>
    <w:uiPriority w:val="99"/>
    <w:rsid w:val="00404E9D"/>
  </w:style>
  <w:style w:type="character" w:customStyle="1" w:styleId="WW8Num37z5">
    <w:name w:val="WW8Num37z5"/>
    <w:uiPriority w:val="99"/>
    <w:qFormat/>
    <w:rsid w:val="00404E9D"/>
  </w:style>
  <w:style w:type="character" w:customStyle="1" w:styleId="WW8Num37z6">
    <w:name w:val="WW8Num37z6"/>
    <w:uiPriority w:val="99"/>
    <w:rsid w:val="00404E9D"/>
  </w:style>
  <w:style w:type="character" w:customStyle="1" w:styleId="WW8Num37z7">
    <w:name w:val="WW8Num37z7"/>
    <w:uiPriority w:val="99"/>
    <w:rsid w:val="00404E9D"/>
  </w:style>
  <w:style w:type="character" w:customStyle="1" w:styleId="WW8Num37z8">
    <w:name w:val="WW8Num37z8"/>
    <w:uiPriority w:val="99"/>
    <w:rsid w:val="00404E9D"/>
  </w:style>
  <w:style w:type="character" w:customStyle="1" w:styleId="WW8Num38z1">
    <w:name w:val="WW8Num38z1"/>
    <w:uiPriority w:val="99"/>
    <w:rsid w:val="00404E9D"/>
  </w:style>
  <w:style w:type="character" w:customStyle="1" w:styleId="WW8Num38z2">
    <w:name w:val="WW8Num38z2"/>
    <w:uiPriority w:val="99"/>
    <w:rsid w:val="00404E9D"/>
  </w:style>
  <w:style w:type="character" w:customStyle="1" w:styleId="WW8Num38z3">
    <w:name w:val="WW8Num38z3"/>
    <w:uiPriority w:val="99"/>
    <w:rsid w:val="00404E9D"/>
  </w:style>
  <w:style w:type="character" w:customStyle="1" w:styleId="WW8Num38z4">
    <w:name w:val="WW8Num38z4"/>
    <w:uiPriority w:val="99"/>
    <w:rsid w:val="00404E9D"/>
  </w:style>
  <w:style w:type="character" w:customStyle="1" w:styleId="WW8Num38z5">
    <w:name w:val="WW8Num38z5"/>
    <w:uiPriority w:val="99"/>
    <w:rsid w:val="00404E9D"/>
  </w:style>
  <w:style w:type="character" w:customStyle="1" w:styleId="WW8Num38z6">
    <w:name w:val="WW8Num38z6"/>
    <w:uiPriority w:val="99"/>
    <w:rsid w:val="00404E9D"/>
  </w:style>
  <w:style w:type="character" w:customStyle="1" w:styleId="WW8Num38z7">
    <w:name w:val="WW8Num38z7"/>
    <w:uiPriority w:val="99"/>
    <w:rsid w:val="00404E9D"/>
  </w:style>
  <w:style w:type="character" w:customStyle="1" w:styleId="WW8Num38z8">
    <w:name w:val="WW8Num38z8"/>
    <w:uiPriority w:val="99"/>
    <w:rsid w:val="00404E9D"/>
  </w:style>
  <w:style w:type="character" w:customStyle="1" w:styleId="WW8Num40z1">
    <w:name w:val="WW8Num40z1"/>
    <w:uiPriority w:val="99"/>
    <w:rsid w:val="00404E9D"/>
    <w:rPr>
      <w:rFonts w:ascii="Courier New" w:hAnsi="Courier New"/>
    </w:rPr>
  </w:style>
  <w:style w:type="character" w:customStyle="1" w:styleId="WW8Num40z2">
    <w:name w:val="WW8Num40z2"/>
    <w:uiPriority w:val="99"/>
    <w:rsid w:val="00404E9D"/>
    <w:rPr>
      <w:rFonts w:ascii="Wingdings" w:hAnsi="Wingdings"/>
    </w:rPr>
  </w:style>
  <w:style w:type="character" w:customStyle="1" w:styleId="WW8Num41z1">
    <w:name w:val="WW8Num41z1"/>
    <w:uiPriority w:val="99"/>
    <w:rsid w:val="00404E9D"/>
  </w:style>
  <w:style w:type="character" w:customStyle="1" w:styleId="WW8Num41z2">
    <w:name w:val="WW8Num41z2"/>
    <w:uiPriority w:val="99"/>
    <w:rsid w:val="00404E9D"/>
  </w:style>
  <w:style w:type="character" w:customStyle="1" w:styleId="WW8Num41z3">
    <w:name w:val="WW8Num41z3"/>
    <w:uiPriority w:val="99"/>
    <w:rsid w:val="00404E9D"/>
  </w:style>
  <w:style w:type="character" w:customStyle="1" w:styleId="WW8Num41z4">
    <w:name w:val="WW8Num41z4"/>
    <w:uiPriority w:val="99"/>
    <w:rsid w:val="00404E9D"/>
  </w:style>
  <w:style w:type="character" w:customStyle="1" w:styleId="WW8Num41z5">
    <w:name w:val="WW8Num41z5"/>
    <w:uiPriority w:val="99"/>
    <w:rsid w:val="00404E9D"/>
  </w:style>
  <w:style w:type="character" w:customStyle="1" w:styleId="WW8Num41z6">
    <w:name w:val="WW8Num41z6"/>
    <w:uiPriority w:val="99"/>
    <w:rsid w:val="00404E9D"/>
  </w:style>
  <w:style w:type="character" w:customStyle="1" w:styleId="WW8Num41z7">
    <w:name w:val="WW8Num41z7"/>
    <w:uiPriority w:val="99"/>
    <w:rsid w:val="00404E9D"/>
  </w:style>
  <w:style w:type="character" w:customStyle="1" w:styleId="WW8Num41z8">
    <w:name w:val="WW8Num41z8"/>
    <w:uiPriority w:val="99"/>
    <w:rsid w:val="00404E9D"/>
  </w:style>
  <w:style w:type="character" w:customStyle="1" w:styleId="WW8Num43z1">
    <w:name w:val="WW8Num43z1"/>
    <w:uiPriority w:val="99"/>
    <w:rsid w:val="00404E9D"/>
  </w:style>
  <w:style w:type="character" w:customStyle="1" w:styleId="WW8Num43z2">
    <w:name w:val="WW8Num43z2"/>
    <w:uiPriority w:val="99"/>
    <w:rsid w:val="00404E9D"/>
  </w:style>
  <w:style w:type="character" w:customStyle="1" w:styleId="WW8Num43z3">
    <w:name w:val="WW8Num43z3"/>
    <w:uiPriority w:val="99"/>
    <w:rsid w:val="00404E9D"/>
  </w:style>
  <w:style w:type="character" w:customStyle="1" w:styleId="WW8Num43z4">
    <w:name w:val="WW8Num43z4"/>
    <w:uiPriority w:val="99"/>
    <w:rsid w:val="00404E9D"/>
  </w:style>
  <w:style w:type="character" w:customStyle="1" w:styleId="WW8Num43z5">
    <w:name w:val="WW8Num43z5"/>
    <w:uiPriority w:val="99"/>
    <w:rsid w:val="00404E9D"/>
  </w:style>
  <w:style w:type="character" w:customStyle="1" w:styleId="WW8Num43z6">
    <w:name w:val="WW8Num43z6"/>
    <w:uiPriority w:val="99"/>
    <w:rsid w:val="00404E9D"/>
  </w:style>
  <w:style w:type="character" w:customStyle="1" w:styleId="WW8Num43z7">
    <w:name w:val="WW8Num43z7"/>
    <w:uiPriority w:val="99"/>
    <w:rsid w:val="00404E9D"/>
  </w:style>
  <w:style w:type="character" w:customStyle="1" w:styleId="WW8Num43z8">
    <w:name w:val="WW8Num43z8"/>
    <w:uiPriority w:val="99"/>
    <w:rsid w:val="00404E9D"/>
  </w:style>
  <w:style w:type="character" w:customStyle="1" w:styleId="WW8Num44z2">
    <w:name w:val="WW8Num44z2"/>
    <w:uiPriority w:val="99"/>
    <w:rsid w:val="00404E9D"/>
    <w:rPr>
      <w:rFonts w:ascii="Wingdings" w:hAnsi="Wingdings"/>
    </w:rPr>
  </w:style>
  <w:style w:type="character" w:customStyle="1" w:styleId="WW8Num46z2">
    <w:name w:val="WW8Num46z2"/>
    <w:uiPriority w:val="99"/>
    <w:rsid w:val="00404E9D"/>
    <w:rPr>
      <w:rFonts w:ascii="Wingdings" w:hAnsi="Wingdings"/>
    </w:rPr>
  </w:style>
  <w:style w:type="character" w:customStyle="1" w:styleId="WW8Num47z2">
    <w:name w:val="WW8Num47z2"/>
    <w:uiPriority w:val="99"/>
    <w:rsid w:val="00404E9D"/>
    <w:rPr>
      <w:rFonts w:ascii="Wingdings" w:hAnsi="Wingdings"/>
    </w:rPr>
  </w:style>
  <w:style w:type="character" w:customStyle="1" w:styleId="WW8NumSt31z0">
    <w:name w:val="WW8NumSt31z0"/>
    <w:uiPriority w:val="99"/>
    <w:rsid w:val="00404E9D"/>
    <w:rPr>
      <w:rFonts w:ascii="Times New Roman" w:hAnsi="Times New Roman"/>
      <w:sz w:val="20"/>
    </w:rPr>
  </w:style>
  <w:style w:type="character" w:customStyle="1" w:styleId="FootnoteCharacters">
    <w:name w:val="Footnote Characters"/>
    <w:uiPriority w:val="99"/>
    <w:rsid w:val="00404E9D"/>
    <w:rPr>
      <w:vertAlign w:val="superscript"/>
    </w:rPr>
  </w:style>
  <w:style w:type="character" w:customStyle="1" w:styleId="1fffffe">
    <w:name w:val="Знак примечания1"/>
    <w:uiPriority w:val="99"/>
    <w:rsid w:val="00404E9D"/>
    <w:rPr>
      <w:sz w:val="16"/>
    </w:rPr>
  </w:style>
  <w:style w:type="character" w:customStyle="1" w:styleId="EndnoteCharacters">
    <w:name w:val="Endnote Characters"/>
    <w:uiPriority w:val="99"/>
    <w:rsid w:val="00404E9D"/>
    <w:rPr>
      <w:vertAlign w:val="superscript"/>
    </w:rPr>
  </w:style>
  <w:style w:type="paragraph" w:customStyle="1" w:styleId="LO-Normal1">
    <w:name w:val="LO-Normal1"/>
    <w:uiPriority w:val="99"/>
    <w:qFormat/>
    <w:rsid w:val="00404E9D"/>
    <w:pPr>
      <w:suppressAutoHyphens/>
      <w:spacing w:after="0" w:line="48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2ffff4">
    <w:name w:val="Схема документа2"/>
    <w:basedOn w:val="a2"/>
    <w:uiPriority w:val="99"/>
    <w:qFormat/>
    <w:rsid w:val="00404E9D"/>
    <w:pPr>
      <w:widowControl/>
      <w:shd w:val="clear" w:color="auto" w:fill="000080"/>
      <w:suppressAutoHyphens/>
      <w:snapToGrid/>
      <w:spacing w:before="0" w:after="0"/>
    </w:pPr>
    <w:rPr>
      <w:rFonts w:ascii="Tahoma" w:eastAsia="Times New Roman" w:hAnsi="Tahoma" w:cs="Tahoma"/>
      <w:szCs w:val="24"/>
      <w:lang w:eastAsia="zh-CN"/>
    </w:rPr>
  </w:style>
  <w:style w:type="paragraph" w:customStyle="1" w:styleId="22f0">
    <w:name w:val="Список 22"/>
    <w:basedOn w:val="a2"/>
    <w:uiPriority w:val="99"/>
    <w:qFormat/>
    <w:rsid w:val="00404E9D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zh-CN"/>
    </w:rPr>
  </w:style>
  <w:style w:type="paragraph" w:customStyle="1" w:styleId="31d">
    <w:name w:val="Список 31"/>
    <w:basedOn w:val="a2"/>
    <w:uiPriority w:val="99"/>
    <w:qFormat/>
    <w:rsid w:val="00404E9D"/>
    <w:pPr>
      <w:widowControl/>
      <w:suppressAutoHyphens/>
      <w:snapToGrid/>
      <w:spacing w:before="0" w:after="0"/>
      <w:ind w:left="849" w:hanging="283"/>
    </w:pPr>
    <w:rPr>
      <w:rFonts w:eastAsia="Times New Roman"/>
      <w:szCs w:val="24"/>
      <w:lang w:eastAsia="zh-CN"/>
    </w:rPr>
  </w:style>
  <w:style w:type="paragraph" w:customStyle="1" w:styleId="1ffffff">
    <w:name w:val="Обычный отступ1"/>
    <w:basedOn w:val="a2"/>
    <w:uiPriority w:val="99"/>
    <w:qFormat/>
    <w:rsid w:val="00404E9D"/>
    <w:pPr>
      <w:widowControl/>
      <w:suppressAutoHyphens/>
      <w:snapToGrid/>
      <w:spacing w:before="0" w:after="0"/>
      <w:ind w:firstLine="720"/>
      <w:jc w:val="both"/>
    </w:pPr>
    <w:rPr>
      <w:rFonts w:eastAsia="Times New Roman"/>
      <w:sz w:val="28"/>
      <w:lang w:eastAsia="zh-CN"/>
    </w:rPr>
  </w:style>
  <w:style w:type="paragraph" w:customStyle="1" w:styleId="2">
    <w:name w:val="Нумерованный список2"/>
    <w:basedOn w:val="a2"/>
    <w:uiPriority w:val="99"/>
    <w:qFormat/>
    <w:rsid w:val="00404E9D"/>
    <w:pPr>
      <w:keepNext/>
      <w:widowControl/>
      <w:numPr>
        <w:numId w:val="9"/>
      </w:numPr>
      <w:suppressAutoHyphens/>
      <w:snapToGrid/>
      <w:spacing w:before="0" w:after="0"/>
      <w:jc w:val="both"/>
    </w:pPr>
    <w:rPr>
      <w:rFonts w:eastAsia="Times New Roman"/>
      <w:b/>
      <w:szCs w:val="24"/>
      <w:lang w:val="en-US" w:eastAsia="zh-CN"/>
    </w:rPr>
  </w:style>
  <w:style w:type="paragraph" w:customStyle="1" w:styleId="1ffffff0">
    <w:name w:val="Красная строка1"/>
    <w:basedOn w:val="aff1"/>
    <w:uiPriority w:val="99"/>
    <w:qFormat/>
    <w:rsid w:val="00404E9D"/>
    <w:pPr>
      <w:suppressAutoHyphens/>
      <w:spacing w:after="120" w:line="240" w:lineRule="auto"/>
      <w:ind w:firstLine="210"/>
    </w:pPr>
    <w:rPr>
      <w:szCs w:val="24"/>
      <w:lang w:eastAsia="zh-CN"/>
    </w:rPr>
  </w:style>
  <w:style w:type="paragraph" w:customStyle="1" w:styleId="21">
    <w:name w:val="Нумерованный список 21"/>
    <w:basedOn w:val="a2"/>
    <w:uiPriority w:val="99"/>
    <w:qFormat/>
    <w:rsid w:val="00404E9D"/>
    <w:pPr>
      <w:widowControl/>
      <w:numPr>
        <w:numId w:val="10"/>
      </w:numPr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42a">
    <w:name w:val="Список 42"/>
    <w:basedOn w:val="a2"/>
    <w:uiPriority w:val="99"/>
    <w:qFormat/>
    <w:rsid w:val="00404E9D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zh-CN"/>
    </w:rPr>
  </w:style>
  <w:style w:type="paragraph" w:customStyle="1" w:styleId="22f1">
    <w:name w:val="Маркированный список 22"/>
    <w:basedOn w:val="a2"/>
    <w:uiPriority w:val="99"/>
    <w:qFormat/>
    <w:rsid w:val="00404E9D"/>
    <w:pPr>
      <w:widowControl/>
      <w:tabs>
        <w:tab w:val="left" w:pos="720"/>
        <w:tab w:val="left" w:pos="851"/>
      </w:tabs>
      <w:suppressAutoHyphens/>
      <w:snapToGrid/>
      <w:spacing w:before="0" w:after="0"/>
      <w:ind w:left="851" w:hanging="363"/>
    </w:pPr>
    <w:rPr>
      <w:rFonts w:eastAsia="Times New Roman"/>
      <w:szCs w:val="24"/>
      <w:lang w:eastAsia="zh-CN"/>
    </w:rPr>
  </w:style>
  <w:style w:type="paragraph" w:customStyle="1" w:styleId="31e">
    <w:name w:val="Маркированный список 31"/>
    <w:basedOn w:val="a2"/>
    <w:uiPriority w:val="99"/>
    <w:qFormat/>
    <w:rsid w:val="00404E9D"/>
    <w:pPr>
      <w:widowControl/>
      <w:tabs>
        <w:tab w:val="left" w:pos="708"/>
      </w:tabs>
      <w:suppressAutoHyphens/>
      <w:snapToGrid/>
      <w:spacing w:before="0" w:after="0"/>
      <w:jc w:val="both"/>
    </w:pPr>
    <w:rPr>
      <w:rFonts w:eastAsia="Times New Roman"/>
      <w:bCs/>
      <w:iCs/>
      <w:sz w:val="28"/>
      <w:szCs w:val="28"/>
      <w:lang w:eastAsia="zh-CN"/>
    </w:rPr>
  </w:style>
  <w:style w:type="paragraph" w:customStyle="1" w:styleId="2ffff5">
    <w:name w:val="Текст примечания2"/>
    <w:basedOn w:val="a2"/>
    <w:uiPriority w:val="99"/>
    <w:qFormat/>
    <w:rsid w:val="00404E9D"/>
    <w:pPr>
      <w:widowControl/>
      <w:suppressAutoHyphens/>
      <w:snapToGrid/>
      <w:spacing w:before="0" w:after="0"/>
    </w:pPr>
    <w:rPr>
      <w:rFonts w:eastAsia="Times New Roman"/>
      <w:sz w:val="20"/>
      <w:lang w:eastAsia="zh-CN"/>
    </w:rPr>
  </w:style>
  <w:style w:type="paragraph" w:customStyle="1" w:styleId="2ffff6">
    <w:name w:val="Название объекта2"/>
    <w:basedOn w:val="a2"/>
    <w:next w:val="a2"/>
    <w:uiPriority w:val="99"/>
    <w:qFormat/>
    <w:rsid w:val="00404E9D"/>
    <w:pPr>
      <w:shd w:val="clear" w:color="auto" w:fill="FFFFFF"/>
      <w:suppressAutoHyphens/>
      <w:autoSpaceDE w:val="0"/>
      <w:snapToGrid/>
      <w:spacing w:before="0" w:after="0"/>
      <w:ind w:firstLine="284"/>
      <w:jc w:val="right"/>
    </w:pPr>
    <w:rPr>
      <w:rFonts w:eastAsia="Times New Roman"/>
      <w:i/>
      <w:iCs/>
      <w:color w:val="000000"/>
      <w:lang w:eastAsia="zh-CN"/>
    </w:rPr>
  </w:style>
  <w:style w:type="paragraph" w:customStyle="1" w:styleId="WW-Heading3">
    <w:name w:val="WW-Heading 3"/>
    <w:uiPriority w:val="99"/>
    <w:qFormat/>
    <w:rsid w:val="00404E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9">
    <w:name w:val="WW-Heading 9"/>
    <w:uiPriority w:val="99"/>
    <w:qFormat/>
    <w:rsid w:val="00404E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1">
    <w:name w:val="WW-Heading 1"/>
    <w:uiPriority w:val="99"/>
    <w:qFormat/>
    <w:rsid w:val="00404E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6">
    <w:name w:val="WW-Heading 6"/>
    <w:uiPriority w:val="99"/>
    <w:qFormat/>
    <w:rsid w:val="00404E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7">
    <w:name w:val="WW-Heading 7"/>
    <w:uiPriority w:val="99"/>
    <w:qFormat/>
    <w:rsid w:val="00404E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2">
    <w:name w:val="WW-Heading 2"/>
    <w:uiPriority w:val="99"/>
    <w:qFormat/>
    <w:rsid w:val="00404E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5">
    <w:name w:val="WW-Heading 5"/>
    <w:uiPriority w:val="99"/>
    <w:qFormat/>
    <w:rsid w:val="00404E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1ffffff1">
    <w:name w:val="Маркированный список1"/>
    <w:basedOn w:val="a2"/>
    <w:uiPriority w:val="99"/>
    <w:qFormat/>
    <w:rsid w:val="00404E9D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 w:val="20"/>
      <w:lang w:val="en-US" w:eastAsia="zh-CN"/>
    </w:rPr>
  </w:style>
  <w:style w:type="paragraph" w:customStyle="1" w:styleId="22f2">
    <w:name w:val="Красная строка 22"/>
    <w:basedOn w:val="aff8"/>
    <w:uiPriority w:val="99"/>
    <w:qFormat/>
    <w:rsid w:val="00404E9D"/>
    <w:pPr>
      <w:widowControl/>
      <w:suppressAutoHyphens/>
      <w:snapToGrid/>
      <w:spacing w:before="0"/>
      <w:ind w:firstLine="210"/>
    </w:pPr>
    <w:rPr>
      <w:rFonts w:cs="PragmaticaCTT"/>
      <w:szCs w:val="24"/>
      <w:lang w:eastAsia="zh-CN"/>
    </w:rPr>
  </w:style>
  <w:style w:type="paragraph" w:customStyle="1" w:styleId="WW-Heading">
    <w:name w:val="WW-Heading"/>
    <w:uiPriority w:val="99"/>
    <w:qFormat/>
    <w:rsid w:val="00404E9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lang w:eastAsia="zh-CN"/>
    </w:rPr>
  </w:style>
  <w:style w:type="paragraph" w:customStyle="1" w:styleId="LO-normal10">
    <w:name w:val="LO-normal1"/>
    <w:basedOn w:val="a2"/>
    <w:uiPriority w:val="99"/>
    <w:qFormat/>
    <w:rsid w:val="00404E9D"/>
    <w:pPr>
      <w:widowControl/>
      <w:suppressAutoHyphens/>
      <w:snapToGrid/>
      <w:spacing w:before="280" w:after="280"/>
    </w:pPr>
    <w:rPr>
      <w:rFonts w:eastAsia="Times New Roman"/>
      <w:szCs w:val="24"/>
      <w:lang w:eastAsia="zh-CN"/>
    </w:rPr>
  </w:style>
  <w:style w:type="paragraph" w:customStyle="1" w:styleId="1ffffff2">
    <w:name w:val="Текст макроса1"/>
    <w:uiPriority w:val="99"/>
    <w:qFormat/>
    <w:rsid w:val="00404E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51a">
    <w:name w:val="Нумерованный список 51"/>
    <w:basedOn w:val="a2"/>
    <w:uiPriority w:val="99"/>
    <w:qFormat/>
    <w:rsid w:val="00404E9D"/>
    <w:pPr>
      <w:widowControl/>
      <w:suppressAutoHyphens/>
      <w:snapToGrid/>
      <w:spacing w:before="0" w:after="0"/>
      <w:ind w:left="720" w:hanging="360"/>
    </w:pPr>
    <w:rPr>
      <w:rFonts w:eastAsia="Times New Roman"/>
      <w:szCs w:val="24"/>
      <w:lang w:eastAsia="zh-CN"/>
    </w:rPr>
  </w:style>
  <w:style w:type="paragraph" w:customStyle="1" w:styleId="WW-TextBody">
    <w:name w:val="WW-Text Body"/>
    <w:basedOn w:val="a2"/>
    <w:uiPriority w:val="99"/>
    <w:qFormat/>
    <w:rsid w:val="00404E9D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paragraph" w:customStyle="1" w:styleId="WW-Heading4">
    <w:name w:val="WW-Heading 4"/>
    <w:basedOn w:val="a2"/>
    <w:next w:val="a2"/>
    <w:uiPriority w:val="99"/>
    <w:qFormat/>
    <w:rsid w:val="00404E9D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</w:pPr>
    <w:rPr>
      <w:rFonts w:eastAsia="Times New Roman"/>
      <w:b/>
      <w:bCs/>
      <w:sz w:val="28"/>
      <w:szCs w:val="28"/>
      <w:lang w:eastAsia="zh-CN"/>
    </w:rPr>
  </w:style>
  <w:style w:type="paragraph" w:customStyle="1" w:styleId="WW-Heading8">
    <w:name w:val="WW-Heading 8"/>
    <w:basedOn w:val="a2"/>
    <w:next w:val="a2"/>
    <w:uiPriority w:val="99"/>
    <w:qFormat/>
    <w:rsid w:val="00404E9D"/>
    <w:pPr>
      <w:widowControl/>
      <w:tabs>
        <w:tab w:val="left" w:pos="1440"/>
      </w:tabs>
      <w:suppressAutoHyphens/>
      <w:snapToGrid/>
      <w:spacing w:before="240" w:after="60"/>
      <w:ind w:left="1440" w:hanging="1440"/>
    </w:pPr>
    <w:rPr>
      <w:rFonts w:eastAsia="Times New Roman"/>
      <w:i/>
      <w:iCs/>
      <w:szCs w:val="24"/>
      <w:lang w:eastAsia="zh-CN"/>
    </w:rPr>
  </w:style>
  <w:style w:type="paragraph" w:customStyle="1" w:styleId="21f6">
    <w:name w:val="Продолжение списка 21"/>
    <w:basedOn w:val="a2"/>
    <w:uiPriority w:val="99"/>
    <w:qFormat/>
    <w:rsid w:val="00404E9D"/>
    <w:pPr>
      <w:widowControl/>
      <w:suppressAutoHyphens/>
      <w:snapToGrid/>
      <w:spacing w:before="0" w:after="120"/>
      <w:ind w:left="566"/>
    </w:pPr>
    <w:rPr>
      <w:rFonts w:eastAsia="Times New Roman"/>
      <w:sz w:val="20"/>
      <w:lang w:eastAsia="zh-CN"/>
    </w:rPr>
  </w:style>
  <w:style w:type="paragraph" w:customStyle="1" w:styleId="31f">
    <w:name w:val="Нумерованный список 31"/>
    <w:basedOn w:val="a2"/>
    <w:uiPriority w:val="99"/>
    <w:qFormat/>
    <w:rsid w:val="00404E9D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zh-CN"/>
    </w:rPr>
  </w:style>
  <w:style w:type="paragraph" w:customStyle="1" w:styleId="TableContents">
    <w:name w:val="Table Contents"/>
    <w:basedOn w:val="a2"/>
    <w:qFormat/>
    <w:rsid w:val="00404E9D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ableHeading">
    <w:name w:val="Table Heading"/>
    <w:basedOn w:val="TableContents"/>
    <w:uiPriority w:val="99"/>
    <w:qFormat/>
    <w:rsid w:val="00404E9D"/>
    <w:pPr>
      <w:jc w:val="center"/>
    </w:pPr>
    <w:rPr>
      <w:b/>
      <w:bCs/>
    </w:rPr>
  </w:style>
  <w:style w:type="character" w:customStyle="1" w:styleId="InternetLink">
    <w:name w:val="Internet Link"/>
    <w:uiPriority w:val="99"/>
    <w:rsid w:val="00404E9D"/>
    <w:rPr>
      <w:color w:val="0000FF"/>
      <w:u w:val="single"/>
    </w:rPr>
  </w:style>
  <w:style w:type="character" w:customStyle="1" w:styleId="23e">
    <w:name w:val="Основной текст с отступом 2 Знак3"/>
    <w:uiPriority w:val="99"/>
    <w:qFormat/>
    <w:rsid w:val="00404E9D"/>
    <w:rPr>
      <w:rFonts w:ascii="Microsoft Sans Serif" w:hAnsi="Microsoft Sans Serif"/>
      <w:b/>
      <w:spacing w:val="10"/>
      <w:sz w:val="26"/>
    </w:rPr>
  </w:style>
  <w:style w:type="character" w:customStyle="1" w:styleId="34a">
    <w:name w:val="Основной текст с отступом 3 Знак4"/>
    <w:uiPriority w:val="99"/>
    <w:qFormat/>
    <w:locked/>
    <w:rsid w:val="00404E9D"/>
    <w:rPr>
      <w:rFonts w:ascii="Times New Roman" w:hAnsi="Times New Roman"/>
      <w:sz w:val="24"/>
      <w:lang w:val="en-US"/>
    </w:rPr>
  </w:style>
  <w:style w:type="character" w:customStyle="1" w:styleId="326">
    <w:name w:val="Основной текст 3 Знак2"/>
    <w:uiPriority w:val="99"/>
    <w:qFormat/>
    <w:locked/>
    <w:rsid w:val="00404E9D"/>
    <w:rPr>
      <w:rFonts w:ascii="Garamond" w:hAnsi="Garamond"/>
      <w:sz w:val="24"/>
      <w:shd w:val="clear" w:color="auto" w:fill="FFFFFF"/>
    </w:rPr>
  </w:style>
  <w:style w:type="character" w:customStyle="1" w:styleId="ListLabel7">
    <w:name w:val="ListLabel 7"/>
    <w:uiPriority w:val="99"/>
    <w:qFormat/>
    <w:rsid w:val="00404E9D"/>
  </w:style>
  <w:style w:type="character" w:customStyle="1" w:styleId="ListLabel8">
    <w:name w:val="ListLabel 8"/>
    <w:uiPriority w:val="99"/>
    <w:qFormat/>
    <w:rsid w:val="00404E9D"/>
  </w:style>
  <w:style w:type="character" w:customStyle="1" w:styleId="ListLabel9">
    <w:name w:val="ListLabel 9"/>
    <w:uiPriority w:val="99"/>
    <w:qFormat/>
    <w:rsid w:val="00404E9D"/>
  </w:style>
  <w:style w:type="character" w:customStyle="1" w:styleId="ListLabel10">
    <w:name w:val="ListLabel 10"/>
    <w:uiPriority w:val="99"/>
    <w:qFormat/>
    <w:rsid w:val="00404E9D"/>
  </w:style>
  <w:style w:type="character" w:customStyle="1" w:styleId="ListLabel11">
    <w:name w:val="ListLabel 11"/>
    <w:uiPriority w:val="99"/>
    <w:qFormat/>
    <w:rsid w:val="00404E9D"/>
  </w:style>
  <w:style w:type="character" w:customStyle="1" w:styleId="ListLabel12">
    <w:name w:val="ListLabel 12"/>
    <w:uiPriority w:val="99"/>
    <w:qFormat/>
    <w:rsid w:val="00404E9D"/>
  </w:style>
  <w:style w:type="character" w:customStyle="1" w:styleId="ListLabel13">
    <w:name w:val="ListLabel 13"/>
    <w:uiPriority w:val="99"/>
    <w:qFormat/>
    <w:rsid w:val="00404E9D"/>
  </w:style>
  <w:style w:type="character" w:customStyle="1" w:styleId="ListLabel14">
    <w:name w:val="ListLabel 14"/>
    <w:uiPriority w:val="99"/>
    <w:qFormat/>
    <w:rsid w:val="00404E9D"/>
  </w:style>
  <w:style w:type="character" w:customStyle="1" w:styleId="ListLabel15">
    <w:name w:val="ListLabel 15"/>
    <w:uiPriority w:val="99"/>
    <w:qFormat/>
    <w:rsid w:val="00404E9D"/>
  </w:style>
  <w:style w:type="character" w:customStyle="1" w:styleId="ListLabel16">
    <w:name w:val="ListLabel 16"/>
    <w:uiPriority w:val="99"/>
    <w:qFormat/>
    <w:rsid w:val="00404E9D"/>
  </w:style>
  <w:style w:type="character" w:customStyle="1" w:styleId="ListLabel17">
    <w:name w:val="ListLabel 17"/>
    <w:uiPriority w:val="99"/>
    <w:qFormat/>
    <w:rsid w:val="00404E9D"/>
  </w:style>
  <w:style w:type="character" w:customStyle="1" w:styleId="ListLabel18">
    <w:name w:val="ListLabel 18"/>
    <w:uiPriority w:val="99"/>
    <w:qFormat/>
    <w:rsid w:val="00404E9D"/>
  </w:style>
  <w:style w:type="character" w:customStyle="1" w:styleId="ListLabel19">
    <w:name w:val="ListLabel 19"/>
    <w:uiPriority w:val="99"/>
    <w:qFormat/>
    <w:rsid w:val="00404E9D"/>
  </w:style>
  <w:style w:type="character" w:customStyle="1" w:styleId="ListLabel20">
    <w:name w:val="ListLabel 20"/>
    <w:uiPriority w:val="99"/>
    <w:qFormat/>
    <w:rsid w:val="00404E9D"/>
  </w:style>
  <w:style w:type="character" w:customStyle="1" w:styleId="ListLabel21">
    <w:name w:val="ListLabel 21"/>
    <w:uiPriority w:val="99"/>
    <w:qFormat/>
    <w:rsid w:val="00404E9D"/>
  </w:style>
  <w:style w:type="character" w:customStyle="1" w:styleId="ListLabel22">
    <w:name w:val="ListLabel 22"/>
    <w:uiPriority w:val="99"/>
    <w:qFormat/>
    <w:rsid w:val="00404E9D"/>
  </w:style>
  <w:style w:type="character" w:customStyle="1" w:styleId="ListLabel23">
    <w:name w:val="ListLabel 23"/>
    <w:uiPriority w:val="99"/>
    <w:qFormat/>
    <w:rsid w:val="00404E9D"/>
  </w:style>
  <w:style w:type="character" w:customStyle="1" w:styleId="ListLabel24">
    <w:name w:val="ListLabel 24"/>
    <w:uiPriority w:val="99"/>
    <w:qFormat/>
    <w:rsid w:val="00404E9D"/>
  </w:style>
  <w:style w:type="character" w:customStyle="1" w:styleId="ListLabel25">
    <w:name w:val="ListLabel 25"/>
    <w:uiPriority w:val="99"/>
    <w:qFormat/>
    <w:rsid w:val="00404E9D"/>
  </w:style>
  <w:style w:type="character" w:customStyle="1" w:styleId="ListLabel26">
    <w:name w:val="ListLabel 26"/>
    <w:uiPriority w:val="99"/>
    <w:qFormat/>
    <w:rsid w:val="00404E9D"/>
  </w:style>
  <w:style w:type="character" w:customStyle="1" w:styleId="ListLabel27">
    <w:name w:val="ListLabel 27"/>
    <w:uiPriority w:val="99"/>
    <w:qFormat/>
    <w:rsid w:val="00404E9D"/>
  </w:style>
  <w:style w:type="character" w:customStyle="1" w:styleId="ListLabel28">
    <w:name w:val="ListLabel 28"/>
    <w:uiPriority w:val="99"/>
    <w:qFormat/>
    <w:rsid w:val="00404E9D"/>
  </w:style>
  <w:style w:type="character" w:customStyle="1" w:styleId="ListLabel29">
    <w:name w:val="ListLabel 29"/>
    <w:uiPriority w:val="99"/>
    <w:qFormat/>
    <w:rsid w:val="00404E9D"/>
  </w:style>
  <w:style w:type="character" w:customStyle="1" w:styleId="ListLabel30">
    <w:name w:val="ListLabel 30"/>
    <w:uiPriority w:val="99"/>
    <w:qFormat/>
    <w:rsid w:val="00404E9D"/>
  </w:style>
  <w:style w:type="character" w:customStyle="1" w:styleId="ListLabel31">
    <w:name w:val="ListLabel 31"/>
    <w:uiPriority w:val="99"/>
    <w:qFormat/>
    <w:rsid w:val="00404E9D"/>
  </w:style>
  <w:style w:type="character" w:customStyle="1" w:styleId="ListLabel32">
    <w:name w:val="ListLabel 32"/>
    <w:uiPriority w:val="99"/>
    <w:qFormat/>
    <w:rsid w:val="00404E9D"/>
  </w:style>
  <w:style w:type="character" w:customStyle="1" w:styleId="ListLabel33">
    <w:name w:val="ListLabel 33"/>
    <w:uiPriority w:val="99"/>
    <w:qFormat/>
    <w:rsid w:val="00404E9D"/>
  </w:style>
  <w:style w:type="character" w:customStyle="1" w:styleId="ListLabel34">
    <w:name w:val="ListLabel 34"/>
    <w:uiPriority w:val="99"/>
    <w:qFormat/>
    <w:rsid w:val="00404E9D"/>
    <w:rPr>
      <w:color w:val="00000A"/>
    </w:rPr>
  </w:style>
  <w:style w:type="character" w:customStyle="1" w:styleId="ListLabel35">
    <w:name w:val="ListLabel 35"/>
    <w:uiPriority w:val="99"/>
    <w:qFormat/>
    <w:rsid w:val="00404E9D"/>
  </w:style>
  <w:style w:type="character" w:customStyle="1" w:styleId="ListLabel36">
    <w:name w:val="ListLabel 36"/>
    <w:uiPriority w:val="99"/>
    <w:qFormat/>
    <w:rsid w:val="00404E9D"/>
  </w:style>
  <w:style w:type="character" w:customStyle="1" w:styleId="ListLabel37">
    <w:name w:val="ListLabel 37"/>
    <w:uiPriority w:val="99"/>
    <w:qFormat/>
    <w:rsid w:val="00404E9D"/>
  </w:style>
  <w:style w:type="character" w:customStyle="1" w:styleId="ListLabel38">
    <w:name w:val="ListLabel 38"/>
    <w:uiPriority w:val="99"/>
    <w:qFormat/>
    <w:rsid w:val="00404E9D"/>
  </w:style>
  <w:style w:type="character" w:customStyle="1" w:styleId="ListLabel39">
    <w:name w:val="ListLabel 39"/>
    <w:uiPriority w:val="99"/>
    <w:qFormat/>
    <w:rsid w:val="00404E9D"/>
  </w:style>
  <w:style w:type="character" w:customStyle="1" w:styleId="ListLabel40">
    <w:name w:val="ListLabel 40"/>
    <w:uiPriority w:val="99"/>
    <w:qFormat/>
    <w:rsid w:val="00404E9D"/>
  </w:style>
  <w:style w:type="character" w:customStyle="1" w:styleId="ListLabel41">
    <w:name w:val="ListLabel 41"/>
    <w:uiPriority w:val="99"/>
    <w:qFormat/>
    <w:rsid w:val="00404E9D"/>
  </w:style>
  <w:style w:type="character" w:customStyle="1" w:styleId="ListLabel42">
    <w:name w:val="ListLabel 42"/>
    <w:uiPriority w:val="99"/>
    <w:qFormat/>
    <w:rsid w:val="00404E9D"/>
  </w:style>
  <w:style w:type="character" w:customStyle="1" w:styleId="ListLabel43">
    <w:name w:val="ListLabel 43"/>
    <w:uiPriority w:val="99"/>
    <w:qFormat/>
    <w:rsid w:val="00404E9D"/>
  </w:style>
  <w:style w:type="character" w:customStyle="1" w:styleId="ListLabel44">
    <w:name w:val="ListLabel 44"/>
    <w:uiPriority w:val="99"/>
    <w:qFormat/>
    <w:rsid w:val="00404E9D"/>
  </w:style>
  <w:style w:type="character" w:customStyle="1" w:styleId="ListLabel45">
    <w:name w:val="ListLabel 45"/>
    <w:uiPriority w:val="99"/>
    <w:qFormat/>
    <w:rsid w:val="00404E9D"/>
  </w:style>
  <w:style w:type="character" w:customStyle="1" w:styleId="ListLabel46">
    <w:name w:val="ListLabel 46"/>
    <w:uiPriority w:val="99"/>
    <w:qFormat/>
    <w:rsid w:val="00404E9D"/>
  </w:style>
  <w:style w:type="character" w:customStyle="1" w:styleId="ListLabel47">
    <w:name w:val="ListLabel 47"/>
    <w:uiPriority w:val="99"/>
    <w:qFormat/>
    <w:rsid w:val="00404E9D"/>
  </w:style>
  <w:style w:type="character" w:customStyle="1" w:styleId="ListLabel48">
    <w:name w:val="ListLabel 48"/>
    <w:uiPriority w:val="99"/>
    <w:qFormat/>
    <w:rsid w:val="00404E9D"/>
  </w:style>
  <w:style w:type="character" w:customStyle="1" w:styleId="ListLabel49">
    <w:name w:val="ListLabel 49"/>
    <w:uiPriority w:val="99"/>
    <w:qFormat/>
    <w:rsid w:val="00404E9D"/>
  </w:style>
  <w:style w:type="character" w:customStyle="1" w:styleId="ListLabel50">
    <w:name w:val="ListLabel 50"/>
    <w:uiPriority w:val="99"/>
    <w:qFormat/>
    <w:rsid w:val="00404E9D"/>
  </w:style>
  <w:style w:type="character" w:customStyle="1" w:styleId="ListLabel51">
    <w:name w:val="ListLabel 51"/>
    <w:uiPriority w:val="99"/>
    <w:qFormat/>
    <w:rsid w:val="00404E9D"/>
  </w:style>
  <w:style w:type="character" w:customStyle="1" w:styleId="ListLabel52">
    <w:name w:val="ListLabel 52"/>
    <w:uiPriority w:val="99"/>
    <w:qFormat/>
    <w:rsid w:val="00404E9D"/>
  </w:style>
  <w:style w:type="character" w:customStyle="1" w:styleId="ListLabel53">
    <w:name w:val="ListLabel 53"/>
    <w:uiPriority w:val="99"/>
    <w:qFormat/>
    <w:rsid w:val="00404E9D"/>
    <w:rPr>
      <w:color w:val="00000A"/>
      <w:position w:val="0"/>
      <w:sz w:val="24"/>
      <w:u w:val="none"/>
      <w:vertAlign w:val="baseline"/>
    </w:rPr>
  </w:style>
  <w:style w:type="character" w:customStyle="1" w:styleId="ListLabel54">
    <w:name w:val="ListLabel 54"/>
    <w:uiPriority w:val="99"/>
    <w:qFormat/>
    <w:rsid w:val="00404E9D"/>
    <w:rPr>
      <w:position w:val="0"/>
      <w:sz w:val="20"/>
      <w:u w:val="none"/>
      <w:vertAlign w:val="baseline"/>
    </w:rPr>
  </w:style>
  <w:style w:type="character" w:customStyle="1" w:styleId="ListLabel55">
    <w:name w:val="ListLabel 55"/>
    <w:uiPriority w:val="99"/>
    <w:qFormat/>
    <w:rsid w:val="00404E9D"/>
    <w:rPr>
      <w:position w:val="0"/>
      <w:sz w:val="20"/>
      <w:u w:val="none"/>
      <w:vertAlign w:val="baseline"/>
    </w:rPr>
  </w:style>
  <w:style w:type="character" w:customStyle="1" w:styleId="ListLabel56">
    <w:name w:val="ListLabel 56"/>
    <w:uiPriority w:val="99"/>
    <w:qFormat/>
    <w:rsid w:val="00404E9D"/>
  </w:style>
  <w:style w:type="character" w:customStyle="1" w:styleId="ListLabel57">
    <w:name w:val="ListLabel 57"/>
    <w:uiPriority w:val="99"/>
    <w:qFormat/>
    <w:rsid w:val="00404E9D"/>
  </w:style>
  <w:style w:type="character" w:customStyle="1" w:styleId="ListLabel58">
    <w:name w:val="ListLabel 58"/>
    <w:uiPriority w:val="99"/>
    <w:qFormat/>
    <w:rsid w:val="00404E9D"/>
  </w:style>
  <w:style w:type="character" w:customStyle="1" w:styleId="ListLabel59">
    <w:name w:val="ListLabel 59"/>
    <w:uiPriority w:val="99"/>
    <w:qFormat/>
    <w:rsid w:val="00404E9D"/>
  </w:style>
  <w:style w:type="character" w:customStyle="1" w:styleId="ListLabel60">
    <w:name w:val="ListLabel 60"/>
    <w:uiPriority w:val="99"/>
    <w:qFormat/>
    <w:rsid w:val="00404E9D"/>
  </w:style>
  <w:style w:type="character" w:customStyle="1" w:styleId="ListLabel61">
    <w:name w:val="ListLabel 61"/>
    <w:uiPriority w:val="99"/>
    <w:qFormat/>
    <w:rsid w:val="00404E9D"/>
  </w:style>
  <w:style w:type="character" w:customStyle="1" w:styleId="ListLabel62">
    <w:name w:val="ListLabel 62"/>
    <w:uiPriority w:val="99"/>
    <w:qFormat/>
    <w:rsid w:val="00404E9D"/>
  </w:style>
  <w:style w:type="character" w:customStyle="1" w:styleId="ListLabel63">
    <w:name w:val="ListLabel 63"/>
    <w:uiPriority w:val="99"/>
    <w:qFormat/>
    <w:rsid w:val="00404E9D"/>
    <w:rPr>
      <w:sz w:val="24"/>
    </w:rPr>
  </w:style>
  <w:style w:type="character" w:customStyle="1" w:styleId="ListLabel64">
    <w:name w:val="ListLabel 64"/>
    <w:uiPriority w:val="99"/>
    <w:qFormat/>
    <w:rsid w:val="00404E9D"/>
  </w:style>
  <w:style w:type="character" w:customStyle="1" w:styleId="ListLabel65">
    <w:name w:val="ListLabel 65"/>
    <w:uiPriority w:val="99"/>
    <w:qFormat/>
    <w:rsid w:val="00404E9D"/>
  </w:style>
  <w:style w:type="character" w:customStyle="1" w:styleId="ListLabel66">
    <w:name w:val="ListLabel 66"/>
    <w:uiPriority w:val="99"/>
    <w:qFormat/>
    <w:rsid w:val="00404E9D"/>
  </w:style>
  <w:style w:type="character" w:customStyle="1" w:styleId="ListLabel67">
    <w:name w:val="ListLabel 67"/>
    <w:uiPriority w:val="99"/>
    <w:qFormat/>
    <w:rsid w:val="00404E9D"/>
  </w:style>
  <w:style w:type="character" w:customStyle="1" w:styleId="ListLabel68">
    <w:name w:val="ListLabel 68"/>
    <w:uiPriority w:val="99"/>
    <w:qFormat/>
    <w:rsid w:val="00404E9D"/>
  </w:style>
  <w:style w:type="character" w:customStyle="1" w:styleId="ListLabel69">
    <w:name w:val="ListLabel 69"/>
    <w:uiPriority w:val="99"/>
    <w:qFormat/>
    <w:rsid w:val="00404E9D"/>
  </w:style>
  <w:style w:type="character" w:customStyle="1" w:styleId="ListLabel70">
    <w:name w:val="ListLabel 70"/>
    <w:uiPriority w:val="99"/>
    <w:qFormat/>
    <w:rsid w:val="00404E9D"/>
  </w:style>
  <w:style w:type="character" w:customStyle="1" w:styleId="ListLabel71">
    <w:name w:val="ListLabel 71"/>
    <w:uiPriority w:val="99"/>
    <w:qFormat/>
    <w:rsid w:val="00404E9D"/>
  </w:style>
  <w:style w:type="character" w:customStyle="1" w:styleId="ListLabel72">
    <w:name w:val="ListLabel 72"/>
    <w:uiPriority w:val="99"/>
    <w:qFormat/>
    <w:rsid w:val="00404E9D"/>
  </w:style>
  <w:style w:type="character" w:customStyle="1" w:styleId="ListLabel73">
    <w:name w:val="ListLabel 73"/>
    <w:uiPriority w:val="99"/>
    <w:qFormat/>
    <w:rsid w:val="00404E9D"/>
  </w:style>
  <w:style w:type="character" w:customStyle="1" w:styleId="ListLabel74">
    <w:name w:val="ListLabel 74"/>
    <w:uiPriority w:val="99"/>
    <w:qFormat/>
    <w:rsid w:val="00404E9D"/>
  </w:style>
  <w:style w:type="character" w:customStyle="1" w:styleId="ListLabel75">
    <w:name w:val="ListLabel 75"/>
    <w:uiPriority w:val="99"/>
    <w:qFormat/>
    <w:rsid w:val="00404E9D"/>
  </w:style>
  <w:style w:type="character" w:customStyle="1" w:styleId="ListLabel76">
    <w:name w:val="ListLabel 76"/>
    <w:uiPriority w:val="99"/>
    <w:qFormat/>
    <w:rsid w:val="00404E9D"/>
  </w:style>
  <w:style w:type="character" w:customStyle="1" w:styleId="ListLabel77">
    <w:name w:val="ListLabel 77"/>
    <w:uiPriority w:val="99"/>
    <w:qFormat/>
    <w:rsid w:val="00404E9D"/>
  </w:style>
  <w:style w:type="character" w:customStyle="1" w:styleId="ListLabel78">
    <w:name w:val="ListLabel 78"/>
    <w:uiPriority w:val="99"/>
    <w:qFormat/>
    <w:rsid w:val="00404E9D"/>
    <w:rPr>
      <w:sz w:val="24"/>
    </w:rPr>
  </w:style>
  <w:style w:type="character" w:customStyle="1" w:styleId="ListLabel79">
    <w:name w:val="ListLabel 79"/>
    <w:uiPriority w:val="99"/>
    <w:qFormat/>
    <w:rsid w:val="00404E9D"/>
  </w:style>
  <w:style w:type="character" w:customStyle="1" w:styleId="ListLabel80">
    <w:name w:val="ListLabel 80"/>
    <w:uiPriority w:val="99"/>
    <w:qFormat/>
    <w:rsid w:val="00404E9D"/>
  </w:style>
  <w:style w:type="character" w:customStyle="1" w:styleId="ListLabel81">
    <w:name w:val="ListLabel 81"/>
    <w:uiPriority w:val="99"/>
    <w:qFormat/>
    <w:rsid w:val="00404E9D"/>
  </w:style>
  <w:style w:type="character" w:customStyle="1" w:styleId="ListLabel82">
    <w:name w:val="ListLabel 82"/>
    <w:uiPriority w:val="99"/>
    <w:qFormat/>
    <w:rsid w:val="00404E9D"/>
  </w:style>
  <w:style w:type="character" w:customStyle="1" w:styleId="ListLabel83">
    <w:name w:val="ListLabel 83"/>
    <w:uiPriority w:val="99"/>
    <w:qFormat/>
    <w:rsid w:val="00404E9D"/>
  </w:style>
  <w:style w:type="character" w:customStyle="1" w:styleId="ListLabel84">
    <w:name w:val="ListLabel 84"/>
    <w:uiPriority w:val="99"/>
    <w:qFormat/>
    <w:rsid w:val="00404E9D"/>
  </w:style>
  <w:style w:type="character" w:customStyle="1" w:styleId="ListLabel85">
    <w:name w:val="ListLabel 85"/>
    <w:uiPriority w:val="99"/>
    <w:qFormat/>
    <w:rsid w:val="00404E9D"/>
  </w:style>
  <w:style w:type="character" w:customStyle="1" w:styleId="ListLabel86">
    <w:name w:val="ListLabel 86"/>
    <w:uiPriority w:val="99"/>
    <w:qFormat/>
    <w:rsid w:val="00404E9D"/>
  </w:style>
  <w:style w:type="character" w:customStyle="1" w:styleId="ListLabel87">
    <w:name w:val="ListLabel 87"/>
    <w:uiPriority w:val="99"/>
    <w:qFormat/>
    <w:rsid w:val="00404E9D"/>
  </w:style>
  <w:style w:type="character" w:customStyle="1" w:styleId="ListLabel88">
    <w:name w:val="ListLabel 88"/>
    <w:uiPriority w:val="99"/>
    <w:qFormat/>
    <w:rsid w:val="00404E9D"/>
  </w:style>
  <w:style w:type="character" w:customStyle="1" w:styleId="ListLabel89">
    <w:name w:val="ListLabel 89"/>
    <w:uiPriority w:val="99"/>
    <w:qFormat/>
    <w:rsid w:val="00404E9D"/>
  </w:style>
  <w:style w:type="character" w:customStyle="1" w:styleId="ListLabel90">
    <w:name w:val="ListLabel 90"/>
    <w:uiPriority w:val="99"/>
    <w:qFormat/>
    <w:rsid w:val="00404E9D"/>
  </w:style>
  <w:style w:type="character" w:customStyle="1" w:styleId="ListLabel91">
    <w:name w:val="ListLabel 91"/>
    <w:uiPriority w:val="99"/>
    <w:qFormat/>
    <w:rsid w:val="00404E9D"/>
  </w:style>
  <w:style w:type="character" w:customStyle="1" w:styleId="ListLabel92">
    <w:name w:val="ListLabel 92"/>
    <w:uiPriority w:val="99"/>
    <w:qFormat/>
    <w:rsid w:val="00404E9D"/>
  </w:style>
  <w:style w:type="character" w:customStyle="1" w:styleId="ListLabel93">
    <w:name w:val="ListLabel 93"/>
    <w:uiPriority w:val="99"/>
    <w:qFormat/>
    <w:rsid w:val="00404E9D"/>
  </w:style>
  <w:style w:type="character" w:customStyle="1" w:styleId="ListLabel94">
    <w:name w:val="ListLabel 94"/>
    <w:uiPriority w:val="99"/>
    <w:qFormat/>
    <w:rsid w:val="00404E9D"/>
  </w:style>
  <w:style w:type="character" w:customStyle="1" w:styleId="ListLabel95">
    <w:name w:val="ListLabel 95"/>
    <w:uiPriority w:val="99"/>
    <w:qFormat/>
    <w:rsid w:val="00404E9D"/>
  </w:style>
  <w:style w:type="character" w:customStyle="1" w:styleId="ListLabel96">
    <w:name w:val="ListLabel 96"/>
    <w:uiPriority w:val="99"/>
    <w:qFormat/>
    <w:rsid w:val="00404E9D"/>
    <w:rPr>
      <w:sz w:val="24"/>
    </w:rPr>
  </w:style>
  <w:style w:type="character" w:customStyle="1" w:styleId="ListLabel97">
    <w:name w:val="ListLabel 97"/>
    <w:uiPriority w:val="99"/>
    <w:qFormat/>
    <w:rsid w:val="00404E9D"/>
  </w:style>
  <w:style w:type="character" w:customStyle="1" w:styleId="ListLabel98">
    <w:name w:val="ListLabel 98"/>
    <w:uiPriority w:val="99"/>
    <w:qFormat/>
    <w:rsid w:val="00404E9D"/>
  </w:style>
  <w:style w:type="character" w:customStyle="1" w:styleId="ListLabel99">
    <w:name w:val="ListLabel 99"/>
    <w:uiPriority w:val="99"/>
    <w:qFormat/>
    <w:rsid w:val="00404E9D"/>
  </w:style>
  <w:style w:type="character" w:customStyle="1" w:styleId="ListLabel100">
    <w:name w:val="ListLabel 100"/>
    <w:uiPriority w:val="99"/>
    <w:qFormat/>
    <w:rsid w:val="00404E9D"/>
  </w:style>
  <w:style w:type="character" w:customStyle="1" w:styleId="ListLabel101">
    <w:name w:val="ListLabel 101"/>
    <w:uiPriority w:val="99"/>
    <w:qFormat/>
    <w:rsid w:val="00404E9D"/>
  </w:style>
  <w:style w:type="character" w:customStyle="1" w:styleId="ListLabel102">
    <w:name w:val="ListLabel 102"/>
    <w:uiPriority w:val="99"/>
    <w:qFormat/>
    <w:rsid w:val="00404E9D"/>
  </w:style>
  <w:style w:type="character" w:customStyle="1" w:styleId="ListLabel103">
    <w:name w:val="ListLabel 103"/>
    <w:uiPriority w:val="99"/>
    <w:qFormat/>
    <w:rsid w:val="00404E9D"/>
  </w:style>
  <w:style w:type="character" w:customStyle="1" w:styleId="ListLabel104">
    <w:name w:val="ListLabel 104"/>
    <w:uiPriority w:val="99"/>
    <w:qFormat/>
    <w:rsid w:val="00404E9D"/>
  </w:style>
  <w:style w:type="character" w:customStyle="1" w:styleId="ListLabel105">
    <w:name w:val="ListLabel 105"/>
    <w:uiPriority w:val="99"/>
    <w:qFormat/>
    <w:rsid w:val="00404E9D"/>
  </w:style>
  <w:style w:type="character" w:customStyle="1" w:styleId="ListLabel106">
    <w:name w:val="ListLabel 106"/>
    <w:uiPriority w:val="99"/>
    <w:qFormat/>
    <w:rsid w:val="00404E9D"/>
  </w:style>
  <w:style w:type="character" w:customStyle="1" w:styleId="ListLabel107">
    <w:name w:val="ListLabel 107"/>
    <w:uiPriority w:val="99"/>
    <w:qFormat/>
    <w:rsid w:val="00404E9D"/>
  </w:style>
  <w:style w:type="character" w:customStyle="1" w:styleId="ListLabel108">
    <w:name w:val="ListLabel 108"/>
    <w:uiPriority w:val="99"/>
    <w:qFormat/>
    <w:rsid w:val="00404E9D"/>
  </w:style>
  <w:style w:type="character" w:customStyle="1" w:styleId="ListLabel109">
    <w:name w:val="ListLabel 109"/>
    <w:uiPriority w:val="99"/>
    <w:qFormat/>
    <w:rsid w:val="00404E9D"/>
  </w:style>
  <w:style w:type="character" w:customStyle="1" w:styleId="ListLabel110">
    <w:name w:val="ListLabel 110"/>
    <w:uiPriority w:val="99"/>
    <w:qFormat/>
    <w:rsid w:val="00404E9D"/>
  </w:style>
  <w:style w:type="character" w:customStyle="1" w:styleId="ListLabel111">
    <w:name w:val="ListLabel 111"/>
    <w:uiPriority w:val="99"/>
    <w:qFormat/>
    <w:rsid w:val="00404E9D"/>
  </w:style>
  <w:style w:type="character" w:customStyle="1" w:styleId="ListLabel112">
    <w:name w:val="ListLabel 112"/>
    <w:uiPriority w:val="99"/>
    <w:qFormat/>
    <w:rsid w:val="00404E9D"/>
  </w:style>
  <w:style w:type="character" w:customStyle="1" w:styleId="ListLabel113">
    <w:name w:val="ListLabel 113"/>
    <w:uiPriority w:val="99"/>
    <w:qFormat/>
    <w:rsid w:val="00404E9D"/>
  </w:style>
  <w:style w:type="character" w:customStyle="1" w:styleId="ListLabel114">
    <w:name w:val="ListLabel 114"/>
    <w:uiPriority w:val="99"/>
    <w:qFormat/>
    <w:rsid w:val="00404E9D"/>
    <w:rPr>
      <w:sz w:val="24"/>
    </w:rPr>
  </w:style>
  <w:style w:type="character" w:customStyle="1" w:styleId="ListLabel115">
    <w:name w:val="ListLabel 115"/>
    <w:uiPriority w:val="99"/>
    <w:qFormat/>
    <w:rsid w:val="00404E9D"/>
  </w:style>
  <w:style w:type="character" w:customStyle="1" w:styleId="ListLabel116">
    <w:name w:val="ListLabel 116"/>
    <w:uiPriority w:val="99"/>
    <w:qFormat/>
    <w:rsid w:val="00404E9D"/>
  </w:style>
  <w:style w:type="character" w:customStyle="1" w:styleId="ListLabel117">
    <w:name w:val="ListLabel 117"/>
    <w:uiPriority w:val="99"/>
    <w:qFormat/>
    <w:rsid w:val="00404E9D"/>
  </w:style>
  <w:style w:type="character" w:customStyle="1" w:styleId="ListLabel118">
    <w:name w:val="ListLabel 118"/>
    <w:uiPriority w:val="99"/>
    <w:qFormat/>
    <w:rsid w:val="00404E9D"/>
  </w:style>
  <w:style w:type="character" w:customStyle="1" w:styleId="ListLabel119">
    <w:name w:val="ListLabel 119"/>
    <w:uiPriority w:val="99"/>
    <w:qFormat/>
    <w:rsid w:val="00404E9D"/>
  </w:style>
  <w:style w:type="character" w:customStyle="1" w:styleId="ListLabel120">
    <w:name w:val="ListLabel 120"/>
    <w:uiPriority w:val="99"/>
    <w:qFormat/>
    <w:rsid w:val="00404E9D"/>
  </w:style>
  <w:style w:type="character" w:customStyle="1" w:styleId="ListLabel121">
    <w:name w:val="ListLabel 121"/>
    <w:uiPriority w:val="99"/>
    <w:qFormat/>
    <w:rsid w:val="00404E9D"/>
  </w:style>
  <w:style w:type="character" w:customStyle="1" w:styleId="ListLabel122">
    <w:name w:val="ListLabel 122"/>
    <w:uiPriority w:val="99"/>
    <w:qFormat/>
    <w:rsid w:val="00404E9D"/>
  </w:style>
  <w:style w:type="character" w:customStyle="1" w:styleId="ListLabel123">
    <w:name w:val="ListLabel 123"/>
    <w:uiPriority w:val="99"/>
    <w:qFormat/>
    <w:rsid w:val="00404E9D"/>
  </w:style>
  <w:style w:type="character" w:customStyle="1" w:styleId="ListLabel124">
    <w:name w:val="ListLabel 124"/>
    <w:uiPriority w:val="99"/>
    <w:qFormat/>
    <w:rsid w:val="00404E9D"/>
  </w:style>
  <w:style w:type="character" w:customStyle="1" w:styleId="ListLabel125">
    <w:name w:val="ListLabel 125"/>
    <w:uiPriority w:val="99"/>
    <w:qFormat/>
    <w:rsid w:val="00404E9D"/>
  </w:style>
  <w:style w:type="character" w:customStyle="1" w:styleId="ListLabel126">
    <w:name w:val="ListLabel 126"/>
    <w:uiPriority w:val="99"/>
    <w:qFormat/>
    <w:rsid w:val="00404E9D"/>
  </w:style>
  <w:style w:type="character" w:customStyle="1" w:styleId="ListLabel127">
    <w:name w:val="ListLabel 127"/>
    <w:uiPriority w:val="99"/>
    <w:qFormat/>
    <w:rsid w:val="00404E9D"/>
  </w:style>
  <w:style w:type="character" w:customStyle="1" w:styleId="ListLabel128">
    <w:name w:val="ListLabel 128"/>
    <w:uiPriority w:val="99"/>
    <w:qFormat/>
    <w:rsid w:val="00404E9D"/>
  </w:style>
  <w:style w:type="character" w:customStyle="1" w:styleId="ListLabel129">
    <w:name w:val="ListLabel 129"/>
    <w:uiPriority w:val="99"/>
    <w:qFormat/>
    <w:rsid w:val="00404E9D"/>
  </w:style>
  <w:style w:type="character" w:customStyle="1" w:styleId="ListLabel130">
    <w:name w:val="ListLabel 130"/>
    <w:uiPriority w:val="99"/>
    <w:qFormat/>
    <w:rsid w:val="00404E9D"/>
  </w:style>
  <w:style w:type="character" w:customStyle="1" w:styleId="ListLabel131">
    <w:name w:val="ListLabel 131"/>
    <w:uiPriority w:val="99"/>
    <w:qFormat/>
    <w:rsid w:val="00404E9D"/>
  </w:style>
  <w:style w:type="character" w:customStyle="1" w:styleId="ListLabel132">
    <w:name w:val="ListLabel 132"/>
    <w:uiPriority w:val="99"/>
    <w:qFormat/>
    <w:rsid w:val="00404E9D"/>
  </w:style>
  <w:style w:type="character" w:customStyle="1" w:styleId="ListLabel133">
    <w:name w:val="ListLabel 133"/>
    <w:uiPriority w:val="99"/>
    <w:qFormat/>
    <w:rsid w:val="00404E9D"/>
  </w:style>
  <w:style w:type="character" w:customStyle="1" w:styleId="ListLabel134">
    <w:name w:val="ListLabel 134"/>
    <w:uiPriority w:val="99"/>
    <w:qFormat/>
    <w:rsid w:val="00404E9D"/>
  </w:style>
  <w:style w:type="character" w:customStyle="1" w:styleId="ListLabel135">
    <w:name w:val="ListLabel 135"/>
    <w:uiPriority w:val="99"/>
    <w:qFormat/>
    <w:rsid w:val="00404E9D"/>
  </w:style>
  <w:style w:type="character" w:customStyle="1" w:styleId="ListLabel136">
    <w:name w:val="ListLabel 136"/>
    <w:uiPriority w:val="99"/>
    <w:qFormat/>
    <w:rsid w:val="00404E9D"/>
  </w:style>
  <w:style w:type="character" w:customStyle="1" w:styleId="ListLabel137">
    <w:name w:val="ListLabel 137"/>
    <w:uiPriority w:val="99"/>
    <w:qFormat/>
    <w:rsid w:val="00404E9D"/>
  </w:style>
  <w:style w:type="character" w:customStyle="1" w:styleId="ListLabel138">
    <w:name w:val="ListLabel 138"/>
    <w:uiPriority w:val="99"/>
    <w:qFormat/>
    <w:rsid w:val="00404E9D"/>
  </w:style>
  <w:style w:type="character" w:customStyle="1" w:styleId="ListLabel139">
    <w:name w:val="ListLabel 139"/>
    <w:uiPriority w:val="99"/>
    <w:qFormat/>
    <w:rsid w:val="00404E9D"/>
  </w:style>
  <w:style w:type="character" w:customStyle="1" w:styleId="ListLabel140">
    <w:name w:val="ListLabel 140"/>
    <w:uiPriority w:val="99"/>
    <w:qFormat/>
    <w:rsid w:val="00404E9D"/>
  </w:style>
  <w:style w:type="character" w:customStyle="1" w:styleId="ListLabel141">
    <w:name w:val="ListLabel 141"/>
    <w:uiPriority w:val="99"/>
    <w:qFormat/>
    <w:rsid w:val="00404E9D"/>
  </w:style>
  <w:style w:type="character" w:customStyle="1" w:styleId="ListLabel142">
    <w:name w:val="ListLabel 142"/>
    <w:uiPriority w:val="99"/>
    <w:qFormat/>
    <w:rsid w:val="00404E9D"/>
  </w:style>
  <w:style w:type="character" w:customStyle="1" w:styleId="ListLabel143">
    <w:name w:val="ListLabel 143"/>
    <w:uiPriority w:val="99"/>
    <w:qFormat/>
    <w:rsid w:val="00404E9D"/>
  </w:style>
  <w:style w:type="character" w:customStyle="1" w:styleId="ListLabel144">
    <w:name w:val="ListLabel 144"/>
    <w:uiPriority w:val="99"/>
    <w:qFormat/>
    <w:rsid w:val="00404E9D"/>
  </w:style>
  <w:style w:type="character" w:customStyle="1" w:styleId="ListLabel145">
    <w:name w:val="ListLabel 145"/>
    <w:uiPriority w:val="99"/>
    <w:qFormat/>
    <w:rsid w:val="00404E9D"/>
  </w:style>
  <w:style w:type="character" w:customStyle="1" w:styleId="ListLabel146">
    <w:name w:val="ListLabel 146"/>
    <w:uiPriority w:val="99"/>
    <w:qFormat/>
    <w:rsid w:val="00404E9D"/>
  </w:style>
  <w:style w:type="character" w:customStyle="1" w:styleId="ListLabel147">
    <w:name w:val="ListLabel 147"/>
    <w:uiPriority w:val="99"/>
    <w:qFormat/>
    <w:rsid w:val="00404E9D"/>
  </w:style>
  <w:style w:type="character" w:customStyle="1" w:styleId="ListLabel148">
    <w:name w:val="ListLabel 148"/>
    <w:uiPriority w:val="99"/>
    <w:qFormat/>
    <w:rsid w:val="00404E9D"/>
  </w:style>
  <w:style w:type="character" w:customStyle="1" w:styleId="ListLabel149">
    <w:name w:val="ListLabel 149"/>
    <w:uiPriority w:val="99"/>
    <w:qFormat/>
    <w:rsid w:val="00404E9D"/>
  </w:style>
  <w:style w:type="character" w:customStyle="1" w:styleId="ListLabel150">
    <w:name w:val="ListLabel 150"/>
    <w:uiPriority w:val="99"/>
    <w:qFormat/>
    <w:rsid w:val="00404E9D"/>
    <w:rPr>
      <w:sz w:val="24"/>
    </w:rPr>
  </w:style>
  <w:style w:type="character" w:customStyle="1" w:styleId="ListLabel151">
    <w:name w:val="ListLabel 151"/>
    <w:uiPriority w:val="99"/>
    <w:qFormat/>
    <w:rsid w:val="00404E9D"/>
  </w:style>
  <w:style w:type="character" w:customStyle="1" w:styleId="ListLabel152">
    <w:name w:val="ListLabel 152"/>
    <w:uiPriority w:val="99"/>
    <w:qFormat/>
    <w:rsid w:val="00404E9D"/>
  </w:style>
  <w:style w:type="character" w:customStyle="1" w:styleId="ListLabel153">
    <w:name w:val="ListLabel 153"/>
    <w:uiPriority w:val="99"/>
    <w:qFormat/>
    <w:rsid w:val="00404E9D"/>
  </w:style>
  <w:style w:type="character" w:customStyle="1" w:styleId="ListLabel154">
    <w:name w:val="ListLabel 154"/>
    <w:uiPriority w:val="99"/>
    <w:qFormat/>
    <w:rsid w:val="00404E9D"/>
  </w:style>
  <w:style w:type="character" w:customStyle="1" w:styleId="ListLabel155">
    <w:name w:val="ListLabel 155"/>
    <w:uiPriority w:val="99"/>
    <w:qFormat/>
    <w:rsid w:val="00404E9D"/>
  </w:style>
  <w:style w:type="character" w:customStyle="1" w:styleId="ListLabel156">
    <w:name w:val="ListLabel 156"/>
    <w:uiPriority w:val="99"/>
    <w:qFormat/>
    <w:rsid w:val="00404E9D"/>
  </w:style>
  <w:style w:type="character" w:customStyle="1" w:styleId="ListLabel157">
    <w:name w:val="ListLabel 157"/>
    <w:uiPriority w:val="99"/>
    <w:qFormat/>
    <w:rsid w:val="00404E9D"/>
  </w:style>
  <w:style w:type="character" w:customStyle="1" w:styleId="ListLabel158">
    <w:name w:val="ListLabel 158"/>
    <w:uiPriority w:val="99"/>
    <w:qFormat/>
    <w:rsid w:val="00404E9D"/>
  </w:style>
  <w:style w:type="character" w:customStyle="1" w:styleId="ListLabel159">
    <w:name w:val="ListLabel 159"/>
    <w:uiPriority w:val="99"/>
    <w:qFormat/>
    <w:rsid w:val="00404E9D"/>
    <w:rPr>
      <w:sz w:val="24"/>
    </w:rPr>
  </w:style>
  <w:style w:type="character" w:customStyle="1" w:styleId="ListLabel160">
    <w:name w:val="ListLabel 160"/>
    <w:uiPriority w:val="99"/>
    <w:qFormat/>
    <w:rsid w:val="00404E9D"/>
  </w:style>
  <w:style w:type="character" w:customStyle="1" w:styleId="ListLabel161">
    <w:name w:val="ListLabel 161"/>
    <w:uiPriority w:val="99"/>
    <w:qFormat/>
    <w:rsid w:val="00404E9D"/>
  </w:style>
  <w:style w:type="character" w:customStyle="1" w:styleId="ListLabel162">
    <w:name w:val="ListLabel 162"/>
    <w:uiPriority w:val="99"/>
    <w:qFormat/>
    <w:rsid w:val="00404E9D"/>
  </w:style>
  <w:style w:type="character" w:customStyle="1" w:styleId="ListLabel163">
    <w:name w:val="ListLabel 163"/>
    <w:uiPriority w:val="99"/>
    <w:qFormat/>
    <w:rsid w:val="00404E9D"/>
  </w:style>
  <w:style w:type="character" w:customStyle="1" w:styleId="ListLabel164">
    <w:name w:val="ListLabel 164"/>
    <w:uiPriority w:val="99"/>
    <w:qFormat/>
    <w:rsid w:val="00404E9D"/>
  </w:style>
  <w:style w:type="character" w:customStyle="1" w:styleId="ListLabel165">
    <w:name w:val="ListLabel 165"/>
    <w:uiPriority w:val="99"/>
    <w:qFormat/>
    <w:rsid w:val="00404E9D"/>
  </w:style>
  <w:style w:type="character" w:customStyle="1" w:styleId="ListLabel166">
    <w:name w:val="ListLabel 166"/>
    <w:uiPriority w:val="99"/>
    <w:qFormat/>
    <w:rsid w:val="00404E9D"/>
  </w:style>
  <w:style w:type="character" w:customStyle="1" w:styleId="ListLabel167">
    <w:name w:val="ListLabel 167"/>
    <w:uiPriority w:val="99"/>
    <w:qFormat/>
    <w:rsid w:val="00404E9D"/>
  </w:style>
  <w:style w:type="character" w:customStyle="1" w:styleId="ListLabel168">
    <w:name w:val="ListLabel 168"/>
    <w:uiPriority w:val="99"/>
    <w:qFormat/>
    <w:rsid w:val="00404E9D"/>
    <w:rPr>
      <w:sz w:val="24"/>
    </w:rPr>
  </w:style>
  <w:style w:type="character" w:customStyle="1" w:styleId="ListLabel169">
    <w:name w:val="ListLabel 169"/>
    <w:uiPriority w:val="99"/>
    <w:qFormat/>
    <w:rsid w:val="00404E9D"/>
  </w:style>
  <w:style w:type="character" w:customStyle="1" w:styleId="ListLabel170">
    <w:name w:val="ListLabel 170"/>
    <w:uiPriority w:val="99"/>
    <w:qFormat/>
    <w:rsid w:val="00404E9D"/>
  </w:style>
  <w:style w:type="character" w:customStyle="1" w:styleId="ListLabel171">
    <w:name w:val="ListLabel 171"/>
    <w:uiPriority w:val="99"/>
    <w:qFormat/>
    <w:rsid w:val="00404E9D"/>
  </w:style>
  <w:style w:type="character" w:customStyle="1" w:styleId="ListLabel172">
    <w:name w:val="ListLabel 172"/>
    <w:uiPriority w:val="99"/>
    <w:qFormat/>
    <w:rsid w:val="00404E9D"/>
  </w:style>
  <w:style w:type="character" w:customStyle="1" w:styleId="ListLabel173">
    <w:name w:val="ListLabel 173"/>
    <w:uiPriority w:val="99"/>
    <w:qFormat/>
    <w:rsid w:val="00404E9D"/>
  </w:style>
  <w:style w:type="character" w:customStyle="1" w:styleId="ListLabel174">
    <w:name w:val="ListLabel 174"/>
    <w:uiPriority w:val="99"/>
    <w:qFormat/>
    <w:rsid w:val="00404E9D"/>
  </w:style>
  <w:style w:type="character" w:customStyle="1" w:styleId="ListLabel175">
    <w:name w:val="ListLabel 175"/>
    <w:uiPriority w:val="99"/>
    <w:qFormat/>
    <w:rsid w:val="00404E9D"/>
  </w:style>
  <w:style w:type="character" w:customStyle="1" w:styleId="ListLabel176">
    <w:name w:val="ListLabel 176"/>
    <w:uiPriority w:val="99"/>
    <w:qFormat/>
    <w:rsid w:val="00404E9D"/>
  </w:style>
  <w:style w:type="character" w:customStyle="1" w:styleId="ListLabel177">
    <w:name w:val="ListLabel 177"/>
    <w:uiPriority w:val="99"/>
    <w:qFormat/>
    <w:rsid w:val="00404E9D"/>
  </w:style>
  <w:style w:type="character" w:customStyle="1" w:styleId="ListLabel178">
    <w:name w:val="ListLabel 178"/>
    <w:uiPriority w:val="99"/>
    <w:qFormat/>
    <w:rsid w:val="00404E9D"/>
  </w:style>
  <w:style w:type="character" w:customStyle="1" w:styleId="ListLabel179">
    <w:name w:val="ListLabel 179"/>
    <w:uiPriority w:val="99"/>
    <w:qFormat/>
    <w:rsid w:val="00404E9D"/>
  </w:style>
  <w:style w:type="character" w:customStyle="1" w:styleId="ListLabel180">
    <w:name w:val="ListLabel 180"/>
    <w:uiPriority w:val="99"/>
    <w:qFormat/>
    <w:rsid w:val="00404E9D"/>
  </w:style>
  <w:style w:type="character" w:customStyle="1" w:styleId="ListLabel181">
    <w:name w:val="ListLabel 181"/>
    <w:uiPriority w:val="99"/>
    <w:qFormat/>
    <w:rsid w:val="00404E9D"/>
  </w:style>
  <w:style w:type="character" w:customStyle="1" w:styleId="ListLabel182">
    <w:name w:val="ListLabel 182"/>
    <w:uiPriority w:val="99"/>
    <w:qFormat/>
    <w:rsid w:val="00404E9D"/>
  </w:style>
  <w:style w:type="character" w:customStyle="1" w:styleId="ListLabel183">
    <w:name w:val="ListLabel 183"/>
    <w:uiPriority w:val="99"/>
    <w:qFormat/>
    <w:rsid w:val="00404E9D"/>
  </w:style>
  <w:style w:type="character" w:customStyle="1" w:styleId="ListLabel184">
    <w:name w:val="ListLabel 184"/>
    <w:uiPriority w:val="99"/>
    <w:qFormat/>
    <w:rsid w:val="00404E9D"/>
  </w:style>
  <w:style w:type="character" w:customStyle="1" w:styleId="ListLabel185">
    <w:name w:val="ListLabel 185"/>
    <w:uiPriority w:val="99"/>
    <w:qFormat/>
    <w:rsid w:val="00404E9D"/>
  </w:style>
  <w:style w:type="character" w:customStyle="1" w:styleId="ListLabel186">
    <w:name w:val="ListLabel 186"/>
    <w:uiPriority w:val="99"/>
    <w:qFormat/>
    <w:rsid w:val="00404E9D"/>
    <w:rPr>
      <w:sz w:val="20"/>
    </w:rPr>
  </w:style>
  <w:style w:type="character" w:customStyle="1" w:styleId="ListLabel187">
    <w:name w:val="ListLabel 187"/>
    <w:uiPriority w:val="99"/>
    <w:qFormat/>
    <w:rsid w:val="00404E9D"/>
  </w:style>
  <w:style w:type="character" w:customStyle="1" w:styleId="ListLabel188">
    <w:name w:val="ListLabel 188"/>
    <w:uiPriority w:val="99"/>
    <w:qFormat/>
    <w:rsid w:val="00404E9D"/>
  </w:style>
  <w:style w:type="character" w:customStyle="1" w:styleId="ListLabel189">
    <w:name w:val="ListLabel 189"/>
    <w:uiPriority w:val="99"/>
    <w:qFormat/>
    <w:rsid w:val="00404E9D"/>
  </w:style>
  <w:style w:type="character" w:customStyle="1" w:styleId="ListLabel190">
    <w:name w:val="ListLabel 190"/>
    <w:uiPriority w:val="99"/>
    <w:qFormat/>
    <w:rsid w:val="00404E9D"/>
  </w:style>
  <w:style w:type="character" w:customStyle="1" w:styleId="ListLabel191">
    <w:name w:val="ListLabel 191"/>
    <w:uiPriority w:val="99"/>
    <w:qFormat/>
    <w:rsid w:val="00404E9D"/>
  </w:style>
  <w:style w:type="character" w:customStyle="1" w:styleId="ListLabel192">
    <w:name w:val="ListLabel 192"/>
    <w:uiPriority w:val="99"/>
    <w:qFormat/>
    <w:rsid w:val="00404E9D"/>
  </w:style>
  <w:style w:type="character" w:customStyle="1" w:styleId="ListLabel193">
    <w:name w:val="ListLabel 193"/>
    <w:uiPriority w:val="99"/>
    <w:qFormat/>
    <w:rsid w:val="00404E9D"/>
  </w:style>
  <w:style w:type="character" w:customStyle="1" w:styleId="ListLabel194">
    <w:name w:val="ListLabel 194"/>
    <w:uiPriority w:val="99"/>
    <w:qFormat/>
    <w:rsid w:val="00404E9D"/>
  </w:style>
  <w:style w:type="character" w:customStyle="1" w:styleId="ListLabel195">
    <w:name w:val="ListLabel 195"/>
    <w:uiPriority w:val="99"/>
    <w:qFormat/>
    <w:rsid w:val="00404E9D"/>
    <w:rPr>
      <w:sz w:val="20"/>
    </w:rPr>
  </w:style>
  <w:style w:type="character" w:customStyle="1" w:styleId="ListLabel196">
    <w:name w:val="ListLabel 196"/>
    <w:uiPriority w:val="99"/>
    <w:qFormat/>
    <w:rsid w:val="00404E9D"/>
  </w:style>
  <w:style w:type="character" w:customStyle="1" w:styleId="ListLabel197">
    <w:name w:val="ListLabel 197"/>
    <w:uiPriority w:val="99"/>
    <w:qFormat/>
    <w:rsid w:val="00404E9D"/>
  </w:style>
  <w:style w:type="character" w:customStyle="1" w:styleId="ListLabel198">
    <w:name w:val="ListLabel 198"/>
    <w:uiPriority w:val="99"/>
    <w:qFormat/>
    <w:rsid w:val="00404E9D"/>
  </w:style>
  <w:style w:type="character" w:customStyle="1" w:styleId="ListLabel199">
    <w:name w:val="ListLabel 199"/>
    <w:uiPriority w:val="99"/>
    <w:qFormat/>
    <w:rsid w:val="00404E9D"/>
  </w:style>
  <w:style w:type="character" w:customStyle="1" w:styleId="ListLabel200">
    <w:name w:val="ListLabel 200"/>
    <w:uiPriority w:val="99"/>
    <w:qFormat/>
    <w:rsid w:val="00404E9D"/>
  </w:style>
  <w:style w:type="character" w:customStyle="1" w:styleId="ListLabel201">
    <w:name w:val="ListLabel 201"/>
    <w:uiPriority w:val="99"/>
    <w:qFormat/>
    <w:rsid w:val="00404E9D"/>
  </w:style>
  <w:style w:type="character" w:customStyle="1" w:styleId="ListLabel202">
    <w:name w:val="ListLabel 202"/>
    <w:uiPriority w:val="99"/>
    <w:qFormat/>
    <w:rsid w:val="00404E9D"/>
  </w:style>
  <w:style w:type="character" w:customStyle="1" w:styleId="ListLabel203">
    <w:name w:val="ListLabel 203"/>
    <w:uiPriority w:val="99"/>
    <w:qFormat/>
    <w:rsid w:val="00404E9D"/>
  </w:style>
  <w:style w:type="character" w:customStyle="1" w:styleId="ListLabel204">
    <w:name w:val="ListLabel 204"/>
    <w:uiPriority w:val="99"/>
    <w:qFormat/>
    <w:rsid w:val="00404E9D"/>
  </w:style>
  <w:style w:type="character" w:customStyle="1" w:styleId="ListLabel205">
    <w:name w:val="ListLabel 205"/>
    <w:uiPriority w:val="99"/>
    <w:qFormat/>
    <w:rsid w:val="00404E9D"/>
  </w:style>
  <w:style w:type="character" w:customStyle="1" w:styleId="ListLabel206">
    <w:name w:val="ListLabel 206"/>
    <w:uiPriority w:val="99"/>
    <w:qFormat/>
    <w:rsid w:val="00404E9D"/>
  </w:style>
  <w:style w:type="character" w:customStyle="1" w:styleId="ListLabel207">
    <w:name w:val="ListLabel 207"/>
    <w:uiPriority w:val="99"/>
    <w:qFormat/>
    <w:rsid w:val="00404E9D"/>
  </w:style>
  <w:style w:type="character" w:customStyle="1" w:styleId="ListLabel208">
    <w:name w:val="ListLabel 208"/>
    <w:uiPriority w:val="99"/>
    <w:qFormat/>
    <w:rsid w:val="00404E9D"/>
  </w:style>
  <w:style w:type="character" w:customStyle="1" w:styleId="ListLabel209">
    <w:name w:val="ListLabel 209"/>
    <w:uiPriority w:val="99"/>
    <w:qFormat/>
    <w:rsid w:val="00404E9D"/>
  </w:style>
  <w:style w:type="character" w:customStyle="1" w:styleId="ListLabel210">
    <w:name w:val="ListLabel 210"/>
    <w:uiPriority w:val="99"/>
    <w:qFormat/>
    <w:rsid w:val="00404E9D"/>
  </w:style>
  <w:style w:type="character" w:customStyle="1" w:styleId="ListLabel211">
    <w:name w:val="ListLabel 211"/>
    <w:uiPriority w:val="99"/>
    <w:qFormat/>
    <w:rsid w:val="00404E9D"/>
  </w:style>
  <w:style w:type="character" w:customStyle="1" w:styleId="ListLabel212">
    <w:name w:val="ListLabel 212"/>
    <w:uiPriority w:val="99"/>
    <w:qFormat/>
    <w:rsid w:val="00404E9D"/>
  </w:style>
  <w:style w:type="character" w:customStyle="1" w:styleId="ListLabel213">
    <w:name w:val="ListLabel 213"/>
    <w:uiPriority w:val="99"/>
    <w:qFormat/>
    <w:rsid w:val="00404E9D"/>
  </w:style>
  <w:style w:type="character" w:customStyle="1" w:styleId="ListLabel214">
    <w:name w:val="ListLabel 214"/>
    <w:uiPriority w:val="99"/>
    <w:qFormat/>
    <w:rsid w:val="00404E9D"/>
  </w:style>
  <w:style w:type="character" w:customStyle="1" w:styleId="ListLabel215">
    <w:name w:val="ListLabel 215"/>
    <w:uiPriority w:val="99"/>
    <w:qFormat/>
    <w:rsid w:val="00404E9D"/>
  </w:style>
  <w:style w:type="character" w:customStyle="1" w:styleId="ListLabel216">
    <w:name w:val="ListLabel 216"/>
    <w:uiPriority w:val="99"/>
    <w:qFormat/>
    <w:rsid w:val="00404E9D"/>
  </w:style>
  <w:style w:type="character" w:customStyle="1" w:styleId="ListLabel217">
    <w:name w:val="ListLabel 217"/>
    <w:uiPriority w:val="99"/>
    <w:qFormat/>
    <w:rsid w:val="00404E9D"/>
  </w:style>
  <w:style w:type="character" w:customStyle="1" w:styleId="ListLabel218">
    <w:name w:val="ListLabel 218"/>
    <w:uiPriority w:val="99"/>
    <w:qFormat/>
    <w:rsid w:val="00404E9D"/>
  </w:style>
  <w:style w:type="character" w:customStyle="1" w:styleId="ListLabel219">
    <w:name w:val="ListLabel 219"/>
    <w:uiPriority w:val="99"/>
    <w:qFormat/>
    <w:rsid w:val="00404E9D"/>
  </w:style>
  <w:style w:type="character" w:customStyle="1" w:styleId="ListLabel220">
    <w:name w:val="ListLabel 220"/>
    <w:uiPriority w:val="99"/>
    <w:qFormat/>
    <w:rsid w:val="00404E9D"/>
  </w:style>
  <w:style w:type="character" w:customStyle="1" w:styleId="ListLabel221">
    <w:name w:val="ListLabel 221"/>
    <w:uiPriority w:val="99"/>
    <w:qFormat/>
    <w:rsid w:val="00404E9D"/>
  </w:style>
  <w:style w:type="character" w:customStyle="1" w:styleId="ListLabel222">
    <w:name w:val="ListLabel 222"/>
    <w:uiPriority w:val="99"/>
    <w:qFormat/>
    <w:rsid w:val="00404E9D"/>
  </w:style>
  <w:style w:type="character" w:customStyle="1" w:styleId="ListLabel223">
    <w:name w:val="ListLabel 223"/>
    <w:uiPriority w:val="99"/>
    <w:qFormat/>
    <w:rsid w:val="00404E9D"/>
  </w:style>
  <w:style w:type="character" w:customStyle="1" w:styleId="ListLabel224">
    <w:name w:val="ListLabel 224"/>
    <w:uiPriority w:val="99"/>
    <w:qFormat/>
    <w:rsid w:val="00404E9D"/>
  </w:style>
  <w:style w:type="character" w:customStyle="1" w:styleId="ListLabel225">
    <w:name w:val="ListLabel 225"/>
    <w:uiPriority w:val="99"/>
    <w:qFormat/>
    <w:rsid w:val="00404E9D"/>
  </w:style>
  <w:style w:type="character" w:customStyle="1" w:styleId="ListLabel226">
    <w:name w:val="ListLabel 226"/>
    <w:uiPriority w:val="99"/>
    <w:qFormat/>
    <w:rsid w:val="00404E9D"/>
    <w:rPr>
      <w:b/>
      <w:sz w:val="20"/>
    </w:rPr>
  </w:style>
  <w:style w:type="character" w:customStyle="1" w:styleId="ListLabel227">
    <w:name w:val="ListLabel 227"/>
    <w:uiPriority w:val="99"/>
    <w:qFormat/>
    <w:rsid w:val="00404E9D"/>
  </w:style>
  <w:style w:type="character" w:customStyle="1" w:styleId="ListLabel228">
    <w:name w:val="ListLabel 228"/>
    <w:uiPriority w:val="99"/>
    <w:qFormat/>
    <w:rsid w:val="00404E9D"/>
  </w:style>
  <w:style w:type="character" w:customStyle="1" w:styleId="ListLabel229">
    <w:name w:val="ListLabel 229"/>
    <w:uiPriority w:val="99"/>
    <w:qFormat/>
    <w:rsid w:val="00404E9D"/>
  </w:style>
  <w:style w:type="character" w:customStyle="1" w:styleId="ListLabel230">
    <w:name w:val="ListLabel 230"/>
    <w:uiPriority w:val="99"/>
    <w:qFormat/>
    <w:rsid w:val="00404E9D"/>
  </w:style>
  <w:style w:type="character" w:customStyle="1" w:styleId="ListLabel231">
    <w:name w:val="ListLabel 231"/>
    <w:uiPriority w:val="99"/>
    <w:qFormat/>
    <w:rsid w:val="00404E9D"/>
  </w:style>
  <w:style w:type="character" w:customStyle="1" w:styleId="ListLabel232">
    <w:name w:val="ListLabel 232"/>
    <w:uiPriority w:val="99"/>
    <w:qFormat/>
    <w:rsid w:val="00404E9D"/>
  </w:style>
  <w:style w:type="character" w:customStyle="1" w:styleId="ListLabel233">
    <w:name w:val="ListLabel 233"/>
    <w:uiPriority w:val="99"/>
    <w:qFormat/>
    <w:rsid w:val="00404E9D"/>
  </w:style>
  <w:style w:type="character" w:customStyle="1" w:styleId="ListLabel234">
    <w:name w:val="ListLabel 234"/>
    <w:uiPriority w:val="99"/>
    <w:qFormat/>
    <w:rsid w:val="00404E9D"/>
  </w:style>
  <w:style w:type="character" w:customStyle="1" w:styleId="ListLabel235">
    <w:name w:val="ListLabel 235"/>
    <w:uiPriority w:val="99"/>
    <w:qFormat/>
    <w:rsid w:val="00404E9D"/>
    <w:rPr>
      <w:sz w:val="20"/>
    </w:rPr>
  </w:style>
  <w:style w:type="character" w:customStyle="1" w:styleId="ListLabel236">
    <w:name w:val="ListLabel 236"/>
    <w:uiPriority w:val="99"/>
    <w:qFormat/>
    <w:rsid w:val="00404E9D"/>
  </w:style>
  <w:style w:type="character" w:customStyle="1" w:styleId="ListLabel237">
    <w:name w:val="ListLabel 237"/>
    <w:uiPriority w:val="99"/>
    <w:qFormat/>
    <w:rsid w:val="00404E9D"/>
  </w:style>
  <w:style w:type="character" w:customStyle="1" w:styleId="ListLabel238">
    <w:name w:val="ListLabel 238"/>
    <w:uiPriority w:val="99"/>
    <w:qFormat/>
    <w:rsid w:val="00404E9D"/>
  </w:style>
  <w:style w:type="character" w:customStyle="1" w:styleId="ListLabel239">
    <w:name w:val="ListLabel 239"/>
    <w:uiPriority w:val="99"/>
    <w:qFormat/>
    <w:rsid w:val="00404E9D"/>
  </w:style>
  <w:style w:type="character" w:customStyle="1" w:styleId="ListLabel240">
    <w:name w:val="ListLabel 240"/>
    <w:uiPriority w:val="99"/>
    <w:qFormat/>
    <w:rsid w:val="00404E9D"/>
  </w:style>
  <w:style w:type="character" w:customStyle="1" w:styleId="ListLabel241">
    <w:name w:val="ListLabel 241"/>
    <w:uiPriority w:val="99"/>
    <w:qFormat/>
    <w:rsid w:val="00404E9D"/>
  </w:style>
  <w:style w:type="character" w:customStyle="1" w:styleId="ListLabel242">
    <w:name w:val="ListLabel 242"/>
    <w:uiPriority w:val="99"/>
    <w:qFormat/>
    <w:rsid w:val="00404E9D"/>
  </w:style>
  <w:style w:type="character" w:customStyle="1" w:styleId="ListLabel243">
    <w:name w:val="ListLabel 243"/>
    <w:uiPriority w:val="99"/>
    <w:qFormat/>
    <w:rsid w:val="00404E9D"/>
  </w:style>
  <w:style w:type="character" w:customStyle="1" w:styleId="ListLabel244">
    <w:name w:val="ListLabel 244"/>
    <w:uiPriority w:val="99"/>
    <w:qFormat/>
    <w:rsid w:val="00404E9D"/>
    <w:rPr>
      <w:sz w:val="20"/>
    </w:rPr>
  </w:style>
  <w:style w:type="character" w:customStyle="1" w:styleId="ListLabel245">
    <w:name w:val="ListLabel 245"/>
    <w:uiPriority w:val="99"/>
    <w:qFormat/>
    <w:rsid w:val="00404E9D"/>
  </w:style>
  <w:style w:type="character" w:customStyle="1" w:styleId="ListLabel246">
    <w:name w:val="ListLabel 246"/>
    <w:uiPriority w:val="99"/>
    <w:qFormat/>
    <w:rsid w:val="00404E9D"/>
  </w:style>
  <w:style w:type="character" w:customStyle="1" w:styleId="ListLabel247">
    <w:name w:val="ListLabel 247"/>
    <w:uiPriority w:val="99"/>
    <w:qFormat/>
    <w:rsid w:val="00404E9D"/>
  </w:style>
  <w:style w:type="character" w:customStyle="1" w:styleId="ListLabel248">
    <w:name w:val="ListLabel 248"/>
    <w:uiPriority w:val="99"/>
    <w:qFormat/>
    <w:rsid w:val="00404E9D"/>
  </w:style>
  <w:style w:type="character" w:customStyle="1" w:styleId="ListLabel249">
    <w:name w:val="ListLabel 249"/>
    <w:uiPriority w:val="99"/>
    <w:qFormat/>
    <w:rsid w:val="00404E9D"/>
  </w:style>
  <w:style w:type="character" w:customStyle="1" w:styleId="ListLabel250">
    <w:name w:val="ListLabel 250"/>
    <w:uiPriority w:val="99"/>
    <w:qFormat/>
    <w:rsid w:val="00404E9D"/>
  </w:style>
  <w:style w:type="character" w:customStyle="1" w:styleId="ListLabel251">
    <w:name w:val="ListLabel 251"/>
    <w:uiPriority w:val="99"/>
    <w:qFormat/>
    <w:rsid w:val="00404E9D"/>
  </w:style>
  <w:style w:type="character" w:customStyle="1" w:styleId="ListLabel252">
    <w:name w:val="ListLabel 252"/>
    <w:uiPriority w:val="99"/>
    <w:qFormat/>
    <w:rsid w:val="00404E9D"/>
  </w:style>
  <w:style w:type="character" w:customStyle="1" w:styleId="ListLabel253">
    <w:name w:val="ListLabel 253"/>
    <w:uiPriority w:val="99"/>
    <w:qFormat/>
    <w:rsid w:val="00404E9D"/>
    <w:rPr>
      <w:sz w:val="20"/>
    </w:rPr>
  </w:style>
  <w:style w:type="character" w:customStyle="1" w:styleId="ListLabel254">
    <w:name w:val="ListLabel 254"/>
    <w:uiPriority w:val="99"/>
    <w:qFormat/>
    <w:rsid w:val="00404E9D"/>
  </w:style>
  <w:style w:type="character" w:customStyle="1" w:styleId="ListLabel255">
    <w:name w:val="ListLabel 255"/>
    <w:uiPriority w:val="99"/>
    <w:qFormat/>
    <w:rsid w:val="00404E9D"/>
  </w:style>
  <w:style w:type="character" w:customStyle="1" w:styleId="ListLabel256">
    <w:name w:val="ListLabel 256"/>
    <w:uiPriority w:val="99"/>
    <w:qFormat/>
    <w:rsid w:val="00404E9D"/>
  </w:style>
  <w:style w:type="character" w:customStyle="1" w:styleId="ListLabel257">
    <w:name w:val="ListLabel 257"/>
    <w:uiPriority w:val="99"/>
    <w:qFormat/>
    <w:rsid w:val="00404E9D"/>
  </w:style>
  <w:style w:type="character" w:customStyle="1" w:styleId="ListLabel258">
    <w:name w:val="ListLabel 258"/>
    <w:uiPriority w:val="99"/>
    <w:qFormat/>
    <w:rsid w:val="00404E9D"/>
  </w:style>
  <w:style w:type="character" w:customStyle="1" w:styleId="ListLabel259">
    <w:name w:val="ListLabel 259"/>
    <w:uiPriority w:val="99"/>
    <w:qFormat/>
    <w:rsid w:val="00404E9D"/>
  </w:style>
  <w:style w:type="character" w:customStyle="1" w:styleId="ListLabel260">
    <w:name w:val="ListLabel 260"/>
    <w:uiPriority w:val="99"/>
    <w:qFormat/>
    <w:rsid w:val="00404E9D"/>
  </w:style>
  <w:style w:type="character" w:customStyle="1" w:styleId="ListLabel261">
    <w:name w:val="ListLabel 261"/>
    <w:uiPriority w:val="99"/>
    <w:qFormat/>
    <w:rsid w:val="00404E9D"/>
  </w:style>
  <w:style w:type="character" w:customStyle="1" w:styleId="ListLabel262">
    <w:name w:val="ListLabel 262"/>
    <w:uiPriority w:val="99"/>
    <w:qFormat/>
    <w:rsid w:val="00404E9D"/>
    <w:rPr>
      <w:sz w:val="20"/>
    </w:rPr>
  </w:style>
  <w:style w:type="character" w:customStyle="1" w:styleId="ListLabel263">
    <w:name w:val="ListLabel 263"/>
    <w:uiPriority w:val="99"/>
    <w:qFormat/>
    <w:rsid w:val="00404E9D"/>
  </w:style>
  <w:style w:type="character" w:customStyle="1" w:styleId="ListLabel264">
    <w:name w:val="ListLabel 264"/>
    <w:uiPriority w:val="99"/>
    <w:qFormat/>
    <w:rsid w:val="00404E9D"/>
  </w:style>
  <w:style w:type="character" w:customStyle="1" w:styleId="ListLabel265">
    <w:name w:val="ListLabel 265"/>
    <w:uiPriority w:val="99"/>
    <w:qFormat/>
    <w:rsid w:val="00404E9D"/>
  </w:style>
  <w:style w:type="character" w:customStyle="1" w:styleId="ListLabel266">
    <w:name w:val="ListLabel 266"/>
    <w:uiPriority w:val="99"/>
    <w:qFormat/>
    <w:rsid w:val="00404E9D"/>
  </w:style>
  <w:style w:type="character" w:customStyle="1" w:styleId="ListLabel267">
    <w:name w:val="ListLabel 267"/>
    <w:uiPriority w:val="99"/>
    <w:qFormat/>
    <w:rsid w:val="00404E9D"/>
  </w:style>
  <w:style w:type="character" w:customStyle="1" w:styleId="ListLabel268">
    <w:name w:val="ListLabel 268"/>
    <w:uiPriority w:val="99"/>
    <w:qFormat/>
    <w:rsid w:val="00404E9D"/>
  </w:style>
  <w:style w:type="character" w:customStyle="1" w:styleId="ListLabel269">
    <w:name w:val="ListLabel 269"/>
    <w:uiPriority w:val="99"/>
    <w:qFormat/>
    <w:rsid w:val="00404E9D"/>
  </w:style>
  <w:style w:type="character" w:customStyle="1" w:styleId="ListLabel270">
    <w:name w:val="ListLabel 270"/>
    <w:uiPriority w:val="99"/>
    <w:qFormat/>
    <w:rsid w:val="00404E9D"/>
  </w:style>
  <w:style w:type="character" w:customStyle="1" w:styleId="ListLabel271">
    <w:name w:val="ListLabel 271"/>
    <w:uiPriority w:val="99"/>
    <w:qFormat/>
    <w:rsid w:val="00404E9D"/>
    <w:rPr>
      <w:sz w:val="20"/>
    </w:rPr>
  </w:style>
  <w:style w:type="character" w:customStyle="1" w:styleId="ListLabel272">
    <w:name w:val="ListLabel 272"/>
    <w:uiPriority w:val="99"/>
    <w:qFormat/>
    <w:rsid w:val="00404E9D"/>
  </w:style>
  <w:style w:type="character" w:customStyle="1" w:styleId="ListLabel273">
    <w:name w:val="ListLabel 273"/>
    <w:uiPriority w:val="99"/>
    <w:qFormat/>
    <w:rsid w:val="00404E9D"/>
  </w:style>
  <w:style w:type="character" w:customStyle="1" w:styleId="ListLabel274">
    <w:name w:val="ListLabel 274"/>
    <w:uiPriority w:val="99"/>
    <w:qFormat/>
    <w:rsid w:val="00404E9D"/>
  </w:style>
  <w:style w:type="character" w:customStyle="1" w:styleId="ListLabel275">
    <w:name w:val="ListLabel 275"/>
    <w:uiPriority w:val="99"/>
    <w:qFormat/>
    <w:rsid w:val="00404E9D"/>
  </w:style>
  <w:style w:type="character" w:customStyle="1" w:styleId="ListLabel276">
    <w:name w:val="ListLabel 276"/>
    <w:uiPriority w:val="99"/>
    <w:qFormat/>
    <w:rsid w:val="00404E9D"/>
  </w:style>
  <w:style w:type="character" w:customStyle="1" w:styleId="ListLabel277">
    <w:name w:val="ListLabel 277"/>
    <w:uiPriority w:val="99"/>
    <w:qFormat/>
    <w:rsid w:val="00404E9D"/>
  </w:style>
  <w:style w:type="character" w:customStyle="1" w:styleId="ListLabel278">
    <w:name w:val="ListLabel 278"/>
    <w:uiPriority w:val="99"/>
    <w:qFormat/>
    <w:rsid w:val="00404E9D"/>
  </w:style>
  <w:style w:type="character" w:customStyle="1" w:styleId="ListLabel279">
    <w:name w:val="ListLabel 279"/>
    <w:uiPriority w:val="99"/>
    <w:qFormat/>
    <w:rsid w:val="00404E9D"/>
  </w:style>
  <w:style w:type="character" w:customStyle="1" w:styleId="ListLabel280">
    <w:name w:val="ListLabel 280"/>
    <w:uiPriority w:val="99"/>
    <w:qFormat/>
    <w:rsid w:val="00404E9D"/>
    <w:rPr>
      <w:sz w:val="20"/>
    </w:rPr>
  </w:style>
  <w:style w:type="character" w:customStyle="1" w:styleId="ListLabel281">
    <w:name w:val="ListLabel 281"/>
    <w:uiPriority w:val="99"/>
    <w:qFormat/>
    <w:rsid w:val="00404E9D"/>
  </w:style>
  <w:style w:type="character" w:customStyle="1" w:styleId="ListLabel282">
    <w:name w:val="ListLabel 282"/>
    <w:uiPriority w:val="99"/>
    <w:qFormat/>
    <w:rsid w:val="00404E9D"/>
  </w:style>
  <w:style w:type="character" w:customStyle="1" w:styleId="ListLabel283">
    <w:name w:val="ListLabel 283"/>
    <w:uiPriority w:val="99"/>
    <w:qFormat/>
    <w:rsid w:val="00404E9D"/>
  </w:style>
  <w:style w:type="character" w:customStyle="1" w:styleId="ListLabel284">
    <w:name w:val="ListLabel 284"/>
    <w:uiPriority w:val="99"/>
    <w:qFormat/>
    <w:rsid w:val="00404E9D"/>
  </w:style>
  <w:style w:type="character" w:customStyle="1" w:styleId="ListLabel285">
    <w:name w:val="ListLabel 285"/>
    <w:uiPriority w:val="99"/>
    <w:qFormat/>
    <w:rsid w:val="00404E9D"/>
  </w:style>
  <w:style w:type="character" w:customStyle="1" w:styleId="ListLabel286">
    <w:name w:val="ListLabel 286"/>
    <w:uiPriority w:val="99"/>
    <w:qFormat/>
    <w:rsid w:val="00404E9D"/>
  </w:style>
  <w:style w:type="character" w:customStyle="1" w:styleId="ListLabel287">
    <w:name w:val="ListLabel 287"/>
    <w:uiPriority w:val="99"/>
    <w:qFormat/>
    <w:rsid w:val="00404E9D"/>
  </w:style>
  <w:style w:type="character" w:customStyle="1" w:styleId="ListLabel288">
    <w:name w:val="ListLabel 288"/>
    <w:uiPriority w:val="99"/>
    <w:qFormat/>
    <w:rsid w:val="00404E9D"/>
  </w:style>
  <w:style w:type="character" w:customStyle="1" w:styleId="ListLabel289">
    <w:name w:val="ListLabel 289"/>
    <w:uiPriority w:val="99"/>
    <w:qFormat/>
    <w:rsid w:val="00404E9D"/>
    <w:rPr>
      <w:b/>
      <w:color w:val="00000A"/>
      <w:sz w:val="20"/>
    </w:rPr>
  </w:style>
  <w:style w:type="character" w:customStyle="1" w:styleId="ListLabel290">
    <w:name w:val="ListLabel 290"/>
    <w:uiPriority w:val="99"/>
    <w:qFormat/>
    <w:rsid w:val="00404E9D"/>
  </w:style>
  <w:style w:type="character" w:customStyle="1" w:styleId="ListLabel291">
    <w:name w:val="ListLabel 291"/>
    <w:uiPriority w:val="99"/>
    <w:qFormat/>
    <w:rsid w:val="00404E9D"/>
  </w:style>
  <w:style w:type="character" w:customStyle="1" w:styleId="ListLabel292">
    <w:name w:val="ListLabel 292"/>
    <w:uiPriority w:val="99"/>
    <w:qFormat/>
    <w:rsid w:val="00404E9D"/>
  </w:style>
  <w:style w:type="character" w:customStyle="1" w:styleId="ListLabel293">
    <w:name w:val="ListLabel 293"/>
    <w:uiPriority w:val="99"/>
    <w:qFormat/>
    <w:rsid w:val="00404E9D"/>
  </w:style>
  <w:style w:type="character" w:customStyle="1" w:styleId="ListLabel294">
    <w:name w:val="ListLabel 294"/>
    <w:uiPriority w:val="99"/>
    <w:qFormat/>
    <w:rsid w:val="00404E9D"/>
  </w:style>
  <w:style w:type="character" w:customStyle="1" w:styleId="ListLabel295">
    <w:name w:val="ListLabel 295"/>
    <w:uiPriority w:val="99"/>
    <w:qFormat/>
    <w:rsid w:val="00404E9D"/>
  </w:style>
  <w:style w:type="character" w:customStyle="1" w:styleId="ListLabel296">
    <w:name w:val="ListLabel 296"/>
    <w:uiPriority w:val="99"/>
    <w:qFormat/>
    <w:rsid w:val="00404E9D"/>
  </w:style>
  <w:style w:type="character" w:customStyle="1" w:styleId="ListLabel297">
    <w:name w:val="ListLabel 297"/>
    <w:uiPriority w:val="99"/>
    <w:qFormat/>
    <w:rsid w:val="00404E9D"/>
  </w:style>
  <w:style w:type="character" w:customStyle="1" w:styleId="ListLabel298">
    <w:name w:val="ListLabel 298"/>
    <w:uiPriority w:val="99"/>
    <w:qFormat/>
    <w:rsid w:val="00404E9D"/>
    <w:rPr>
      <w:b/>
      <w:color w:val="00000A"/>
      <w:sz w:val="20"/>
    </w:rPr>
  </w:style>
  <w:style w:type="character" w:customStyle="1" w:styleId="Bullets">
    <w:name w:val="Bullets"/>
    <w:uiPriority w:val="99"/>
    <w:qFormat/>
    <w:rsid w:val="00404E9D"/>
    <w:rPr>
      <w:rFonts w:ascii="OpenSymbol" w:hAnsi="OpenSymbol"/>
    </w:rPr>
  </w:style>
  <w:style w:type="character" w:customStyle="1" w:styleId="StrongEmphasis">
    <w:name w:val="Strong Emphasis"/>
    <w:uiPriority w:val="99"/>
    <w:qFormat/>
    <w:rsid w:val="00404E9D"/>
    <w:rPr>
      <w:b/>
    </w:rPr>
  </w:style>
  <w:style w:type="character" w:customStyle="1" w:styleId="ListLabel299">
    <w:name w:val="ListLabel 299"/>
    <w:uiPriority w:val="99"/>
    <w:qFormat/>
    <w:rsid w:val="00404E9D"/>
    <w:rPr>
      <w:sz w:val="20"/>
    </w:rPr>
  </w:style>
  <w:style w:type="character" w:customStyle="1" w:styleId="ListLabel300">
    <w:name w:val="ListLabel 300"/>
    <w:uiPriority w:val="99"/>
    <w:qFormat/>
    <w:rsid w:val="00404E9D"/>
  </w:style>
  <w:style w:type="character" w:customStyle="1" w:styleId="ListLabel301">
    <w:name w:val="ListLabel 301"/>
    <w:uiPriority w:val="99"/>
    <w:qFormat/>
    <w:rsid w:val="00404E9D"/>
  </w:style>
  <w:style w:type="character" w:customStyle="1" w:styleId="ListLabel302">
    <w:name w:val="ListLabel 302"/>
    <w:uiPriority w:val="99"/>
    <w:qFormat/>
    <w:rsid w:val="00404E9D"/>
  </w:style>
  <w:style w:type="character" w:customStyle="1" w:styleId="ListLabel303">
    <w:name w:val="ListLabel 303"/>
    <w:uiPriority w:val="99"/>
    <w:qFormat/>
    <w:rsid w:val="00404E9D"/>
  </w:style>
  <w:style w:type="character" w:customStyle="1" w:styleId="ListLabel304">
    <w:name w:val="ListLabel 304"/>
    <w:uiPriority w:val="99"/>
    <w:qFormat/>
    <w:rsid w:val="00404E9D"/>
  </w:style>
  <w:style w:type="character" w:customStyle="1" w:styleId="ListLabel305">
    <w:name w:val="ListLabel 305"/>
    <w:uiPriority w:val="99"/>
    <w:qFormat/>
    <w:rsid w:val="00404E9D"/>
  </w:style>
  <w:style w:type="character" w:customStyle="1" w:styleId="ListLabel306">
    <w:name w:val="ListLabel 306"/>
    <w:uiPriority w:val="99"/>
    <w:qFormat/>
    <w:rsid w:val="00404E9D"/>
  </w:style>
  <w:style w:type="character" w:customStyle="1" w:styleId="ListLabel307">
    <w:name w:val="ListLabel 307"/>
    <w:uiPriority w:val="99"/>
    <w:qFormat/>
    <w:rsid w:val="00404E9D"/>
  </w:style>
  <w:style w:type="character" w:customStyle="1" w:styleId="ListLabel308">
    <w:name w:val="ListLabel 308"/>
    <w:uiPriority w:val="99"/>
    <w:qFormat/>
    <w:rsid w:val="00404E9D"/>
    <w:rPr>
      <w:sz w:val="20"/>
    </w:rPr>
  </w:style>
  <w:style w:type="character" w:customStyle="1" w:styleId="ListLabel309">
    <w:name w:val="ListLabel 309"/>
    <w:uiPriority w:val="99"/>
    <w:qFormat/>
    <w:rsid w:val="00404E9D"/>
    <w:rPr>
      <w:sz w:val="20"/>
    </w:rPr>
  </w:style>
  <w:style w:type="character" w:customStyle="1" w:styleId="ListLabel310">
    <w:name w:val="ListLabel 310"/>
    <w:uiPriority w:val="99"/>
    <w:qFormat/>
    <w:rsid w:val="00404E9D"/>
  </w:style>
  <w:style w:type="character" w:customStyle="1" w:styleId="ListLabel311">
    <w:name w:val="ListLabel 311"/>
    <w:uiPriority w:val="99"/>
    <w:qFormat/>
    <w:rsid w:val="00404E9D"/>
  </w:style>
  <w:style w:type="character" w:customStyle="1" w:styleId="ListLabel312">
    <w:name w:val="ListLabel 312"/>
    <w:uiPriority w:val="99"/>
    <w:qFormat/>
    <w:rsid w:val="00404E9D"/>
  </w:style>
  <w:style w:type="character" w:customStyle="1" w:styleId="ListLabel313">
    <w:name w:val="ListLabel 313"/>
    <w:uiPriority w:val="99"/>
    <w:qFormat/>
    <w:rsid w:val="00404E9D"/>
  </w:style>
  <w:style w:type="character" w:customStyle="1" w:styleId="ListLabel314">
    <w:name w:val="ListLabel 314"/>
    <w:uiPriority w:val="99"/>
    <w:qFormat/>
    <w:rsid w:val="00404E9D"/>
  </w:style>
  <w:style w:type="character" w:customStyle="1" w:styleId="ListLabel315">
    <w:name w:val="ListLabel 315"/>
    <w:uiPriority w:val="99"/>
    <w:qFormat/>
    <w:rsid w:val="00404E9D"/>
  </w:style>
  <w:style w:type="character" w:customStyle="1" w:styleId="ListLabel316">
    <w:name w:val="ListLabel 316"/>
    <w:uiPriority w:val="99"/>
    <w:qFormat/>
    <w:rsid w:val="00404E9D"/>
  </w:style>
  <w:style w:type="character" w:customStyle="1" w:styleId="ListLabel317">
    <w:name w:val="ListLabel 317"/>
    <w:uiPriority w:val="99"/>
    <w:qFormat/>
    <w:rsid w:val="00404E9D"/>
  </w:style>
  <w:style w:type="character" w:customStyle="1" w:styleId="ListLabel318">
    <w:name w:val="ListLabel 318"/>
    <w:uiPriority w:val="99"/>
    <w:qFormat/>
    <w:rsid w:val="00404E9D"/>
    <w:rPr>
      <w:sz w:val="20"/>
    </w:rPr>
  </w:style>
  <w:style w:type="character" w:customStyle="1" w:styleId="ListLabel319">
    <w:name w:val="ListLabel 319"/>
    <w:uiPriority w:val="99"/>
    <w:qFormat/>
    <w:rsid w:val="00404E9D"/>
  </w:style>
  <w:style w:type="character" w:customStyle="1" w:styleId="ListLabel320">
    <w:name w:val="ListLabel 320"/>
    <w:uiPriority w:val="99"/>
    <w:qFormat/>
    <w:rsid w:val="00404E9D"/>
  </w:style>
  <w:style w:type="character" w:customStyle="1" w:styleId="ListLabel321">
    <w:name w:val="ListLabel 321"/>
    <w:uiPriority w:val="99"/>
    <w:qFormat/>
    <w:rsid w:val="00404E9D"/>
  </w:style>
  <w:style w:type="character" w:customStyle="1" w:styleId="ListLabel322">
    <w:name w:val="ListLabel 322"/>
    <w:uiPriority w:val="99"/>
    <w:qFormat/>
    <w:rsid w:val="00404E9D"/>
  </w:style>
  <w:style w:type="character" w:customStyle="1" w:styleId="ListLabel323">
    <w:name w:val="ListLabel 323"/>
    <w:uiPriority w:val="99"/>
    <w:qFormat/>
    <w:rsid w:val="00404E9D"/>
  </w:style>
  <w:style w:type="character" w:customStyle="1" w:styleId="ListLabel324">
    <w:name w:val="ListLabel 324"/>
    <w:uiPriority w:val="99"/>
    <w:qFormat/>
    <w:rsid w:val="00404E9D"/>
  </w:style>
  <w:style w:type="character" w:customStyle="1" w:styleId="ListLabel325">
    <w:name w:val="ListLabel 325"/>
    <w:uiPriority w:val="99"/>
    <w:qFormat/>
    <w:rsid w:val="00404E9D"/>
  </w:style>
  <w:style w:type="character" w:customStyle="1" w:styleId="ListLabel326">
    <w:name w:val="ListLabel 326"/>
    <w:uiPriority w:val="99"/>
    <w:qFormat/>
    <w:rsid w:val="00404E9D"/>
  </w:style>
  <w:style w:type="character" w:customStyle="1" w:styleId="ListLabel327">
    <w:name w:val="ListLabel 327"/>
    <w:uiPriority w:val="99"/>
    <w:qFormat/>
    <w:rsid w:val="00404E9D"/>
    <w:rPr>
      <w:b/>
      <w:sz w:val="20"/>
    </w:rPr>
  </w:style>
  <w:style w:type="character" w:customStyle="1" w:styleId="ListLabel328">
    <w:name w:val="ListLabel 328"/>
    <w:uiPriority w:val="99"/>
    <w:qFormat/>
    <w:rsid w:val="00404E9D"/>
  </w:style>
  <w:style w:type="character" w:customStyle="1" w:styleId="ListLabel329">
    <w:name w:val="ListLabel 329"/>
    <w:uiPriority w:val="99"/>
    <w:qFormat/>
    <w:rsid w:val="00404E9D"/>
  </w:style>
  <w:style w:type="character" w:customStyle="1" w:styleId="ListLabel330">
    <w:name w:val="ListLabel 330"/>
    <w:uiPriority w:val="99"/>
    <w:qFormat/>
    <w:rsid w:val="00404E9D"/>
  </w:style>
  <w:style w:type="character" w:customStyle="1" w:styleId="ListLabel331">
    <w:name w:val="ListLabel 331"/>
    <w:uiPriority w:val="99"/>
    <w:qFormat/>
    <w:rsid w:val="00404E9D"/>
  </w:style>
  <w:style w:type="character" w:customStyle="1" w:styleId="ListLabel332">
    <w:name w:val="ListLabel 332"/>
    <w:uiPriority w:val="99"/>
    <w:qFormat/>
    <w:rsid w:val="00404E9D"/>
  </w:style>
  <w:style w:type="character" w:customStyle="1" w:styleId="ListLabel333">
    <w:name w:val="ListLabel 333"/>
    <w:uiPriority w:val="99"/>
    <w:qFormat/>
    <w:rsid w:val="00404E9D"/>
  </w:style>
  <w:style w:type="character" w:customStyle="1" w:styleId="ListLabel334">
    <w:name w:val="ListLabel 334"/>
    <w:uiPriority w:val="99"/>
    <w:qFormat/>
    <w:rsid w:val="00404E9D"/>
  </w:style>
  <w:style w:type="character" w:customStyle="1" w:styleId="ListLabel335">
    <w:name w:val="ListLabel 335"/>
    <w:uiPriority w:val="99"/>
    <w:qFormat/>
    <w:rsid w:val="00404E9D"/>
  </w:style>
  <w:style w:type="character" w:customStyle="1" w:styleId="ListLabel336">
    <w:name w:val="ListLabel 336"/>
    <w:uiPriority w:val="99"/>
    <w:qFormat/>
    <w:rsid w:val="00404E9D"/>
    <w:rPr>
      <w:sz w:val="20"/>
    </w:rPr>
  </w:style>
  <w:style w:type="character" w:customStyle="1" w:styleId="ListLabel337">
    <w:name w:val="ListLabel 337"/>
    <w:uiPriority w:val="99"/>
    <w:qFormat/>
    <w:rsid w:val="00404E9D"/>
  </w:style>
  <w:style w:type="character" w:customStyle="1" w:styleId="ListLabel338">
    <w:name w:val="ListLabel 338"/>
    <w:uiPriority w:val="99"/>
    <w:qFormat/>
    <w:rsid w:val="00404E9D"/>
  </w:style>
  <w:style w:type="character" w:customStyle="1" w:styleId="ListLabel339">
    <w:name w:val="ListLabel 339"/>
    <w:uiPriority w:val="99"/>
    <w:qFormat/>
    <w:rsid w:val="00404E9D"/>
  </w:style>
  <w:style w:type="character" w:customStyle="1" w:styleId="ListLabel340">
    <w:name w:val="ListLabel 340"/>
    <w:uiPriority w:val="99"/>
    <w:qFormat/>
    <w:rsid w:val="00404E9D"/>
  </w:style>
  <w:style w:type="character" w:customStyle="1" w:styleId="ListLabel341">
    <w:name w:val="ListLabel 341"/>
    <w:uiPriority w:val="99"/>
    <w:qFormat/>
    <w:rsid w:val="00404E9D"/>
  </w:style>
  <w:style w:type="character" w:customStyle="1" w:styleId="ListLabel342">
    <w:name w:val="ListLabel 342"/>
    <w:uiPriority w:val="99"/>
    <w:qFormat/>
    <w:rsid w:val="00404E9D"/>
  </w:style>
  <w:style w:type="character" w:customStyle="1" w:styleId="ListLabel343">
    <w:name w:val="ListLabel 343"/>
    <w:uiPriority w:val="99"/>
    <w:qFormat/>
    <w:rsid w:val="00404E9D"/>
  </w:style>
  <w:style w:type="character" w:customStyle="1" w:styleId="ListLabel344">
    <w:name w:val="ListLabel 344"/>
    <w:uiPriority w:val="99"/>
    <w:qFormat/>
    <w:rsid w:val="00404E9D"/>
  </w:style>
  <w:style w:type="character" w:customStyle="1" w:styleId="ListLabel345">
    <w:name w:val="ListLabel 345"/>
    <w:uiPriority w:val="99"/>
    <w:qFormat/>
    <w:rsid w:val="00404E9D"/>
    <w:rPr>
      <w:sz w:val="20"/>
    </w:rPr>
  </w:style>
  <w:style w:type="character" w:customStyle="1" w:styleId="ListLabel346">
    <w:name w:val="ListLabel 346"/>
    <w:uiPriority w:val="99"/>
    <w:qFormat/>
    <w:rsid w:val="00404E9D"/>
  </w:style>
  <w:style w:type="character" w:customStyle="1" w:styleId="ListLabel347">
    <w:name w:val="ListLabel 347"/>
    <w:uiPriority w:val="99"/>
    <w:qFormat/>
    <w:rsid w:val="00404E9D"/>
  </w:style>
  <w:style w:type="character" w:customStyle="1" w:styleId="ListLabel348">
    <w:name w:val="ListLabel 348"/>
    <w:uiPriority w:val="99"/>
    <w:qFormat/>
    <w:rsid w:val="00404E9D"/>
  </w:style>
  <w:style w:type="character" w:customStyle="1" w:styleId="ListLabel349">
    <w:name w:val="ListLabel 349"/>
    <w:uiPriority w:val="99"/>
    <w:qFormat/>
    <w:rsid w:val="00404E9D"/>
  </w:style>
  <w:style w:type="character" w:customStyle="1" w:styleId="ListLabel350">
    <w:name w:val="ListLabel 350"/>
    <w:uiPriority w:val="99"/>
    <w:qFormat/>
    <w:rsid w:val="00404E9D"/>
  </w:style>
  <w:style w:type="character" w:customStyle="1" w:styleId="ListLabel351">
    <w:name w:val="ListLabel 351"/>
    <w:uiPriority w:val="99"/>
    <w:qFormat/>
    <w:rsid w:val="00404E9D"/>
  </w:style>
  <w:style w:type="character" w:customStyle="1" w:styleId="ListLabel352">
    <w:name w:val="ListLabel 352"/>
    <w:uiPriority w:val="99"/>
    <w:qFormat/>
    <w:rsid w:val="00404E9D"/>
  </w:style>
  <w:style w:type="character" w:customStyle="1" w:styleId="ListLabel353">
    <w:name w:val="ListLabel 353"/>
    <w:uiPriority w:val="99"/>
    <w:qFormat/>
    <w:rsid w:val="00404E9D"/>
  </w:style>
  <w:style w:type="character" w:customStyle="1" w:styleId="ListLabel354">
    <w:name w:val="ListLabel 354"/>
    <w:uiPriority w:val="99"/>
    <w:qFormat/>
    <w:rsid w:val="00404E9D"/>
    <w:rPr>
      <w:sz w:val="20"/>
    </w:rPr>
  </w:style>
  <w:style w:type="character" w:customStyle="1" w:styleId="ListLabel355">
    <w:name w:val="ListLabel 355"/>
    <w:uiPriority w:val="99"/>
    <w:qFormat/>
    <w:rsid w:val="00404E9D"/>
  </w:style>
  <w:style w:type="character" w:customStyle="1" w:styleId="ListLabel356">
    <w:name w:val="ListLabel 356"/>
    <w:uiPriority w:val="99"/>
    <w:qFormat/>
    <w:rsid w:val="00404E9D"/>
  </w:style>
  <w:style w:type="character" w:customStyle="1" w:styleId="ListLabel357">
    <w:name w:val="ListLabel 357"/>
    <w:uiPriority w:val="99"/>
    <w:qFormat/>
    <w:rsid w:val="00404E9D"/>
  </w:style>
  <w:style w:type="character" w:customStyle="1" w:styleId="ListLabel358">
    <w:name w:val="ListLabel 358"/>
    <w:uiPriority w:val="99"/>
    <w:qFormat/>
    <w:rsid w:val="00404E9D"/>
  </w:style>
  <w:style w:type="character" w:customStyle="1" w:styleId="ListLabel359">
    <w:name w:val="ListLabel 359"/>
    <w:uiPriority w:val="99"/>
    <w:qFormat/>
    <w:rsid w:val="00404E9D"/>
  </w:style>
  <w:style w:type="character" w:customStyle="1" w:styleId="ListLabel360">
    <w:name w:val="ListLabel 360"/>
    <w:uiPriority w:val="99"/>
    <w:qFormat/>
    <w:rsid w:val="00404E9D"/>
  </w:style>
  <w:style w:type="character" w:customStyle="1" w:styleId="ListLabel361">
    <w:name w:val="ListLabel 361"/>
    <w:uiPriority w:val="99"/>
    <w:qFormat/>
    <w:rsid w:val="00404E9D"/>
  </w:style>
  <w:style w:type="character" w:customStyle="1" w:styleId="ListLabel362">
    <w:name w:val="ListLabel 362"/>
    <w:uiPriority w:val="99"/>
    <w:qFormat/>
    <w:rsid w:val="00404E9D"/>
  </w:style>
  <w:style w:type="character" w:customStyle="1" w:styleId="ListLabel363">
    <w:name w:val="ListLabel 363"/>
    <w:uiPriority w:val="99"/>
    <w:qFormat/>
    <w:rsid w:val="00404E9D"/>
    <w:rPr>
      <w:sz w:val="20"/>
    </w:rPr>
  </w:style>
  <w:style w:type="character" w:customStyle="1" w:styleId="ListLabel364">
    <w:name w:val="ListLabel 364"/>
    <w:uiPriority w:val="99"/>
    <w:qFormat/>
    <w:rsid w:val="00404E9D"/>
  </w:style>
  <w:style w:type="character" w:customStyle="1" w:styleId="ListLabel365">
    <w:name w:val="ListLabel 365"/>
    <w:uiPriority w:val="99"/>
    <w:qFormat/>
    <w:rsid w:val="00404E9D"/>
  </w:style>
  <w:style w:type="character" w:customStyle="1" w:styleId="ListLabel366">
    <w:name w:val="ListLabel 366"/>
    <w:uiPriority w:val="99"/>
    <w:qFormat/>
    <w:rsid w:val="00404E9D"/>
  </w:style>
  <w:style w:type="character" w:customStyle="1" w:styleId="ListLabel367">
    <w:name w:val="ListLabel 367"/>
    <w:uiPriority w:val="99"/>
    <w:qFormat/>
    <w:rsid w:val="00404E9D"/>
  </w:style>
  <w:style w:type="character" w:customStyle="1" w:styleId="ListLabel368">
    <w:name w:val="ListLabel 368"/>
    <w:uiPriority w:val="99"/>
    <w:qFormat/>
    <w:rsid w:val="00404E9D"/>
  </w:style>
  <w:style w:type="character" w:customStyle="1" w:styleId="ListLabel369">
    <w:name w:val="ListLabel 369"/>
    <w:uiPriority w:val="99"/>
    <w:qFormat/>
    <w:rsid w:val="00404E9D"/>
  </w:style>
  <w:style w:type="character" w:customStyle="1" w:styleId="ListLabel370">
    <w:name w:val="ListLabel 370"/>
    <w:uiPriority w:val="99"/>
    <w:qFormat/>
    <w:rsid w:val="00404E9D"/>
  </w:style>
  <w:style w:type="character" w:customStyle="1" w:styleId="ListLabel371">
    <w:name w:val="ListLabel 371"/>
    <w:uiPriority w:val="99"/>
    <w:qFormat/>
    <w:rsid w:val="00404E9D"/>
  </w:style>
  <w:style w:type="character" w:customStyle="1" w:styleId="ListLabel372">
    <w:name w:val="ListLabel 372"/>
    <w:uiPriority w:val="99"/>
    <w:qFormat/>
    <w:rsid w:val="00404E9D"/>
    <w:rPr>
      <w:sz w:val="20"/>
    </w:rPr>
  </w:style>
  <w:style w:type="character" w:customStyle="1" w:styleId="ListLabel373">
    <w:name w:val="ListLabel 373"/>
    <w:uiPriority w:val="99"/>
    <w:qFormat/>
    <w:rsid w:val="00404E9D"/>
  </w:style>
  <w:style w:type="character" w:customStyle="1" w:styleId="ListLabel374">
    <w:name w:val="ListLabel 374"/>
    <w:uiPriority w:val="99"/>
    <w:qFormat/>
    <w:rsid w:val="00404E9D"/>
  </w:style>
  <w:style w:type="character" w:customStyle="1" w:styleId="ListLabel375">
    <w:name w:val="ListLabel 375"/>
    <w:uiPriority w:val="99"/>
    <w:qFormat/>
    <w:rsid w:val="00404E9D"/>
  </w:style>
  <w:style w:type="character" w:customStyle="1" w:styleId="ListLabel376">
    <w:name w:val="ListLabel 376"/>
    <w:uiPriority w:val="99"/>
    <w:qFormat/>
    <w:rsid w:val="00404E9D"/>
  </w:style>
  <w:style w:type="character" w:customStyle="1" w:styleId="ListLabel377">
    <w:name w:val="ListLabel 377"/>
    <w:uiPriority w:val="99"/>
    <w:qFormat/>
    <w:rsid w:val="00404E9D"/>
  </w:style>
  <w:style w:type="character" w:customStyle="1" w:styleId="ListLabel378">
    <w:name w:val="ListLabel 378"/>
    <w:uiPriority w:val="99"/>
    <w:qFormat/>
    <w:rsid w:val="00404E9D"/>
  </w:style>
  <w:style w:type="character" w:customStyle="1" w:styleId="ListLabel379">
    <w:name w:val="ListLabel 379"/>
    <w:uiPriority w:val="99"/>
    <w:qFormat/>
    <w:rsid w:val="00404E9D"/>
  </w:style>
  <w:style w:type="character" w:customStyle="1" w:styleId="ListLabel380">
    <w:name w:val="ListLabel 380"/>
    <w:uiPriority w:val="99"/>
    <w:qFormat/>
    <w:rsid w:val="00404E9D"/>
  </w:style>
  <w:style w:type="character" w:customStyle="1" w:styleId="ListLabel381">
    <w:name w:val="ListLabel 381"/>
    <w:uiPriority w:val="99"/>
    <w:qFormat/>
    <w:rsid w:val="00404E9D"/>
    <w:rPr>
      <w:b/>
      <w:color w:val="00000A"/>
      <w:sz w:val="20"/>
    </w:rPr>
  </w:style>
  <w:style w:type="character" w:customStyle="1" w:styleId="ListLabel382">
    <w:name w:val="ListLabel 382"/>
    <w:uiPriority w:val="99"/>
    <w:qFormat/>
    <w:rsid w:val="00404E9D"/>
  </w:style>
  <w:style w:type="character" w:customStyle="1" w:styleId="ListLabel383">
    <w:name w:val="ListLabel 383"/>
    <w:uiPriority w:val="99"/>
    <w:qFormat/>
    <w:rsid w:val="00404E9D"/>
  </w:style>
  <w:style w:type="character" w:customStyle="1" w:styleId="ListLabel384">
    <w:name w:val="ListLabel 384"/>
    <w:uiPriority w:val="99"/>
    <w:qFormat/>
    <w:rsid w:val="00404E9D"/>
  </w:style>
  <w:style w:type="character" w:customStyle="1" w:styleId="ListLabel385">
    <w:name w:val="ListLabel 385"/>
    <w:uiPriority w:val="99"/>
    <w:qFormat/>
    <w:rsid w:val="00404E9D"/>
  </w:style>
  <w:style w:type="character" w:customStyle="1" w:styleId="ListLabel386">
    <w:name w:val="ListLabel 386"/>
    <w:uiPriority w:val="99"/>
    <w:qFormat/>
    <w:rsid w:val="00404E9D"/>
  </w:style>
  <w:style w:type="character" w:customStyle="1" w:styleId="ListLabel387">
    <w:name w:val="ListLabel 387"/>
    <w:uiPriority w:val="99"/>
    <w:qFormat/>
    <w:rsid w:val="00404E9D"/>
  </w:style>
  <w:style w:type="character" w:customStyle="1" w:styleId="ListLabel388">
    <w:name w:val="ListLabel 388"/>
    <w:uiPriority w:val="99"/>
    <w:qFormat/>
    <w:rsid w:val="00404E9D"/>
  </w:style>
  <w:style w:type="character" w:customStyle="1" w:styleId="ListLabel389">
    <w:name w:val="ListLabel 389"/>
    <w:uiPriority w:val="99"/>
    <w:qFormat/>
    <w:rsid w:val="00404E9D"/>
  </w:style>
  <w:style w:type="character" w:customStyle="1" w:styleId="ListLabel390">
    <w:name w:val="ListLabel 390"/>
    <w:uiPriority w:val="99"/>
    <w:qFormat/>
    <w:rsid w:val="00404E9D"/>
    <w:rPr>
      <w:b/>
      <w:color w:val="00000A"/>
      <w:sz w:val="20"/>
    </w:rPr>
  </w:style>
  <w:style w:type="character" w:customStyle="1" w:styleId="ListLabel391">
    <w:name w:val="ListLabel 391"/>
    <w:uiPriority w:val="99"/>
    <w:qFormat/>
    <w:rsid w:val="00404E9D"/>
  </w:style>
  <w:style w:type="character" w:customStyle="1" w:styleId="ListLabel392">
    <w:name w:val="ListLabel 392"/>
    <w:uiPriority w:val="99"/>
    <w:qFormat/>
    <w:rsid w:val="00404E9D"/>
  </w:style>
  <w:style w:type="character" w:customStyle="1" w:styleId="ListLabel393">
    <w:name w:val="ListLabel 393"/>
    <w:uiPriority w:val="99"/>
    <w:qFormat/>
    <w:rsid w:val="00404E9D"/>
  </w:style>
  <w:style w:type="character" w:customStyle="1" w:styleId="ListLabel394">
    <w:name w:val="ListLabel 394"/>
    <w:uiPriority w:val="99"/>
    <w:qFormat/>
    <w:rsid w:val="00404E9D"/>
  </w:style>
  <w:style w:type="character" w:customStyle="1" w:styleId="ListLabel395">
    <w:name w:val="ListLabel 395"/>
    <w:uiPriority w:val="99"/>
    <w:qFormat/>
    <w:rsid w:val="00404E9D"/>
  </w:style>
  <w:style w:type="character" w:customStyle="1" w:styleId="ListLabel396">
    <w:name w:val="ListLabel 396"/>
    <w:uiPriority w:val="99"/>
    <w:qFormat/>
    <w:rsid w:val="00404E9D"/>
  </w:style>
  <w:style w:type="character" w:customStyle="1" w:styleId="ListLabel397">
    <w:name w:val="ListLabel 397"/>
    <w:uiPriority w:val="99"/>
    <w:qFormat/>
    <w:rsid w:val="00404E9D"/>
  </w:style>
  <w:style w:type="character" w:customStyle="1" w:styleId="ListLabel398">
    <w:name w:val="ListLabel 398"/>
    <w:uiPriority w:val="99"/>
    <w:qFormat/>
    <w:rsid w:val="00404E9D"/>
  </w:style>
  <w:style w:type="paragraph" w:customStyle="1" w:styleId="Caption1">
    <w:name w:val="Caption1"/>
    <w:basedOn w:val="a2"/>
    <w:uiPriority w:val="99"/>
    <w:qFormat/>
    <w:rsid w:val="00404E9D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1">
    <w:name w:val="Footer1"/>
    <w:basedOn w:val="a2"/>
    <w:uiPriority w:val="99"/>
    <w:qFormat/>
    <w:rsid w:val="00404E9D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2">
    <w:name w:val="Header2"/>
    <w:basedOn w:val="a2"/>
    <w:uiPriority w:val="99"/>
    <w:qFormat/>
    <w:rsid w:val="00404E9D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1">
    <w:name w:val="TOC 11"/>
    <w:basedOn w:val="a2"/>
    <w:uiPriority w:val="99"/>
    <w:qFormat/>
    <w:rsid w:val="00404E9D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1ffffff3">
    <w:name w:val="Знак Знак Знак Знак Знак Знак Знак Знак Знак Знак Знак Знак Знак Знак Знак Знак Знак Знак Знак Знак Знак Знак Знак Знак Знак1"/>
    <w:basedOn w:val="a2"/>
    <w:uiPriority w:val="99"/>
    <w:qFormat/>
    <w:rsid w:val="00404E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color w:val="00000A"/>
      <w:sz w:val="20"/>
      <w:lang w:val="en-US" w:eastAsia="en-US"/>
    </w:rPr>
  </w:style>
  <w:style w:type="paragraph" w:customStyle="1" w:styleId="TOC21">
    <w:name w:val="TOC 21"/>
    <w:basedOn w:val="a2"/>
    <w:uiPriority w:val="99"/>
    <w:qFormat/>
    <w:rsid w:val="00404E9D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1ffffff4">
    <w:name w:val="ͮ𬠫1"/>
    <w:uiPriority w:val="99"/>
    <w:qFormat/>
    <w:rsid w:val="00404E9D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color w:val="00000A"/>
      <w:sz w:val="20"/>
      <w:szCs w:val="20"/>
      <w:lang w:val="en-US" w:eastAsia="ru-RU"/>
    </w:rPr>
  </w:style>
  <w:style w:type="paragraph" w:customStyle="1" w:styleId="TOC31">
    <w:name w:val="TOC 31"/>
    <w:basedOn w:val="a2"/>
    <w:uiPriority w:val="99"/>
    <w:qFormat/>
    <w:rsid w:val="00404E9D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1">
    <w:name w:val="TOC 41"/>
    <w:basedOn w:val="a2"/>
    <w:uiPriority w:val="99"/>
    <w:qFormat/>
    <w:rsid w:val="00404E9D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1">
    <w:name w:val="TOC 51"/>
    <w:basedOn w:val="a2"/>
    <w:uiPriority w:val="99"/>
    <w:qFormat/>
    <w:rsid w:val="00404E9D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1">
    <w:name w:val="TOC 61"/>
    <w:basedOn w:val="a2"/>
    <w:uiPriority w:val="99"/>
    <w:qFormat/>
    <w:rsid w:val="00404E9D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1">
    <w:name w:val="TOC 71"/>
    <w:basedOn w:val="a2"/>
    <w:uiPriority w:val="99"/>
    <w:qFormat/>
    <w:rsid w:val="00404E9D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1">
    <w:name w:val="TOC 81"/>
    <w:basedOn w:val="a2"/>
    <w:uiPriority w:val="99"/>
    <w:qFormat/>
    <w:rsid w:val="00404E9D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1">
    <w:name w:val="TOC 91"/>
    <w:basedOn w:val="a2"/>
    <w:uiPriority w:val="99"/>
    <w:qFormat/>
    <w:rsid w:val="00404E9D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PreformattedText">
    <w:name w:val="Preformatted Text"/>
    <w:basedOn w:val="a2"/>
    <w:uiPriority w:val="99"/>
    <w:qFormat/>
    <w:rsid w:val="00404E9D"/>
    <w:pPr>
      <w:widowControl/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9c">
    <w:name w:val="Стиль9"/>
    <w:uiPriority w:val="99"/>
    <w:qFormat/>
    <w:rsid w:val="00404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Char4">
    <w:name w:val="Body Text 3 Char4"/>
    <w:uiPriority w:val="99"/>
    <w:locked/>
    <w:rsid w:val="00404E9D"/>
    <w:rPr>
      <w:sz w:val="16"/>
    </w:rPr>
  </w:style>
  <w:style w:type="paragraph" w:customStyle="1" w:styleId="7f1">
    <w:name w:val="Знак7"/>
    <w:basedOn w:val="a2"/>
    <w:uiPriority w:val="99"/>
    <w:qFormat/>
    <w:rsid w:val="00404E9D"/>
    <w:pPr>
      <w:widowControl/>
      <w:snapToGrid/>
      <w:spacing w:before="0" w:after="160" w:line="240" w:lineRule="exact"/>
    </w:pPr>
    <w:rPr>
      <w:rFonts w:ascii="Verdana" w:eastAsia="Times New Roman" w:hAnsi="Verdana"/>
      <w:sz w:val="20"/>
      <w:lang w:val="en-US" w:eastAsia="en-US"/>
    </w:rPr>
  </w:style>
  <w:style w:type="character" w:customStyle="1" w:styleId="6230">
    <w:name w:val="Знак Знак623"/>
    <w:uiPriority w:val="99"/>
    <w:rsid w:val="00404E9D"/>
    <w:rPr>
      <w:rFonts w:ascii="Cambria" w:hAnsi="Cambria"/>
      <w:b/>
      <w:kern w:val="1"/>
      <w:sz w:val="32"/>
      <w:lang w:val="ru-RU" w:eastAsia="ar-SA" w:bidi="ar-SA"/>
    </w:rPr>
  </w:style>
  <w:style w:type="paragraph" w:customStyle="1" w:styleId="TOCHeading1">
    <w:name w:val="TOC Heading1"/>
    <w:basedOn w:val="10"/>
    <w:next w:val="a2"/>
    <w:uiPriority w:val="99"/>
    <w:qFormat/>
    <w:rsid w:val="00404E9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character" w:customStyle="1" w:styleId="QuoteChar5">
    <w:name w:val="Quote Char5"/>
    <w:uiPriority w:val="99"/>
    <w:locked/>
    <w:rsid w:val="00404E9D"/>
    <w:rPr>
      <w:i/>
      <w:color w:val="000000"/>
      <w:sz w:val="24"/>
    </w:rPr>
  </w:style>
  <w:style w:type="character" w:customStyle="1" w:styleId="IntenseQuoteChar5">
    <w:name w:val="Intense Quote Char5"/>
    <w:uiPriority w:val="99"/>
    <w:locked/>
    <w:rsid w:val="00404E9D"/>
    <w:rPr>
      <w:b/>
      <w:i/>
      <w:color w:val="4F81BD"/>
      <w:sz w:val="24"/>
    </w:rPr>
  </w:style>
  <w:style w:type="paragraph" w:customStyle="1" w:styleId="11ff8">
    <w:name w:val="Знак Знак Знак Знак Знак Знак Знак Знак Знак Знак Знак Знак Знак11"/>
    <w:basedOn w:val="a2"/>
    <w:uiPriority w:val="99"/>
    <w:qFormat/>
    <w:rsid w:val="00404E9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BodyText221">
    <w:name w:val="Body Text 221"/>
    <w:basedOn w:val="a2"/>
    <w:uiPriority w:val="99"/>
    <w:qFormat/>
    <w:rsid w:val="00404E9D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sz w:val="22"/>
      <w:szCs w:val="22"/>
      <w:lang w:val="en-US"/>
    </w:rPr>
  </w:style>
  <w:style w:type="paragraph" w:customStyle="1" w:styleId="Heading112">
    <w:name w:val="Heading 112"/>
    <w:basedOn w:val="a2"/>
    <w:next w:val="a2"/>
    <w:uiPriority w:val="99"/>
    <w:qFormat/>
    <w:rsid w:val="00404E9D"/>
    <w:pPr>
      <w:widowControl/>
      <w:suppressAutoHyphens/>
      <w:snapToGrid/>
      <w:spacing w:before="0" w:after="0"/>
      <w:ind w:firstLine="454"/>
    </w:pPr>
    <w:rPr>
      <w:b/>
      <w:caps/>
      <w:szCs w:val="24"/>
      <w:lang w:eastAsia="zh-CN"/>
    </w:rPr>
  </w:style>
  <w:style w:type="paragraph" w:customStyle="1" w:styleId="Heading212">
    <w:name w:val="Heading 212"/>
    <w:basedOn w:val="a2"/>
    <w:next w:val="a2"/>
    <w:uiPriority w:val="99"/>
    <w:qFormat/>
    <w:rsid w:val="00404E9D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1">
    <w:name w:val="Heading 321"/>
    <w:basedOn w:val="a2"/>
    <w:next w:val="a2"/>
    <w:uiPriority w:val="99"/>
    <w:qFormat/>
    <w:rsid w:val="00404E9D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11">
    <w:name w:val="Heading 411"/>
    <w:basedOn w:val="a2"/>
    <w:next w:val="a2"/>
    <w:uiPriority w:val="99"/>
    <w:qFormat/>
    <w:rsid w:val="00404E9D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512">
    <w:name w:val="Heading 512"/>
    <w:basedOn w:val="a2"/>
    <w:next w:val="a2"/>
    <w:uiPriority w:val="99"/>
    <w:qFormat/>
    <w:rsid w:val="00404E9D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b/>
      <w:bCs/>
      <w:i/>
      <w:iCs/>
      <w:sz w:val="26"/>
      <w:szCs w:val="26"/>
      <w:lang w:eastAsia="zh-CN"/>
    </w:rPr>
  </w:style>
  <w:style w:type="paragraph" w:customStyle="1" w:styleId="Heading612">
    <w:name w:val="Heading 612"/>
    <w:basedOn w:val="a2"/>
    <w:next w:val="a2"/>
    <w:uiPriority w:val="99"/>
    <w:qFormat/>
    <w:rsid w:val="00404E9D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712">
    <w:name w:val="Heading 712"/>
    <w:basedOn w:val="a2"/>
    <w:next w:val="a2"/>
    <w:uiPriority w:val="99"/>
    <w:qFormat/>
    <w:rsid w:val="00404E9D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szCs w:val="24"/>
      <w:lang w:eastAsia="zh-CN"/>
    </w:rPr>
  </w:style>
  <w:style w:type="paragraph" w:customStyle="1" w:styleId="Heading912">
    <w:name w:val="Heading 912"/>
    <w:basedOn w:val="a2"/>
    <w:next w:val="a2"/>
    <w:uiPriority w:val="99"/>
    <w:qFormat/>
    <w:rsid w:val="00404E9D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eastAsia="zh-CN"/>
    </w:rPr>
  </w:style>
  <w:style w:type="character" w:customStyle="1" w:styleId="Heading2Char4">
    <w:name w:val="Heading 2 Char4"/>
    <w:uiPriority w:val="99"/>
    <w:locked/>
    <w:rsid w:val="00404E9D"/>
    <w:rPr>
      <w:rFonts w:ascii="Cambria" w:hAnsi="Cambria"/>
      <w:b/>
      <w:i/>
      <w:sz w:val="28"/>
    </w:rPr>
  </w:style>
  <w:style w:type="character" w:customStyle="1" w:styleId="7110">
    <w:name w:val="Знак Знак711"/>
    <w:uiPriority w:val="99"/>
    <w:rsid w:val="00404E9D"/>
    <w:rPr>
      <w:sz w:val="16"/>
      <w:lang w:val="ru-RU" w:eastAsia="ru-RU"/>
    </w:rPr>
  </w:style>
  <w:style w:type="character" w:customStyle="1" w:styleId="1890">
    <w:name w:val="Знак Знак189"/>
    <w:uiPriority w:val="99"/>
    <w:rsid w:val="00404E9D"/>
    <w:rPr>
      <w:rFonts w:ascii="Courier New" w:hAnsi="Courier New"/>
    </w:rPr>
  </w:style>
  <w:style w:type="character" w:customStyle="1" w:styleId="931">
    <w:name w:val="Знак Знак93"/>
    <w:uiPriority w:val="99"/>
    <w:locked/>
    <w:rsid w:val="00404E9D"/>
    <w:rPr>
      <w:rFonts w:ascii="Tahoma" w:hAnsi="Tahoma"/>
      <w:lang w:val="ru-RU" w:eastAsia="ru-RU"/>
    </w:rPr>
  </w:style>
  <w:style w:type="character" w:customStyle="1" w:styleId="1330">
    <w:name w:val="Знак Знак133"/>
    <w:uiPriority w:val="99"/>
    <w:locked/>
    <w:rsid w:val="00404E9D"/>
    <w:rPr>
      <w:lang w:val="ru-RU" w:eastAsia="ar-SA" w:bidi="ar-SA"/>
    </w:rPr>
  </w:style>
  <w:style w:type="character" w:customStyle="1" w:styleId="1132">
    <w:name w:val="Знак Знак113"/>
    <w:uiPriority w:val="99"/>
    <w:locked/>
    <w:rsid w:val="00404E9D"/>
    <w:rPr>
      <w:sz w:val="28"/>
      <w:lang w:val="ru-RU" w:eastAsia="ru-RU"/>
    </w:rPr>
  </w:style>
  <w:style w:type="character" w:customStyle="1" w:styleId="1191">
    <w:name w:val="Знак1 Знак Знак19"/>
    <w:uiPriority w:val="99"/>
    <w:locked/>
    <w:rsid w:val="00404E9D"/>
    <w:rPr>
      <w:rFonts w:ascii="Times New Roman" w:hAnsi="Times New Roman"/>
      <w:sz w:val="24"/>
      <w:lang w:eastAsia="ru-RU"/>
    </w:rPr>
  </w:style>
  <w:style w:type="character" w:customStyle="1" w:styleId="690">
    <w:name w:val="Знак6 Знак Знак9"/>
    <w:uiPriority w:val="99"/>
    <w:rsid w:val="00404E9D"/>
    <w:rPr>
      <w:sz w:val="24"/>
      <w:lang w:val="ru-RU" w:eastAsia="ru-RU"/>
    </w:rPr>
  </w:style>
  <w:style w:type="character" w:customStyle="1" w:styleId="QuoteChar6">
    <w:name w:val="Quote Char6"/>
    <w:basedOn w:val="a3"/>
    <w:uiPriority w:val="99"/>
    <w:locked/>
    <w:rsid w:val="00404E9D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IntenseQuoteChar6">
    <w:name w:val="Intense Quote Char6"/>
    <w:basedOn w:val="a3"/>
    <w:uiPriority w:val="99"/>
    <w:locked/>
    <w:rsid w:val="00404E9D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821">
    <w:name w:val="Знак Знак82"/>
    <w:uiPriority w:val="99"/>
    <w:locked/>
    <w:rsid w:val="00404E9D"/>
    <w:rPr>
      <w:rFonts w:ascii="Arial" w:hAnsi="Arial"/>
      <w:sz w:val="24"/>
      <w:lang w:val="ru-RU" w:eastAsia="ru-RU"/>
    </w:rPr>
  </w:style>
  <w:style w:type="character" w:customStyle="1" w:styleId="2012">
    <w:name w:val="Знак Знак2012"/>
    <w:uiPriority w:val="99"/>
    <w:rsid w:val="00404E9D"/>
    <w:rPr>
      <w:rFonts w:ascii="Arial" w:hAnsi="Arial"/>
      <w:sz w:val="22"/>
    </w:rPr>
  </w:style>
  <w:style w:type="paragraph" w:customStyle="1" w:styleId="1ffffff5">
    <w:name w:val="Заголовок1"/>
    <w:basedOn w:val="a2"/>
    <w:next w:val="aff1"/>
    <w:uiPriority w:val="99"/>
    <w:rsid w:val="00404E9D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014">
    <w:name w:val="Знак Знак2014"/>
    <w:uiPriority w:val="99"/>
    <w:rsid w:val="00404E9D"/>
    <w:rPr>
      <w:rFonts w:ascii="Arial" w:hAnsi="Arial"/>
      <w:sz w:val="22"/>
    </w:rPr>
  </w:style>
  <w:style w:type="paragraph" w:customStyle="1" w:styleId="8a">
    <w:name w:val="Абзац списка8"/>
    <w:basedOn w:val="a2"/>
    <w:uiPriority w:val="99"/>
    <w:qFormat/>
    <w:rsid w:val="00404E9D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4a">
    <w:name w:val="Обычный14"/>
    <w:uiPriority w:val="99"/>
    <w:qFormat/>
    <w:rsid w:val="00404E9D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75">
    <w:name w:val="Основной текст 27"/>
    <w:basedOn w:val="a2"/>
    <w:uiPriority w:val="99"/>
    <w:qFormat/>
    <w:rsid w:val="00404E9D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84">
    <w:name w:val="Заголовок 38"/>
    <w:basedOn w:val="14a"/>
    <w:next w:val="14a"/>
    <w:uiPriority w:val="99"/>
    <w:qFormat/>
    <w:rsid w:val="00404E9D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8b">
    <w:name w:val="Основной текст8"/>
    <w:basedOn w:val="14a"/>
    <w:uiPriority w:val="99"/>
    <w:qFormat/>
    <w:rsid w:val="00404E9D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76">
    <w:name w:val="Заголовок 27"/>
    <w:basedOn w:val="a2"/>
    <w:next w:val="a2"/>
    <w:uiPriority w:val="99"/>
    <w:qFormat/>
    <w:rsid w:val="00404E9D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5">
    <w:name w:val="Цитата6"/>
    <w:basedOn w:val="a2"/>
    <w:uiPriority w:val="99"/>
    <w:qFormat/>
    <w:rsid w:val="00404E9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7f2">
    <w:name w:val="Текст7"/>
    <w:basedOn w:val="a2"/>
    <w:uiPriority w:val="99"/>
    <w:qFormat/>
    <w:rsid w:val="00404E9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74">
    <w:name w:val="Основной текст 37"/>
    <w:basedOn w:val="14a"/>
    <w:uiPriority w:val="99"/>
    <w:qFormat/>
    <w:rsid w:val="00404E9D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66">
    <w:name w:val="Основной текст с отступом 26"/>
    <w:basedOn w:val="a2"/>
    <w:uiPriority w:val="99"/>
    <w:qFormat/>
    <w:rsid w:val="00404E9D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75">
    <w:name w:val="Основной текст с отступом 37"/>
    <w:basedOn w:val="a2"/>
    <w:uiPriority w:val="99"/>
    <w:qFormat/>
    <w:rsid w:val="00404E9D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5f6">
    <w:name w:val="Верхний колонтитул5"/>
    <w:basedOn w:val="a2"/>
    <w:uiPriority w:val="99"/>
    <w:qFormat/>
    <w:rsid w:val="00404E9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6f6">
    <w:name w:val="Без интервала6"/>
    <w:uiPriority w:val="99"/>
    <w:qFormat/>
    <w:rsid w:val="00404E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8a">
    <w:name w:val="Заголовок 48"/>
    <w:basedOn w:val="14a"/>
    <w:next w:val="14a"/>
    <w:uiPriority w:val="99"/>
    <w:qFormat/>
    <w:rsid w:val="00404E9D"/>
    <w:pPr>
      <w:keepNext/>
      <w:widowControl/>
      <w:snapToGrid/>
      <w:ind w:left="0" w:firstLine="0"/>
    </w:pPr>
    <w:rPr>
      <w:sz w:val="24"/>
    </w:rPr>
  </w:style>
  <w:style w:type="paragraph" w:customStyle="1" w:styleId="664">
    <w:name w:val="Заголовок 66"/>
    <w:uiPriority w:val="99"/>
    <w:qFormat/>
    <w:rsid w:val="00404E9D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5d">
    <w:name w:val="Цитата 25"/>
    <w:basedOn w:val="a2"/>
    <w:next w:val="a2"/>
    <w:uiPriority w:val="99"/>
    <w:qFormat/>
    <w:rsid w:val="00404E9D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5f7">
    <w:name w:val="Выделенная цитата5"/>
    <w:basedOn w:val="a2"/>
    <w:next w:val="a2"/>
    <w:uiPriority w:val="99"/>
    <w:qFormat/>
    <w:rsid w:val="00404E9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50">
    <w:name w:val="Стандартный HTML5"/>
    <w:basedOn w:val="a2"/>
    <w:uiPriority w:val="99"/>
    <w:qFormat/>
    <w:rsid w:val="00404E9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3ffe">
    <w:name w:val="Основной текст с отступом Знак3"/>
    <w:uiPriority w:val="99"/>
    <w:qFormat/>
    <w:rsid w:val="00404E9D"/>
    <w:rPr>
      <w:sz w:val="24"/>
    </w:rPr>
  </w:style>
  <w:style w:type="character" w:customStyle="1" w:styleId="6f7">
    <w:name w:val="Слабое выделение6"/>
    <w:uiPriority w:val="99"/>
    <w:rsid w:val="00404E9D"/>
    <w:rPr>
      <w:i/>
      <w:color w:val="808080"/>
    </w:rPr>
  </w:style>
  <w:style w:type="character" w:customStyle="1" w:styleId="21f7">
    <w:name w:val="Знак21"/>
    <w:uiPriority w:val="99"/>
    <w:rsid w:val="00404E9D"/>
    <w:rPr>
      <w:sz w:val="24"/>
      <w:lang w:val="ru-RU" w:eastAsia="en-US"/>
    </w:rPr>
  </w:style>
  <w:style w:type="character" w:customStyle="1" w:styleId="5f8">
    <w:name w:val="Основной шрифт абзаца5"/>
    <w:uiPriority w:val="99"/>
    <w:rsid w:val="00404E9D"/>
  </w:style>
  <w:style w:type="character" w:customStyle="1" w:styleId="5f9">
    <w:name w:val="Замещающий текст5"/>
    <w:uiPriority w:val="99"/>
    <w:rsid w:val="00404E9D"/>
    <w:rPr>
      <w:color w:val="808080"/>
    </w:rPr>
  </w:style>
  <w:style w:type="character" w:customStyle="1" w:styleId="6f8">
    <w:name w:val="Сильное выделение6"/>
    <w:uiPriority w:val="99"/>
    <w:rsid w:val="00404E9D"/>
    <w:rPr>
      <w:b/>
    </w:rPr>
  </w:style>
  <w:style w:type="character" w:customStyle="1" w:styleId="4fd">
    <w:name w:val="Основной текст с отступом Знак4"/>
    <w:uiPriority w:val="99"/>
    <w:semiHidden/>
    <w:rsid w:val="00404E9D"/>
    <w:rPr>
      <w:sz w:val="24"/>
    </w:rPr>
  </w:style>
  <w:style w:type="character" w:customStyle="1" w:styleId="2013">
    <w:name w:val="Знак Знак2013"/>
    <w:uiPriority w:val="99"/>
    <w:rsid w:val="00404E9D"/>
    <w:rPr>
      <w:rFonts w:ascii="Arial" w:hAnsi="Arial"/>
      <w:sz w:val="22"/>
    </w:rPr>
  </w:style>
  <w:style w:type="paragraph" w:customStyle="1" w:styleId="9d">
    <w:name w:val="Абзац списка9"/>
    <w:basedOn w:val="a2"/>
    <w:uiPriority w:val="99"/>
    <w:qFormat/>
    <w:rsid w:val="00404E9D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5b">
    <w:name w:val="Обычный15"/>
    <w:uiPriority w:val="99"/>
    <w:qFormat/>
    <w:rsid w:val="00404E9D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84">
    <w:name w:val="Основной текст 28"/>
    <w:basedOn w:val="a2"/>
    <w:uiPriority w:val="99"/>
    <w:qFormat/>
    <w:rsid w:val="00404E9D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94">
    <w:name w:val="Заголовок 39"/>
    <w:basedOn w:val="15b"/>
    <w:next w:val="15b"/>
    <w:uiPriority w:val="99"/>
    <w:qFormat/>
    <w:rsid w:val="00404E9D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9e">
    <w:name w:val="Основной текст9"/>
    <w:basedOn w:val="15b"/>
    <w:uiPriority w:val="99"/>
    <w:qFormat/>
    <w:rsid w:val="00404E9D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85">
    <w:name w:val="Заголовок 28"/>
    <w:basedOn w:val="a2"/>
    <w:next w:val="a2"/>
    <w:uiPriority w:val="99"/>
    <w:qFormat/>
    <w:rsid w:val="00404E9D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7f3">
    <w:name w:val="Цитата7"/>
    <w:basedOn w:val="a2"/>
    <w:uiPriority w:val="99"/>
    <w:qFormat/>
    <w:rsid w:val="00404E9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8c">
    <w:name w:val="Текст8"/>
    <w:basedOn w:val="a2"/>
    <w:uiPriority w:val="99"/>
    <w:qFormat/>
    <w:rsid w:val="00404E9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85">
    <w:name w:val="Основной текст 38"/>
    <w:basedOn w:val="15b"/>
    <w:uiPriority w:val="99"/>
    <w:qFormat/>
    <w:rsid w:val="00404E9D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77">
    <w:name w:val="Основной текст с отступом 27"/>
    <w:basedOn w:val="a2"/>
    <w:uiPriority w:val="99"/>
    <w:qFormat/>
    <w:rsid w:val="00404E9D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86">
    <w:name w:val="Основной текст с отступом 38"/>
    <w:basedOn w:val="a2"/>
    <w:uiPriority w:val="99"/>
    <w:qFormat/>
    <w:rsid w:val="00404E9D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6f9">
    <w:name w:val="Верхний колонтитул6"/>
    <w:basedOn w:val="a2"/>
    <w:uiPriority w:val="99"/>
    <w:qFormat/>
    <w:rsid w:val="00404E9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7f4">
    <w:name w:val="Без интервала7"/>
    <w:uiPriority w:val="99"/>
    <w:qFormat/>
    <w:rsid w:val="00404E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9a">
    <w:name w:val="Заголовок 49"/>
    <w:basedOn w:val="15b"/>
    <w:next w:val="15b"/>
    <w:uiPriority w:val="99"/>
    <w:qFormat/>
    <w:rsid w:val="00404E9D"/>
    <w:pPr>
      <w:keepNext/>
      <w:widowControl/>
      <w:snapToGrid/>
      <w:ind w:left="0" w:firstLine="0"/>
    </w:pPr>
    <w:rPr>
      <w:sz w:val="24"/>
    </w:rPr>
  </w:style>
  <w:style w:type="paragraph" w:customStyle="1" w:styleId="674">
    <w:name w:val="Заголовок 67"/>
    <w:uiPriority w:val="99"/>
    <w:qFormat/>
    <w:rsid w:val="00404E9D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67">
    <w:name w:val="Цитата 26"/>
    <w:basedOn w:val="a2"/>
    <w:next w:val="a2"/>
    <w:uiPriority w:val="99"/>
    <w:qFormat/>
    <w:rsid w:val="00404E9D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6fa">
    <w:name w:val="Выделенная цитата6"/>
    <w:basedOn w:val="a2"/>
    <w:next w:val="a2"/>
    <w:uiPriority w:val="99"/>
    <w:qFormat/>
    <w:rsid w:val="00404E9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60">
    <w:name w:val="Стандартный HTML6"/>
    <w:basedOn w:val="a2"/>
    <w:uiPriority w:val="99"/>
    <w:qFormat/>
    <w:rsid w:val="00404E9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7f5">
    <w:name w:val="Слабое выделение7"/>
    <w:uiPriority w:val="99"/>
    <w:rsid w:val="00404E9D"/>
    <w:rPr>
      <w:i/>
      <w:color w:val="808080"/>
    </w:rPr>
  </w:style>
  <w:style w:type="character" w:customStyle="1" w:styleId="6fb">
    <w:name w:val="Основной шрифт абзаца6"/>
    <w:uiPriority w:val="99"/>
    <w:rsid w:val="00404E9D"/>
  </w:style>
  <w:style w:type="character" w:customStyle="1" w:styleId="6fc">
    <w:name w:val="Замещающий текст6"/>
    <w:uiPriority w:val="99"/>
    <w:rsid w:val="00404E9D"/>
    <w:rPr>
      <w:color w:val="808080"/>
    </w:rPr>
  </w:style>
  <w:style w:type="character" w:customStyle="1" w:styleId="7f6">
    <w:name w:val="Сильное выделение7"/>
    <w:uiPriority w:val="99"/>
    <w:rsid w:val="00404E9D"/>
    <w:rPr>
      <w:b/>
    </w:rPr>
  </w:style>
  <w:style w:type="character" w:customStyle="1" w:styleId="b-sharetext">
    <w:name w:val="b-share__text"/>
    <w:basedOn w:val="a3"/>
    <w:uiPriority w:val="99"/>
    <w:rsid w:val="00404E9D"/>
    <w:rPr>
      <w:rFonts w:cs="Times New Roman"/>
    </w:rPr>
  </w:style>
  <w:style w:type="character" w:customStyle="1" w:styleId="2017">
    <w:name w:val="Знак Знак2017"/>
    <w:uiPriority w:val="99"/>
    <w:rsid w:val="00404E9D"/>
    <w:rPr>
      <w:rFonts w:ascii="Arial" w:hAnsi="Arial"/>
      <w:sz w:val="22"/>
    </w:rPr>
  </w:style>
  <w:style w:type="paragraph" w:customStyle="1" w:styleId="10f0">
    <w:name w:val="Абзац списка10"/>
    <w:basedOn w:val="a2"/>
    <w:uiPriority w:val="99"/>
    <w:qFormat/>
    <w:rsid w:val="00404E9D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6b">
    <w:name w:val="Обычный16"/>
    <w:uiPriority w:val="99"/>
    <w:qFormat/>
    <w:rsid w:val="00404E9D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94">
    <w:name w:val="Основной текст 29"/>
    <w:basedOn w:val="a2"/>
    <w:uiPriority w:val="99"/>
    <w:qFormat/>
    <w:rsid w:val="00404E9D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101">
    <w:name w:val="Заголовок 310"/>
    <w:basedOn w:val="16b"/>
    <w:next w:val="16b"/>
    <w:uiPriority w:val="99"/>
    <w:qFormat/>
    <w:rsid w:val="00404E9D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10f1">
    <w:name w:val="Основной текст10"/>
    <w:basedOn w:val="16b"/>
    <w:uiPriority w:val="99"/>
    <w:qFormat/>
    <w:rsid w:val="00404E9D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95">
    <w:name w:val="Заголовок 29"/>
    <w:basedOn w:val="a2"/>
    <w:next w:val="a2"/>
    <w:uiPriority w:val="99"/>
    <w:qFormat/>
    <w:rsid w:val="00404E9D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d">
    <w:name w:val="Цитата8"/>
    <w:basedOn w:val="a2"/>
    <w:uiPriority w:val="99"/>
    <w:qFormat/>
    <w:rsid w:val="00404E9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9f">
    <w:name w:val="Текст9"/>
    <w:basedOn w:val="a2"/>
    <w:uiPriority w:val="99"/>
    <w:qFormat/>
    <w:rsid w:val="00404E9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95">
    <w:name w:val="Основной текст 39"/>
    <w:basedOn w:val="16b"/>
    <w:uiPriority w:val="99"/>
    <w:qFormat/>
    <w:rsid w:val="00404E9D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86">
    <w:name w:val="Основной текст с отступом 28"/>
    <w:basedOn w:val="a2"/>
    <w:uiPriority w:val="99"/>
    <w:qFormat/>
    <w:rsid w:val="00404E9D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96">
    <w:name w:val="Основной текст с отступом 39"/>
    <w:basedOn w:val="a2"/>
    <w:uiPriority w:val="99"/>
    <w:qFormat/>
    <w:rsid w:val="00404E9D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7f7">
    <w:name w:val="Верхний колонтитул7"/>
    <w:basedOn w:val="a2"/>
    <w:uiPriority w:val="99"/>
    <w:qFormat/>
    <w:rsid w:val="00404E9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8e">
    <w:name w:val="Без интервала8"/>
    <w:uiPriority w:val="99"/>
    <w:qFormat/>
    <w:rsid w:val="00404E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01">
    <w:name w:val="Заголовок 410"/>
    <w:basedOn w:val="16b"/>
    <w:next w:val="16b"/>
    <w:uiPriority w:val="99"/>
    <w:qFormat/>
    <w:rsid w:val="00404E9D"/>
    <w:pPr>
      <w:keepNext/>
      <w:widowControl/>
      <w:snapToGrid/>
      <w:ind w:left="0" w:firstLine="0"/>
    </w:pPr>
    <w:rPr>
      <w:sz w:val="24"/>
    </w:rPr>
  </w:style>
  <w:style w:type="paragraph" w:customStyle="1" w:styleId="684">
    <w:name w:val="Заголовок 68"/>
    <w:uiPriority w:val="99"/>
    <w:qFormat/>
    <w:rsid w:val="00404E9D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78">
    <w:name w:val="Цитата 27"/>
    <w:basedOn w:val="a2"/>
    <w:next w:val="a2"/>
    <w:uiPriority w:val="99"/>
    <w:qFormat/>
    <w:rsid w:val="00404E9D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7f8">
    <w:name w:val="Выделенная цитата7"/>
    <w:basedOn w:val="a2"/>
    <w:next w:val="a2"/>
    <w:uiPriority w:val="99"/>
    <w:qFormat/>
    <w:rsid w:val="00404E9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33">
    <w:name w:val="Heading 33"/>
    <w:uiPriority w:val="99"/>
    <w:rsid w:val="00404E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93">
    <w:name w:val="Heading 93"/>
    <w:uiPriority w:val="99"/>
    <w:rsid w:val="00404E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4">
    <w:name w:val="Heading 14"/>
    <w:uiPriority w:val="99"/>
    <w:rsid w:val="00404E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3">
    <w:name w:val="Heading 63"/>
    <w:uiPriority w:val="99"/>
    <w:rsid w:val="00404E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3">
    <w:name w:val="Heading 73"/>
    <w:uiPriority w:val="99"/>
    <w:rsid w:val="00404E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3">
    <w:name w:val="Heading 23"/>
    <w:uiPriority w:val="99"/>
    <w:rsid w:val="00404E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3">
    <w:name w:val="Heading 53"/>
    <w:uiPriority w:val="99"/>
    <w:rsid w:val="00404E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TML70">
    <w:name w:val="Стандартный HTML7"/>
    <w:basedOn w:val="a2"/>
    <w:uiPriority w:val="99"/>
    <w:qFormat/>
    <w:rsid w:val="00404E9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8f">
    <w:name w:val="Слабое выделение8"/>
    <w:uiPriority w:val="99"/>
    <w:rsid w:val="00404E9D"/>
    <w:rPr>
      <w:i/>
      <w:color w:val="808080"/>
    </w:rPr>
  </w:style>
  <w:style w:type="character" w:customStyle="1" w:styleId="7f9">
    <w:name w:val="Основной шрифт абзаца7"/>
    <w:uiPriority w:val="99"/>
    <w:rsid w:val="00404E9D"/>
  </w:style>
  <w:style w:type="character" w:customStyle="1" w:styleId="7fa">
    <w:name w:val="Замещающий текст7"/>
    <w:uiPriority w:val="99"/>
    <w:rsid w:val="00404E9D"/>
    <w:rPr>
      <w:color w:val="808080"/>
    </w:rPr>
  </w:style>
  <w:style w:type="character" w:customStyle="1" w:styleId="8f0">
    <w:name w:val="Сильное выделение8"/>
    <w:uiPriority w:val="99"/>
    <w:rsid w:val="00404E9D"/>
    <w:rPr>
      <w:b/>
    </w:rPr>
  </w:style>
  <w:style w:type="paragraph" w:customStyle="1" w:styleId="Heading43">
    <w:name w:val="Heading 43"/>
    <w:basedOn w:val="a2"/>
    <w:next w:val="a2"/>
    <w:uiPriority w:val="99"/>
    <w:rsid w:val="00404E9D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82">
    <w:name w:val="Heading 82"/>
    <w:basedOn w:val="a2"/>
    <w:next w:val="a2"/>
    <w:uiPriority w:val="99"/>
    <w:rsid w:val="00404E9D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Caption2">
    <w:name w:val="Caption2"/>
    <w:basedOn w:val="a2"/>
    <w:uiPriority w:val="99"/>
    <w:rsid w:val="00404E9D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2">
    <w:name w:val="Footer2"/>
    <w:basedOn w:val="a2"/>
    <w:uiPriority w:val="99"/>
    <w:rsid w:val="00404E9D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3">
    <w:name w:val="Header3"/>
    <w:basedOn w:val="a2"/>
    <w:uiPriority w:val="99"/>
    <w:rsid w:val="00404E9D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2">
    <w:name w:val="TOC 12"/>
    <w:basedOn w:val="a2"/>
    <w:uiPriority w:val="99"/>
    <w:rsid w:val="00404E9D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22">
    <w:name w:val="TOC 22"/>
    <w:basedOn w:val="a2"/>
    <w:uiPriority w:val="99"/>
    <w:rsid w:val="00404E9D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TOC32">
    <w:name w:val="TOC 32"/>
    <w:basedOn w:val="a2"/>
    <w:uiPriority w:val="99"/>
    <w:rsid w:val="00404E9D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2">
    <w:name w:val="TOC 42"/>
    <w:basedOn w:val="a2"/>
    <w:uiPriority w:val="99"/>
    <w:rsid w:val="00404E9D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2">
    <w:name w:val="TOC 52"/>
    <w:basedOn w:val="a2"/>
    <w:uiPriority w:val="99"/>
    <w:rsid w:val="00404E9D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2">
    <w:name w:val="TOC 62"/>
    <w:basedOn w:val="a2"/>
    <w:uiPriority w:val="99"/>
    <w:rsid w:val="00404E9D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2">
    <w:name w:val="TOC 72"/>
    <w:basedOn w:val="a2"/>
    <w:uiPriority w:val="99"/>
    <w:rsid w:val="00404E9D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2">
    <w:name w:val="TOC 82"/>
    <w:basedOn w:val="a2"/>
    <w:uiPriority w:val="99"/>
    <w:rsid w:val="00404E9D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2">
    <w:name w:val="TOC 92"/>
    <w:basedOn w:val="a2"/>
    <w:uiPriority w:val="99"/>
    <w:rsid w:val="00404E9D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character" w:customStyle="1" w:styleId="3fff">
    <w:name w:val="Текст сноски Знак3"/>
    <w:basedOn w:val="a3"/>
    <w:uiPriority w:val="99"/>
    <w:rsid w:val="00404E9D"/>
    <w:rPr>
      <w:rFonts w:cs="Times New Roman"/>
    </w:rPr>
  </w:style>
  <w:style w:type="paragraph" w:customStyle="1" w:styleId="4fe">
    <w:name w:val="Заголовок оглавления4"/>
    <w:basedOn w:val="10"/>
    <w:next w:val="a2"/>
    <w:uiPriority w:val="99"/>
    <w:qFormat/>
    <w:rsid w:val="00404E9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fff0">
    <w:name w:val="Слабая ссылка3"/>
    <w:uiPriority w:val="99"/>
    <w:rsid w:val="00404E9D"/>
    <w:rPr>
      <w:smallCaps/>
      <w:color w:val="C0504D"/>
      <w:u w:val="single"/>
    </w:rPr>
  </w:style>
  <w:style w:type="character" w:customStyle="1" w:styleId="3fff1">
    <w:name w:val="Сильная ссылка3"/>
    <w:uiPriority w:val="99"/>
    <w:rsid w:val="00404E9D"/>
    <w:rPr>
      <w:b/>
      <w:smallCaps/>
      <w:color w:val="C0504D"/>
      <w:spacing w:val="5"/>
      <w:u w:val="single"/>
    </w:rPr>
  </w:style>
  <w:style w:type="character" w:customStyle="1" w:styleId="3fff2">
    <w:name w:val="Название книги3"/>
    <w:uiPriority w:val="99"/>
    <w:rsid w:val="00404E9D"/>
    <w:rPr>
      <w:b/>
      <w:smallCaps/>
      <w:spacing w:val="5"/>
    </w:rPr>
  </w:style>
  <w:style w:type="character" w:customStyle="1" w:styleId="3940">
    <w:name w:val="Знак Знак394"/>
    <w:uiPriority w:val="99"/>
    <w:rsid w:val="00404E9D"/>
    <w:rPr>
      <w:rFonts w:ascii="Arial" w:hAnsi="Arial"/>
      <w:b/>
      <w:sz w:val="26"/>
    </w:rPr>
  </w:style>
  <w:style w:type="character" w:customStyle="1" w:styleId="3840">
    <w:name w:val="Знак Знак384"/>
    <w:uiPriority w:val="99"/>
    <w:rsid w:val="00404E9D"/>
    <w:rPr>
      <w:b/>
      <w:sz w:val="28"/>
    </w:rPr>
  </w:style>
  <w:style w:type="character" w:customStyle="1" w:styleId="3740">
    <w:name w:val="Знак Знак374"/>
    <w:uiPriority w:val="99"/>
    <w:rsid w:val="00404E9D"/>
    <w:rPr>
      <w:b/>
      <w:i/>
      <w:sz w:val="26"/>
    </w:rPr>
  </w:style>
  <w:style w:type="character" w:customStyle="1" w:styleId="3640">
    <w:name w:val="Знак Знак364"/>
    <w:uiPriority w:val="99"/>
    <w:rsid w:val="00404E9D"/>
    <w:rPr>
      <w:b/>
      <w:sz w:val="22"/>
      <w:lang w:val="ru-RU" w:eastAsia="ru-RU"/>
    </w:rPr>
  </w:style>
  <w:style w:type="character" w:customStyle="1" w:styleId="3540">
    <w:name w:val="Знак Знак354"/>
    <w:uiPriority w:val="99"/>
    <w:rsid w:val="00404E9D"/>
    <w:rPr>
      <w:sz w:val="24"/>
      <w:lang w:val="ru-RU" w:eastAsia="ru-RU"/>
    </w:rPr>
  </w:style>
  <w:style w:type="character" w:customStyle="1" w:styleId="3440">
    <w:name w:val="Знак Знак344"/>
    <w:uiPriority w:val="99"/>
    <w:rsid w:val="00404E9D"/>
    <w:rPr>
      <w:rFonts w:ascii="Calibri" w:hAnsi="Calibri"/>
      <w:i/>
      <w:sz w:val="24"/>
      <w:lang w:eastAsia="en-US"/>
    </w:rPr>
  </w:style>
  <w:style w:type="character" w:customStyle="1" w:styleId="3240">
    <w:name w:val="Знак Знак324"/>
    <w:uiPriority w:val="99"/>
    <w:rsid w:val="00404E9D"/>
    <w:rPr>
      <w:sz w:val="16"/>
    </w:rPr>
  </w:style>
  <w:style w:type="character" w:customStyle="1" w:styleId="3150">
    <w:name w:val="Знак Знак315"/>
    <w:uiPriority w:val="99"/>
    <w:rsid w:val="00404E9D"/>
    <w:rPr>
      <w:sz w:val="24"/>
    </w:rPr>
  </w:style>
  <w:style w:type="paragraph" w:customStyle="1" w:styleId="11ff9">
    <w:name w:val="Знак Знак Знак Знак Знак Знак11"/>
    <w:basedOn w:val="a2"/>
    <w:uiPriority w:val="99"/>
    <w:rsid w:val="00404E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30">
    <w:name w:val="Знак Знак303"/>
    <w:uiPriority w:val="99"/>
    <w:rsid w:val="00404E9D"/>
    <w:rPr>
      <w:sz w:val="24"/>
    </w:rPr>
  </w:style>
  <w:style w:type="character" w:customStyle="1" w:styleId="2940">
    <w:name w:val="Знак Знак294"/>
    <w:uiPriority w:val="99"/>
    <w:rsid w:val="00404E9D"/>
    <w:rPr>
      <w:sz w:val="24"/>
    </w:rPr>
  </w:style>
  <w:style w:type="character" w:customStyle="1" w:styleId="714">
    <w:name w:val="Знак Знак714"/>
    <w:uiPriority w:val="99"/>
    <w:rsid w:val="00404E9D"/>
    <w:rPr>
      <w:sz w:val="16"/>
      <w:lang w:val="ru-RU" w:eastAsia="ru-RU"/>
    </w:rPr>
  </w:style>
  <w:style w:type="character" w:customStyle="1" w:styleId="14100">
    <w:name w:val="Знак Знак1410"/>
    <w:uiPriority w:val="99"/>
    <w:locked/>
    <w:rsid w:val="00404E9D"/>
    <w:rPr>
      <w:b/>
      <w:sz w:val="27"/>
      <w:lang w:val="ru-RU" w:eastAsia="ru-RU"/>
    </w:rPr>
  </w:style>
  <w:style w:type="character" w:customStyle="1" w:styleId="2840">
    <w:name w:val="Знак Знак284"/>
    <w:uiPriority w:val="99"/>
    <w:rsid w:val="00404E9D"/>
    <w:rPr>
      <w:rFonts w:ascii="Tahoma" w:hAnsi="Tahoma"/>
    </w:rPr>
  </w:style>
  <w:style w:type="character" w:customStyle="1" w:styleId="2740">
    <w:name w:val="Знак Знак274"/>
    <w:uiPriority w:val="99"/>
    <w:rsid w:val="00404E9D"/>
    <w:rPr>
      <w:sz w:val="24"/>
    </w:rPr>
  </w:style>
  <w:style w:type="character" w:customStyle="1" w:styleId="1010">
    <w:name w:val="Знак Знак1010"/>
    <w:uiPriority w:val="99"/>
    <w:locked/>
    <w:rsid w:val="00404E9D"/>
    <w:rPr>
      <w:sz w:val="16"/>
      <w:lang w:val="ru-RU" w:eastAsia="ru-RU"/>
    </w:rPr>
  </w:style>
  <w:style w:type="character" w:customStyle="1" w:styleId="628">
    <w:name w:val="Знак Знак628"/>
    <w:uiPriority w:val="99"/>
    <w:rsid w:val="00404E9D"/>
    <w:rPr>
      <w:rFonts w:ascii="Arial" w:hAnsi="Arial"/>
      <w:b/>
      <w:i/>
      <w:sz w:val="28"/>
      <w:lang w:val="ru-RU" w:eastAsia="en-US"/>
    </w:rPr>
  </w:style>
  <w:style w:type="character" w:customStyle="1" w:styleId="2140">
    <w:name w:val="Знак Знак214"/>
    <w:uiPriority w:val="99"/>
    <w:locked/>
    <w:rsid w:val="00404E9D"/>
    <w:rPr>
      <w:sz w:val="24"/>
      <w:lang w:val="en-US"/>
    </w:rPr>
  </w:style>
  <w:style w:type="character" w:customStyle="1" w:styleId="1240">
    <w:name w:val="Знак Знак124"/>
    <w:uiPriority w:val="99"/>
    <w:rsid w:val="00404E9D"/>
    <w:rPr>
      <w:sz w:val="16"/>
    </w:rPr>
  </w:style>
  <w:style w:type="character" w:customStyle="1" w:styleId="1360">
    <w:name w:val="Знак Знак136"/>
    <w:uiPriority w:val="99"/>
    <w:rsid w:val="00404E9D"/>
    <w:rPr>
      <w:lang w:val="ru-RU" w:eastAsia="ru-RU"/>
    </w:rPr>
  </w:style>
  <w:style w:type="character" w:customStyle="1" w:styleId="1611">
    <w:name w:val="Знак Знак1611"/>
    <w:uiPriority w:val="99"/>
    <w:locked/>
    <w:rsid w:val="00404E9D"/>
    <w:rPr>
      <w:b/>
      <w:caps/>
      <w:sz w:val="24"/>
      <w:lang w:val="ru-RU" w:eastAsia="ru-RU"/>
    </w:rPr>
  </w:style>
  <w:style w:type="character" w:customStyle="1" w:styleId="1161">
    <w:name w:val="Знак Знак116"/>
    <w:uiPriority w:val="99"/>
    <w:rsid w:val="00404E9D"/>
    <w:rPr>
      <w:sz w:val="24"/>
    </w:rPr>
  </w:style>
  <w:style w:type="character" w:customStyle="1" w:styleId="13d">
    <w:name w:val="Знак Знак Знак13"/>
    <w:uiPriority w:val="99"/>
    <w:rsid w:val="00404E9D"/>
    <w:rPr>
      <w:rFonts w:ascii="Times New Roman" w:hAnsi="Times New Roman"/>
      <w:b/>
      <w:caps/>
      <w:sz w:val="28"/>
    </w:rPr>
  </w:style>
  <w:style w:type="character" w:customStyle="1" w:styleId="25100">
    <w:name w:val="Знак Знак2510"/>
    <w:uiPriority w:val="99"/>
    <w:rsid w:val="00404E9D"/>
    <w:rPr>
      <w:rFonts w:ascii="Times New Roman" w:hAnsi="Times New Roman"/>
      <w:b/>
      <w:sz w:val="28"/>
    </w:rPr>
  </w:style>
  <w:style w:type="character" w:customStyle="1" w:styleId="22100">
    <w:name w:val="Знак Знак2210"/>
    <w:uiPriority w:val="99"/>
    <w:rsid w:val="00404E9D"/>
    <w:rPr>
      <w:rFonts w:ascii="Times New Roman" w:hAnsi="Times New Roman"/>
      <w:sz w:val="24"/>
    </w:rPr>
  </w:style>
  <w:style w:type="character" w:customStyle="1" w:styleId="19100">
    <w:name w:val="Знак Знак1910"/>
    <w:uiPriority w:val="99"/>
    <w:rsid w:val="00404E9D"/>
    <w:rPr>
      <w:rFonts w:ascii="Times New Roman" w:hAnsi="Times New Roman"/>
      <w:sz w:val="16"/>
      <w:lang w:eastAsia="ru-RU"/>
    </w:rPr>
  </w:style>
  <w:style w:type="character" w:customStyle="1" w:styleId="1812">
    <w:name w:val="Знак Знак1812"/>
    <w:uiPriority w:val="99"/>
    <w:rsid w:val="00404E9D"/>
    <w:rPr>
      <w:rFonts w:ascii="Courier New" w:hAnsi="Courier New"/>
    </w:rPr>
  </w:style>
  <w:style w:type="character" w:customStyle="1" w:styleId="17100">
    <w:name w:val="Знак Знак1710"/>
    <w:uiPriority w:val="99"/>
    <w:rsid w:val="00404E9D"/>
    <w:rPr>
      <w:rFonts w:ascii="Times New Roman" w:hAnsi="Times New Roman"/>
      <w:sz w:val="24"/>
    </w:rPr>
  </w:style>
  <w:style w:type="character" w:customStyle="1" w:styleId="960">
    <w:name w:val="Знак Знак96"/>
    <w:link w:val="3fff3"/>
    <w:uiPriority w:val="99"/>
    <w:locked/>
    <w:rsid w:val="00404E9D"/>
    <w:rPr>
      <w:rFonts w:ascii="PragmaticaCTT" w:hAnsi="PragmaticaCTT"/>
      <w:b/>
      <w:sz w:val="24"/>
    </w:rPr>
  </w:style>
  <w:style w:type="paragraph" w:customStyle="1" w:styleId="3fff3">
    <w:name w:val="Название3"/>
    <w:basedOn w:val="a2"/>
    <w:link w:val="960"/>
    <w:uiPriority w:val="99"/>
    <w:qFormat/>
    <w:rsid w:val="00404E9D"/>
    <w:pPr>
      <w:widowControl/>
      <w:snapToGrid/>
      <w:spacing w:before="240" w:after="60"/>
      <w:jc w:val="center"/>
      <w:outlineLvl w:val="0"/>
    </w:pPr>
    <w:rPr>
      <w:rFonts w:ascii="PragmaticaCTT" w:eastAsiaTheme="minorHAnsi" w:hAnsi="PragmaticaCTT" w:cstheme="minorBidi"/>
      <w:b/>
      <w:szCs w:val="22"/>
      <w:lang w:eastAsia="en-US"/>
    </w:rPr>
  </w:style>
  <w:style w:type="character" w:customStyle="1" w:styleId="5300">
    <w:name w:val="Знак Знак530"/>
    <w:uiPriority w:val="99"/>
    <w:rsid w:val="00404E9D"/>
    <w:rPr>
      <w:rFonts w:ascii="Tahoma" w:hAnsi="Tahoma"/>
      <w:sz w:val="16"/>
      <w:lang w:val="ru-RU" w:eastAsia="ru-RU"/>
    </w:rPr>
  </w:style>
  <w:style w:type="character" w:customStyle="1" w:styleId="15100">
    <w:name w:val="Знак Знак1510"/>
    <w:uiPriority w:val="99"/>
    <w:rsid w:val="00404E9D"/>
    <w:rPr>
      <w:b/>
      <w:sz w:val="28"/>
    </w:rPr>
  </w:style>
  <w:style w:type="character" w:customStyle="1" w:styleId="41100">
    <w:name w:val="Знак Знак4110"/>
    <w:uiPriority w:val="99"/>
    <w:locked/>
    <w:rsid w:val="00404E9D"/>
    <w:rPr>
      <w:rFonts w:ascii="Arial" w:hAnsi="Arial"/>
      <w:b/>
      <w:i/>
      <w:sz w:val="28"/>
      <w:lang w:val="ru-RU" w:eastAsia="en-US"/>
    </w:rPr>
  </w:style>
  <w:style w:type="paragraph" w:customStyle="1" w:styleId="14b">
    <w:name w:val="Знак Знак Знак Знак Знак Знак Знак Знак Знак Знак Знак Знак Знак14"/>
    <w:basedOn w:val="a2"/>
    <w:uiPriority w:val="99"/>
    <w:rsid w:val="00404E9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102">
    <w:name w:val="Знак310"/>
    <w:basedOn w:val="a2"/>
    <w:uiPriority w:val="99"/>
    <w:rsid w:val="00404E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100">
    <w:name w:val="Знак Знак5310"/>
    <w:uiPriority w:val="99"/>
    <w:locked/>
    <w:rsid w:val="00404E9D"/>
    <w:rPr>
      <w:b/>
      <w:caps/>
      <w:sz w:val="24"/>
      <w:lang w:val="ru-RU" w:eastAsia="ru-RU"/>
    </w:rPr>
  </w:style>
  <w:style w:type="character" w:customStyle="1" w:styleId="11110">
    <w:name w:val="Знак1 Знак Знак111"/>
    <w:uiPriority w:val="99"/>
    <w:locked/>
    <w:rsid w:val="00404E9D"/>
    <w:rPr>
      <w:rFonts w:ascii="Times New Roman" w:hAnsi="Times New Roman"/>
      <w:sz w:val="24"/>
      <w:lang w:eastAsia="ru-RU"/>
    </w:rPr>
  </w:style>
  <w:style w:type="character" w:customStyle="1" w:styleId="4610">
    <w:name w:val="Знак Знак4610"/>
    <w:uiPriority w:val="99"/>
    <w:locked/>
    <w:rsid w:val="00404E9D"/>
    <w:rPr>
      <w:b/>
      <w:sz w:val="27"/>
      <w:lang w:val="ru-RU" w:eastAsia="ru-RU"/>
    </w:rPr>
  </w:style>
  <w:style w:type="character" w:customStyle="1" w:styleId="4810">
    <w:name w:val="Знак Знак4810"/>
    <w:uiPriority w:val="99"/>
    <w:locked/>
    <w:rsid w:val="00404E9D"/>
    <w:rPr>
      <w:b/>
      <w:sz w:val="27"/>
      <w:lang w:val="ru-RU" w:eastAsia="ru-RU"/>
    </w:rPr>
  </w:style>
  <w:style w:type="character" w:customStyle="1" w:styleId="4410">
    <w:name w:val="Знак Знак4410"/>
    <w:uiPriority w:val="99"/>
    <w:locked/>
    <w:rsid w:val="00404E9D"/>
    <w:rPr>
      <w:sz w:val="24"/>
    </w:rPr>
  </w:style>
  <w:style w:type="character" w:customStyle="1" w:styleId="51110">
    <w:name w:val="Знак Знак5111"/>
    <w:uiPriority w:val="99"/>
    <w:locked/>
    <w:rsid w:val="00404E9D"/>
    <w:rPr>
      <w:b/>
      <w:sz w:val="27"/>
      <w:lang w:val="ru-RU" w:eastAsia="ru-RU"/>
    </w:rPr>
  </w:style>
  <w:style w:type="character" w:customStyle="1" w:styleId="4310">
    <w:name w:val="Знак Знак4310"/>
    <w:uiPriority w:val="99"/>
    <w:locked/>
    <w:rsid w:val="00404E9D"/>
    <w:rPr>
      <w:color w:val="000000"/>
      <w:sz w:val="24"/>
      <w:lang w:eastAsia="ru-RU"/>
    </w:rPr>
  </w:style>
  <w:style w:type="character" w:customStyle="1" w:styleId="4210">
    <w:name w:val="Знак Знак4210"/>
    <w:uiPriority w:val="99"/>
    <w:rsid w:val="00404E9D"/>
    <w:rPr>
      <w:rFonts w:ascii="Times New Roman" w:hAnsi="Times New Roman"/>
      <w:sz w:val="16"/>
    </w:rPr>
  </w:style>
  <w:style w:type="character" w:customStyle="1" w:styleId="4910">
    <w:name w:val="Знак Знак4910"/>
    <w:uiPriority w:val="99"/>
    <w:rsid w:val="00404E9D"/>
    <w:rPr>
      <w:rFonts w:ascii="Times New Roman" w:hAnsi="Times New Roman"/>
      <w:b/>
      <w:caps/>
      <w:sz w:val="24"/>
      <w:lang w:eastAsia="ru-RU"/>
    </w:rPr>
  </w:style>
  <w:style w:type="character" w:customStyle="1" w:styleId="4710">
    <w:name w:val="Знак Знак4710"/>
    <w:uiPriority w:val="99"/>
    <w:rsid w:val="00404E9D"/>
    <w:rPr>
      <w:rFonts w:ascii="Times New Roman" w:hAnsi="Times New Roman"/>
      <w:b/>
      <w:sz w:val="27"/>
      <w:lang w:eastAsia="ru-RU"/>
    </w:rPr>
  </w:style>
  <w:style w:type="character" w:customStyle="1" w:styleId="4510">
    <w:name w:val="Знак Знак4510"/>
    <w:uiPriority w:val="99"/>
    <w:rsid w:val="00404E9D"/>
    <w:rPr>
      <w:rFonts w:ascii="Times New Roman" w:hAnsi="Times New Roman"/>
      <w:b/>
      <w:i/>
      <w:sz w:val="26"/>
      <w:lang w:eastAsia="ru-RU"/>
    </w:rPr>
  </w:style>
  <w:style w:type="character" w:customStyle="1" w:styleId="5201">
    <w:name w:val="Знак5 Знак Знак20"/>
    <w:uiPriority w:val="99"/>
    <w:locked/>
    <w:rsid w:val="00404E9D"/>
    <w:rPr>
      <w:sz w:val="16"/>
    </w:rPr>
  </w:style>
  <w:style w:type="character" w:customStyle="1" w:styleId="5010">
    <w:name w:val="Знак Знак5010"/>
    <w:uiPriority w:val="99"/>
    <w:locked/>
    <w:rsid w:val="00404E9D"/>
    <w:rPr>
      <w:b/>
      <w:sz w:val="28"/>
      <w:lang w:val="ru-RU" w:eastAsia="ru-RU"/>
    </w:rPr>
  </w:style>
  <w:style w:type="character" w:customStyle="1" w:styleId="52100">
    <w:name w:val="Знак Знак5210"/>
    <w:uiPriority w:val="99"/>
    <w:rsid w:val="00404E9D"/>
    <w:rPr>
      <w:rFonts w:ascii="Arial" w:hAnsi="Arial"/>
      <w:b/>
      <w:i/>
      <w:sz w:val="28"/>
    </w:rPr>
  </w:style>
  <w:style w:type="character" w:customStyle="1" w:styleId="51101">
    <w:name w:val="Знак5 Знак Знак110"/>
    <w:uiPriority w:val="99"/>
    <w:locked/>
    <w:rsid w:val="00404E9D"/>
    <w:rPr>
      <w:sz w:val="16"/>
      <w:lang w:val="ru-RU" w:eastAsia="ru-RU"/>
    </w:rPr>
  </w:style>
  <w:style w:type="character" w:customStyle="1" w:styleId="6111">
    <w:name w:val="Знак6 Знак Знак11"/>
    <w:uiPriority w:val="99"/>
    <w:rsid w:val="00404E9D"/>
    <w:rPr>
      <w:sz w:val="24"/>
      <w:lang w:val="ru-RU" w:eastAsia="ru-RU"/>
    </w:rPr>
  </w:style>
  <w:style w:type="character" w:customStyle="1" w:styleId="554">
    <w:name w:val="Знак Знак554"/>
    <w:uiPriority w:val="99"/>
    <w:locked/>
    <w:rsid w:val="00404E9D"/>
    <w:rPr>
      <w:sz w:val="24"/>
      <w:lang w:val="ru-RU" w:eastAsia="ru-RU"/>
    </w:rPr>
  </w:style>
  <w:style w:type="character" w:customStyle="1" w:styleId="654">
    <w:name w:val="Знак Знак654"/>
    <w:uiPriority w:val="99"/>
    <w:locked/>
    <w:rsid w:val="00404E9D"/>
    <w:rPr>
      <w:b/>
      <w:sz w:val="27"/>
      <w:lang w:val="ru-RU" w:eastAsia="ru-RU"/>
    </w:rPr>
  </w:style>
  <w:style w:type="character" w:customStyle="1" w:styleId="644">
    <w:name w:val="Знак Знак644"/>
    <w:uiPriority w:val="99"/>
    <w:locked/>
    <w:rsid w:val="00404E9D"/>
    <w:rPr>
      <w:b/>
      <w:sz w:val="28"/>
      <w:lang w:val="ru-RU" w:eastAsia="ru-RU"/>
    </w:rPr>
  </w:style>
  <w:style w:type="character" w:customStyle="1" w:styleId="634">
    <w:name w:val="Знак Знак634"/>
    <w:uiPriority w:val="99"/>
    <w:locked/>
    <w:rsid w:val="00404E9D"/>
    <w:rPr>
      <w:b/>
      <w:i/>
      <w:sz w:val="26"/>
      <w:lang w:val="ru-RU" w:eastAsia="ru-RU"/>
    </w:rPr>
  </w:style>
  <w:style w:type="character" w:customStyle="1" w:styleId="627">
    <w:name w:val="Знак Знак627"/>
    <w:uiPriority w:val="99"/>
    <w:locked/>
    <w:rsid w:val="00404E9D"/>
    <w:rPr>
      <w:sz w:val="24"/>
      <w:lang w:val="ru-RU" w:eastAsia="ru-RU"/>
    </w:rPr>
  </w:style>
  <w:style w:type="character" w:customStyle="1" w:styleId="61110">
    <w:name w:val="Знак Знак6111"/>
    <w:uiPriority w:val="99"/>
    <w:locked/>
    <w:rsid w:val="00404E9D"/>
    <w:rPr>
      <w:sz w:val="24"/>
      <w:lang w:val="ru-RU" w:eastAsia="ru-RU"/>
    </w:rPr>
  </w:style>
  <w:style w:type="character" w:customStyle="1" w:styleId="604">
    <w:name w:val="Знак Знак604"/>
    <w:uiPriority w:val="99"/>
    <w:locked/>
    <w:rsid w:val="00404E9D"/>
    <w:rPr>
      <w:i/>
      <w:sz w:val="24"/>
      <w:lang w:val="ru-RU" w:eastAsia="ru-RU"/>
    </w:rPr>
  </w:style>
  <w:style w:type="character" w:customStyle="1" w:styleId="594">
    <w:name w:val="Знак Знак594"/>
    <w:uiPriority w:val="99"/>
    <w:locked/>
    <w:rsid w:val="00404E9D"/>
    <w:rPr>
      <w:rFonts w:ascii="Arial" w:hAnsi="Arial"/>
      <w:sz w:val="22"/>
      <w:lang w:val="ru-RU" w:eastAsia="ru-RU"/>
    </w:rPr>
  </w:style>
  <w:style w:type="character" w:customStyle="1" w:styleId="584">
    <w:name w:val="Знак Знак584"/>
    <w:uiPriority w:val="99"/>
    <w:locked/>
    <w:rsid w:val="00404E9D"/>
    <w:rPr>
      <w:rFonts w:ascii="Courier New" w:hAnsi="Courier New"/>
      <w:lang w:val="ru-RU" w:eastAsia="ru-RU"/>
    </w:rPr>
  </w:style>
  <w:style w:type="character" w:customStyle="1" w:styleId="574">
    <w:name w:val="Знак Знак574"/>
    <w:uiPriority w:val="99"/>
    <w:locked/>
    <w:rsid w:val="00404E9D"/>
    <w:rPr>
      <w:lang w:val="ru-RU" w:eastAsia="ru-RU"/>
    </w:rPr>
  </w:style>
  <w:style w:type="character" w:customStyle="1" w:styleId="564">
    <w:name w:val="Знак Знак564"/>
    <w:uiPriority w:val="99"/>
    <w:locked/>
    <w:rsid w:val="00404E9D"/>
    <w:rPr>
      <w:sz w:val="24"/>
      <w:lang w:val="ru-RU" w:eastAsia="ru-RU"/>
    </w:rPr>
  </w:style>
  <w:style w:type="character" w:customStyle="1" w:styleId="544">
    <w:name w:val="Знак Знак544"/>
    <w:uiPriority w:val="99"/>
    <w:locked/>
    <w:rsid w:val="00404E9D"/>
    <w:rPr>
      <w:sz w:val="24"/>
      <w:lang w:val="en-US" w:eastAsia="ru-RU"/>
    </w:rPr>
  </w:style>
  <w:style w:type="character" w:customStyle="1" w:styleId="6740">
    <w:name w:val="Знак Знак674"/>
    <w:uiPriority w:val="99"/>
    <w:rsid w:val="00404E9D"/>
    <w:rPr>
      <w:rFonts w:ascii="Arial" w:hAnsi="Arial"/>
      <w:b/>
      <w:sz w:val="26"/>
    </w:rPr>
  </w:style>
  <w:style w:type="character" w:customStyle="1" w:styleId="6640">
    <w:name w:val="Знак Знак664"/>
    <w:uiPriority w:val="99"/>
    <w:rsid w:val="00404E9D"/>
    <w:rPr>
      <w:b/>
      <w:sz w:val="28"/>
    </w:rPr>
  </w:style>
  <w:style w:type="character" w:customStyle="1" w:styleId="704">
    <w:name w:val="Знак Знак704"/>
    <w:uiPriority w:val="99"/>
    <w:rsid w:val="00404E9D"/>
    <w:rPr>
      <w:rFonts w:ascii="Arial" w:hAnsi="Arial"/>
      <w:b/>
      <w:sz w:val="26"/>
    </w:rPr>
  </w:style>
  <w:style w:type="character" w:customStyle="1" w:styleId="694">
    <w:name w:val="Знак Знак694"/>
    <w:uiPriority w:val="99"/>
    <w:rsid w:val="00404E9D"/>
    <w:rPr>
      <w:b/>
      <w:sz w:val="28"/>
    </w:rPr>
  </w:style>
  <w:style w:type="character" w:customStyle="1" w:styleId="6840">
    <w:name w:val="Знак Знак684"/>
    <w:uiPriority w:val="99"/>
    <w:rsid w:val="00404E9D"/>
    <w:rPr>
      <w:b/>
      <w:i/>
      <w:sz w:val="26"/>
    </w:rPr>
  </w:style>
  <w:style w:type="paragraph" w:customStyle="1" w:styleId="2ffff7">
    <w:name w:val="Название2"/>
    <w:basedOn w:val="a2"/>
    <w:next w:val="aff1"/>
    <w:uiPriority w:val="99"/>
    <w:qFormat/>
    <w:rsid w:val="00404E9D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4ff">
    <w:name w:val="Название4"/>
    <w:basedOn w:val="a2"/>
    <w:next w:val="aff1"/>
    <w:uiPriority w:val="99"/>
    <w:qFormat/>
    <w:rsid w:val="00404E9D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221">
    <w:name w:val="Знак2 Знак Знак22"/>
    <w:uiPriority w:val="99"/>
    <w:locked/>
    <w:rsid w:val="00404E9D"/>
    <w:rPr>
      <w:b/>
      <w:sz w:val="27"/>
      <w:lang w:val="ru-RU" w:eastAsia="ru-RU"/>
    </w:rPr>
  </w:style>
  <w:style w:type="paragraph" w:customStyle="1" w:styleId="941">
    <w:name w:val="Знак94"/>
    <w:basedOn w:val="a2"/>
    <w:uiPriority w:val="99"/>
    <w:rsid w:val="00404E9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60">
    <w:name w:val="Знак4 Знак Знак16"/>
    <w:uiPriority w:val="99"/>
    <w:locked/>
    <w:rsid w:val="00404E9D"/>
    <w:rPr>
      <w:rFonts w:ascii="Arial" w:hAnsi="Arial"/>
      <w:b/>
      <w:kern w:val="32"/>
      <w:sz w:val="32"/>
      <w:lang w:val="ru-RU" w:eastAsia="ru-RU"/>
    </w:rPr>
  </w:style>
  <w:style w:type="character" w:customStyle="1" w:styleId="2141">
    <w:name w:val="Знак2 Знак Знак14"/>
    <w:uiPriority w:val="99"/>
    <w:locked/>
    <w:rsid w:val="00404E9D"/>
    <w:rPr>
      <w:b/>
      <w:sz w:val="27"/>
      <w:lang w:val="ru-RU" w:eastAsia="ru-RU"/>
    </w:rPr>
  </w:style>
  <w:style w:type="character" w:customStyle="1" w:styleId="44a">
    <w:name w:val="Знак4 Знак Знак4"/>
    <w:uiPriority w:val="99"/>
    <w:locked/>
    <w:rsid w:val="00404E9D"/>
    <w:rPr>
      <w:rFonts w:ascii="Arial" w:hAnsi="Arial"/>
      <w:b/>
      <w:kern w:val="32"/>
      <w:sz w:val="32"/>
      <w:lang w:val="ru-RU" w:eastAsia="ru-RU"/>
    </w:rPr>
  </w:style>
  <w:style w:type="character" w:customStyle="1" w:styleId="25e">
    <w:name w:val="Знак2 Знак Знак5"/>
    <w:uiPriority w:val="99"/>
    <w:semiHidden/>
    <w:locked/>
    <w:rsid w:val="00404E9D"/>
    <w:rPr>
      <w:rFonts w:ascii="Arial" w:hAnsi="Arial"/>
      <w:b/>
      <w:sz w:val="26"/>
      <w:lang w:val="ru-RU" w:eastAsia="ru-RU"/>
    </w:rPr>
  </w:style>
  <w:style w:type="character" w:customStyle="1" w:styleId="5fa">
    <w:name w:val="Текст сноски Знак5"/>
    <w:uiPriority w:val="99"/>
    <w:locked/>
    <w:rsid w:val="00404E9D"/>
    <w:rPr>
      <w:rFonts w:ascii="Courier New" w:hAnsi="Courier New"/>
      <w:color w:val="000000"/>
      <w:sz w:val="24"/>
    </w:rPr>
  </w:style>
  <w:style w:type="paragraph" w:customStyle="1" w:styleId="41a">
    <w:name w:val="Заголовок оглавления41"/>
    <w:basedOn w:val="10"/>
    <w:next w:val="a2"/>
    <w:uiPriority w:val="99"/>
    <w:rsid w:val="00404E9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1f0">
    <w:name w:val="Слабая ссылка31"/>
    <w:uiPriority w:val="99"/>
    <w:rsid w:val="00404E9D"/>
    <w:rPr>
      <w:smallCaps/>
      <w:color w:val="C0504D"/>
      <w:u w:val="single"/>
    </w:rPr>
  </w:style>
  <w:style w:type="character" w:customStyle="1" w:styleId="31f1">
    <w:name w:val="Сильная ссылка31"/>
    <w:uiPriority w:val="99"/>
    <w:rsid w:val="00404E9D"/>
    <w:rPr>
      <w:b/>
      <w:smallCaps/>
      <w:color w:val="C0504D"/>
      <w:spacing w:val="5"/>
      <w:u w:val="single"/>
    </w:rPr>
  </w:style>
  <w:style w:type="character" w:customStyle="1" w:styleId="31f2">
    <w:name w:val="Название книги31"/>
    <w:uiPriority w:val="99"/>
    <w:rsid w:val="00404E9D"/>
    <w:rPr>
      <w:b/>
      <w:smallCaps/>
      <w:spacing w:val="5"/>
    </w:rPr>
  </w:style>
  <w:style w:type="character" w:customStyle="1" w:styleId="4ff0">
    <w:name w:val="Текст сноски Знак4"/>
    <w:basedOn w:val="a3"/>
    <w:uiPriority w:val="99"/>
    <w:semiHidden/>
    <w:rsid w:val="00404E9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fff8">
    <w:name w:val="Обычный (веб) Знак2"/>
    <w:basedOn w:val="a3"/>
    <w:uiPriority w:val="99"/>
    <w:locked/>
    <w:rsid w:val="00404E9D"/>
    <w:rPr>
      <w:rFonts w:cs="Times New Roman"/>
      <w:b/>
      <w:i/>
      <w:color w:val="4F81BD"/>
      <w:sz w:val="20"/>
      <w:szCs w:val="20"/>
    </w:rPr>
  </w:style>
  <w:style w:type="paragraph" w:customStyle="1" w:styleId="1ffffff6">
    <w:name w:val="Заголовок1"/>
    <w:basedOn w:val="a2"/>
    <w:next w:val="aff1"/>
    <w:uiPriority w:val="99"/>
    <w:rsid w:val="00404E9D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1ffffff7">
    <w:name w:val="Неразрешенное упоминание1"/>
    <w:basedOn w:val="a3"/>
    <w:uiPriority w:val="99"/>
    <w:semiHidden/>
    <w:rsid w:val="00404E9D"/>
    <w:rPr>
      <w:rFonts w:ascii="Times New Roman" w:hAnsi="Times New Roman" w:cs="Times New Roman"/>
      <w:color w:val="605E5C"/>
      <w:shd w:val="clear" w:color="auto" w:fill="E1DFDD"/>
    </w:rPr>
  </w:style>
  <w:style w:type="character" w:customStyle="1" w:styleId="2ffff9">
    <w:name w:val="Неразрешенное упоминание2"/>
    <w:uiPriority w:val="99"/>
    <w:semiHidden/>
    <w:rsid w:val="00404E9D"/>
    <w:rPr>
      <w:color w:val="808080"/>
      <w:shd w:val="clear" w:color="auto" w:fill="E6E6E6"/>
    </w:rPr>
  </w:style>
  <w:style w:type="paragraph" w:customStyle="1" w:styleId="hlbdr">
    <w:name w:val="hl_bdr"/>
    <w:basedOn w:val="a2"/>
    <w:uiPriority w:val="99"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-10">
    <w:name w:val="Цветной список - Акцент 1 Знак"/>
    <w:uiPriority w:val="99"/>
    <w:locked/>
    <w:rsid w:val="00404E9D"/>
    <w:rPr>
      <w:rFonts w:ascii="Calibri" w:hAnsi="Calibri"/>
      <w:sz w:val="20"/>
      <w:lang w:eastAsia="ru-RU"/>
    </w:rPr>
  </w:style>
  <w:style w:type="table" w:styleId="-11">
    <w:name w:val="Colorful List Accent 1"/>
    <w:basedOn w:val="a4"/>
    <w:uiPriority w:val="99"/>
    <w:rsid w:val="00404E9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/>
    <w:tcPr>
      <w:shd w:val="clear" w:color="auto" w:fill="EDF2F8"/>
    </w:tcPr>
    <w:tblStylePr w:type="firstRow">
      <w:rPr>
        <w:rFonts w:cs="Times New Roman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paragraph" w:customStyle="1" w:styleId="51b">
    <w:name w:val="Обычный51"/>
    <w:basedOn w:val="a2"/>
    <w:uiPriority w:val="99"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311">
    <w:name w:val="Основной текст 231"/>
    <w:basedOn w:val="a2"/>
    <w:uiPriority w:val="99"/>
    <w:rsid w:val="00404E9D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212">
    <w:name w:val="Заголовок 321"/>
    <w:basedOn w:val="51b"/>
    <w:next w:val="51b"/>
    <w:uiPriority w:val="99"/>
    <w:rsid w:val="00404E9D"/>
    <w:pPr>
      <w:keepNext/>
      <w:spacing w:before="0" w:beforeAutospacing="0" w:after="0" w:afterAutospacing="0"/>
      <w:outlineLvl w:val="2"/>
    </w:pPr>
    <w:rPr>
      <w:szCs w:val="20"/>
    </w:rPr>
  </w:style>
  <w:style w:type="paragraph" w:customStyle="1" w:styleId="41b">
    <w:name w:val="Основной текст41"/>
    <w:basedOn w:val="51b"/>
    <w:uiPriority w:val="99"/>
    <w:rsid w:val="00404E9D"/>
    <w:pPr>
      <w:spacing w:before="0" w:beforeAutospacing="0" w:after="0" w:afterAutospacing="0" w:line="360" w:lineRule="auto"/>
    </w:pPr>
    <w:rPr>
      <w:szCs w:val="20"/>
    </w:rPr>
  </w:style>
  <w:style w:type="paragraph" w:customStyle="1" w:styleId="2212">
    <w:name w:val="Заголовок 221"/>
    <w:basedOn w:val="a2"/>
    <w:next w:val="a2"/>
    <w:uiPriority w:val="99"/>
    <w:rsid w:val="00404E9D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31f3">
    <w:name w:val="Цитата31"/>
    <w:basedOn w:val="a2"/>
    <w:uiPriority w:val="99"/>
    <w:rsid w:val="00404E9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1f4">
    <w:name w:val="Текст31"/>
    <w:basedOn w:val="a2"/>
    <w:uiPriority w:val="99"/>
    <w:rsid w:val="00404E9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11">
    <w:name w:val="Основной текст 331"/>
    <w:basedOn w:val="51b"/>
    <w:uiPriority w:val="99"/>
    <w:rsid w:val="00404E9D"/>
    <w:pPr>
      <w:tabs>
        <w:tab w:val="left" w:pos="360"/>
      </w:tabs>
      <w:spacing w:before="0" w:beforeAutospacing="0" w:after="0" w:afterAutospacing="0"/>
      <w:jc w:val="both"/>
    </w:pPr>
    <w:rPr>
      <w:i/>
      <w:sz w:val="26"/>
      <w:szCs w:val="20"/>
    </w:rPr>
  </w:style>
  <w:style w:type="paragraph" w:customStyle="1" w:styleId="2213">
    <w:name w:val="Основной текст с отступом 221"/>
    <w:basedOn w:val="a2"/>
    <w:uiPriority w:val="99"/>
    <w:rsid w:val="00404E9D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12">
    <w:name w:val="Основной текст с отступом 331"/>
    <w:basedOn w:val="a2"/>
    <w:uiPriority w:val="99"/>
    <w:rsid w:val="00404E9D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1f8">
    <w:name w:val="Верхний колонтитул21"/>
    <w:basedOn w:val="a2"/>
    <w:uiPriority w:val="99"/>
    <w:rsid w:val="00404E9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4211">
    <w:name w:val="Заголовок 421"/>
    <w:basedOn w:val="51b"/>
    <w:next w:val="51b"/>
    <w:uiPriority w:val="99"/>
    <w:rsid w:val="00404E9D"/>
    <w:pPr>
      <w:keepNext/>
      <w:spacing w:before="0" w:beforeAutospacing="0" w:after="0" w:afterAutospacing="0"/>
    </w:pPr>
    <w:rPr>
      <w:szCs w:val="20"/>
    </w:rPr>
  </w:style>
  <w:style w:type="paragraph" w:customStyle="1" w:styleId="6112">
    <w:name w:val="Заголовок 611"/>
    <w:uiPriority w:val="99"/>
    <w:rsid w:val="00404E9D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HTML210">
    <w:name w:val="Стандартный HTML21"/>
    <w:basedOn w:val="a2"/>
    <w:uiPriority w:val="99"/>
    <w:rsid w:val="00404E9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200">
    <w:name w:val="Знак Знак420"/>
    <w:uiPriority w:val="99"/>
    <w:rsid w:val="00404E9D"/>
    <w:rPr>
      <w:rFonts w:ascii="Courier New" w:hAnsi="Courier New"/>
      <w:lang w:val="ru-RU" w:eastAsia="ru-RU"/>
    </w:rPr>
  </w:style>
  <w:style w:type="character" w:customStyle="1" w:styleId="11ffa">
    <w:name w:val="Замещающий текст11"/>
    <w:uiPriority w:val="99"/>
    <w:rsid w:val="00404E9D"/>
    <w:rPr>
      <w:color w:val="808080"/>
    </w:rPr>
  </w:style>
  <w:style w:type="character" w:customStyle="1" w:styleId="21f9">
    <w:name w:val="Основной шрифт абзаца21"/>
    <w:uiPriority w:val="99"/>
    <w:rsid w:val="00404E9D"/>
  </w:style>
  <w:style w:type="character" w:customStyle="1" w:styleId="2214">
    <w:name w:val="Знак2 Знак Знак21"/>
    <w:uiPriority w:val="99"/>
    <w:locked/>
    <w:rsid w:val="00404E9D"/>
    <w:rPr>
      <w:b/>
      <w:sz w:val="27"/>
      <w:lang w:val="ru-RU" w:eastAsia="ru-RU"/>
    </w:rPr>
  </w:style>
  <w:style w:type="character" w:customStyle="1" w:styleId="5fb">
    <w:name w:val="Название Знак5"/>
    <w:basedOn w:val="a3"/>
    <w:uiPriority w:val="99"/>
    <w:locked/>
    <w:rsid w:val="00404E9D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23f">
    <w:name w:val="Цитата 2 Знак3"/>
    <w:basedOn w:val="a3"/>
    <w:uiPriority w:val="99"/>
    <w:rsid w:val="00404E9D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3fff4">
    <w:name w:val="Выделенная цитата Знак3"/>
    <w:basedOn w:val="a3"/>
    <w:uiPriority w:val="99"/>
    <w:rsid w:val="00404E9D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fontstyle01">
    <w:name w:val="fontstyle01"/>
    <w:basedOn w:val="a3"/>
    <w:uiPriority w:val="99"/>
    <w:rsid w:val="00404E9D"/>
    <w:rPr>
      <w:rFonts w:ascii="Times New Roman" w:hAnsi="Times New Roman" w:cs="Times New Roman"/>
      <w:color w:val="000000"/>
      <w:sz w:val="24"/>
      <w:szCs w:val="24"/>
    </w:rPr>
  </w:style>
  <w:style w:type="paragraph" w:customStyle="1" w:styleId="12f1">
    <w:name w:val="Стиль12"/>
    <w:basedOn w:val="a2"/>
    <w:next w:val="afff1"/>
    <w:uiPriority w:val="99"/>
    <w:rsid w:val="00404E9D"/>
    <w:pPr>
      <w:widowControl/>
      <w:snapToGrid/>
      <w:spacing w:before="0" w:after="0"/>
    </w:pPr>
    <w:rPr>
      <w:rFonts w:eastAsia="Times New Roman"/>
      <w:szCs w:val="24"/>
    </w:rPr>
  </w:style>
  <w:style w:type="table" w:customStyle="1" w:styleId="2ffffa">
    <w:name w:val="Сетка таблицы2"/>
    <w:uiPriority w:val="99"/>
    <w:rsid w:val="00404E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ct-infoprofile-name">
    <w:name w:val="dct-info_profile-name"/>
    <w:basedOn w:val="a3"/>
    <w:uiPriority w:val="99"/>
    <w:rsid w:val="00404E9D"/>
    <w:rPr>
      <w:rFonts w:cs="Times New Roman"/>
    </w:rPr>
  </w:style>
  <w:style w:type="character" w:customStyle="1" w:styleId="turbo-authorname">
    <w:name w:val="turbo-author__name"/>
    <w:basedOn w:val="a3"/>
    <w:uiPriority w:val="99"/>
    <w:rsid w:val="00404E9D"/>
    <w:rPr>
      <w:rFonts w:cs="Times New Roman"/>
    </w:rPr>
  </w:style>
  <w:style w:type="character" w:customStyle="1" w:styleId="cxdhlk">
    <w:name w:val="cxdhlk"/>
    <w:basedOn w:val="a3"/>
    <w:uiPriority w:val="99"/>
    <w:rsid w:val="00404E9D"/>
    <w:rPr>
      <w:rFonts w:cs="Times New Roman"/>
    </w:rPr>
  </w:style>
  <w:style w:type="paragraph" w:customStyle="1" w:styleId="ftvvlh">
    <w:name w:val="ftvvlh"/>
    <w:basedOn w:val="a2"/>
    <w:uiPriority w:val="99"/>
    <w:rsid w:val="00404E9D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l59d44510">
    <w:name w:val="l59d44510"/>
    <w:basedOn w:val="a3"/>
    <w:uiPriority w:val="99"/>
    <w:rsid w:val="00404E9D"/>
    <w:rPr>
      <w:rFonts w:cs="Times New Roman"/>
    </w:rPr>
  </w:style>
  <w:style w:type="character" w:customStyle="1" w:styleId="duvqdt">
    <w:name w:val="duvqdt"/>
    <w:basedOn w:val="a3"/>
    <w:uiPriority w:val="99"/>
    <w:rsid w:val="00404E9D"/>
    <w:rPr>
      <w:rFonts w:cs="Times New Roman"/>
    </w:rPr>
  </w:style>
  <w:style w:type="character" w:customStyle="1" w:styleId="titlesmall">
    <w:name w:val="title_small"/>
    <w:basedOn w:val="a3"/>
    <w:uiPriority w:val="99"/>
    <w:rsid w:val="00404E9D"/>
    <w:rPr>
      <w:rFonts w:cs="Times New Roman"/>
    </w:rPr>
  </w:style>
  <w:style w:type="character" w:customStyle="1" w:styleId="2ffffb">
    <w:name w:val="Заголовок2"/>
    <w:basedOn w:val="a3"/>
    <w:uiPriority w:val="99"/>
    <w:rsid w:val="00404E9D"/>
    <w:rPr>
      <w:rFonts w:cs="Times New Roman"/>
    </w:rPr>
  </w:style>
  <w:style w:type="character" w:customStyle="1" w:styleId="titlesmallgrey">
    <w:name w:val="title_small_grey"/>
    <w:basedOn w:val="a3"/>
    <w:uiPriority w:val="99"/>
    <w:rsid w:val="00404E9D"/>
    <w:rPr>
      <w:rFonts w:cs="Times New Roman"/>
    </w:rPr>
  </w:style>
  <w:style w:type="character" w:customStyle="1" w:styleId="cstatopen-btn">
    <w:name w:val="c_statopen-btn"/>
    <w:basedOn w:val="a3"/>
    <w:uiPriority w:val="99"/>
    <w:rsid w:val="00404E9D"/>
    <w:rPr>
      <w:rFonts w:cs="Times New Roman"/>
    </w:rPr>
  </w:style>
  <w:style w:type="character" w:customStyle="1" w:styleId="kc-title">
    <w:name w:val="kc-title"/>
    <w:basedOn w:val="a3"/>
    <w:uiPriority w:val="99"/>
    <w:rsid w:val="00404E9D"/>
    <w:rPr>
      <w:rFonts w:cs="Times New Roman"/>
    </w:rPr>
  </w:style>
  <w:style w:type="paragraph" w:customStyle="1" w:styleId="author-name">
    <w:name w:val="author-name"/>
    <w:basedOn w:val="a2"/>
    <w:uiPriority w:val="99"/>
    <w:rsid w:val="00404E9D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paragraph" w:customStyle="1" w:styleId="dct-infoprofile">
    <w:name w:val="dct-info_profile"/>
    <w:basedOn w:val="a2"/>
    <w:uiPriority w:val="99"/>
    <w:rsid w:val="00404E9D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dct-infoprofile-user">
    <w:name w:val="dct-info_profile-user"/>
    <w:basedOn w:val="a3"/>
    <w:uiPriority w:val="99"/>
    <w:rsid w:val="00404E9D"/>
    <w:rPr>
      <w:rFonts w:cs="Times New Roman"/>
    </w:rPr>
  </w:style>
  <w:style w:type="paragraph" w:customStyle="1" w:styleId="s30">
    <w:name w:val="s_3"/>
    <w:basedOn w:val="a2"/>
    <w:uiPriority w:val="99"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90">
    <w:name w:val="s_9"/>
    <w:basedOn w:val="a2"/>
    <w:uiPriority w:val="99"/>
    <w:rsid w:val="00404E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f9">
    <w:name w:val="Текст сноски Знак Знак Знак"/>
    <w:uiPriority w:val="99"/>
    <w:locked/>
    <w:rsid w:val="00404E9D"/>
    <w:rPr>
      <w:rFonts w:ascii="Courier New" w:hAnsi="Courier New"/>
      <w:color w:val="000000"/>
      <w:sz w:val="22"/>
      <w:lang w:val="ru-RU" w:eastAsia="ru-RU"/>
    </w:rPr>
  </w:style>
  <w:style w:type="character" w:customStyle="1" w:styleId="4ff1">
    <w:name w:val="Знак Знак4 Знак"/>
    <w:uiPriority w:val="99"/>
    <w:locked/>
    <w:rsid w:val="00404E9D"/>
    <w:rPr>
      <w:rFonts w:ascii="Arial" w:hAnsi="Arial"/>
      <w:b/>
      <w:kern w:val="32"/>
      <w:sz w:val="32"/>
      <w:lang w:val="ru-RU" w:eastAsia="ru-RU"/>
    </w:rPr>
  </w:style>
  <w:style w:type="character" w:customStyle="1" w:styleId="Heading124">
    <w:name w:val="Heading 12 Знак Знак4"/>
    <w:uiPriority w:val="99"/>
    <w:locked/>
    <w:rsid w:val="00404E9D"/>
    <w:rPr>
      <w:rFonts w:ascii="Courier New" w:hAnsi="Courier New"/>
      <w:lang w:val="ru-RU" w:eastAsia="ru-RU"/>
    </w:rPr>
  </w:style>
  <w:style w:type="character" w:customStyle="1" w:styleId="1-2">
    <w:name w:val="Средняя сетка 1 - Акцент 2 Знак"/>
    <w:link w:val="1-21"/>
    <w:uiPriority w:val="99"/>
    <w:locked/>
    <w:rsid w:val="00404E9D"/>
    <w:rPr>
      <w:rFonts w:ascii="Calibri" w:hAnsi="Calibri"/>
      <w:lang w:eastAsia="ru-RU"/>
    </w:rPr>
  </w:style>
  <w:style w:type="paragraph" w:customStyle="1" w:styleId="1-21">
    <w:name w:val="Средняя сетка 1 - Акцент 21"/>
    <w:basedOn w:val="a2"/>
    <w:link w:val="1-2"/>
    <w:uiPriority w:val="99"/>
    <w:rsid w:val="00404E9D"/>
    <w:pPr>
      <w:widowControl/>
      <w:snapToGrid/>
      <w:spacing w:before="0" w:after="200" w:line="276" w:lineRule="auto"/>
      <w:ind w:left="720"/>
    </w:pPr>
    <w:rPr>
      <w:rFonts w:ascii="Calibri" w:eastAsiaTheme="minorHAnsi" w:hAnsi="Calibri" w:cstheme="minorBidi"/>
      <w:sz w:val="22"/>
      <w:szCs w:val="22"/>
    </w:rPr>
  </w:style>
  <w:style w:type="paragraph" w:customStyle="1" w:styleId="1ffffff8">
    <w:name w:val="Обычный текст1"/>
    <w:basedOn w:val="a2"/>
    <w:uiPriority w:val="99"/>
    <w:rsid w:val="00404E9D"/>
    <w:pPr>
      <w:widowControl/>
      <w:snapToGrid/>
      <w:spacing w:before="0" w:after="0"/>
      <w:ind w:firstLine="454"/>
      <w:jc w:val="both"/>
    </w:pPr>
    <w:rPr>
      <w:rFonts w:ascii="Calibri" w:eastAsia="Times New Roman" w:hAnsi="Calibri"/>
      <w:sz w:val="20"/>
    </w:rPr>
  </w:style>
  <w:style w:type="character" w:customStyle="1" w:styleId="1-1">
    <w:name w:val="Средняя заливка 1 - Акцент 1 Знак"/>
    <w:link w:val="1-11"/>
    <w:uiPriority w:val="99"/>
    <w:locked/>
    <w:rsid w:val="00404E9D"/>
    <w:rPr>
      <w:rFonts w:eastAsia="Times New Roman"/>
      <w:lang w:eastAsia="ru-RU"/>
    </w:rPr>
  </w:style>
  <w:style w:type="paragraph" w:customStyle="1" w:styleId="1-11">
    <w:name w:val="Средняя заливка 1 - Акцент 11"/>
    <w:link w:val="1-1"/>
    <w:uiPriority w:val="99"/>
    <w:rsid w:val="00404E9D"/>
    <w:pPr>
      <w:spacing w:after="160" w:line="256" w:lineRule="auto"/>
    </w:pPr>
    <w:rPr>
      <w:rFonts w:eastAsia="Times New Roman"/>
      <w:lang w:eastAsia="ru-RU"/>
    </w:rPr>
  </w:style>
  <w:style w:type="character" w:customStyle="1" w:styleId="2-2">
    <w:name w:val="Средняя сетка 2 - Акцент 2 Знак"/>
    <w:link w:val="2-21"/>
    <w:uiPriority w:val="99"/>
    <w:locked/>
    <w:rsid w:val="00404E9D"/>
    <w:rPr>
      <w:rFonts w:ascii="Calibri" w:hAnsi="Calibri"/>
      <w:i/>
      <w:color w:val="000000"/>
      <w:sz w:val="24"/>
      <w:lang w:eastAsia="ru-RU"/>
    </w:rPr>
  </w:style>
  <w:style w:type="paragraph" w:customStyle="1" w:styleId="2-21">
    <w:name w:val="Средняя сетка 2 - Акцент 21"/>
    <w:basedOn w:val="a2"/>
    <w:next w:val="a2"/>
    <w:link w:val="2-2"/>
    <w:uiPriority w:val="99"/>
    <w:rsid w:val="00404E9D"/>
    <w:pPr>
      <w:widowControl/>
      <w:snapToGrid/>
      <w:spacing w:before="0" w:after="0"/>
    </w:pPr>
    <w:rPr>
      <w:rFonts w:ascii="Calibri" w:eastAsiaTheme="minorHAnsi" w:hAnsi="Calibri" w:cstheme="minorBidi"/>
      <w:i/>
      <w:color w:val="000000"/>
      <w:szCs w:val="22"/>
    </w:rPr>
  </w:style>
  <w:style w:type="character" w:customStyle="1" w:styleId="3-2">
    <w:name w:val="Средняя сетка 3 - Акцент 2 Знак"/>
    <w:link w:val="3-21"/>
    <w:uiPriority w:val="99"/>
    <w:locked/>
    <w:rsid w:val="00404E9D"/>
    <w:rPr>
      <w:rFonts w:ascii="Calibri" w:hAnsi="Calibri"/>
      <w:b/>
      <w:i/>
      <w:color w:val="4F81BD"/>
      <w:sz w:val="24"/>
      <w:lang w:eastAsia="ru-RU"/>
    </w:rPr>
  </w:style>
  <w:style w:type="paragraph" w:customStyle="1" w:styleId="3-21">
    <w:name w:val="Средняя сетка 3 - Акцент 21"/>
    <w:basedOn w:val="a2"/>
    <w:next w:val="a2"/>
    <w:link w:val="3-2"/>
    <w:uiPriority w:val="99"/>
    <w:rsid w:val="00404E9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Theme="minorHAnsi" w:hAnsi="Calibri" w:cstheme="minorBidi"/>
      <w:b/>
      <w:i/>
      <w:color w:val="4F81BD"/>
      <w:szCs w:val="22"/>
    </w:rPr>
  </w:style>
  <w:style w:type="paragraph" w:customStyle="1" w:styleId="-31">
    <w:name w:val="Таблица-сетка 31"/>
    <w:basedOn w:val="10"/>
    <w:next w:val="a2"/>
    <w:uiPriority w:val="99"/>
    <w:rsid w:val="00404E9D"/>
    <w:pPr>
      <w:keepNext/>
      <w:keepLines/>
      <w:numPr>
        <w:numId w:val="11"/>
      </w:num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paragraph" w:customStyle="1" w:styleId="htmlparagraph">
    <w:name w:val="html_paragraph"/>
    <w:basedOn w:val="a2"/>
    <w:uiPriority w:val="99"/>
    <w:rsid w:val="00404E9D"/>
    <w:pPr>
      <w:widowControl/>
      <w:snapToGrid/>
      <w:spacing w:before="0" w:after="0"/>
      <w:ind w:firstLine="720"/>
      <w:jc w:val="both"/>
    </w:pPr>
    <w:rPr>
      <w:szCs w:val="24"/>
    </w:rPr>
  </w:style>
  <w:style w:type="paragraph" w:customStyle="1" w:styleId="13e">
    <w:name w:val="Абзац списка13"/>
    <w:basedOn w:val="a2"/>
    <w:uiPriority w:val="99"/>
    <w:rsid w:val="00404E9D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281">
    <w:name w:val="Цитата 28"/>
    <w:basedOn w:val="a2"/>
    <w:next w:val="a2"/>
    <w:link w:val="2fe"/>
    <w:uiPriority w:val="99"/>
    <w:rsid w:val="00404E9D"/>
    <w:pPr>
      <w:widowControl/>
      <w:snapToGrid/>
      <w:spacing w:beforeAutospacing="1" w:afterAutospacing="1"/>
      <w:ind w:left="864" w:right="864"/>
      <w:jc w:val="center"/>
    </w:pPr>
    <w:rPr>
      <w:i/>
      <w:iCs/>
      <w:color w:val="000000" w:themeColor="text1"/>
    </w:rPr>
  </w:style>
  <w:style w:type="paragraph" w:customStyle="1" w:styleId="82">
    <w:name w:val="Выделенная цитата8"/>
    <w:basedOn w:val="a2"/>
    <w:next w:val="a2"/>
    <w:link w:val="affffff4"/>
    <w:uiPriority w:val="99"/>
    <w:rsid w:val="00404E9D"/>
    <w:pPr>
      <w:widowControl/>
      <w:pBdr>
        <w:top w:val="single" w:sz="4" w:space="10" w:color="5B9BD5"/>
        <w:bottom w:val="single" w:sz="4" w:space="10" w:color="5B9BD5"/>
      </w:pBdr>
      <w:snapToGrid/>
      <w:spacing w:beforeAutospacing="1" w:afterAutospacing="1"/>
      <w:ind w:left="864" w:right="864"/>
      <w:jc w:val="center"/>
    </w:pPr>
    <w:rPr>
      <w:b/>
      <w:bCs/>
      <w:i/>
      <w:iCs/>
      <w:color w:val="4F81BD" w:themeColor="accent1"/>
    </w:rPr>
  </w:style>
  <w:style w:type="paragraph" w:customStyle="1" w:styleId="5fc">
    <w:name w:val="Заголовок оглавления5"/>
    <w:basedOn w:val="10"/>
    <w:next w:val="a2"/>
    <w:uiPriority w:val="99"/>
    <w:rsid w:val="00404E9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480"/>
      <w:ind w:left="360"/>
      <w:jc w:val="left"/>
      <w:outlineLvl w:val="9"/>
    </w:pPr>
    <w:rPr>
      <w:rFonts w:ascii="Arial" w:eastAsia="Times New Roman" w:hAnsi="Arial" w:cs="Arial"/>
      <w:b/>
      <w:caps/>
      <w:color w:val="365F91"/>
      <w:kern w:val="32"/>
      <w:sz w:val="28"/>
      <w:szCs w:val="28"/>
    </w:rPr>
  </w:style>
  <w:style w:type="character" w:customStyle="1" w:styleId="34b">
    <w:name w:val="Знак3 Знак Знак Знак4"/>
    <w:uiPriority w:val="99"/>
    <w:locked/>
    <w:rsid w:val="00404E9D"/>
    <w:rPr>
      <w:rFonts w:ascii="PragmaticaCTT" w:hAnsi="PragmaticaCTT"/>
      <w:sz w:val="20"/>
      <w:lang w:eastAsia="ru-RU"/>
    </w:rPr>
  </w:style>
  <w:style w:type="character" w:customStyle="1" w:styleId="31f5">
    <w:name w:val="Таблица простая 31"/>
    <w:uiPriority w:val="99"/>
    <w:rsid w:val="00404E9D"/>
    <w:rPr>
      <w:rFonts w:ascii="Times New Roman" w:hAnsi="Times New Roman"/>
      <w:i/>
      <w:color w:val="808080"/>
    </w:rPr>
  </w:style>
  <w:style w:type="character" w:customStyle="1" w:styleId="41c">
    <w:name w:val="Таблица простая 41"/>
    <w:uiPriority w:val="99"/>
    <w:rsid w:val="00404E9D"/>
    <w:rPr>
      <w:rFonts w:ascii="Times New Roman" w:hAnsi="Times New Roman"/>
      <w:b/>
    </w:rPr>
  </w:style>
  <w:style w:type="character" w:customStyle="1" w:styleId="51c">
    <w:name w:val="Таблица простая 51"/>
    <w:uiPriority w:val="99"/>
    <w:rsid w:val="00404E9D"/>
    <w:rPr>
      <w:rFonts w:ascii="Times New Roman" w:hAnsi="Times New Roman"/>
      <w:smallCaps/>
      <w:color w:val="C0504D"/>
      <w:u w:val="single"/>
    </w:rPr>
  </w:style>
  <w:style w:type="character" w:customStyle="1" w:styleId="1ffffff9">
    <w:name w:val="Сетка таблицы светлая1"/>
    <w:uiPriority w:val="99"/>
    <w:rsid w:val="00404E9D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-110">
    <w:name w:val="Таблица-сетка 1 светлая1"/>
    <w:uiPriority w:val="99"/>
    <w:rsid w:val="00404E9D"/>
    <w:rPr>
      <w:rFonts w:ascii="Times New Roman" w:hAnsi="Times New Roman"/>
      <w:b/>
      <w:smallCaps/>
      <w:spacing w:val="5"/>
    </w:rPr>
  </w:style>
  <w:style w:type="character" w:customStyle="1" w:styleId="-111">
    <w:name w:val="Светлая сетка - Акцент 11"/>
    <w:uiPriority w:val="99"/>
    <w:rsid w:val="00404E9D"/>
    <w:rPr>
      <w:rFonts w:ascii="Times New Roman" w:hAnsi="Times New Roman"/>
      <w:color w:val="808080"/>
    </w:rPr>
  </w:style>
  <w:style w:type="character" w:customStyle="1" w:styleId="8f1">
    <w:name w:val="Замещающий текст8"/>
    <w:uiPriority w:val="99"/>
    <w:rsid w:val="00404E9D"/>
    <w:rPr>
      <w:rFonts w:ascii="Times New Roman" w:hAnsi="Times New Roman"/>
      <w:color w:val="808080"/>
    </w:rPr>
  </w:style>
  <w:style w:type="character" w:customStyle="1" w:styleId="9f0">
    <w:name w:val="Слабое выделение9"/>
    <w:uiPriority w:val="99"/>
    <w:rsid w:val="00404E9D"/>
    <w:rPr>
      <w:rFonts w:ascii="Times New Roman" w:hAnsi="Times New Roman"/>
      <w:i/>
      <w:color w:val="808080"/>
    </w:rPr>
  </w:style>
  <w:style w:type="character" w:customStyle="1" w:styleId="9f1">
    <w:name w:val="Сильное выделение9"/>
    <w:uiPriority w:val="99"/>
    <w:rsid w:val="00404E9D"/>
    <w:rPr>
      <w:rFonts w:ascii="Times New Roman" w:hAnsi="Times New Roman"/>
      <w:b/>
      <w:i/>
      <w:color w:val="4F81BD"/>
    </w:rPr>
  </w:style>
  <w:style w:type="character" w:customStyle="1" w:styleId="4ff2">
    <w:name w:val="Слабая ссылка4"/>
    <w:uiPriority w:val="99"/>
    <w:rsid w:val="00404E9D"/>
    <w:rPr>
      <w:rFonts w:ascii="Times New Roman" w:hAnsi="Times New Roman"/>
      <w:smallCaps/>
      <w:color w:val="C0504D"/>
      <w:u w:val="single"/>
    </w:rPr>
  </w:style>
  <w:style w:type="character" w:customStyle="1" w:styleId="4ff3">
    <w:name w:val="Сильная ссылка4"/>
    <w:uiPriority w:val="99"/>
    <w:rsid w:val="00404E9D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4ff4">
    <w:name w:val="Название книги4"/>
    <w:uiPriority w:val="99"/>
    <w:rsid w:val="00404E9D"/>
    <w:rPr>
      <w:rFonts w:ascii="Times New Roman" w:hAnsi="Times New Roman"/>
      <w:b/>
      <w:smallCaps/>
      <w:spacing w:val="5"/>
    </w:rPr>
  </w:style>
  <w:style w:type="table" w:customStyle="1" w:styleId="11ffb">
    <w:name w:val="Сетка таблицы 11"/>
    <w:uiPriority w:val="99"/>
    <w:rsid w:val="00404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fffa">
    <w:name w:val="Стандартная таблица1"/>
    <w:uiPriority w:val="99"/>
    <w:rsid w:val="00404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f">
    <w:name w:val="Сетка таблицы13"/>
    <w:uiPriority w:val="99"/>
    <w:rsid w:val="00404E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"/>
    <w:uiPriority w:val="99"/>
    <w:rsid w:val="00404E9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"/>
    <w:uiPriority w:val="99"/>
    <w:rsid w:val="00404E9D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fa">
    <w:name w:val="Сетка таблицы21"/>
    <w:uiPriority w:val="99"/>
    <w:rsid w:val="00404E9D"/>
    <w:pPr>
      <w:widowControl w:val="0"/>
      <w:spacing w:after="0" w:line="240" w:lineRule="atLeast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61">
    <w:name w:val="Знак Знак961"/>
    <w:uiPriority w:val="99"/>
    <w:locked/>
    <w:rsid w:val="00404E9D"/>
    <w:rPr>
      <w:b/>
      <w:sz w:val="28"/>
      <w:lang w:val="ru-RU" w:eastAsia="zh-CN"/>
    </w:rPr>
  </w:style>
  <w:style w:type="character" w:customStyle="1" w:styleId="951">
    <w:name w:val="Знак Знак951"/>
    <w:uiPriority w:val="99"/>
    <w:locked/>
    <w:rsid w:val="00404E9D"/>
    <w:rPr>
      <w:b/>
      <w:i/>
      <w:sz w:val="26"/>
      <w:lang w:val="ru-RU" w:eastAsia="zh-CN"/>
    </w:rPr>
  </w:style>
  <w:style w:type="character" w:customStyle="1" w:styleId="9410">
    <w:name w:val="Знак Знак941"/>
    <w:uiPriority w:val="99"/>
    <w:locked/>
    <w:rsid w:val="00404E9D"/>
    <w:rPr>
      <w:sz w:val="24"/>
      <w:lang w:val="en-US" w:eastAsia="en-US"/>
    </w:rPr>
  </w:style>
  <w:style w:type="character" w:customStyle="1" w:styleId="9310">
    <w:name w:val="Знак Знак931"/>
    <w:uiPriority w:val="99"/>
    <w:locked/>
    <w:rsid w:val="00404E9D"/>
    <w:rPr>
      <w:sz w:val="24"/>
      <w:lang w:val="ru-RU" w:eastAsia="zh-CN"/>
    </w:rPr>
  </w:style>
  <w:style w:type="character" w:customStyle="1" w:styleId="9210">
    <w:name w:val="Знак Знак921"/>
    <w:uiPriority w:val="99"/>
    <w:locked/>
    <w:rsid w:val="00404E9D"/>
    <w:rPr>
      <w:i/>
      <w:sz w:val="24"/>
      <w:lang w:val="ru-RU" w:eastAsia="zh-CN"/>
    </w:rPr>
  </w:style>
  <w:style w:type="character" w:customStyle="1" w:styleId="9110">
    <w:name w:val="Знак Знак911"/>
    <w:uiPriority w:val="99"/>
    <w:locked/>
    <w:rsid w:val="00404E9D"/>
    <w:rPr>
      <w:rFonts w:ascii="Arial" w:hAnsi="Arial"/>
      <w:sz w:val="22"/>
      <w:lang w:val="ru-RU" w:eastAsia="zh-CN"/>
    </w:rPr>
  </w:style>
  <w:style w:type="character" w:customStyle="1" w:styleId="31f6">
    <w:name w:val="Знак3 Знак Знак1"/>
    <w:uiPriority w:val="99"/>
    <w:locked/>
    <w:rsid w:val="00404E9D"/>
    <w:rPr>
      <w:rFonts w:ascii="Arial" w:hAnsi="Arial"/>
      <w:b/>
      <w:i/>
      <w:sz w:val="28"/>
      <w:lang w:val="ru-RU" w:eastAsia="zh-CN"/>
    </w:rPr>
  </w:style>
  <w:style w:type="character" w:customStyle="1" w:styleId="890">
    <w:name w:val="Знак Знак89"/>
    <w:uiPriority w:val="99"/>
    <w:locked/>
    <w:rsid w:val="00404E9D"/>
    <w:rPr>
      <w:sz w:val="28"/>
      <w:lang w:val="ru-RU" w:eastAsia="ru-RU"/>
    </w:rPr>
  </w:style>
  <w:style w:type="character" w:customStyle="1" w:styleId="2312">
    <w:name w:val="Знак2 Знак Знак31"/>
    <w:uiPriority w:val="99"/>
    <w:locked/>
    <w:rsid w:val="00404E9D"/>
    <w:rPr>
      <w:b/>
      <w:sz w:val="27"/>
      <w:lang w:val="ru-RU" w:eastAsia="zh-CN"/>
    </w:rPr>
  </w:style>
  <w:style w:type="paragraph" w:customStyle="1" w:styleId="Pa9">
    <w:name w:val="Pa9"/>
    <w:basedOn w:val="a2"/>
    <w:next w:val="a2"/>
    <w:rsid w:val="00404E9D"/>
    <w:pPr>
      <w:widowControl/>
      <w:autoSpaceDE w:val="0"/>
      <w:autoSpaceDN w:val="0"/>
      <w:adjustRightInd w:val="0"/>
      <w:snapToGrid/>
      <w:spacing w:before="0" w:after="0" w:line="201" w:lineRule="atLeast"/>
    </w:pPr>
    <w:rPr>
      <w:rFonts w:ascii="Helios" w:eastAsia="Times New Roman" w:hAnsi="Helios"/>
      <w:szCs w:val="24"/>
    </w:rPr>
  </w:style>
  <w:style w:type="character" w:customStyle="1" w:styleId="b-">
    <w:name w:val="b-"/>
    <w:rsid w:val="00404E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8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E%D0%BF%D1%86%D0%B8%D0%BE%D0%BD" TargetMode="External"/><Relationship Id="rId13" Type="http://schemas.openxmlformats.org/officeDocument/2006/relationships/hyperlink" Target="http://www.infolex.narod.ru/gpl_gnu/gplrus.html" TargetMode="External"/><Relationship Id="rId18" Type="http://schemas.openxmlformats.org/officeDocument/2006/relationships/hyperlink" Target="http://www.iprbookshop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E%D0%BF%D1%86%D0%B8%D0%BE%D0%BD" TargetMode="External"/><Relationship Id="rId12" Type="http://schemas.openxmlformats.org/officeDocument/2006/relationships/hyperlink" Target="http://qsp.su/tools/onlinehelp/about_license_gpl_russian.html" TargetMode="External"/><Relationship Id="rId17" Type="http://schemas.openxmlformats.org/officeDocument/2006/relationships/hyperlink" Target="http://elibrary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cbr.ru/statistics/finr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E%D0%BF%D1%86%D0%B8%D0%BE%D0%BD" TargetMode="External"/><Relationship Id="rId11" Type="http://schemas.openxmlformats.org/officeDocument/2006/relationships/hyperlink" Target="http://qsp.su/tools/onlinehelp/about_license_gpl_russian.html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sf-rf.ru/" TargetMode="External"/><Relationship Id="rId10" Type="http://schemas.openxmlformats.org/officeDocument/2006/relationships/hyperlink" Target="http://qsp.su/tools/onlinehelp/about_license_gpl_russian.htm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qsp.su/tools/onlinehelp/about_license_gpl_russian.html" TargetMode="External"/><Relationship Id="rId14" Type="http://schemas.openxmlformats.org/officeDocument/2006/relationships/hyperlink" Target="https://ar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4341</Words>
  <Characters>24747</Characters>
  <Application>Microsoft Office Word</Application>
  <DocSecurity>0</DocSecurity>
  <Lines>206</Lines>
  <Paragraphs>58</Paragraphs>
  <ScaleCrop>false</ScaleCrop>
  <Company/>
  <LinksUpToDate>false</LinksUpToDate>
  <CharactersWithSpaces>29030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iagaeva</dc:creator>
  <cp:keywords/>
  <dc:description/>
  <cp:lastModifiedBy>Базелюк Кира Сергеевна</cp:lastModifiedBy>
  <cp:revision>21</cp:revision>
  <dcterms:created xsi:type="dcterms:W3CDTF">2022-01-27T13:46:00Z</dcterms:created>
  <dcterms:modified xsi:type="dcterms:W3CDTF">2023-04-24T18:46:00Z</dcterms:modified>
</cp:coreProperties>
</file>